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989" w:rsidRPr="00DE0989" w:rsidRDefault="00DE0989" w:rsidP="00DE0989">
      <w:pPr>
        <w:spacing w:after="0" w:line="240" w:lineRule="auto"/>
        <w:ind w:left="-540" w:firstLine="682"/>
        <w:jc w:val="both"/>
        <w:rPr>
          <w:rFonts w:ascii="Times New Roman" w:eastAsia="Times New Roman" w:hAnsi="Times New Roman" w:cs="Times New Roman"/>
          <w:sz w:val="28"/>
          <w:szCs w:val="28"/>
          <w:lang w:eastAsia="ru-RU"/>
        </w:rPr>
      </w:pPr>
      <w:r>
        <w:rPr>
          <w:rFonts w:ascii="Times New Roman" w:hAnsi="Times New Roman" w:cs="Times New Roman"/>
          <w:b/>
          <w:bCs/>
          <w:color w:val="000000"/>
          <w:sz w:val="24"/>
          <w:szCs w:val="24"/>
        </w:rPr>
        <w:t xml:space="preserve">    </w:t>
      </w:r>
      <w:proofErr w:type="gramStart"/>
      <w:r w:rsidRPr="00DE0989">
        <w:rPr>
          <w:rFonts w:ascii="Times New Roman" w:eastAsia="Times New Roman" w:hAnsi="Times New Roman" w:cs="Times New Roman"/>
          <w:sz w:val="28"/>
          <w:szCs w:val="28"/>
          <w:lang w:eastAsia="ru-RU"/>
        </w:rPr>
        <w:t>Рассмотрено</w:t>
      </w:r>
      <w:proofErr w:type="gramEnd"/>
      <w:r w:rsidRPr="00DE0989">
        <w:rPr>
          <w:rFonts w:ascii="Times New Roman" w:eastAsia="Times New Roman" w:hAnsi="Times New Roman" w:cs="Times New Roman"/>
          <w:sz w:val="28"/>
          <w:szCs w:val="28"/>
          <w:lang w:eastAsia="ru-RU"/>
        </w:rPr>
        <w:t xml:space="preserve">                             Согласов</w:t>
      </w:r>
      <w:r>
        <w:rPr>
          <w:rFonts w:ascii="Times New Roman" w:eastAsia="Times New Roman" w:hAnsi="Times New Roman" w:cs="Times New Roman"/>
          <w:sz w:val="28"/>
          <w:szCs w:val="28"/>
          <w:lang w:eastAsia="ru-RU"/>
        </w:rPr>
        <w:t xml:space="preserve">ано                        </w:t>
      </w:r>
      <w:r w:rsidRPr="00DE0989">
        <w:rPr>
          <w:rFonts w:ascii="Times New Roman" w:eastAsia="Times New Roman" w:hAnsi="Times New Roman" w:cs="Times New Roman"/>
          <w:sz w:val="28"/>
          <w:szCs w:val="28"/>
          <w:lang w:eastAsia="ru-RU"/>
        </w:rPr>
        <w:t>Утверждено</w:t>
      </w:r>
    </w:p>
    <w:p w:rsidR="00DE0989" w:rsidRPr="00DE0989" w:rsidRDefault="00DE0989" w:rsidP="00DE0989">
      <w:pPr>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 xml:space="preserve">                                                                                                                        </w:t>
      </w:r>
    </w:p>
    <w:p w:rsidR="00DE0989" w:rsidRPr="00DE0989" w:rsidRDefault="00DE0989" w:rsidP="00DE0989">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Руководитель МО</w:t>
      </w:r>
      <w:r w:rsidRPr="00DE0989">
        <w:rPr>
          <w:rFonts w:ascii="Times New Roman" w:eastAsia="Times New Roman" w:hAnsi="Times New Roman" w:cs="Times New Roman"/>
          <w:sz w:val="24"/>
          <w:szCs w:val="24"/>
          <w:lang w:eastAsia="ru-RU"/>
        </w:rPr>
        <w:tab/>
        <w:t xml:space="preserve">Заместитель директора                       Директор МБОУ </w:t>
      </w:r>
    </w:p>
    <w:p w:rsidR="00DE0989" w:rsidRPr="00DE0989" w:rsidRDefault="00DE0989" w:rsidP="00DE0989">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 xml:space="preserve">                                                         по УР МБОУ «Школа №133»                 «Школа № 133»</w:t>
      </w:r>
    </w:p>
    <w:p w:rsidR="00DE0989" w:rsidRPr="00DE0989" w:rsidRDefault="00DE0989" w:rsidP="00DE0989">
      <w:pPr>
        <w:tabs>
          <w:tab w:val="left" w:pos="3390"/>
        </w:tabs>
        <w:spacing w:after="0" w:line="240" w:lineRule="auto"/>
        <w:jc w:val="both"/>
        <w:rPr>
          <w:rFonts w:ascii="Times New Roman" w:eastAsia="Times New Roman" w:hAnsi="Times New Roman" w:cs="Times New Roman"/>
          <w:sz w:val="24"/>
          <w:szCs w:val="24"/>
          <w:lang w:eastAsia="ru-RU"/>
        </w:rPr>
      </w:pPr>
    </w:p>
    <w:p w:rsidR="00DE0989" w:rsidRPr="00DE0989" w:rsidRDefault="00DE0989" w:rsidP="00DE0989">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________/___________/                   ______/______________/                _______/__________/</w:t>
      </w:r>
    </w:p>
    <w:p w:rsidR="00DE0989" w:rsidRPr="00DE0989" w:rsidRDefault="00DE0989" w:rsidP="00DE0989">
      <w:pPr>
        <w:tabs>
          <w:tab w:val="left" w:pos="3390"/>
        </w:tabs>
        <w:spacing w:after="0" w:line="240" w:lineRule="auto"/>
        <w:jc w:val="both"/>
        <w:rPr>
          <w:rFonts w:ascii="Times New Roman" w:eastAsia="Times New Roman" w:hAnsi="Times New Roman" w:cs="Times New Roman"/>
          <w:sz w:val="24"/>
          <w:szCs w:val="24"/>
          <w:lang w:eastAsia="ru-RU"/>
        </w:rPr>
      </w:pPr>
    </w:p>
    <w:p w:rsidR="00DE0989" w:rsidRPr="00DE0989" w:rsidRDefault="00DE0989" w:rsidP="00DE0989">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 xml:space="preserve">Протокол № ______ </w:t>
      </w:r>
      <w:proofErr w:type="gramStart"/>
      <w:r w:rsidRPr="00DE0989">
        <w:rPr>
          <w:rFonts w:ascii="Times New Roman" w:eastAsia="Times New Roman" w:hAnsi="Times New Roman" w:cs="Times New Roman"/>
          <w:sz w:val="24"/>
          <w:szCs w:val="24"/>
          <w:lang w:eastAsia="ru-RU"/>
        </w:rPr>
        <w:t>от</w:t>
      </w:r>
      <w:proofErr w:type="gramEnd"/>
      <w:r w:rsidRPr="00DE0989">
        <w:rPr>
          <w:rFonts w:ascii="Times New Roman" w:eastAsia="Times New Roman" w:hAnsi="Times New Roman" w:cs="Times New Roman"/>
          <w:sz w:val="24"/>
          <w:szCs w:val="24"/>
          <w:lang w:eastAsia="ru-RU"/>
        </w:rPr>
        <w:t xml:space="preserve">                                                                                   Приказ № ______</w:t>
      </w:r>
    </w:p>
    <w:p w:rsidR="00DE0989" w:rsidRPr="00DE0989" w:rsidRDefault="00DE0989" w:rsidP="00DE0989">
      <w:pPr>
        <w:spacing w:after="0" w:line="240" w:lineRule="auto"/>
        <w:ind w:left="-540" w:firstLine="540"/>
        <w:jc w:val="both"/>
        <w:rPr>
          <w:rFonts w:ascii="Times New Roman" w:eastAsia="Times New Roman" w:hAnsi="Times New Roman" w:cs="Times New Roman"/>
          <w:sz w:val="24"/>
          <w:szCs w:val="24"/>
          <w:lang w:eastAsia="ru-RU"/>
        </w:rPr>
      </w:pPr>
    </w:p>
    <w:p w:rsidR="00DE0989" w:rsidRPr="00DE0989" w:rsidRDefault="00DE0989" w:rsidP="00DE0989">
      <w:pPr>
        <w:spacing w:after="0" w:line="240" w:lineRule="auto"/>
        <w:ind w:left="-540" w:firstLine="540"/>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«__»_____________2015г.             «____»___________2015г.           «_____»________2015г.</w:t>
      </w:r>
    </w:p>
    <w:p w:rsidR="00DE0989" w:rsidRPr="00DE0989" w:rsidRDefault="00DE0989" w:rsidP="00DE0989">
      <w:pPr>
        <w:spacing w:after="0" w:line="240" w:lineRule="auto"/>
        <w:ind w:left="-540" w:firstLine="540"/>
        <w:jc w:val="both"/>
        <w:rPr>
          <w:rFonts w:ascii="Times New Roman" w:eastAsia="Times New Roman" w:hAnsi="Times New Roman" w:cs="Times New Roman"/>
          <w:sz w:val="24"/>
          <w:szCs w:val="24"/>
          <w:lang w:eastAsia="ru-RU"/>
        </w:rPr>
      </w:pPr>
    </w:p>
    <w:p w:rsidR="00DE0989" w:rsidRPr="00DE0989" w:rsidRDefault="00DE0989" w:rsidP="00DE0989">
      <w:pPr>
        <w:spacing w:after="0" w:line="240" w:lineRule="auto"/>
        <w:ind w:left="-1276" w:hanging="311"/>
        <w:jc w:val="both"/>
        <w:rPr>
          <w:rFonts w:ascii="Times New Roman" w:eastAsia="Times New Roman" w:hAnsi="Times New Roman" w:cs="Times New Roman"/>
          <w:sz w:val="24"/>
          <w:szCs w:val="24"/>
          <w:lang w:eastAsia="ru-RU"/>
        </w:rPr>
      </w:pPr>
    </w:p>
    <w:p w:rsidR="00DE0989" w:rsidRPr="00DE0989" w:rsidRDefault="00DE0989" w:rsidP="00DE0989">
      <w:pPr>
        <w:spacing w:after="0" w:line="240" w:lineRule="auto"/>
        <w:ind w:left="-540" w:firstLine="540"/>
        <w:jc w:val="both"/>
        <w:rPr>
          <w:rFonts w:ascii="Times New Roman" w:eastAsia="Times New Roman" w:hAnsi="Times New Roman" w:cs="Times New Roman"/>
          <w:sz w:val="24"/>
          <w:szCs w:val="24"/>
          <w:lang w:eastAsia="ru-RU"/>
        </w:rPr>
      </w:pPr>
    </w:p>
    <w:p w:rsidR="00DE0989" w:rsidRPr="00DE0989" w:rsidRDefault="00DE0989" w:rsidP="00DE0989">
      <w:pPr>
        <w:spacing w:after="0" w:line="240" w:lineRule="auto"/>
        <w:ind w:left="-540" w:firstLine="540"/>
        <w:jc w:val="both"/>
        <w:rPr>
          <w:rFonts w:ascii="Times New Roman" w:eastAsia="Times New Roman" w:hAnsi="Times New Roman" w:cs="Times New Roman"/>
          <w:sz w:val="24"/>
          <w:szCs w:val="24"/>
          <w:lang w:eastAsia="ru-RU"/>
        </w:rPr>
      </w:pPr>
    </w:p>
    <w:p w:rsidR="00DE0989" w:rsidRPr="00DE0989" w:rsidRDefault="00DE0989" w:rsidP="00DE0989">
      <w:pPr>
        <w:spacing w:after="0" w:line="240" w:lineRule="auto"/>
        <w:ind w:left="-540" w:firstLine="540"/>
        <w:jc w:val="both"/>
        <w:rPr>
          <w:rFonts w:ascii="Times New Roman" w:eastAsia="Times New Roman" w:hAnsi="Times New Roman" w:cs="Times New Roman"/>
          <w:sz w:val="24"/>
          <w:szCs w:val="24"/>
          <w:lang w:eastAsia="ru-RU"/>
        </w:rPr>
      </w:pPr>
    </w:p>
    <w:p w:rsidR="00DE0989" w:rsidRPr="00DE0989" w:rsidRDefault="00DE0989" w:rsidP="00DE0989">
      <w:pPr>
        <w:spacing w:after="0" w:line="240" w:lineRule="auto"/>
        <w:ind w:left="-540" w:firstLine="540"/>
        <w:jc w:val="both"/>
        <w:rPr>
          <w:rFonts w:ascii="Times New Roman" w:eastAsia="Times New Roman" w:hAnsi="Times New Roman" w:cs="Times New Roman"/>
          <w:sz w:val="24"/>
          <w:szCs w:val="24"/>
          <w:lang w:eastAsia="ru-RU"/>
        </w:rPr>
      </w:pPr>
    </w:p>
    <w:p w:rsidR="00DE0989" w:rsidRDefault="00D62A07" w:rsidP="00D62A07">
      <w:pPr>
        <w:spacing w:after="0" w:line="240" w:lineRule="auto"/>
        <w:ind w:left="2832"/>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РАБОЧАЯ ПРОГРАММА</w:t>
      </w:r>
    </w:p>
    <w:p w:rsidR="00D62A07" w:rsidRPr="00DE0989" w:rsidRDefault="00D62A07" w:rsidP="00DE0989">
      <w:pPr>
        <w:spacing w:after="0" w:line="240" w:lineRule="auto"/>
        <w:ind w:left="-540" w:firstLine="540"/>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учебного предмета</w:t>
      </w:r>
    </w:p>
    <w:p w:rsidR="00D62A07" w:rsidRDefault="00D62A07" w:rsidP="00DE0989">
      <w:pPr>
        <w:spacing w:after="0" w:line="240" w:lineRule="auto"/>
        <w:ind w:left="-540" w:firstLine="540"/>
        <w:jc w:val="center"/>
        <w:rPr>
          <w:rFonts w:ascii="Times New Roman" w:eastAsia="Times New Roman" w:hAnsi="Times New Roman" w:cs="Times New Roman"/>
          <w:b/>
          <w:sz w:val="36"/>
          <w:szCs w:val="36"/>
          <w:lang w:eastAsia="ru-RU"/>
        </w:rPr>
      </w:pPr>
    </w:p>
    <w:p w:rsidR="00DE0989" w:rsidRPr="00DE0989" w:rsidRDefault="00DE0989" w:rsidP="00DE0989">
      <w:pPr>
        <w:spacing w:after="0" w:line="240" w:lineRule="auto"/>
        <w:ind w:left="-540" w:firstLine="540"/>
        <w:jc w:val="center"/>
        <w:rPr>
          <w:rFonts w:ascii="Times New Roman" w:eastAsia="Times New Roman" w:hAnsi="Times New Roman" w:cs="Times New Roman"/>
          <w:b/>
          <w:sz w:val="36"/>
          <w:szCs w:val="36"/>
          <w:lang w:eastAsia="ru-RU"/>
        </w:rPr>
      </w:pPr>
      <w:r w:rsidRPr="00DE0989">
        <w:rPr>
          <w:rFonts w:ascii="Times New Roman" w:eastAsia="Times New Roman" w:hAnsi="Times New Roman" w:cs="Times New Roman"/>
          <w:b/>
          <w:sz w:val="36"/>
          <w:szCs w:val="36"/>
          <w:lang w:eastAsia="ru-RU"/>
        </w:rPr>
        <w:t>М</w:t>
      </w:r>
      <w:r w:rsidR="00D62A07">
        <w:rPr>
          <w:rFonts w:ascii="Times New Roman" w:eastAsia="Times New Roman" w:hAnsi="Times New Roman" w:cs="Times New Roman"/>
          <w:b/>
          <w:sz w:val="36"/>
          <w:szCs w:val="36"/>
          <w:lang w:eastAsia="ru-RU"/>
        </w:rPr>
        <w:t>униципальное бюджетное общеобразовательное учреждение</w:t>
      </w:r>
      <w:r w:rsidRPr="00DE0989">
        <w:rPr>
          <w:rFonts w:ascii="Times New Roman" w:eastAsia="Times New Roman" w:hAnsi="Times New Roman" w:cs="Times New Roman"/>
          <w:b/>
          <w:sz w:val="36"/>
          <w:szCs w:val="36"/>
          <w:lang w:eastAsia="ru-RU"/>
        </w:rPr>
        <w:t xml:space="preserve"> «Средняя общеобразовательная школа № 133»</w:t>
      </w:r>
    </w:p>
    <w:p w:rsidR="00DE0989" w:rsidRPr="00DE0989" w:rsidRDefault="00DE0989" w:rsidP="00DE0989">
      <w:pPr>
        <w:spacing w:after="0" w:line="240" w:lineRule="auto"/>
        <w:ind w:left="-540" w:firstLine="540"/>
        <w:jc w:val="center"/>
        <w:rPr>
          <w:rFonts w:ascii="Times New Roman" w:eastAsia="Times New Roman" w:hAnsi="Times New Roman" w:cs="Times New Roman"/>
          <w:b/>
          <w:sz w:val="36"/>
          <w:szCs w:val="36"/>
          <w:lang w:eastAsia="ru-RU"/>
        </w:rPr>
      </w:pPr>
      <w:r w:rsidRPr="00DE0989">
        <w:rPr>
          <w:rFonts w:ascii="Times New Roman" w:eastAsia="Times New Roman" w:hAnsi="Times New Roman" w:cs="Times New Roman"/>
          <w:b/>
          <w:sz w:val="36"/>
          <w:szCs w:val="36"/>
          <w:lang w:eastAsia="ru-RU"/>
        </w:rPr>
        <w:t xml:space="preserve">Московского района </w:t>
      </w:r>
      <w:proofErr w:type="spellStart"/>
      <w:r w:rsidRPr="00DE0989">
        <w:rPr>
          <w:rFonts w:ascii="Times New Roman" w:eastAsia="Times New Roman" w:hAnsi="Times New Roman" w:cs="Times New Roman"/>
          <w:b/>
          <w:sz w:val="36"/>
          <w:szCs w:val="36"/>
          <w:lang w:eastAsia="ru-RU"/>
        </w:rPr>
        <w:t>г</w:t>
      </w:r>
      <w:proofErr w:type="gramStart"/>
      <w:r w:rsidRPr="00DE0989">
        <w:rPr>
          <w:rFonts w:ascii="Times New Roman" w:eastAsia="Times New Roman" w:hAnsi="Times New Roman" w:cs="Times New Roman"/>
          <w:b/>
          <w:sz w:val="36"/>
          <w:szCs w:val="36"/>
          <w:lang w:eastAsia="ru-RU"/>
        </w:rPr>
        <w:t>.К</w:t>
      </w:r>
      <w:proofErr w:type="gramEnd"/>
      <w:r w:rsidRPr="00DE0989">
        <w:rPr>
          <w:rFonts w:ascii="Times New Roman" w:eastAsia="Times New Roman" w:hAnsi="Times New Roman" w:cs="Times New Roman"/>
          <w:b/>
          <w:sz w:val="36"/>
          <w:szCs w:val="36"/>
          <w:lang w:eastAsia="ru-RU"/>
        </w:rPr>
        <w:t>азани</w:t>
      </w:r>
      <w:proofErr w:type="spellEnd"/>
    </w:p>
    <w:p w:rsidR="00D62A07" w:rsidRDefault="00D62A07" w:rsidP="00DE0989">
      <w:pPr>
        <w:spacing w:after="0" w:line="240" w:lineRule="auto"/>
        <w:ind w:left="-540" w:firstLine="540"/>
        <w:jc w:val="center"/>
        <w:rPr>
          <w:rFonts w:ascii="Times New Roman" w:eastAsia="Times New Roman" w:hAnsi="Times New Roman" w:cs="Times New Roman"/>
          <w:sz w:val="36"/>
          <w:szCs w:val="36"/>
          <w:lang w:eastAsia="ru-RU"/>
        </w:rPr>
      </w:pPr>
    </w:p>
    <w:p w:rsidR="00DE0989" w:rsidRDefault="00D62A07" w:rsidP="00DE0989">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Исаева Ольга Михайловна</w:t>
      </w:r>
    </w:p>
    <w:p w:rsidR="00942A78" w:rsidRPr="00DE0989" w:rsidRDefault="00D62A07" w:rsidP="00DE0989">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Полищук Эльвира </w:t>
      </w:r>
      <w:proofErr w:type="spellStart"/>
      <w:r>
        <w:rPr>
          <w:rFonts w:ascii="Times New Roman" w:eastAsia="Times New Roman" w:hAnsi="Times New Roman" w:cs="Times New Roman"/>
          <w:sz w:val="36"/>
          <w:szCs w:val="36"/>
          <w:lang w:eastAsia="ru-RU"/>
        </w:rPr>
        <w:t>Рафаэлевна</w:t>
      </w:r>
      <w:proofErr w:type="spellEnd"/>
    </w:p>
    <w:p w:rsidR="00DE0989" w:rsidRPr="00DE0989" w:rsidRDefault="00DE0989" w:rsidP="00DE0989">
      <w:pPr>
        <w:spacing w:after="0" w:line="240" w:lineRule="auto"/>
        <w:ind w:left="-540" w:firstLine="540"/>
        <w:rPr>
          <w:rFonts w:ascii="Times New Roman" w:eastAsia="Times New Roman" w:hAnsi="Times New Roman" w:cs="Times New Roman"/>
          <w:sz w:val="36"/>
          <w:szCs w:val="36"/>
          <w:lang w:eastAsia="ru-RU"/>
        </w:rPr>
      </w:pPr>
    </w:p>
    <w:p w:rsidR="00DE0989" w:rsidRDefault="00D62A07" w:rsidP="00DE0989">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по английскому языку</w:t>
      </w:r>
    </w:p>
    <w:p w:rsidR="00D62A07" w:rsidRPr="00DE0989" w:rsidRDefault="00D86602" w:rsidP="00DE0989">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д</w:t>
      </w:r>
      <w:r w:rsidR="00D62A07">
        <w:rPr>
          <w:rFonts w:ascii="Times New Roman" w:eastAsia="Times New Roman" w:hAnsi="Times New Roman" w:cs="Times New Roman"/>
          <w:sz w:val="36"/>
          <w:szCs w:val="36"/>
          <w:lang w:eastAsia="ru-RU"/>
        </w:rPr>
        <w:t>ля 5-9 классов</w:t>
      </w:r>
    </w:p>
    <w:p w:rsidR="00DE0989" w:rsidRPr="00DE0989" w:rsidRDefault="00DE0989" w:rsidP="00DE0989">
      <w:pPr>
        <w:spacing w:after="0" w:line="240" w:lineRule="auto"/>
        <w:ind w:left="-540" w:firstLine="540"/>
        <w:jc w:val="right"/>
        <w:rPr>
          <w:rFonts w:ascii="Times New Roman" w:eastAsia="Times New Roman" w:hAnsi="Times New Roman" w:cs="Times New Roman"/>
          <w:sz w:val="36"/>
          <w:szCs w:val="36"/>
          <w:lang w:eastAsia="ru-RU"/>
        </w:rPr>
      </w:pPr>
    </w:p>
    <w:p w:rsidR="00DE0989" w:rsidRPr="00DE0989" w:rsidRDefault="00DE0989" w:rsidP="00DE0989">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Рассмотрено на заседании</w:t>
      </w:r>
    </w:p>
    <w:p w:rsidR="00DE0989" w:rsidRPr="00DE0989" w:rsidRDefault="00DE0989" w:rsidP="00DE0989">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педагогического совета</w:t>
      </w:r>
    </w:p>
    <w:p w:rsidR="00DE0989" w:rsidRPr="00DE0989" w:rsidRDefault="00DE0989" w:rsidP="00DE0989">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протокол №______</w:t>
      </w:r>
      <w:proofErr w:type="gramStart"/>
      <w:r w:rsidRPr="00DE0989">
        <w:rPr>
          <w:rFonts w:ascii="Times New Roman" w:eastAsia="Times New Roman" w:hAnsi="Times New Roman" w:cs="Times New Roman"/>
          <w:sz w:val="28"/>
          <w:szCs w:val="28"/>
          <w:lang w:eastAsia="ru-RU"/>
        </w:rPr>
        <w:t>от</w:t>
      </w:r>
      <w:proofErr w:type="gramEnd"/>
    </w:p>
    <w:p w:rsidR="00DE0989" w:rsidRPr="00DE0989" w:rsidRDefault="00DE0989" w:rsidP="00DE0989">
      <w:pPr>
        <w:spacing w:after="0" w:line="240" w:lineRule="auto"/>
        <w:ind w:left="-540" w:firstLine="540"/>
        <w:jc w:val="right"/>
        <w:rPr>
          <w:rFonts w:ascii="Times New Roman" w:eastAsia="Times New Roman" w:hAnsi="Times New Roman" w:cs="Times New Roman"/>
          <w:sz w:val="28"/>
          <w:szCs w:val="28"/>
          <w:lang w:eastAsia="ru-RU"/>
        </w:rPr>
      </w:pPr>
    </w:p>
    <w:p w:rsidR="00DE0989" w:rsidRPr="00DE0989" w:rsidRDefault="00DE0989" w:rsidP="00DE0989">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«____»__________2015г.</w:t>
      </w:r>
    </w:p>
    <w:p w:rsidR="00DE0989" w:rsidRPr="00DE0989" w:rsidRDefault="00DE0989" w:rsidP="00DE0989">
      <w:pPr>
        <w:spacing w:after="0" w:line="240" w:lineRule="auto"/>
        <w:ind w:left="-540" w:firstLine="540"/>
        <w:jc w:val="right"/>
        <w:rPr>
          <w:rFonts w:ascii="Times New Roman" w:eastAsia="Times New Roman" w:hAnsi="Times New Roman" w:cs="Times New Roman"/>
          <w:sz w:val="28"/>
          <w:szCs w:val="28"/>
          <w:lang w:eastAsia="ru-RU"/>
        </w:rPr>
      </w:pPr>
    </w:p>
    <w:p w:rsidR="00DE0989" w:rsidRPr="00DE0989" w:rsidRDefault="00DE0989" w:rsidP="00DE0989">
      <w:pPr>
        <w:spacing w:after="0" w:line="240" w:lineRule="auto"/>
        <w:ind w:left="-540" w:firstLine="540"/>
        <w:jc w:val="center"/>
        <w:rPr>
          <w:rFonts w:ascii="Times New Roman" w:eastAsia="Times New Roman" w:hAnsi="Times New Roman" w:cs="Times New Roman"/>
          <w:sz w:val="28"/>
          <w:szCs w:val="28"/>
          <w:lang w:eastAsia="ru-RU"/>
        </w:rPr>
      </w:pPr>
    </w:p>
    <w:p w:rsidR="00DE0989" w:rsidRPr="00DE0989" w:rsidRDefault="00DE0989" w:rsidP="00DE0989">
      <w:pPr>
        <w:spacing w:after="0" w:line="240" w:lineRule="auto"/>
        <w:ind w:left="-540" w:firstLine="540"/>
        <w:jc w:val="center"/>
        <w:rPr>
          <w:rFonts w:ascii="Times New Roman" w:eastAsia="Times New Roman" w:hAnsi="Times New Roman" w:cs="Times New Roman"/>
          <w:sz w:val="28"/>
          <w:szCs w:val="28"/>
          <w:lang w:eastAsia="ru-RU"/>
        </w:rPr>
      </w:pPr>
    </w:p>
    <w:p w:rsidR="00DE0989" w:rsidRPr="00DE0989" w:rsidRDefault="00DE0989" w:rsidP="00DE0989">
      <w:pPr>
        <w:spacing w:after="0" w:line="240" w:lineRule="auto"/>
        <w:ind w:left="-540" w:firstLine="540"/>
        <w:jc w:val="center"/>
        <w:rPr>
          <w:rFonts w:ascii="Times New Roman" w:eastAsia="Times New Roman" w:hAnsi="Times New Roman" w:cs="Times New Roman"/>
          <w:sz w:val="28"/>
          <w:szCs w:val="28"/>
          <w:lang w:eastAsia="ru-RU"/>
        </w:rPr>
      </w:pPr>
    </w:p>
    <w:p w:rsidR="00DE0989" w:rsidRPr="00DE0989" w:rsidRDefault="00DE0989" w:rsidP="00DE0989">
      <w:pPr>
        <w:spacing w:after="0" w:line="240" w:lineRule="auto"/>
        <w:ind w:left="-540" w:firstLine="540"/>
        <w:jc w:val="center"/>
        <w:rPr>
          <w:rFonts w:ascii="Times New Roman" w:eastAsia="Times New Roman" w:hAnsi="Times New Roman" w:cs="Times New Roman"/>
          <w:sz w:val="28"/>
          <w:szCs w:val="28"/>
          <w:lang w:eastAsia="ru-RU"/>
        </w:rPr>
      </w:pPr>
    </w:p>
    <w:p w:rsidR="00DE0989" w:rsidRPr="00DE0989" w:rsidRDefault="00DE0989" w:rsidP="00DE0989">
      <w:pPr>
        <w:spacing w:after="0" w:line="240" w:lineRule="auto"/>
        <w:ind w:left="-540" w:firstLine="540"/>
        <w:jc w:val="center"/>
        <w:rPr>
          <w:rFonts w:ascii="Times New Roman" w:eastAsia="Times New Roman" w:hAnsi="Times New Roman" w:cs="Times New Roman"/>
          <w:sz w:val="28"/>
          <w:szCs w:val="28"/>
          <w:lang w:eastAsia="ru-RU"/>
        </w:rPr>
      </w:pPr>
    </w:p>
    <w:p w:rsidR="00DE0989" w:rsidRDefault="00DE0989" w:rsidP="00DE0989">
      <w:pPr>
        <w:spacing w:after="0" w:line="240" w:lineRule="auto"/>
        <w:ind w:left="-540" w:firstLine="540"/>
        <w:jc w:val="center"/>
        <w:rPr>
          <w:rFonts w:ascii="Times New Roman" w:eastAsia="Times New Roman" w:hAnsi="Times New Roman" w:cs="Times New Roman"/>
          <w:sz w:val="28"/>
          <w:szCs w:val="28"/>
          <w:lang w:eastAsia="ru-RU"/>
        </w:rPr>
      </w:pPr>
    </w:p>
    <w:p w:rsidR="00DE0989" w:rsidRDefault="00DE0989" w:rsidP="00DE0989">
      <w:pPr>
        <w:spacing w:after="0" w:line="240" w:lineRule="auto"/>
        <w:ind w:left="-540" w:firstLine="540"/>
        <w:jc w:val="center"/>
        <w:rPr>
          <w:rFonts w:ascii="Times New Roman" w:eastAsia="Times New Roman" w:hAnsi="Times New Roman" w:cs="Times New Roman"/>
          <w:sz w:val="28"/>
          <w:szCs w:val="28"/>
          <w:lang w:eastAsia="ru-RU"/>
        </w:rPr>
      </w:pPr>
    </w:p>
    <w:p w:rsidR="00DE0989" w:rsidRPr="00DE0989" w:rsidRDefault="00DE0989" w:rsidP="00D62A07">
      <w:pPr>
        <w:spacing w:after="0" w:line="240" w:lineRule="auto"/>
        <w:ind w:left="3540" w:firstLine="708"/>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2015-2016 учебный год</w:t>
      </w:r>
    </w:p>
    <w:p w:rsidR="0012650E" w:rsidRDefault="0012650E" w:rsidP="0012650E">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rsidR="00DE0989" w:rsidRDefault="00DE0989" w:rsidP="0012650E">
      <w:pPr>
        <w:autoSpaceDE w:val="0"/>
        <w:autoSpaceDN w:val="0"/>
        <w:adjustRightInd w:val="0"/>
        <w:spacing w:after="0" w:line="240" w:lineRule="auto"/>
        <w:rPr>
          <w:rFonts w:ascii="Times New Roman" w:hAnsi="Times New Roman" w:cs="Times New Roman"/>
          <w:b/>
          <w:bCs/>
          <w:color w:val="000000"/>
          <w:sz w:val="24"/>
          <w:szCs w:val="24"/>
        </w:rPr>
      </w:pPr>
    </w:p>
    <w:p w:rsidR="00DE0989" w:rsidRDefault="00DE0989" w:rsidP="00DE0989">
      <w:pPr>
        <w:spacing w:after="0" w:line="240" w:lineRule="auto"/>
        <w:rPr>
          <w:rFonts w:ascii="Times New Roman" w:hAnsi="Times New Roman" w:cs="Times New Roman"/>
          <w:b/>
          <w:bCs/>
          <w:color w:val="000000"/>
          <w:sz w:val="24"/>
          <w:szCs w:val="24"/>
        </w:rPr>
      </w:pPr>
    </w:p>
    <w:p w:rsidR="00DE0989" w:rsidRDefault="00DE0989" w:rsidP="00DE0989">
      <w:pPr>
        <w:spacing w:after="0" w:line="240" w:lineRule="auto"/>
        <w:rPr>
          <w:rFonts w:ascii="Times New Roman" w:hAnsi="Times New Roman" w:cs="Times New Roman"/>
          <w:b/>
          <w:bCs/>
          <w:color w:val="000000"/>
          <w:sz w:val="24"/>
          <w:szCs w:val="24"/>
        </w:rPr>
      </w:pPr>
    </w:p>
    <w:p w:rsidR="0012650E" w:rsidRPr="0012650E" w:rsidRDefault="0012650E" w:rsidP="00DE0989">
      <w:pPr>
        <w:spacing w:after="0" w:line="240" w:lineRule="auto"/>
        <w:ind w:left="-540" w:firstLine="540"/>
        <w:jc w:val="center"/>
        <w:rPr>
          <w:rFonts w:ascii="Times New Roman" w:eastAsia="Times New Roman" w:hAnsi="Times New Roman" w:cs="Times New Roman"/>
          <w:sz w:val="28"/>
          <w:szCs w:val="28"/>
          <w:lang w:eastAsia="ru-RU"/>
        </w:rPr>
      </w:pPr>
      <w:r w:rsidRPr="0012650E">
        <w:rPr>
          <w:rFonts w:ascii="Times New Roman" w:hAnsi="Times New Roman" w:cs="Times New Roman"/>
          <w:b/>
          <w:bCs/>
          <w:color w:val="000000"/>
          <w:sz w:val="24"/>
          <w:szCs w:val="24"/>
        </w:rPr>
        <w:t>Содержание</w:t>
      </w:r>
    </w:p>
    <w:p w:rsidR="00DE0989" w:rsidRDefault="00DE0989" w:rsidP="0012650E">
      <w:pPr>
        <w:pStyle w:val="af2"/>
        <w:ind w:left="-567"/>
        <w:jc w:val="both"/>
        <w:rPr>
          <w:rFonts w:ascii="Times New Roman" w:hAnsi="Times New Roman"/>
          <w:bCs/>
          <w:sz w:val="24"/>
          <w:szCs w:val="24"/>
        </w:rPr>
      </w:pPr>
    </w:p>
    <w:p w:rsidR="0012650E" w:rsidRDefault="00DE0989" w:rsidP="005E60F8">
      <w:pPr>
        <w:pStyle w:val="af2"/>
        <w:tabs>
          <w:tab w:val="left" w:pos="9639"/>
        </w:tabs>
        <w:ind w:left="-851"/>
        <w:jc w:val="both"/>
        <w:rPr>
          <w:rFonts w:ascii="Times New Roman" w:hAnsi="Times New Roman"/>
          <w:bCs/>
          <w:sz w:val="24"/>
          <w:szCs w:val="24"/>
        </w:rPr>
      </w:pPr>
      <w:r>
        <w:rPr>
          <w:rFonts w:ascii="Times New Roman" w:hAnsi="Times New Roman"/>
          <w:bCs/>
          <w:sz w:val="24"/>
          <w:szCs w:val="24"/>
        </w:rPr>
        <w:t xml:space="preserve">           </w:t>
      </w:r>
      <w:r w:rsidR="004E51CA">
        <w:rPr>
          <w:rFonts w:ascii="Times New Roman" w:hAnsi="Times New Roman"/>
          <w:bCs/>
          <w:sz w:val="24"/>
          <w:szCs w:val="24"/>
        </w:rPr>
        <w:t xml:space="preserve">   </w:t>
      </w:r>
      <w:r>
        <w:rPr>
          <w:rFonts w:ascii="Times New Roman" w:hAnsi="Times New Roman"/>
          <w:bCs/>
          <w:sz w:val="24"/>
          <w:szCs w:val="24"/>
        </w:rPr>
        <w:t xml:space="preserve"> </w:t>
      </w:r>
      <w:r w:rsidR="0012650E">
        <w:rPr>
          <w:rFonts w:ascii="Times New Roman" w:hAnsi="Times New Roman"/>
          <w:bCs/>
          <w:sz w:val="24"/>
          <w:szCs w:val="24"/>
        </w:rPr>
        <w:t>Пояснительная запис</w:t>
      </w:r>
      <w:r w:rsidR="005E60F8">
        <w:rPr>
          <w:rFonts w:ascii="Times New Roman" w:hAnsi="Times New Roman"/>
          <w:bCs/>
          <w:sz w:val="24"/>
          <w:szCs w:val="24"/>
        </w:rPr>
        <w:t>ка…………………………………………………………………………….</w:t>
      </w:r>
      <w:r>
        <w:rPr>
          <w:rFonts w:ascii="Times New Roman" w:hAnsi="Times New Roman"/>
          <w:bCs/>
          <w:sz w:val="24"/>
          <w:szCs w:val="24"/>
        </w:rPr>
        <w:t>.</w:t>
      </w:r>
      <w:r w:rsidR="007F0D88">
        <w:rPr>
          <w:rFonts w:ascii="Times New Roman" w:hAnsi="Times New Roman"/>
          <w:bCs/>
          <w:sz w:val="24"/>
          <w:szCs w:val="24"/>
        </w:rPr>
        <w:t>3</w:t>
      </w:r>
    </w:p>
    <w:p w:rsidR="00DE0989" w:rsidRDefault="00DE0989" w:rsidP="0012650E">
      <w:pPr>
        <w:pStyle w:val="af2"/>
        <w:ind w:left="-567"/>
        <w:jc w:val="both"/>
        <w:rPr>
          <w:rFonts w:ascii="Times New Roman" w:eastAsia="Times New Roman" w:hAnsi="Times New Roman"/>
          <w:bCs/>
          <w:color w:val="2B2B2B"/>
          <w:sz w:val="24"/>
          <w:szCs w:val="24"/>
          <w:lang w:eastAsia="ru-RU"/>
        </w:rPr>
      </w:pPr>
    </w:p>
    <w:p w:rsidR="00DE0989" w:rsidRDefault="004E51CA" w:rsidP="00FA02B8">
      <w:pPr>
        <w:pStyle w:val="af2"/>
        <w:tabs>
          <w:tab w:val="left" w:pos="9498"/>
          <w:tab w:val="left" w:pos="9639"/>
        </w:tabs>
        <w:ind w:left="-142"/>
        <w:jc w:val="both"/>
        <w:rPr>
          <w:rFonts w:ascii="Times New Roman" w:eastAsia="Times New Roman" w:hAnsi="Times New Roman"/>
          <w:bCs/>
          <w:color w:val="2B2B2B"/>
          <w:sz w:val="24"/>
          <w:szCs w:val="24"/>
          <w:lang w:eastAsia="ru-RU"/>
        </w:rPr>
      </w:pPr>
      <w:r>
        <w:rPr>
          <w:rFonts w:ascii="Times New Roman" w:eastAsia="Times New Roman" w:hAnsi="Times New Roman"/>
          <w:bCs/>
          <w:color w:val="2B2B2B"/>
          <w:sz w:val="24"/>
          <w:szCs w:val="24"/>
          <w:lang w:eastAsia="ru-RU"/>
        </w:rPr>
        <w:t xml:space="preserve">   </w:t>
      </w:r>
      <w:r w:rsidR="00DE0989" w:rsidRPr="003F3600">
        <w:rPr>
          <w:rFonts w:ascii="Times New Roman" w:eastAsia="Times New Roman" w:hAnsi="Times New Roman"/>
          <w:bCs/>
          <w:color w:val="2B2B2B"/>
          <w:sz w:val="24"/>
          <w:szCs w:val="24"/>
          <w:lang w:eastAsia="ru-RU"/>
        </w:rPr>
        <w:t>Ценностные ориентиры содержания учебного предмета</w:t>
      </w:r>
      <w:r w:rsidR="00DE0989">
        <w:rPr>
          <w:rFonts w:ascii="Times New Roman" w:eastAsia="Times New Roman" w:hAnsi="Times New Roman"/>
          <w:bCs/>
          <w:color w:val="2B2B2B"/>
          <w:sz w:val="24"/>
          <w:szCs w:val="24"/>
          <w:lang w:eastAsia="ru-RU"/>
        </w:rPr>
        <w:t>………………………………………..</w:t>
      </w:r>
      <w:r w:rsidR="007F0D88">
        <w:rPr>
          <w:rFonts w:ascii="Times New Roman" w:eastAsia="Times New Roman" w:hAnsi="Times New Roman"/>
          <w:bCs/>
          <w:color w:val="2B2B2B"/>
          <w:sz w:val="24"/>
          <w:szCs w:val="24"/>
          <w:lang w:eastAsia="ru-RU"/>
        </w:rPr>
        <w:t>3</w:t>
      </w:r>
    </w:p>
    <w:p w:rsidR="00DE0989" w:rsidRDefault="00DE0989" w:rsidP="00DE0989">
      <w:pPr>
        <w:pStyle w:val="af2"/>
        <w:ind w:left="-142"/>
        <w:jc w:val="both"/>
        <w:rPr>
          <w:rFonts w:ascii="Times New Roman" w:hAnsi="Times New Roman"/>
          <w:bCs/>
          <w:sz w:val="24"/>
          <w:szCs w:val="24"/>
        </w:rPr>
      </w:pPr>
    </w:p>
    <w:p w:rsidR="00DE0989" w:rsidRDefault="004E51CA" w:rsidP="00DE0989">
      <w:pPr>
        <w:pStyle w:val="af2"/>
        <w:ind w:left="-142"/>
        <w:jc w:val="both"/>
        <w:rPr>
          <w:rFonts w:ascii="Times New Roman" w:hAnsi="Times New Roman"/>
          <w:bCs/>
          <w:sz w:val="24"/>
          <w:szCs w:val="24"/>
        </w:rPr>
      </w:pPr>
      <w:r>
        <w:rPr>
          <w:rFonts w:ascii="Times New Roman" w:hAnsi="Times New Roman"/>
          <w:bCs/>
          <w:sz w:val="24"/>
          <w:szCs w:val="24"/>
        </w:rPr>
        <w:t xml:space="preserve">   </w:t>
      </w:r>
      <w:r w:rsidR="00DE0989" w:rsidRPr="00DE0989">
        <w:rPr>
          <w:rFonts w:ascii="Times New Roman" w:hAnsi="Times New Roman"/>
          <w:bCs/>
          <w:sz w:val="24"/>
          <w:szCs w:val="24"/>
        </w:rPr>
        <w:t>Место предмета в учебном плане</w:t>
      </w:r>
      <w:r w:rsidR="00DE0989">
        <w:rPr>
          <w:rFonts w:ascii="Times New Roman" w:hAnsi="Times New Roman"/>
          <w:bCs/>
          <w:sz w:val="24"/>
          <w:szCs w:val="24"/>
        </w:rPr>
        <w:t>………………………………………………………………….</w:t>
      </w:r>
      <w:r w:rsidR="007F0D88">
        <w:rPr>
          <w:rFonts w:ascii="Times New Roman" w:hAnsi="Times New Roman"/>
          <w:bCs/>
          <w:sz w:val="24"/>
          <w:szCs w:val="24"/>
        </w:rPr>
        <w:t>4</w:t>
      </w:r>
    </w:p>
    <w:p w:rsidR="00DE0989" w:rsidRDefault="00DE0989" w:rsidP="00DE0989">
      <w:pPr>
        <w:pStyle w:val="af2"/>
        <w:ind w:left="-142"/>
        <w:jc w:val="both"/>
        <w:rPr>
          <w:rFonts w:ascii="Times New Roman" w:hAnsi="Times New Roman"/>
          <w:bCs/>
          <w:sz w:val="24"/>
          <w:szCs w:val="24"/>
        </w:rPr>
      </w:pPr>
    </w:p>
    <w:p w:rsidR="00DE0989" w:rsidRDefault="004E51CA" w:rsidP="00DE0989">
      <w:pPr>
        <w:pStyle w:val="af2"/>
        <w:ind w:left="-142"/>
        <w:jc w:val="both"/>
        <w:rPr>
          <w:rFonts w:ascii="Times New Roman" w:hAnsi="Times New Roman"/>
          <w:bCs/>
          <w:sz w:val="24"/>
          <w:szCs w:val="24"/>
        </w:rPr>
      </w:pPr>
      <w:r>
        <w:rPr>
          <w:rFonts w:ascii="Times New Roman" w:hAnsi="Times New Roman"/>
          <w:bCs/>
          <w:sz w:val="24"/>
          <w:szCs w:val="24"/>
        </w:rPr>
        <w:t xml:space="preserve">   </w:t>
      </w:r>
      <w:r w:rsidR="00DE0989" w:rsidRPr="00DE0989">
        <w:rPr>
          <w:rFonts w:ascii="Times New Roman" w:hAnsi="Times New Roman"/>
          <w:bCs/>
          <w:sz w:val="24"/>
          <w:szCs w:val="24"/>
        </w:rPr>
        <w:t>Общая характеристика учебного предмета</w:t>
      </w:r>
      <w:r w:rsidR="00DE0989">
        <w:rPr>
          <w:rFonts w:ascii="Times New Roman" w:hAnsi="Times New Roman"/>
          <w:bCs/>
          <w:sz w:val="24"/>
          <w:szCs w:val="24"/>
        </w:rPr>
        <w:t>……………………………………………………….</w:t>
      </w:r>
      <w:r w:rsidR="00D62A07">
        <w:rPr>
          <w:rFonts w:ascii="Times New Roman" w:hAnsi="Times New Roman"/>
          <w:bCs/>
          <w:sz w:val="24"/>
          <w:szCs w:val="24"/>
        </w:rPr>
        <w:t>4</w:t>
      </w:r>
    </w:p>
    <w:p w:rsidR="00DE0989" w:rsidRDefault="00DE0989" w:rsidP="00DE0989">
      <w:pPr>
        <w:pStyle w:val="af2"/>
        <w:ind w:left="-142"/>
        <w:jc w:val="both"/>
        <w:rPr>
          <w:rFonts w:ascii="Times New Roman" w:hAnsi="Times New Roman"/>
          <w:bCs/>
          <w:iCs/>
          <w:sz w:val="24"/>
          <w:szCs w:val="24"/>
        </w:rPr>
      </w:pPr>
    </w:p>
    <w:p w:rsidR="00DE0989" w:rsidRDefault="004E51CA" w:rsidP="00DE0989">
      <w:pPr>
        <w:pStyle w:val="af2"/>
        <w:ind w:left="-142"/>
        <w:jc w:val="both"/>
        <w:rPr>
          <w:rFonts w:ascii="Times New Roman" w:hAnsi="Times New Roman"/>
          <w:bCs/>
          <w:iCs/>
          <w:sz w:val="24"/>
          <w:szCs w:val="24"/>
        </w:rPr>
      </w:pPr>
      <w:r>
        <w:rPr>
          <w:rFonts w:ascii="Times New Roman" w:hAnsi="Times New Roman"/>
          <w:bCs/>
          <w:iCs/>
          <w:sz w:val="24"/>
          <w:szCs w:val="24"/>
        </w:rPr>
        <w:t xml:space="preserve">   </w:t>
      </w:r>
      <w:r w:rsidR="00DE0989" w:rsidRPr="00DE0989">
        <w:rPr>
          <w:rFonts w:ascii="Times New Roman" w:hAnsi="Times New Roman"/>
          <w:bCs/>
          <w:iCs/>
          <w:sz w:val="24"/>
          <w:szCs w:val="24"/>
        </w:rPr>
        <w:t>Цели и задачи курса</w:t>
      </w:r>
      <w:r w:rsidR="00DE0989">
        <w:rPr>
          <w:rFonts w:ascii="Times New Roman" w:hAnsi="Times New Roman"/>
          <w:bCs/>
          <w:iCs/>
          <w:sz w:val="24"/>
          <w:szCs w:val="24"/>
        </w:rPr>
        <w:t>………………………………………………………………………………...</w:t>
      </w:r>
      <w:r w:rsidR="00D62A07">
        <w:rPr>
          <w:rFonts w:ascii="Times New Roman" w:hAnsi="Times New Roman"/>
          <w:bCs/>
          <w:iCs/>
          <w:sz w:val="24"/>
          <w:szCs w:val="24"/>
        </w:rPr>
        <w:t>7</w:t>
      </w:r>
    </w:p>
    <w:p w:rsidR="00DE0989" w:rsidRDefault="00DE0989" w:rsidP="00DE0989">
      <w:pPr>
        <w:pStyle w:val="af2"/>
        <w:ind w:left="-142"/>
        <w:jc w:val="both"/>
        <w:rPr>
          <w:rFonts w:ascii="Times New Roman" w:hAnsi="Times New Roman"/>
          <w:bCs/>
          <w:iCs/>
          <w:sz w:val="24"/>
          <w:szCs w:val="24"/>
        </w:rPr>
      </w:pPr>
    </w:p>
    <w:p w:rsidR="00DE0989" w:rsidRDefault="004E51CA" w:rsidP="00DE0989">
      <w:pPr>
        <w:pStyle w:val="af2"/>
        <w:ind w:left="-142"/>
        <w:jc w:val="both"/>
        <w:rPr>
          <w:rFonts w:ascii="Times New Roman" w:hAnsi="Times New Roman"/>
          <w:bCs/>
          <w:iCs/>
          <w:sz w:val="24"/>
          <w:szCs w:val="24"/>
        </w:rPr>
      </w:pPr>
      <w:r>
        <w:rPr>
          <w:rFonts w:ascii="Times New Roman" w:hAnsi="Times New Roman"/>
          <w:bCs/>
          <w:iCs/>
          <w:sz w:val="24"/>
          <w:szCs w:val="24"/>
        </w:rPr>
        <w:t xml:space="preserve">   </w:t>
      </w:r>
      <w:r w:rsidR="00DE0989" w:rsidRPr="00DE0989">
        <w:rPr>
          <w:rFonts w:ascii="Times New Roman" w:hAnsi="Times New Roman"/>
          <w:bCs/>
          <w:iCs/>
          <w:sz w:val="24"/>
          <w:szCs w:val="24"/>
        </w:rPr>
        <w:t xml:space="preserve">Личностные,  </w:t>
      </w:r>
      <w:proofErr w:type="spellStart"/>
      <w:r w:rsidR="00DE0989" w:rsidRPr="00DE0989">
        <w:rPr>
          <w:rFonts w:ascii="Times New Roman" w:hAnsi="Times New Roman"/>
          <w:bCs/>
          <w:iCs/>
          <w:sz w:val="24"/>
          <w:szCs w:val="24"/>
        </w:rPr>
        <w:t>метапредметные</w:t>
      </w:r>
      <w:proofErr w:type="spellEnd"/>
      <w:r w:rsidR="00DE0989" w:rsidRPr="00DE0989">
        <w:rPr>
          <w:rFonts w:ascii="Times New Roman" w:hAnsi="Times New Roman"/>
          <w:bCs/>
          <w:iCs/>
          <w:sz w:val="24"/>
          <w:szCs w:val="24"/>
        </w:rPr>
        <w:t xml:space="preserve"> и предметные результаты освоения учебного предмета</w:t>
      </w:r>
      <w:r w:rsidR="00DE0989">
        <w:rPr>
          <w:rFonts w:ascii="Times New Roman" w:hAnsi="Times New Roman"/>
          <w:bCs/>
          <w:iCs/>
          <w:sz w:val="24"/>
          <w:szCs w:val="24"/>
        </w:rPr>
        <w:t>……..</w:t>
      </w:r>
      <w:r w:rsidR="00D62A07">
        <w:rPr>
          <w:rFonts w:ascii="Times New Roman" w:hAnsi="Times New Roman"/>
          <w:bCs/>
          <w:iCs/>
          <w:sz w:val="24"/>
          <w:szCs w:val="24"/>
        </w:rPr>
        <w:t>8</w:t>
      </w:r>
    </w:p>
    <w:p w:rsidR="00DE0989" w:rsidRDefault="00DE0989" w:rsidP="00DE0989">
      <w:pPr>
        <w:pStyle w:val="af2"/>
        <w:ind w:left="-142"/>
        <w:jc w:val="both"/>
        <w:rPr>
          <w:rFonts w:ascii="Times New Roman" w:hAnsi="Times New Roman"/>
          <w:bCs/>
          <w:iCs/>
          <w:sz w:val="24"/>
          <w:szCs w:val="24"/>
        </w:rPr>
      </w:pPr>
    </w:p>
    <w:p w:rsidR="00DE0989" w:rsidRDefault="004E51CA" w:rsidP="00DE0989">
      <w:pPr>
        <w:pStyle w:val="af2"/>
        <w:ind w:left="-142"/>
        <w:jc w:val="both"/>
        <w:rPr>
          <w:rFonts w:ascii="Times New Roman" w:hAnsi="Times New Roman"/>
          <w:bCs/>
          <w:iCs/>
          <w:sz w:val="24"/>
          <w:szCs w:val="24"/>
        </w:rPr>
      </w:pPr>
      <w:r>
        <w:rPr>
          <w:rFonts w:ascii="Times New Roman" w:hAnsi="Times New Roman"/>
          <w:bCs/>
          <w:iCs/>
          <w:sz w:val="24"/>
          <w:szCs w:val="24"/>
        </w:rPr>
        <w:t xml:space="preserve">   </w:t>
      </w:r>
      <w:r w:rsidR="00DE0989" w:rsidRPr="00DE0989">
        <w:rPr>
          <w:rFonts w:ascii="Times New Roman" w:hAnsi="Times New Roman"/>
          <w:bCs/>
          <w:iCs/>
          <w:sz w:val="24"/>
          <w:szCs w:val="24"/>
        </w:rPr>
        <w:t>Содержание курса</w:t>
      </w:r>
      <w:r w:rsidR="00D86602">
        <w:rPr>
          <w:rFonts w:ascii="Times New Roman" w:hAnsi="Times New Roman"/>
          <w:bCs/>
          <w:iCs/>
          <w:sz w:val="24"/>
          <w:szCs w:val="24"/>
        </w:rPr>
        <w:t>………………………………………………………………………………….11</w:t>
      </w:r>
    </w:p>
    <w:p w:rsidR="00DE0989" w:rsidRDefault="00DE0989" w:rsidP="00DE0989">
      <w:pPr>
        <w:pStyle w:val="af2"/>
        <w:ind w:left="-142"/>
        <w:jc w:val="both"/>
        <w:rPr>
          <w:rFonts w:ascii="Times New Roman" w:hAnsi="Times New Roman"/>
          <w:bCs/>
          <w:sz w:val="24"/>
          <w:szCs w:val="24"/>
        </w:rPr>
      </w:pPr>
    </w:p>
    <w:p w:rsidR="00DE0989" w:rsidRDefault="004E51CA" w:rsidP="00DE0989">
      <w:pPr>
        <w:pStyle w:val="af2"/>
        <w:ind w:left="-142"/>
        <w:jc w:val="both"/>
        <w:rPr>
          <w:rFonts w:ascii="Times New Roman" w:hAnsi="Times New Roman"/>
          <w:bCs/>
          <w:sz w:val="24"/>
          <w:szCs w:val="24"/>
        </w:rPr>
      </w:pPr>
      <w:r>
        <w:rPr>
          <w:rFonts w:ascii="Times New Roman" w:hAnsi="Times New Roman"/>
          <w:bCs/>
          <w:sz w:val="24"/>
          <w:szCs w:val="24"/>
        </w:rPr>
        <w:t xml:space="preserve">   </w:t>
      </w:r>
      <w:r w:rsidR="00DE0989" w:rsidRPr="00DE0989">
        <w:rPr>
          <w:rFonts w:ascii="Times New Roman" w:hAnsi="Times New Roman"/>
          <w:bCs/>
          <w:sz w:val="24"/>
          <w:szCs w:val="24"/>
        </w:rPr>
        <w:t>Учебно-тематический план</w:t>
      </w:r>
      <w:r w:rsidR="00FA02B8">
        <w:rPr>
          <w:rFonts w:ascii="Times New Roman" w:hAnsi="Times New Roman"/>
          <w:bCs/>
          <w:sz w:val="24"/>
          <w:szCs w:val="24"/>
        </w:rPr>
        <w:t>……………………………………………………………………….</w:t>
      </w:r>
      <w:r w:rsidR="008324E9">
        <w:rPr>
          <w:rFonts w:ascii="Times New Roman" w:hAnsi="Times New Roman"/>
          <w:bCs/>
          <w:sz w:val="24"/>
          <w:szCs w:val="24"/>
        </w:rPr>
        <w:t>54</w:t>
      </w:r>
    </w:p>
    <w:p w:rsidR="00DE0989" w:rsidRDefault="00DE0989" w:rsidP="00DE0989">
      <w:pPr>
        <w:pStyle w:val="af2"/>
        <w:ind w:left="-142"/>
        <w:jc w:val="both"/>
        <w:rPr>
          <w:rFonts w:ascii="Times New Roman" w:hAnsi="Times New Roman"/>
          <w:bCs/>
          <w:sz w:val="24"/>
          <w:szCs w:val="24"/>
        </w:rPr>
      </w:pPr>
    </w:p>
    <w:p w:rsidR="00DE0989" w:rsidRDefault="004E51CA" w:rsidP="00D86602">
      <w:pPr>
        <w:pStyle w:val="af2"/>
        <w:tabs>
          <w:tab w:val="left" w:pos="9498"/>
        </w:tabs>
        <w:ind w:left="-142"/>
        <w:jc w:val="both"/>
        <w:rPr>
          <w:rFonts w:ascii="Times New Roman" w:hAnsi="Times New Roman"/>
          <w:bCs/>
          <w:sz w:val="24"/>
          <w:szCs w:val="24"/>
        </w:rPr>
      </w:pPr>
      <w:r>
        <w:rPr>
          <w:rFonts w:ascii="Times New Roman" w:hAnsi="Times New Roman"/>
          <w:bCs/>
          <w:sz w:val="24"/>
          <w:szCs w:val="24"/>
        </w:rPr>
        <w:t xml:space="preserve">   </w:t>
      </w:r>
      <w:r w:rsidR="00DE0989" w:rsidRPr="00DE0989">
        <w:rPr>
          <w:rFonts w:ascii="Times New Roman" w:hAnsi="Times New Roman"/>
          <w:bCs/>
          <w:sz w:val="24"/>
          <w:szCs w:val="24"/>
        </w:rPr>
        <w:t>Планируемые результаты освоения</w:t>
      </w:r>
      <w:r w:rsidR="00FA02B8">
        <w:rPr>
          <w:rFonts w:ascii="Times New Roman" w:hAnsi="Times New Roman"/>
          <w:bCs/>
          <w:sz w:val="24"/>
          <w:szCs w:val="24"/>
        </w:rPr>
        <w:t>……………………………………………………………...</w:t>
      </w:r>
      <w:r w:rsidR="008324E9">
        <w:rPr>
          <w:rFonts w:ascii="Times New Roman" w:hAnsi="Times New Roman"/>
          <w:bCs/>
          <w:sz w:val="24"/>
          <w:szCs w:val="24"/>
        </w:rPr>
        <w:t>56</w:t>
      </w:r>
    </w:p>
    <w:p w:rsidR="00DE0989" w:rsidRDefault="00DE0989" w:rsidP="00DE0989">
      <w:pPr>
        <w:pStyle w:val="af2"/>
        <w:ind w:left="-142"/>
        <w:jc w:val="both"/>
        <w:rPr>
          <w:rFonts w:ascii="Times New Roman" w:hAnsi="Times New Roman"/>
          <w:bCs/>
          <w:sz w:val="24"/>
          <w:szCs w:val="24"/>
        </w:rPr>
      </w:pPr>
    </w:p>
    <w:p w:rsidR="00DE0989" w:rsidRDefault="004E51CA" w:rsidP="00B14BF1">
      <w:pPr>
        <w:pStyle w:val="af2"/>
        <w:tabs>
          <w:tab w:val="left" w:pos="9356"/>
        </w:tabs>
        <w:ind w:left="-142"/>
        <w:jc w:val="both"/>
        <w:rPr>
          <w:rFonts w:ascii="Times New Roman" w:hAnsi="Times New Roman"/>
          <w:bCs/>
          <w:sz w:val="24"/>
          <w:szCs w:val="24"/>
        </w:rPr>
      </w:pPr>
      <w:r>
        <w:rPr>
          <w:rFonts w:ascii="Times New Roman" w:hAnsi="Times New Roman"/>
          <w:bCs/>
          <w:sz w:val="24"/>
          <w:szCs w:val="24"/>
        </w:rPr>
        <w:t xml:space="preserve">   </w:t>
      </w:r>
      <w:r w:rsidR="00DE0989" w:rsidRPr="00DE0989">
        <w:rPr>
          <w:rFonts w:ascii="Times New Roman" w:hAnsi="Times New Roman"/>
          <w:bCs/>
          <w:sz w:val="24"/>
          <w:szCs w:val="24"/>
        </w:rPr>
        <w:t>Контрольно-измерительный материал</w:t>
      </w:r>
      <w:r w:rsidR="00FA02B8">
        <w:rPr>
          <w:rFonts w:ascii="Times New Roman" w:hAnsi="Times New Roman"/>
          <w:bCs/>
          <w:sz w:val="24"/>
          <w:szCs w:val="24"/>
        </w:rPr>
        <w:t>…………………………………………………………..</w:t>
      </w:r>
      <w:r w:rsidR="00B14BF1">
        <w:rPr>
          <w:rFonts w:ascii="Times New Roman" w:hAnsi="Times New Roman"/>
          <w:bCs/>
          <w:sz w:val="24"/>
          <w:szCs w:val="24"/>
        </w:rPr>
        <w:t>58</w:t>
      </w:r>
    </w:p>
    <w:p w:rsidR="00DE0989" w:rsidRDefault="00DE0989" w:rsidP="00DE0989">
      <w:pPr>
        <w:pStyle w:val="af2"/>
        <w:ind w:left="-142"/>
        <w:jc w:val="both"/>
        <w:rPr>
          <w:rFonts w:ascii="Times New Roman" w:hAnsi="Times New Roman"/>
          <w:bCs/>
          <w:sz w:val="24"/>
          <w:szCs w:val="24"/>
        </w:rPr>
      </w:pPr>
    </w:p>
    <w:p w:rsidR="00DE0989" w:rsidRPr="0012650E" w:rsidRDefault="004E51CA" w:rsidP="00FA02B8">
      <w:pPr>
        <w:pStyle w:val="af2"/>
        <w:tabs>
          <w:tab w:val="left" w:pos="9498"/>
          <w:tab w:val="left" w:pos="9781"/>
        </w:tabs>
        <w:ind w:left="-142" w:right="-425"/>
        <w:jc w:val="both"/>
        <w:rPr>
          <w:rFonts w:ascii="Times New Roman" w:hAnsi="Times New Roman"/>
          <w:bCs/>
          <w:sz w:val="24"/>
          <w:szCs w:val="24"/>
        </w:rPr>
      </w:pPr>
      <w:r>
        <w:rPr>
          <w:rFonts w:ascii="Times New Roman" w:hAnsi="Times New Roman"/>
          <w:bCs/>
          <w:sz w:val="24"/>
          <w:szCs w:val="24"/>
        </w:rPr>
        <w:t xml:space="preserve">   </w:t>
      </w:r>
      <w:r w:rsidR="00DE0989" w:rsidRPr="00DE0989">
        <w:rPr>
          <w:rFonts w:ascii="Times New Roman" w:hAnsi="Times New Roman"/>
          <w:bCs/>
          <w:sz w:val="24"/>
          <w:szCs w:val="24"/>
        </w:rPr>
        <w:t>Учебно-методическое и мате</w:t>
      </w:r>
      <w:r w:rsidR="00D86602">
        <w:rPr>
          <w:rFonts w:ascii="Times New Roman" w:hAnsi="Times New Roman"/>
          <w:bCs/>
          <w:sz w:val="24"/>
          <w:szCs w:val="24"/>
        </w:rPr>
        <w:t>риально-тех</w:t>
      </w:r>
      <w:r w:rsidR="00FA02B8">
        <w:rPr>
          <w:rFonts w:ascii="Times New Roman" w:hAnsi="Times New Roman"/>
          <w:bCs/>
          <w:sz w:val="24"/>
          <w:szCs w:val="24"/>
        </w:rPr>
        <w:t>ническое обеспечение……………………………...</w:t>
      </w:r>
      <w:r w:rsidR="008324E9">
        <w:rPr>
          <w:rFonts w:ascii="Times New Roman" w:hAnsi="Times New Roman"/>
          <w:bCs/>
          <w:sz w:val="24"/>
          <w:szCs w:val="24"/>
        </w:rPr>
        <w:t>67</w:t>
      </w:r>
    </w:p>
    <w:p w:rsidR="0012650E" w:rsidRPr="0012650E" w:rsidRDefault="0012650E" w:rsidP="00DE0989">
      <w:pPr>
        <w:pStyle w:val="af2"/>
        <w:ind w:left="-142"/>
        <w:jc w:val="both"/>
        <w:rPr>
          <w:rFonts w:ascii="Times New Roman" w:hAnsi="Times New Roman"/>
          <w:b/>
          <w:bCs/>
          <w:sz w:val="24"/>
          <w:szCs w:val="24"/>
        </w:rPr>
      </w:pPr>
    </w:p>
    <w:p w:rsidR="0012650E" w:rsidRPr="0012650E" w:rsidRDefault="0012650E" w:rsidP="00DE0989">
      <w:pPr>
        <w:pStyle w:val="af2"/>
        <w:ind w:left="-851"/>
        <w:jc w:val="both"/>
        <w:rPr>
          <w:rFonts w:ascii="Times New Roman" w:hAnsi="Times New Roman"/>
          <w:b/>
          <w:bCs/>
          <w:sz w:val="24"/>
          <w:szCs w:val="24"/>
        </w:rPr>
      </w:pPr>
    </w:p>
    <w:p w:rsidR="0012650E" w:rsidRPr="0012650E" w:rsidRDefault="0012650E" w:rsidP="00DE0989">
      <w:pPr>
        <w:pStyle w:val="af2"/>
        <w:ind w:left="-851"/>
        <w:jc w:val="both"/>
        <w:rPr>
          <w:rFonts w:ascii="Times New Roman" w:hAnsi="Times New Roman"/>
          <w:b/>
          <w:bCs/>
          <w:sz w:val="24"/>
          <w:szCs w:val="24"/>
        </w:rPr>
      </w:pPr>
    </w:p>
    <w:p w:rsidR="0012650E" w:rsidRPr="0012650E" w:rsidRDefault="0012650E" w:rsidP="00DE0989">
      <w:pPr>
        <w:pStyle w:val="af2"/>
        <w:ind w:left="-851"/>
        <w:jc w:val="both"/>
        <w:rPr>
          <w:rFonts w:ascii="Times New Roman" w:hAnsi="Times New Roman"/>
          <w:b/>
          <w:bCs/>
          <w:sz w:val="24"/>
          <w:szCs w:val="24"/>
        </w:rPr>
      </w:pPr>
    </w:p>
    <w:p w:rsidR="0012650E" w:rsidRPr="0012650E" w:rsidRDefault="0012650E" w:rsidP="00DE0989">
      <w:pPr>
        <w:pStyle w:val="af2"/>
        <w:ind w:left="-851"/>
        <w:jc w:val="both"/>
        <w:rPr>
          <w:rFonts w:ascii="Times New Roman" w:hAnsi="Times New Roman"/>
          <w:b/>
          <w:bCs/>
          <w:sz w:val="24"/>
          <w:szCs w:val="24"/>
        </w:rPr>
      </w:pPr>
    </w:p>
    <w:p w:rsidR="0012650E" w:rsidRPr="0012650E" w:rsidRDefault="0012650E" w:rsidP="00DE0989">
      <w:pPr>
        <w:pStyle w:val="af2"/>
        <w:ind w:left="-851"/>
        <w:jc w:val="both"/>
        <w:rPr>
          <w:rFonts w:ascii="Times New Roman" w:hAnsi="Times New Roman"/>
          <w:b/>
          <w:bCs/>
          <w:sz w:val="24"/>
          <w:szCs w:val="24"/>
        </w:rPr>
      </w:pPr>
    </w:p>
    <w:p w:rsidR="0012650E" w:rsidRPr="0012650E" w:rsidRDefault="0012650E" w:rsidP="0012650E">
      <w:pPr>
        <w:pStyle w:val="af2"/>
        <w:jc w:val="both"/>
        <w:rPr>
          <w:rFonts w:ascii="Times New Roman" w:hAnsi="Times New Roman"/>
          <w:b/>
          <w:bCs/>
          <w:sz w:val="24"/>
          <w:szCs w:val="24"/>
        </w:rPr>
      </w:pPr>
    </w:p>
    <w:p w:rsidR="0012650E" w:rsidRPr="0012650E" w:rsidRDefault="0012650E" w:rsidP="0012650E">
      <w:pPr>
        <w:pStyle w:val="af2"/>
        <w:jc w:val="both"/>
        <w:rPr>
          <w:rFonts w:ascii="Times New Roman" w:hAnsi="Times New Roman"/>
          <w:b/>
          <w:bCs/>
          <w:sz w:val="24"/>
          <w:szCs w:val="24"/>
        </w:rPr>
      </w:pPr>
    </w:p>
    <w:p w:rsidR="0012650E" w:rsidRPr="0012650E" w:rsidRDefault="0012650E" w:rsidP="0012650E">
      <w:pPr>
        <w:pStyle w:val="af2"/>
        <w:jc w:val="both"/>
        <w:rPr>
          <w:rFonts w:ascii="Times New Roman" w:hAnsi="Times New Roman"/>
          <w:sz w:val="24"/>
          <w:szCs w:val="24"/>
        </w:rPr>
      </w:pPr>
    </w:p>
    <w:p w:rsidR="0012650E" w:rsidRPr="0012650E" w:rsidRDefault="0012650E" w:rsidP="0012650E">
      <w:pPr>
        <w:pStyle w:val="af2"/>
        <w:jc w:val="both"/>
        <w:rPr>
          <w:rFonts w:ascii="Times New Roman" w:hAnsi="Times New Roman"/>
          <w:sz w:val="24"/>
          <w:szCs w:val="24"/>
        </w:rPr>
      </w:pPr>
    </w:p>
    <w:p w:rsidR="0012650E" w:rsidRPr="0012650E" w:rsidRDefault="0012650E" w:rsidP="0012650E">
      <w:pPr>
        <w:pStyle w:val="af2"/>
        <w:jc w:val="both"/>
        <w:rPr>
          <w:rFonts w:ascii="Times New Roman" w:hAnsi="Times New Roman"/>
          <w:sz w:val="24"/>
          <w:szCs w:val="24"/>
        </w:rPr>
      </w:pPr>
    </w:p>
    <w:p w:rsidR="0012650E" w:rsidRPr="0012650E" w:rsidRDefault="0012650E" w:rsidP="0012650E">
      <w:pPr>
        <w:pStyle w:val="af2"/>
        <w:jc w:val="both"/>
        <w:rPr>
          <w:rFonts w:ascii="Times New Roman" w:hAnsi="Times New Roman"/>
          <w:sz w:val="24"/>
          <w:szCs w:val="24"/>
        </w:rPr>
      </w:pPr>
    </w:p>
    <w:p w:rsidR="0012650E" w:rsidRPr="0012650E" w:rsidRDefault="0012650E" w:rsidP="0012650E">
      <w:pPr>
        <w:pStyle w:val="af2"/>
        <w:jc w:val="both"/>
        <w:rPr>
          <w:rFonts w:ascii="Times New Roman" w:hAnsi="Times New Roman"/>
          <w:sz w:val="24"/>
          <w:szCs w:val="24"/>
        </w:rPr>
      </w:pPr>
    </w:p>
    <w:p w:rsidR="0012650E" w:rsidRPr="0012650E" w:rsidRDefault="0012650E" w:rsidP="0012650E">
      <w:pPr>
        <w:pStyle w:val="af2"/>
        <w:jc w:val="both"/>
        <w:rPr>
          <w:rFonts w:ascii="Times New Roman" w:hAnsi="Times New Roman"/>
          <w:sz w:val="24"/>
          <w:szCs w:val="24"/>
        </w:rPr>
      </w:pPr>
    </w:p>
    <w:p w:rsidR="0012650E" w:rsidRPr="0012650E" w:rsidRDefault="0012650E" w:rsidP="0012650E">
      <w:pPr>
        <w:pStyle w:val="af2"/>
        <w:jc w:val="both"/>
        <w:rPr>
          <w:rFonts w:ascii="Times New Roman" w:hAnsi="Times New Roman"/>
          <w:sz w:val="24"/>
          <w:szCs w:val="24"/>
        </w:rPr>
      </w:pPr>
    </w:p>
    <w:p w:rsidR="0012650E" w:rsidRPr="0012650E" w:rsidRDefault="0012650E" w:rsidP="0012650E">
      <w:pPr>
        <w:pStyle w:val="af2"/>
        <w:jc w:val="both"/>
        <w:rPr>
          <w:rFonts w:ascii="Times New Roman" w:hAnsi="Times New Roman"/>
          <w:sz w:val="24"/>
          <w:szCs w:val="24"/>
        </w:rPr>
      </w:pPr>
    </w:p>
    <w:p w:rsidR="0012650E" w:rsidRPr="0012650E" w:rsidRDefault="0012650E" w:rsidP="0012650E">
      <w:pPr>
        <w:pStyle w:val="af2"/>
      </w:pPr>
    </w:p>
    <w:p w:rsidR="0012650E" w:rsidRDefault="0012650E" w:rsidP="0012650E">
      <w:pPr>
        <w:autoSpaceDE w:val="0"/>
        <w:autoSpaceDN w:val="0"/>
        <w:adjustRightInd w:val="0"/>
        <w:spacing w:after="0" w:line="240" w:lineRule="auto"/>
        <w:rPr>
          <w:rFonts w:ascii="Calibri" w:eastAsia="Calibri" w:hAnsi="Calibri" w:cs="Times New Roman"/>
        </w:rPr>
      </w:pPr>
    </w:p>
    <w:p w:rsidR="007F0D88" w:rsidRDefault="007F0D88" w:rsidP="0012650E">
      <w:pPr>
        <w:autoSpaceDE w:val="0"/>
        <w:autoSpaceDN w:val="0"/>
        <w:adjustRightInd w:val="0"/>
        <w:spacing w:after="0" w:line="240" w:lineRule="auto"/>
        <w:rPr>
          <w:rFonts w:ascii="Calibri" w:eastAsia="Calibri" w:hAnsi="Calibri" w:cs="Times New Roman"/>
        </w:rPr>
      </w:pPr>
    </w:p>
    <w:p w:rsidR="007F0D88" w:rsidRDefault="007F0D88" w:rsidP="0012650E">
      <w:pPr>
        <w:autoSpaceDE w:val="0"/>
        <w:autoSpaceDN w:val="0"/>
        <w:adjustRightInd w:val="0"/>
        <w:spacing w:after="0" w:line="240" w:lineRule="auto"/>
        <w:rPr>
          <w:rFonts w:ascii="Times New Roman" w:hAnsi="Times New Roman" w:cs="Times New Roman"/>
          <w:b/>
          <w:bCs/>
          <w:color w:val="000000"/>
          <w:sz w:val="24"/>
          <w:szCs w:val="24"/>
        </w:rPr>
      </w:pPr>
    </w:p>
    <w:p w:rsidR="007F0D88" w:rsidRDefault="0012650E" w:rsidP="0012650E">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sidR="007F0D88">
        <w:rPr>
          <w:rFonts w:ascii="Times New Roman" w:hAnsi="Times New Roman" w:cs="Times New Roman"/>
          <w:b/>
          <w:bCs/>
          <w:color w:val="000000"/>
          <w:sz w:val="24"/>
          <w:szCs w:val="24"/>
        </w:rPr>
        <w:t xml:space="preserve">                             </w:t>
      </w:r>
    </w:p>
    <w:p w:rsidR="00C37A98" w:rsidRDefault="00C37A98" w:rsidP="005B0C4A">
      <w:pPr>
        <w:ind w:left="2832" w:firstLine="708"/>
        <w:rPr>
          <w:rFonts w:ascii="Times New Roman" w:hAnsi="Times New Roman" w:cs="Times New Roman"/>
          <w:b/>
          <w:sz w:val="24"/>
          <w:szCs w:val="24"/>
        </w:rPr>
      </w:pPr>
    </w:p>
    <w:p w:rsidR="00A47602" w:rsidRPr="005B0C4A" w:rsidRDefault="0012650E" w:rsidP="00C37A98">
      <w:pPr>
        <w:spacing w:after="0" w:line="240" w:lineRule="auto"/>
        <w:ind w:left="2832" w:firstLine="708"/>
        <w:rPr>
          <w:rFonts w:ascii="Times New Roman" w:hAnsi="Times New Roman" w:cs="Times New Roman"/>
          <w:b/>
          <w:sz w:val="24"/>
          <w:szCs w:val="24"/>
        </w:rPr>
      </w:pPr>
      <w:r w:rsidRPr="005B0C4A">
        <w:rPr>
          <w:rFonts w:ascii="Times New Roman" w:hAnsi="Times New Roman" w:cs="Times New Roman"/>
          <w:b/>
          <w:sz w:val="24"/>
          <w:szCs w:val="24"/>
        </w:rPr>
        <w:t xml:space="preserve"> </w:t>
      </w:r>
      <w:r w:rsidR="00A47602" w:rsidRPr="005B0C4A">
        <w:rPr>
          <w:rFonts w:ascii="Times New Roman" w:hAnsi="Times New Roman" w:cs="Times New Roman"/>
          <w:b/>
          <w:sz w:val="24"/>
          <w:szCs w:val="24"/>
        </w:rPr>
        <w:t>Пояснительная записка.</w:t>
      </w:r>
    </w:p>
    <w:p w:rsidR="00A47602" w:rsidRPr="005B0C4A" w:rsidRDefault="00A47602" w:rsidP="00C37A98">
      <w:pPr>
        <w:spacing w:after="0" w:line="240" w:lineRule="auto"/>
        <w:ind w:right="-709"/>
        <w:rPr>
          <w:rFonts w:ascii="Times New Roman" w:hAnsi="Times New Roman" w:cs="Times New Roman"/>
          <w:color w:val="231F1F"/>
          <w:sz w:val="24"/>
          <w:szCs w:val="24"/>
        </w:rPr>
      </w:pPr>
    </w:p>
    <w:p w:rsidR="00A47602" w:rsidRPr="005B0C4A" w:rsidRDefault="00A47602" w:rsidP="00F37BB7">
      <w:pPr>
        <w:spacing w:after="0" w:line="240" w:lineRule="auto"/>
        <w:ind w:firstLine="708"/>
        <w:jc w:val="both"/>
        <w:rPr>
          <w:rFonts w:ascii="Times New Roman" w:hAnsi="Times New Roman" w:cs="Times New Roman"/>
          <w:color w:val="231F1F"/>
          <w:sz w:val="24"/>
          <w:szCs w:val="24"/>
        </w:rPr>
      </w:pPr>
      <w:r w:rsidRPr="005B0C4A">
        <w:rPr>
          <w:rFonts w:ascii="Times New Roman" w:hAnsi="Times New Roman" w:cs="Times New Roman"/>
          <w:color w:val="231F1F"/>
          <w:sz w:val="24"/>
          <w:szCs w:val="24"/>
        </w:rPr>
        <w:t>Данная рабочая  программа разработана на основе:</w:t>
      </w:r>
    </w:p>
    <w:p w:rsidR="00A47602" w:rsidRPr="005B0C4A" w:rsidRDefault="00A47602" w:rsidP="00942A78">
      <w:pPr>
        <w:spacing w:after="0" w:line="240" w:lineRule="auto"/>
        <w:jc w:val="both"/>
        <w:rPr>
          <w:rFonts w:ascii="Times New Roman" w:hAnsi="Times New Roman" w:cs="Times New Roman"/>
          <w:sz w:val="24"/>
          <w:szCs w:val="24"/>
          <w:lang w:eastAsia="ru-RU"/>
        </w:rPr>
      </w:pPr>
      <w:r w:rsidRPr="005B0C4A">
        <w:rPr>
          <w:rFonts w:ascii="Times New Roman" w:hAnsi="Times New Roman" w:cs="Times New Roman"/>
          <w:sz w:val="24"/>
          <w:szCs w:val="24"/>
          <w:lang w:eastAsia="ru-RU"/>
        </w:rPr>
        <w:t>Федерального закона Российской Федерации от 29 декабря 2012г. N 273-ФЗ "Об образовании в Российской Федерации";</w:t>
      </w:r>
    </w:p>
    <w:p w:rsidR="00A47602" w:rsidRPr="005B0C4A" w:rsidRDefault="00A47602" w:rsidP="00942A78">
      <w:pPr>
        <w:spacing w:after="0" w:line="240" w:lineRule="auto"/>
        <w:jc w:val="both"/>
        <w:rPr>
          <w:rFonts w:ascii="Times New Roman" w:hAnsi="Times New Roman" w:cs="Times New Roman"/>
          <w:sz w:val="24"/>
          <w:szCs w:val="24"/>
          <w:lang w:eastAsia="ru-RU"/>
        </w:rPr>
      </w:pPr>
      <w:r w:rsidRPr="005B0C4A">
        <w:rPr>
          <w:rFonts w:ascii="Times New Roman" w:hAnsi="Times New Roman" w:cs="Times New Roman"/>
          <w:sz w:val="24"/>
          <w:szCs w:val="24"/>
          <w:lang w:eastAsia="ru-RU"/>
        </w:rPr>
        <w:t> </w:t>
      </w:r>
      <w:r w:rsidR="00D86602">
        <w:rPr>
          <w:rFonts w:ascii="Times New Roman" w:hAnsi="Times New Roman" w:cs="Times New Roman"/>
          <w:sz w:val="24"/>
          <w:szCs w:val="24"/>
          <w:lang w:eastAsia="ru-RU"/>
        </w:rPr>
        <w:tab/>
      </w:r>
      <w:r w:rsidRPr="005B0C4A">
        <w:rPr>
          <w:rFonts w:ascii="Times New Roman" w:hAnsi="Times New Roman" w:cs="Times New Roman"/>
          <w:sz w:val="24"/>
          <w:szCs w:val="24"/>
          <w:lang w:eastAsia="ru-RU"/>
        </w:rPr>
        <w:t xml:space="preserve">Закона Республики Татарстан от 22.07.2013 №68-ЗРТ «Об образовании»; </w:t>
      </w:r>
    </w:p>
    <w:p w:rsidR="00A47602" w:rsidRPr="005B0C4A" w:rsidRDefault="00A47602" w:rsidP="00942A78">
      <w:pPr>
        <w:spacing w:after="0" w:line="240" w:lineRule="auto"/>
        <w:jc w:val="both"/>
        <w:rPr>
          <w:rFonts w:ascii="Times New Roman" w:hAnsi="Times New Roman" w:cs="Times New Roman"/>
          <w:sz w:val="24"/>
          <w:szCs w:val="24"/>
          <w:lang w:eastAsia="ru-RU"/>
        </w:rPr>
      </w:pPr>
      <w:r w:rsidRPr="005B0C4A">
        <w:rPr>
          <w:rFonts w:ascii="Times New Roman" w:hAnsi="Times New Roman" w:cs="Times New Roman"/>
          <w:sz w:val="24"/>
          <w:szCs w:val="24"/>
          <w:lang w:eastAsia="ru-RU"/>
        </w:rPr>
        <w:t xml:space="preserve">        </w:t>
      </w:r>
      <w:r w:rsidRPr="005B0C4A">
        <w:rPr>
          <w:rFonts w:ascii="Times New Roman" w:hAnsi="Times New Roman" w:cs="Times New Roman"/>
          <w:sz w:val="24"/>
          <w:szCs w:val="24"/>
          <w:lang w:eastAsia="ru-RU"/>
        </w:rPr>
        <w:tab/>
        <w:t xml:space="preserve">Федерального государственного образовательного стандарта основного общего образования, утвержденного приказом </w:t>
      </w:r>
      <w:proofErr w:type="spellStart"/>
      <w:r w:rsidRPr="005B0C4A">
        <w:rPr>
          <w:rFonts w:ascii="Times New Roman" w:hAnsi="Times New Roman" w:cs="Times New Roman"/>
          <w:sz w:val="24"/>
          <w:szCs w:val="24"/>
          <w:lang w:eastAsia="ru-RU"/>
        </w:rPr>
        <w:t>МОиН</w:t>
      </w:r>
      <w:proofErr w:type="spellEnd"/>
      <w:r w:rsidRPr="005B0C4A">
        <w:rPr>
          <w:rFonts w:ascii="Times New Roman" w:hAnsi="Times New Roman" w:cs="Times New Roman"/>
          <w:sz w:val="24"/>
          <w:szCs w:val="24"/>
          <w:lang w:eastAsia="ru-RU"/>
        </w:rPr>
        <w:t xml:space="preserve"> РФ 17.12.2010 №1897;</w:t>
      </w:r>
    </w:p>
    <w:p w:rsidR="00A47602" w:rsidRPr="005B0C4A" w:rsidRDefault="00A47602" w:rsidP="00D86602">
      <w:pPr>
        <w:spacing w:after="0" w:line="240" w:lineRule="auto"/>
        <w:ind w:firstLine="708"/>
        <w:jc w:val="both"/>
        <w:rPr>
          <w:rFonts w:ascii="Times New Roman" w:hAnsi="Times New Roman" w:cs="Times New Roman"/>
          <w:sz w:val="24"/>
          <w:szCs w:val="24"/>
          <w:lang w:eastAsia="ru-RU"/>
        </w:rPr>
      </w:pPr>
      <w:r w:rsidRPr="005B0C4A">
        <w:rPr>
          <w:rFonts w:ascii="Times New Roman" w:hAnsi="Times New Roman" w:cs="Times New Roman"/>
          <w:sz w:val="24"/>
          <w:szCs w:val="24"/>
          <w:lang w:eastAsia="ru-RU"/>
        </w:rPr>
        <w:t>Образовательной программы муниципального бюджетного общеобразовательного учреждения «Средняя общеобразовательная школа №133» Московского района г.  Казани;</w:t>
      </w:r>
      <w:r w:rsidRPr="005B0C4A">
        <w:rPr>
          <w:rFonts w:ascii="Times New Roman" w:hAnsi="Times New Roman" w:cs="Times New Roman"/>
          <w:sz w:val="24"/>
          <w:szCs w:val="24"/>
          <w:lang w:eastAsia="ru-RU"/>
        </w:rPr>
        <w:br/>
        <w:t xml:space="preserve"> </w:t>
      </w:r>
      <w:r w:rsidRPr="005B0C4A">
        <w:rPr>
          <w:rFonts w:ascii="Times New Roman" w:hAnsi="Times New Roman" w:cs="Times New Roman"/>
          <w:sz w:val="24"/>
          <w:szCs w:val="24"/>
          <w:lang w:eastAsia="ru-RU"/>
        </w:rPr>
        <w:tab/>
        <w:t xml:space="preserve">Положения  о порядке разработки, рассмотрения и утверждения рабочих учебных программ, реализуемых </w:t>
      </w:r>
      <w:r w:rsidRPr="005B0C4A">
        <w:rPr>
          <w:rFonts w:ascii="Times New Roman" w:hAnsi="Times New Roman" w:cs="Times New Roman"/>
          <w:spacing w:val="1"/>
          <w:sz w:val="24"/>
          <w:szCs w:val="24"/>
          <w:lang w:eastAsia="ru-RU"/>
        </w:rPr>
        <w:t>МБОУ «Школа №133»Московского района г. Казани;</w:t>
      </w:r>
    </w:p>
    <w:p w:rsidR="00A47602" w:rsidRPr="005B0C4A" w:rsidRDefault="00A47602" w:rsidP="00D86602">
      <w:pPr>
        <w:spacing w:after="0" w:line="240" w:lineRule="auto"/>
        <w:ind w:firstLine="708"/>
        <w:jc w:val="both"/>
        <w:rPr>
          <w:rFonts w:ascii="Times New Roman" w:hAnsi="Times New Roman" w:cs="Times New Roman"/>
          <w:color w:val="231F1F"/>
          <w:sz w:val="24"/>
          <w:szCs w:val="24"/>
        </w:rPr>
      </w:pPr>
      <w:r w:rsidRPr="005B0C4A">
        <w:rPr>
          <w:rFonts w:ascii="Times New Roman" w:hAnsi="Times New Roman" w:cs="Times New Roman"/>
          <w:color w:val="231F1F"/>
          <w:sz w:val="24"/>
          <w:szCs w:val="24"/>
        </w:rPr>
        <w:t>Примерной программы  по учебным предметам</w:t>
      </w:r>
      <w:r w:rsidRPr="005B0C4A">
        <w:rPr>
          <w:rFonts w:ascii="Times New Roman" w:hAnsi="Times New Roman" w:cs="Times New Roman"/>
          <w:sz w:val="24"/>
          <w:szCs w:val="24"/>
        </w:rPr>
        <w:t>. Иностранный язык.</w:t>
      </w:r>
    </w:p>
    <w:p w:rsidR="00A47602" w:rsidRPr="005B0C4A" w:rsidRDefault="00A47602" w:rsidP="00942A78">
      <w:pPr>
        <w:spacing w:after="0" w:line="240" w:lineRule="auto"/>
        <w:jc w:val="both"/>
        <w:rPr>
          <w:rFonts w:ascii="Times New Roman" w:hAnsi="Times New Roman" w:cs="Times New Roman"/>
          <w:b/>
          <w:sz w:val="24"/>
          <w:szCs w:val="24"/>
        </w:rPr>
      </w:pPr>
      <w:r w:rsidRPr="005B0C4A">
        <w:rPr>
          <w:rFonts w:ascii="Times New Roman" w:hAnsi="Times New Roman" w:cs="Times New Roman"/>
          <w:sz w:val="24"/>
          <w:szCs w:val="24"/>
        </w:rPr>
        <w:t xml:space="preserve">  </w:t>
      </w:r>
      <w:r w:rsidRPr="005B0C4A">
        <w:rPr>
          <w:rFonts w:ascii="Times New Roman" w:hAnsi="Times New Roman" w:cs="Times New Roman"/>
          <w:b/>
          <w:sz w:val="24"/>
          <w:szCs w:val="24"/>
        </w:rPr>
        <w:t>Обоснование выбора учебно-методич</w:t>
      </w:r>
      <w:r w:rsidR="005B0C4A">
        <w:rPr>
          <w:rFonts w:ascii="Times New Roman" w:hAnsi="Times New Roman" w:cs="Times New Roman"/>
          <w:b/>
          <w:sz w:val="24"/>
          <w:szCs w:val="24"/>
        </w:rPr>
        <w:t xml:space="preserve">еского комплекта для реализации </w:t>
      </w:r>
      <w:r w:rsidRPr="005B0C4A">
        <w:rPr>
          <w:rFonts w:ascii="Times New Roman" w:hAnsi="Times New Roman" w:cs="Times New Roman"/>
          <w:b/>
          <w:sz w:val="24"/>
          <w:szCs w:val="24"/>
        </w:rPr>
        <w:t xml:space="preserve">рабочей учебной программы    </w:t>
      </w:r>
    </w:p>
    <w:p w:rsidR="00A47602" w:rsidRPr="005B0C4A" w:rsidRDefault="00A47602" w:rsidP="00F37BB7">
      <w:pPr>
        <w:spacing w:after="0" w:line="240" w:lineRule="auto"/>
        <w:ind w:firstLine="708"/>
        <w:jc w:val="both"/>
        <w:rPr>
          <w:rFonts w:ascii="Times New Roman" w:hAnsi="Times New Roman" w:cs="Times New Roman"/>
          <w:sz w:val="24"/>
          <w:szCs w:val="24"/>
        </w:rPr>
      </w:pPr>
      <w:r w:rsidRPr="005B0C4A">
        <w:rPr>
          <w:rFonts w:ascii="Times New Roman" w:hAnsi="Times New Roman" w:cs="Times New Roman"/>
          <w:sz w:val="24"/>
          <w:szCs w:val="24"/>
        </w:rPr>
        <w:t>Выбор УМК обусловлен тем, что методическая система, реализованная в УМК, позволяет использовать педагогические технологии, развивающие систему универсальных учебных действий, сформиро</w:t>
      </w:r>
      <w:r w:rsidR="006C3035">
        <w:rPr>
          <w:rFonts w:ascii="Times New Roman" w:hAnsi="Times New Roman" w:cs="Times New Roman"/>
          <w:sz w:val="24"/>
          <w:szCs w:val="24"/>
        </w:rPr>
        <w:t>ванных в начальной школе, создаё</w:t>
      </w:r>
      <w:r w:rsidRPr="005B0C4A">
        <w:rPr>
          <w:rFonts w:ascii="Times New Roman" w:hAnsi="Times New Roman" w:cs="Times New Roman"/>
          <w:sz w:val="24"/>
          <w:szCs w:val="24"/>
        </w:rPr>
        <w:t>т механизмы реализации требований ФГОС и воспитания личности.</w:t>
      </w:r>
    </w:p>
    <w:p w:rsidR="00A47602" w:rsidRPr="005B0C4A" w:rsidRDefault="00A47602" w:rsidP="00F37BB7">
      <w:pPr>
        <w:spacing w:after="0" w:line="240" w:lineRule="auto"/>
        <w:ind w:firstLine="708"/>
        <w:jc w:val="both"/>
        <w:rPr>
          <w:rFonts w:ascii="Times New Roman" w:hAnsi="Times New Roman" w:cs="Times New Roman"/>
          <w:sz w:val="24"/>
          <w:szCs w:val="24"/>
        </w:rPr>
      </w:pPr>
      <w:r w:rsidRPr="005B0C4A">
        <w:rPr>
          <w:rFonts w:ascii="Times New Roman" w:hAnsi="Times New Roman" w:cs="Times New Roman"/>
          <w:sz w:val="24"/>
          <w:szCs w:val="24"/>
        </w:rPr>
        <w:t>Данная программа реализует принцип непрерывного образования по английскому языку, что соответствует современным потребностям личности и общества и составлена для реализации курса английского языка в 5-9 классах, который является частью основной образовательной программы по английскому языку со 2 по 11 класс.</w:t>
      </w:r>
    </w:p>
    <w:p w:rsidR="00A47602" w:rsidRPr="005B0C4A" w:rsidRDefault="00A47602" w:rsidP="00F37BB7">
      <w:pPr>
        <w:spacing w:after="0" w:line="240" w:lineRule="auto"/>
        <w:ind w:firstLine="708"/>
        <w:jc w:val="both"/>
        <w:rPr>
          <w:rFonts w:ascii="Times New Roman" w:hAnsi="Times New Roman" w:cs="Times New Roman"/>
          <w:sz w:val="24"/>
          <w:szCs w:val="24"/>
        </w:rPr>
      </w:pPr>
      <w:r w:rsidRPr="005B0C4A">
        <w:rPr>
          <w:rFonts w:ascii="Times New Roman" w:hAnsi="Times New Roman" w:cs="Times New Roman"/>
          <w:sz w:val="24"/>
          <w:szCs w:val="24"/>
        </w:rPr>
        <w:t>При формировании и развитии речевых, языковых, социокультурных или межкультур</w:t>
      </w:r>
      <w:r w:rsidR="00942A78">
        <w:rPr>
          <w:rFonts w:ascii="Times New Roman" w:hAnsi="Times New Roman" w:cs="Times New Roman"/>
          <w:sz w:val="24"/>
          <w:szCs w:val="24"/>
        </w:rPr>
        <w:t xml:space="preserve">ных умений и навыков учитывался </w:t>
      </w:r>
      <w:r w:rsidRPr="005B0C4A">
        <w:rPr>
          <w:rFonts w:ascii="Times New Roman" w:hAnsi="Times New Roman" w:cs="Times New Roman"/>
          <w:sz w:val="24"/>
          <w:szCs w:val="24"/>
        </w:rPr>
        <w:t>новый уровень мотивации учащихся, который характеризуется самостоятельностью при постановке целей, поиске информации, овладении учебными действиями, осуществлении самостоятельного контроля и оценки деятельности. Благодаря коммуникативной направленности предмета «Иностранный язык» появляется возможность развивать культуру межличностного общения на основе морально-этических норм (уважения, равноправия, ответственности и т. д.). При обсуждении специально отобранных текстов формируется умение рассуждать, оперировать гипотезами, анализировать, сравнивать, оценивать социокультурные и языковые явления.</w:t>
      </w:r>
    </w:p>
    <w:p w:rsidR="00793E1E" w:rsidRPr="005B0C4A" w:rsidRDefault="00793E1E" w:rsidP="00942A78">
      <w:pPr>
        <w:spacing w:after="0" w:line="240" w:lineRule="auto"/>
        <w:jc w:val="both"/>
        <w:rPr>
          <w:rFonts w:ascii="Times New Roman" w:eastAsia="Times New Roman" w:hAnsi="Times New Roman" w:cs="Times New Roman"/>
          <w:color w:val="2B2B2B"/>
          <w:sz w:val="24"/>
          <w:szCs w:val="24"/>
          <w:lang w:eastAsia="ru-RU"/>
        </w:rPr>
      </w:pPr>
    </w:p>
    <w:p w:rsidR="00793E1E" w:rsidRPr="005B0C4A" w:rsidRDefault="00793E1E" w:rsidP="00CD22D9">
      <w:pPr>
        <w:spacing w:after="0" w:line="240" w:lineRule="auto"/>
        <w:ind w:left="708" w:firstLine="708"/>
        <w:jc w:val="both"/>
        <w:rPr>
          <w:rFonts w:ascii="Times New Roman" w:eastAsia="Times New Roman" w:hAnsi="Times New Roman" w:cs="Times New Roman"/>
          <w:b/>
          <w:color w:val="2B2B2B"/>
          <w:sz w:val="24"/>
          <w:szCs w:val="24"/>
          <w:lang w:eastAsia="ru-RU"/>
        </w:rPr>
      </w:pPr>
      <w:r w:rsidRPr="005B0C4A">
        <w:rPr>
          <w:rFonts w:ascii="Times New Roman" w:eastAsia="Times New Roman" w:hAnsi="Times New Roman" w:cs="Times New Roman"/>
          <w:b/>
          <w:color w:val="2B2B2B"/>
          <w:sz w:val="24"/>
          <w:szCs w:val="24"/>
          <w:lang w:eastAsia="ru-RU"/>
        </w:rPr>
        <w:t>Ценностные ориентиры содержания учебного предмета «Английский язык» </w:t>
      </w:r>
    </w:p>
    <w:p w:rsidR="00793E1E" w:rsidRPr="005B0C4A" w:rsidRDefault="00793E1E" w:rsidP="00F37BB7">
      <w:pPr>
        <w:spacing w:after="0" w:line="240" w:lineRule="auto"/>
        <w:ind w:firstLine="708"/>
        <w:jc w:val="both"/>
        <w:rPr>
          <w:rFonts w:ascii="Times New Roman" w:hAnsi="Times New Roman" w:cs="Times New Roman"/>
          <w:sz w:val="24"/>
          <w:szCs w:val="24"/>
          <w:lang w:eastAsia="ru-RU"/>
        </w:rPr>
      </w:pPr>
      <w:r w:rsidRPr="005B0C4A">
        <w:rPr>
          <w:rFonts w:ascii="Times New Roman" w:hAnsi="Times New Roman" w:cs="Times New Roman"/>
          <w:sz w:val="24"/>
          <w:szCs w:val="24"/>
          <w:lang w:eastAsia="ru-RU"/>
        </w:rPr>
        <w:t xml:space="preserve">Как и в начальной школе, ценностные ориентиры основного общего образования составляют содержание главным образом воспитательного аспекта.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 в её соотнесении с родной культурой </w:t>
      </w:r>
      <w:proofErr w:type="gramStart"/>
      <w:r w:rsidRPr="005B0C4A">
        <w:rPr>
          <w:rFonts w:ascii="Times New Roman" w:hAnsi="Times New Roman" w:cs="Times New Roman"/>
          <w:sz w:val="24"/>
          <w:szCs w:val="24"/>
          <w:lang w:eastAsia="ru-RU"/>
        </w:rPr>
        <w:t>обучаемых</w:t>
      </w:r>
      <w:proofErr w:type="gramEnd"/>
      <w:r w:rsidRPr="005B0C4A">
        <w:rPr>
          <w:rFonts w:ascii="Times New Roman" w:hAnsi="Times New Roman" w:cs="Times New Roman"/>
          <w:sz w:val="24"/>
          <w:szCs w:val="24"/>
          <w:lang w:eastAsia="ru-RU"/>
        </w:rPr>
        <w:t>. Факты культуры становятся для учащегося ценностью, то есть приобретают социальное, человеческое и культурное значение, становятся ориентирами деятельности и поведения, связываются с познавательными и волевыми аспектами его индивидуальности, определяют его мотивацию, его мировоззрение и нравственные убеждения, становятся основой формирования его личности, развития его творческих сил и способностей.</w:t>
      </w:r>
    </w:p>
    <w:p w:rsidR="00793E1E" w:rsidRPr="005B0C4A" w:rsidRDefault="00793E1E" w:rsidP="00D86602">
      <w:pPr>
        <w:spacing w:after="0" w:line="240" w:lineRule="auto"/>
        <w:ind w:firstLine="708"/>
        <w:jc w:val="both"/>
        <w:rPr>
          <w:rFonts w:ascii="Times New Roman" w:hAnsi="Times New Roman" w:cs="Times New Roman"/>
          <w:sz w:val="24"/>
          <w:szCs w:val="24"/>
          <w:lang w:eastAsia="ru-RU"/>
        </w:rPr>
      </w:pPr>
      <w:r w:rsidRPr="005B0C4A">
        <w:rPr>
          <w:rFonts w:ascii="Times New Roman" w:hAnsi="Times New Roman" w:cs="Times New Roman"/>
          <w:sz w:val="24"/>
          <w:szCs w:val="24"/>
          <w:lang w:eastAsia="ru-RU"/>
        </w:rPr>
        <w:t>Будучи связанным с культурой, основанный на ней, воспитательный аспект вытекает из сущности коммуникативной технологии, которая ос</w:t>
      </w:r>
      <w:r w:rsidR="00942A78">
        <w:rPr>
          <w:rFonts w:ascii="Times New Roman" w:hAnsi="Times New Roman" w:cs="Times New Roman"/>
          <w:sz w:val="24"/>
          <w:szCs w:val="24"/>
          <w:lang w:eastAsia="ru-RU"/>
        </w:rPr>
        <w:t xml:space="preserve">нована на системе функционально </w:t>
      </w:r>
      <w:r w:rsidRPr="005B0C4A">
        <w:rPr>
          <w:rFonts w:ascii="Times New Roman" w:hAnsi="Times New Roman" w:cs="Times New Roman"/>
          <w:sz w:val="24"/>
          <w:szCs w:val="24"/>
          <w:lang w:eastAsia="ru-RU"/>
        </w:rPr>
        <w:t xml:space="preserve">взаимообусловленных принципов, объединённых единой стратегической идеей: принципов овладения иноязычной культурой через общение, речемыслительной активности, личностной индивидуализации, ситуативности, функциональности и новизны. Все эти принципы несут в атмосфере иноязычного общения воспитательный заряд и поэтому вовлекают учителя и учащихся в глубинное и духовное общение, </w:t>
      </w:r>
      <w:proofErr w:type="gramStart"/>
      <w:r w:rsidRPr="005B0C4A">
        <w:rPr>
          <w:rFonts w:ascii="Times New Roman" w:hAnsi="Times New Roman" w:cs="Times New Roman"/>
          <w:sz w:val="24"/>
          <w:szCs w:val="24"/>
          <w:lang w:eastAsia="ru-RU"/>
        </w:rPr>
        <w:t>которое</w:t>
      </w:r>
      <w:proofErr w:type="gramEnd"/>
      <w:r w:rsidRPr="005B0C4A">
        <w:rPr>
          <w:rFonts w:ascii="Times New Roman" w:hAnsi="Times New Roman" w:cs="Times New Roman"/>
          <w:sz w:val="24"/>
          <w:szCs w:val="24"/>
          <w:lang w:eastAsia="ru-RU"/>
        </w:rPr>
        <w:t xml:space="preserve"> в сущности и является воспитательным процессом.</w:t>
      </w:r>
    </w:p>
    <w:p w:rsidR="00793E1E" w:rsidRPr="005B0C4A" w:rsidRDefault="00793E1E" w:rsidP="00D86602">
      <w:pPr>
        <w:spacing w:after="0" w:line="240" w:lineRule="auto"/>
        <w:ind w:firstLine="708"/>
        <w:jc w:val="both"/>
        <w:rPr>
          <w:rFonts w:ascii="Times New Roman" w:hAnsi="Times New Roman" w:cs="Times New Roman"/>
          <w:sz w:val="24"/>
          <w:szCs w:val="24"/>
          <w:lang w:eastAsia="ru-RU"/>
        </w:rPr>
      </w:pPr>
      <w:r w:rsidRPr="005B0C4A">
        <w:rPr>
          <w:rFonts w:ascii="Times New Roman" w:hAnsi="Times New Roman" w:cs="Times New Roman"/>
          <w:sz w:val="24"/>
          <w:szCs w:val="24"/>
          <w:lang w:eastAsia="ru-RU"/>
        </w:rPr>
        <w:lastRenderedPageBreak/>
        <w:t xml:space="preserve">Воспитательный потенциал реализуется через </w:t>
      </w:r>
      <w:proofErr w:type="spellStart"/>
      <w:r w:rsidRPr="005B0C4A">
        <w:rPr>
          <w:rFonts w:ascii="Times New Roman" w:hAnsi="Times New Roman" w:cs="Times New Roman"/>
          <w:sz w:val="24"/>
          <w:szCs w:val="24"/>
          <w:lang w:eastAsia="ru-RU"/>
        </w:rPr>
        <w:t>культуроведческое</w:t>
      </w:r>
      <w:proofErr w:type="spellEnd"/>
      <w:r w:rsidRPr="005B0C4A">
        <w:rPr>
          <w:rFonts w:ascii="Times New Roman" w:hAnsi="Times New Roman" w:cs="Times New Roman"/>
          <w:sz w:val="24"/>
          <w:szCs w:val="24"/>
          <w:lang w:eastAsia="ru-RU"/>
        </w:rPr>
        <w:t xml:space="preserve"> содержание используемых материалов. Кроме того, учитель несёт в себе содержание образования, и именно это культурное, духовное содержание становится одним из главных компонентов образовательного процесса. Учитель как интерпретатор чужой культуры и носитель родной должен делать всё от него зависящее, чтобы сформировать у учащихся ту систему ценностей, которая соответствует идеалу образования – человеку духовному.</w:t>
      </w:r>
    </w:p>
    <w:p w:rsidR="00793E1E" w:rsidRPr="005B0C4A" w:rsidRDefault="00793E1E" w:rsidP="00942A78">
      <w:pPr>
        <w:spacing w:after="0" w:line="240" w:lineRule="auto"/>
        <w:jc w:val="both"/>
        <w:rPr>
          <w:rFonts w:ascii="Times New Roman" w:hAnsi="Times New Roman" w:cs="Times New Roman"/>
          <w:b/>
          <w:sz w:val="24"/>
          <w:szCs w:val="24"/>
          <w:lang w:eastAsia="ru-RU"/>
        </w:rPr>
      </w:pPr>
    </w:p>
    <w:p w:rsidR="00A47602" w:rsidRPr="005B0C4A" w:rsidRDefault="00A47602" w:rsidP="00CD22D9">
      <w:pPr>
        <w:spacing w:after="0" w:line="240" w:lineRule="auto"/>
        <w:ind w:left="1416" w:firstLine="708"/>
        <w:jc w:val="both"/>
        <w:rPr>
          <w:rFonts w:ascii="Times New Roman" w:eastAsia="Times New Roman" w:hAnsi="Times New Roman" w:cs="Times New Roman"/>
          <w:b/>
          <w:sz w:val="24"/>
          <w:szCs w:val="24"/>
          <w:lang w:eastAsia="ru-RU"/>
        </w:rPr>
      </w:pPr>
      <w:r w:rsidRPr="005B0C4A">
        <w:rPr>
          <w:rFonts w:ascii="Times New Roman" w:eastAsia="Times New Roman" w:hAnsi="Times New Roman" w:cs="Times New Roman"/>
          <w:b/>
          <w:sz w:val="24"/>
          <w:szCs w:val="24"/>
          <w:lang w:eastAsia="ru-RU"/>
        </w:rPr>
        <w:t xml:space="preserve"> Место предмета иностранный язык в учебном плане</w:t>
      </w:r>
    </w:p>
    <w:p w:rsidR="00A47602" w:rsidRPr="005B0C4A" w:rsidRDefault="00A47602" w:rsidP="00F37BB7">
      <w:pPr>
        <w:spacing w:after="0" w:line="240" w:lineRule="auto"/>
        <w:ind w:firstLine="708"/>
        <w:jc w:val="both"/>
        <w:rPr>
          <w:rFonts w:ascii="Times New Roman" w:hAnsi="Times New Roman" w:cs="Times New Roman"/>
          <w:sz w:val="24"/>
          <w:szCs w:val="24"/>
          <w:lang w:eastAsia="ru-RU"/>
        </w:rPr>
      </w:pPr>
      <w:r w:rsidRPr="005B0C4A">
        <w:rPr>
          <w:rFonts w:ascii="Times New Roman" w:hAnsi="Times New Roman" w:cs="Times New Roman"/>
          <w:sz w:val="24"/>
          <w:szCs w:val="24"/>
          <w:lang w:eastAsia="ru-RU"/>
        </w:rPr>
        <w:t>Федеральный базисный учебный план для образовательных учреждений Российской Федерации отводит 525 часов для обязательного изучения учебного предмета на этапе основного (общего) образования, в том числе в 5-6 классах  210 часов из расчета 3-х учебных часов в неделю; в 7 классах  105 часов из расчета 3-х учебных часов в неделю; в 8 классах  105 часов из расчета 3-х учебных часов в неделю; в 9 классах  105 часов из расчета 3-х учебных часов в неделю.</w:t>
      </w:r>
    </w:p>
    <w:p w:rsidR="006C3035" w:rsidRDefault="006C3035" w:rsidP="007E240F">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Согласно учебному плану МБОУ «СОШ №133» на изучение учебного предмета «Английский язык» в 9-м  классе выделяется 102 часа (3 часа в неделю, 34 </w:t>
      </w:r>
      <w:proofErr w:type="gramStart"/>
      <w:r>
        <w:rPr>
          <w:rFonts w:ascii="Times New Roman" w:hAnsi="Times New Roman" w:cs="Times New Roman"/>
          <w:sz w:val="24"/>
          <w:szCs w:val="24"/>
        </w:rPr>
        <w:t>учебных</w:t>
      </w:r>
      <w:proofErr w:type="gramEnd"/>
      <w:r>
        <w:rPr>
          <w:rFonts w:ascii="Times New Roman" w:hAnsi="Times New Roman" w:cs="Times New Roman"/>
          <w:sz w:val="24"/>
          <w:szCs w:val="24"/>
        </w:rPr>
        <w:t xml:space="preserve"> недели).</w:t>
      </w:r>
    </w:p>
    <w:p w:rsidR="00A47602" w:rsidRPr="005B0C4A" w:rsidRDefault="00A47602" w:rsidP="00942A78">
      <w:pPr>
        <w:spacing w:after="0" w:line="240" w:lineRule="auto"/>
        <w:jc w:val="both"/>
        <w:rPr>
          <w:rFonts w:ascii="Times New Roman" w:hAnsi="Times New Roman" w:cs="Times New Roman"/>
          <w:sz w:val="24"/>
          <w:szCs w:val="24"/>
          <w:lang w:eastAsia="ru-RU"/>
        </w:rPr>
      </w:pPr>
    </w:p>
    <w:p w:rsidR="00A47602" w:rsidRPr="005B0C4A" w:rsidRDefault="00A47602" w:rsidP="0051355C">
      <w:pPr>
        <w:spacing w:after="0" w:line="240" w:lineRule="auto"/>
        <w:ind w:left="2124" w:firstLine="708"/>
        <w:jc w:val="both"/>
        <w:rPr>
          <w:rFonts w:ascii="Times New Roman" w:eastAsia="Calibri" w:hAnsi="Times New Roman" w:cs="Times New Roman"/>
          <w:b/>
          <w:sz w:val="24"/>
          <w:szCs w:val="24"/>
          <w:lang w:eastAsia="ru-RU"/>
        </w:rPr>
      </w:pPr>
      <w:r w:rsidRPr="005B0C4A">
        <w:rPr>
          <w:rFonts w:ascii="Times New Roman" w:eastAsia="Calibri" w:hAnsi="Times New Roman" w:cs="Times New Roman"/>
          <w:b/>
          <w:sz w:val="24"/>
          <w:szCs w:val="24"/>
          <w:lang w:eastAsia="ru-RU"/>
        </w:rPr>
        <w:t>Общая характеристика учебного предмета</w:t>
      </w:r>
    </w:p>
    <w:p w:rsidR="005B0C4A" w:rsidRPr="005B0C4A" w:rsidRDefault="00A47602" w:rsidP="00942A78">
      <w:pPr>
        <w:spacing w:after="0" w:line="240" w:lineRule="auto"/>
        <w:jc w:val="both"/>
        <w:rPr>
          <w:rFonts w:ascii="Times New Roman" w:eastAsia="Times New Roman" w:hAnsi="Times New Roman" w:cs="Times New Roman"/>
          <w:sz w:val="24"/>
          <w:szCs w:val="24"/>
          <w:lang w:eastAsia="ar-SA"/>
        </w:rPr>
      </w:pPr>
      <w:r w:rsidRPr="005B0C4A">
        <w:rPr>
          <w:rFonts w:ascii="Times New Roman" w:eastAsia="Times New Roman" w:hAnsi="Times New Roman" w:cs="Times New Roman"/>
          <w:sz w:val="24"/>
          <w:szCs w:val="24"/>
          <w:lang w:eastAsia="ar-SA"/>
        </w:rPr>
        <w:t xml:space="preserve">    </w:t>
      </w:r>
      <w:r w:rsidR="001055AD">
        <w:rPr>
          <w:rFonts w:ascii="Times New Roman" w:eastAsia="Times New Roman" w:hAnsi="Times New Roman" w:cs="Times New Roman"/>
          <w:sz w:val="24"/>
          <w:szCs w:val="24"/>
          <w:lang w:eastAsia="ar-SA"/>
        </w:rPr>
        <w:tab/>
      </w:r>
      <w:r w:rsidRPr="005B0C4A">
        <w:rPr>
          <w:rFonts w:ascii="Times New Roman" w:hAnsi="Times New Roman" w:cs="Times New Roman"/>
          <w:sz w:val="24"/>
          <w:szCs w:val="24"/>
        </w:rPr>
        <w:t>Английский язык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w:t>
      </w:r>
      <w:r w:rsidRPr="005B0C4A">
        <w:rPr>
          <w:rFonts w:ascii="Times New Roman" w:eastAsia="Times New Roman" w:hAnsi="Times New Roman" w:cs="Times New Roman"/>
          <w:sz w:val="24"/>
          <w:szCs w:val="24"/>
          <w:lang w:eastAsia="ar-SA"/>
        </w:rPr>
        <w:t xml:space="preserve"> с носителями языка. Английский язык как учебный предмет характеризуется</w:t>
      </w:r>
      <w:r w:rsidR="00D86602">
        <w:rPr>
          <w:rFonts w:ascii="Times New Roman" w:eastAsia="Times New Roman" w:hAnsi="Times New Roman" w:cs="Times New Roman"/>
          <w:sz w:val="24"/>
          <w:szCs w:val="24"/>
          <w:lang w:eastAsia="ar-SA"/>
        </w:rPr>
        <w:t xml:space="preserve"> </w:t>
      </w:r>
      <w:proofErr w:type="spellStart"/>
      <w:r w:rsidRPr="005B0C4A">
        <w:rPr>
          <w:rFonts w:ascii="Times New Roman" w:eastAsia="Times New Roman" w:hAnsi="Times New Roman" w:cs="Times New Roman"/>
          <w:sz w:val="24"/>
          <w:szCs w:val="24"/>
          <w:u w:val="single"/>
          <w:lang w:eastAsia="ar-SA"/>
        </w:rPr>
        <w:t>межпредметность</w:t>
      </w:r>
      <w:proofErr w:type="gramStart"/>
      <w:r w:rsidRPr="005B0C4A">
        <w:rPr>
          <w:rFonts w:ascii="Times New Roman" w:eastAsia="Times New Roman" w:hAnsi="Times New Roman" w:cs="Times New Roman"/>
          <w:sz w:val="24"/>
          <w:szCs w:val="24"/>
          <w:u w:val="single"/>
          <w:lang w:eastAsia="ar-SA"/>
        </w:rPr>
        <w:t>ю</w:t>
      </w:r>
      <w:proofErr w:type="spellEnd"/>
      <w:r w:rsidRPr="005B0C4A">
        <w:rPr>
          <w:rFonts w:ascii="Times New Roman" w:eastAsia="Times New Roman" w:hAnsi="Times New Roman" w:cs="Times New Roman"/>
          <w:sz w:val="24"/>
          <w:szCs w:val="24"/>
          <w:lang w:eastAsia="ar-SA"/>
        </w:rPr>
        <w:t>(</w:t>
      </w:r>
      <w:proofErr w:type="gramEnd"/>
      <w:r w:rsidRPr="005B0C4A">
        <w:rPr>
          <w:rFonts w:ascii="Times New Roman" w:eastAsia="Times New Roman" w:hAnsi="Times New Roman" w:cs="Times New Roman"/>
          <w:sz w:val="24"/>
          <w:szCs w:val="24"/>
          <w:lang w:eastAsia="ar-SA"/>
        </w:rPr>
        <w:t>содержанием речи на иностранном языке могут быть сведения из разных областей знания, например, литературы, искусства, истории,</w:t>
      </w:r>
      <w:r w:rsidR="00D86602">
        <w:rPr>
          <w:rFonts w:ascii="Times New Roman" w:eastAsia="Times New Roman" w:hAnsi="Times New Roman" w:cs="Times New Roman"/>
          <w:sz w:val="24"/>
          <w:szCs w:val="24"/>
          <w:lang w:eastAsia="ar-SA"/>
        </w:rPr>
        <w:t xml:space="preserve"> географии, математики и др.);  </w:t>
      </w:r>
      <w:proofErr w:type="spellStart"/>
      <w:r w:rsidRPr="005B0C4A">
        <w:rPr>
          <w:rFonts w:ascii="Times New Roman" w:eastAsia="Times New Roman" w:hAnsi="Times New Roman" w:cs="Times New Roman"/>
          <w:sz w:val="24"/>
          <w:szCs w:val="24"/>
          <w:u w:val="single"/>
          <w:lang w:eastAsia="ar-SA"/>
        </w:rPr>
        <w:t>многоуровневостью</w:t>
      </w:r>
      <w:proofErr w:type="spellEnd"/>
      <w:r w:rsidRPr="005B0C4A">
        <w:rPr>
          <w:rFonts w:ascii="Times New Roman" w:eastAsia="Times New Roman" w:hAnsi="Times New Roman" w:cs="Times New Roman"/>
          <w:sz w:val="24"/>
          <w:szCs w:val="24"/>
          <w:lang w:eastAsia="ar-SA"/>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w:t>
      </w:r>
      <w:r w:rsidR="00D86602">
        <w:rPr>
          <w:rFonts w:ascii="Times New Roman" w:eastAsia="Times New Roman" w:hAnsi="Times New Roman" w:cs="Times New Roman"/>
          <w:sz w:val="24"/>
          <w:szCs w:val="24"/>
          <w:lang w:eastAsia="ar-SA"/>
        </w:rPr>
        <w:t xml:space="preserve">х видах речевой деятельности);  </w:t>
      </w:r>
      <w:proofErr w:type="spellStart"/>
      <w:r w:rsidRPr="005B0C4A">
        <w:rPr>
          <w:rFonts w:ascii="Times New Roman" w:eastAsia="Times New Roman" w:hAnsi="Times New Roman" w:cs="Times New Roman"/>
          <w:sz w:val="24"/>
          <w:szCs w:val="24"/>
          <w:u w:val="single"/>
          <w:lang w:eastAsia="ar-SA"/>
        </w:rPr>
        <w:t>полифункциональностью</w:t>
      </w:r>
      <w:proofErr w:type="spellEnd"/>
      <w:r w:rsidRPr="005B0C4A">
        <w:rPr>
          <w:rFonts w:ascii="Times New Roman" w:eastAsia="Times New Roman" w:hAnsi="Times New Roman" w:cs="Times New Roman"/>
          <w:sz w:val="24"/>
          <w:szCs w:val="24"/>
          <w:lang w:eastAsia="ar-SA"/>
        </w:rPr>
        <w:t xml:space="preserve"> (может выступать как цель обучения и как средство приобретения сведений в са</w:t>
      </w:r>
      <w:r w:rsidR="005B0C4A" w:rsidRPr="005B0C4A">
        <w:rPr>
          <w:rFonts w:ascii="Times New Roman" w:eastAsia="Times New Roman" w:hAnsi="Times New Roman" w:cs="Times New Roman"/>
          <w:sz w:val="24"/>
          <w:szCs w:val="24"/>
          <w:lang w:eastAsia="ar-SA"/>
        </w:rPr>
        <w:t>мых различных областях знания).</w:t>
      </w:r>
    </w:p>
    <w:p w:rsidR="00A47602" w:rsidRPr="005B0C4A" w:rsidRDefault="00A47602" w:rsidP="00D86602">
      <w:pPr>
        <w:spacing w:after="0" w:line="240" w:lineRule="auto"/>
        <w:ind w:firstLine="708"/>
        <w:jc w:val="both"/>
        <w:rPr>
          <w:rFonts w:ascii="Times New Roman" w:eastAsia="Times New Roman" w:hAnsi="Times New Roman" w:cs="Times New Roman"/>
          <w:sz w:val="24"/>
          <w:szCs w:val="24"/>
          <w:lang w:eastAsia="ar-SA"/>
        </w:rPr>
      </w:pPr>
      <w:r w:rsidRPr="005B0C4A">
        <w:rPr>
          <w:rFonts w:ascii="Times New Roman" w:eastAsia="Times New Roman" w:hAnsi="Times New Roman" w:cs="Times New Roman"/>
          <w:sz w:val="24"/>
          <w:szCs w:val="24"/>
          <w:lang w:eastAsia="ar-SA"/>
        </w:rPr>
        <w:t xml:space="preserve">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5B0C4A">
        <w:rPr>
          <w:rFonts w:ascii="Times New Roman" w:eastAsia="Times New Roman" w:hAnsi="Times New Roman" w:cs="Times New Roman"/>
          <w:sz w:val="24"/>
          <w:szCs w:val="24"/>
          <w:lang w:eastAsia="ar-SA"/>
        </w:rPr>
        <w:t>полиязычного</w:t>
      </w:r>
      <w:proofErr w:type="spellEnd"/>
      <w:r w:rsidRPr="005B0C4A">
        <w:rPr>
          <w:rFonts w:ascii="Times New Roman" w:eastAsia="Times New Roman" w:hAnsi="Times New Roman" w:cs="Times New Roman"/>
          <w:sz w:val="24"/>
          <w:szCs w:val="24"/>
          <w:lang w:eastAsia="ar-SA"/>
        </w:rPr>
        <w:t xml:space="preserve"> мира. 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 Рабочая программа нацелена на реализацию личностно-ориентированного, коммуникативно-когнитивного, социокультурного </w:t>
      </w:r>
      <w:proofErr w:type="spellStart"/>
      <w:r w:rsidRPr="005B0C4A">
        <w:rPr>
          <w:rFonts w:ascii="Times New Roman" w:eastAsia="Times New Roman" w:hAnsi="Times New Roman" w:cs="Times New Roman"/>
          <w:sz w:val="24"/>
          <w:szCs w:val="24"/>
          <w:lang w:eastAsia="ar-SA"/>
        </w:rPr>
        <w:t>деятельностного</w:t>
      </w:r>
      <w:proofErr w:type="spellEnd"/>
      <w:r w:rsidRPr="005B0C4A">
        <w:rPr>
          <w:rFonts w:ascii="Times New Roman" w:eastAsia="Times New Roman" w:hAnsi="Times New Roman" w:cs="Times New Roman"/>
          <w:sz w:val="24"/>
          <w:szCs w:val="24"/>
          <w:lang w:eastAsia="ar-SA"/>
        </w:rPr>
        <w:t xml:space="preserve"> подхода к обучению английскому языку. 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 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w:t>
      </w:r>
      <w:proofErr w:type="spellStart"/>
      <w:r w:rsidRPr="005B0C4A">
        <w:rPr>
          <w:rFonts w:ascii="Times New Roman" w:eastAsia="Times New Roman" w:hAnsi="Times New Roman" w:cs="Times New Roman"/>
          <w:sz w:val="24"/>
          <w:szCs w:val="24"/>
          <w:lang w:eastAsia="ar-SA"/>
        </w:rPr>
        <w:t>культуроведческую</w:t>
      </w:r>
      <w:proofErr w:type="spellEnd"/>
      <w:r w:rsidRPr="005B0C4A">
        <w:rPr>
          <w:rFonts w:ascii="Times New Roman" w:eastAsia="Times New Roman" w:hAnsi="Times New Roman" w:cs="Times New Roman"/>
          <w:sz w:val="24"/>
          <w:szCs w:val="24"/>
          <w:lang w:eastAsia="ar-SA"/>
        </w:rPr>
        <w:t xml:space="preserve"> направленность обучения, приобщение школьников к </w:t>
      </w:r>
      <w:r w:rsidRPr="005B0C4A">
        <w:rPr>
          <w:rFonts w:ascii="Times New Roman" w:eastAsia="Times New Roman" w:hAnsi="Times New Roman" w:cs="Times New Roman"/>
          <w:sz w:val="24"/>
          <w:szCs w:val="24"/>
          <w:lang w:eastAsia="ar-SA"/>
        </w:rPr>
        <w:lastRenderedPageBreak/>
        <w:t>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w:t>
      </w:r>
    </w:p>
    <w:p w:rsidR="00E7192A" w:rsidRDefault="00E7192A" w:rsidP="00942A78">
      <w:pPr>
        <w:spacing w:after="0" w:line="240" w:lineRule="auto"/>
        <w:jc w:val="both"/>
        <w:rPr>
          <w:rFonts w:ascii="Times New Roman" w:eastAsia="Times New Roman" w:hAnsi="Times New Roman" w:cs="Times New Roman"/>
          <w:sz w:val="24"/>
          <w:szCs w:val="24"/>
          <w:lang w:eastAsia="ru-RU"/>
        </w:rPr>
      </w:pPr>
      <w:r w:rsidRPr="00E7192A">
        <w:rPr>
          <w:rFonts w:ascii="Times New Roman" w:eastAsia="Times New Roman" w:hAnsi="Times New Roman" w:cs="Times New Roman"/>
          <w:bCs/>
          <w:sz w:val="24"/>
          <w:szCs w:val="24"/>
          <w:lang w:eastAsia="ru-RU"/>
        </w:rPr>
        <w:t xml:space="preserve">Особенности содержания обучения иностранному языку </w:t>
      </w:r>
      <w:r w:rsidRPr="00E7192A">
        <w:rPr>
          <w:rFonts w:ascii="Times New Roman" w:eastAsia="Times New Roman" w:hAnsi="Times New Roman" w:cs="Times New Roman"/>
          <w:sz w:val="24"/>
          <w:szCs w:val="24"/>
          <w:lang w:eastAsia="ru-RU"/>
        </w:rPr>
        <w:t>в основной школе обусловлены динамикой развития школьников. Выделяются два возрастных этапа: 5—7 и 8—9 классы</w:t>
      </w:r>
    </w:p>
    <w:p w:rsidR="00A47602" w:rsidRPr="001055AD" w:rsidRDefault="00E7192A" w:rsidP="00942A78">
      <w:pPr>
        <w:spacing w:after="0" w:line="240" w:lineRule="auto"/>
        <w:jc w:val="both"/>
        <w:rPr>
          <w:rFonts w:ascii="Times New Roman" w:eastAsia="Calibri"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sidR="00A47602" w:rsidRPr="005B0C4A">
        <w:rPr>
          <w:rFonts w:ascii="Times New Roman" w:eastAsia="Times New Roman" w:hAnsi="Times New Roman" w:cs="Times New Roman"/>
          <w:b/>
          <w:sz w:val="24"/>
          <w:szCs w:val="24"/>
          <w:lang w:eastAsia="ru-RU"/>
        </w:rPr>
        <w:t>Основные содержательные линии.</w:t>
      </w:r>
      <w:r w:rsidR="00A47602" w:rsidRPr="005B0C4A">
        <w:rPr>
          <w:rFonts w:ascii="Times New Roman" w:eastAsia="Times New Roman" w:hAnsi="Times New Roman" w:cs="Times New Roman"/>
          <w:sz w:val="24"/>
          <w:szCs w:val="24"/>
          <w:lang w:eastAsia="ru-RU"/>
        </w:rPr>
        <w:t xml:space="preserve"> Первой содержатель</w:t>
      </w:r>
      <w:r w:rsidR="00A47602" w:rsidRPr="005B0C4A">
        <w:rPr>
          <w:rFonts w:ascii="Times New Roman" w:eastAsia="Times New Roman" w:hAnsi="Times New Roman" w:cs="Times New Roman"/>
          <w:sz w:val="24"/>
          <w:szCs w:val="24"/>
          <w:lang w:eastAsia="ru-RU"/>
        </w:rPr>
        <w:softHyphen/>
        <w:t xml:space="preserve">ной линией учебного предмета «Иностранный язык» являются </w:t>
      </w:r>
      <w:r w:rsidR="00A47602" w:rsidRPr="005B0C4A">
        <w:rPr>
          <w:rFonts w:ascii="Times New Roman" w:eastAsia="Times New Roman" w:hAnsi="Times New Roman" w:cs="Times New Roman"/>
          <w:i/>
          <w:iCs/>
          <w:sz w:val="24"/>
          <w:szCs w:val="24"/>
          <w:lang w:eastAsia="ru-RU"/>
        </w:rPr>
        <w:t xml:space="preserve">коммуникативные умения </w:t>
      </w:r>
      <w:r w:rsidR="00A47602" w:rsidRPr="005B0C4A">
        <w:rPr>
          <w:rFonts w:ascii="Times New Roman" w:eastAsia="Times New Roman" w:hAnsi="Times New Roman" w:cs="Times New Roman"/>
          <w:sz w:val="24"/>
          <w:szCs w:val="24"/>
          <w:lang w:eastAsia="ru-RU"/>
        </w:rPr>
        <w:t xml:space="preserve">в основных видах речевой деятельности, второй — </w:t>
      </w:r>
      <w:r w:rsidR="00A47602" w:rsidRPr="005B0C4A">
        <w:rPr>
          <w:rFonts w:ascii="Times New Roman" w:eastAsia="Times New Roman" w:hAnsi="Times New Roman" w:cs="Times New Roman"/>
          <w:i/>
          <w:iCs/>
          <w:sz w:val="24"/>
          <w:szCs w:val="24"/>
          <w:lang w:eastAsia="ru-RU"/>
        </w:rPr>
        <w:t xml:space="preserve">языковые средства </w:t>
      </w:r>
      <w:r w:rsidR="00A47602" w:rsidRPr="005B0C4A">
        <w:rPr>
          <w:rFonts w:ascii="Times New Roman" w:eastAsia="Times New Roman" w:hAnsi="Times New Roman" w:cs="Times New Roman"/>
          <w:sz w:val="24"/>
          <w:szCs w:val="24"/>
          <w:lang w:eastAsia="ru-RU"/>
        </w:rPr>
        <w:t xml:space="preserve">и навыки оперирования ими, третьей — </w:t>
      </w:r>
      <w:r w:rsidR="00A47602" w:rsidRPr="005B0C4A">
        <w:rPr>
          <w:rFonts w:ascii="Times New Roman" w:eastAsia="Times New Roman" w:hAnsi="Times New Roman" w:cs="Times New Roman"/>
          <w:i/>
          <w:iCs/>
          <w:sz w:val="24"/>
          <w:szCs w:val="24"/>
          <w:lang w:eastAsia="ru-RU"/>
        </w:rPr>
        <w:t>соц</w:t>
      </w:r>
      <w:r w:rsidR="001055AD">
        <w:rPr>
          <w:rFonts w:ascii="Times New Roman" w:eastAsia="Times New Roman" w:hAnsi="Times New Roman" w:cs="Times New Roman"/>
          <w:i/>
          <w:iCs/>
          <w:sz w:val="24"/>
          <w:szCs w:val="24"/>
          <w:lang w:eastAsia="ru-RU"/>
        </w:rPr>
        <w:t>иокультурные знания и умения</w:t>
      </w:r>
      <w:r w:rsidR="001055AD" w:rsidRPr="001055AD">
        <w:rPr>
          <w:rFonts w:ascii="Times New Roman" w:eastAsia="Times New Roman" w:hAnsi="Times New Roman" w:cs="Times New Roman"/>
          <w:iCs/>
          <w:sz w:val="24"/>
          <w:szCs w:val="24"/>
          <w:lang w:eastAsia="ru-RU"/>
        </w:rPr>
        <w:t>, четверто</w:t>
      </w:r>
      <w:proofErr w:type="gramStart"/>
      <w:r w:rsidR="001055AD" w:rsidRPr="001055AD">
        <w:rPr>
          <w:rFonts w:ascii="Times New Roman" w:eastAsia="Times New Roman" w:hAnsi="Times New Roman" w:cs="Times New Roman"/>
          <w:iCs/>
          <w:sz w:val="24"/>
          <w:szCs w:val="24"/>
          <w:lang w:eastAsia="ru-RU"/>
        </w:rPr>
        <w:t>й</w:t>
      </w:r>
      <w:r w:rsidR="001055AD">
        <w:rPr>
          <w:rFonts w:ascii="Times New Roman" w:eastAsia="Times New Roman" w:hAnsi="Times New Roman" w:cs="Times New Roman"/>
          <w:iCs/>
          <w:sz w:val="24"/>
          <w:szCs w:val="24"/>
          <w:lang w:eastAsia="ru-RU"/>
        </w:rPr>
        <w:t>-</w:t>
      </w:r>
      <w:proofErr w:type="gramEnd"/>
      <w:r w:rsidR="001055AD" w:rsidRPr="001055AD">
        <w:rPr>
          <w:rFonts w:ascii="Times New Roman" w:eastAsia="Times New Roman" w:hAnsi="Times New Roman" w:cs="Times New Roman"/>
          <w:sz w:val="24"/>
          <w:szCs w:val="24"/>
          <w:lang w:eastAsia="ru-RU"/>
        </w:rPr>
        <w:t xml:space="preserve"> </w:t>
      </w:r>
      <w:proofErr w:type="spellStart"/>
      <w:r w:rsidR="001055AD" w:rsidRPr="001055AD">
        <w:rPr>
          <w:rFonts w:ascii="Times New Roman" w:eastAsia="Times New Roman" w:hAnsi="Times New Roman" w:cs="Times New Roman"/>
          <w:i/>
          <w:sz w:val="24"/>
          <w:szCs w:val="24"/>
          <w:lang w:eastAsia="ru-RU"/>
        </w:rPr>
        <w:t>общеучебные</w:t>
      </w:r>
      <w:proofErr w:type="spellEnd"/>
      <w:r w:rsidR="001055AD" w:rsidRPr="001055AD">
        <w:rPr>
          <w:rFonts w:ascii="Times New Roman" w:eastAsia="Times New Roman" w:hAnsi="Times New Roman" w:cs="Times New Roman"/>
          <w:i/>
          <w:sz w:val="24"/>
          <w:szCs w:val="24"/>
          <w:lang w:eastAsia="ru-RU"/>
        </w:rPr>
        <w:t xml:space="preserve"> и специальные учебные умения</w:t>
      </w:r>
      <w:r w:rsidR="001055AD">
        <w:rPr>
          <w:rFonts w:ascii="Times New Roman" w:eastAsia="Times New Roman" w:hAnsi="Times New Roman" w:cs="Times New Roman"/>
          <w:i/>
          <w:sz w:val="24"/>
          <w:szCs w:val="24"/>
          <w:lang w:eastAsia="ru-RU"/>
        </w:rPr>
        <w:t>.</w:t>
      </w:r>
    </w:p>
    <w:p w:rsidR="00A47602" w:rsidRPr="005B0C4A" w:rsidRDefault="00A47602"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sz w:val="24"/>
          <w:szCs w:val="24"/>
          <w:lang w:eastAsia="ru-RU"/>
        </w:rPr>
        <w:t>Указанные содержательные линии находятся в тесной взаимосвязи, что обусловлено единством составляющих коммуникативной компетенции как цели обучения: речевой, языковой, социокультурной.</w:t>
      </w:r>
    </w:p>
    <w:p w:rsidR="00A47602" w:rsidRPr="005B0C4A" w:rsidRDefault="00A47602"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 xml:space="preserve">Основной линией следует считать коммуникативные умения, которые представляют собой результат овладения иностранным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говорения, </w:t>
      </w:r>
      <w:proofErr w:type="spellStart"/>
      <w:r w:rsidRPr="005B0C4A">
        <w:rPr>
          <w:rFonts w:ascii="Times New Roman" w:eastAsia="Times New Roman" w:hAnsi="Times New Roman" w:cs="Times New Roman"/>
          <w:sz w:val="24"/>
          <w:szCs w:val="24"/>
          <w:lang w:eastAsia="ru-RU"/>
        </w:rPr>
        <w:t>аудирования</w:t>
      </w:r>
      <w:proofErr w:type="spellEnd"/>
      <w:r w:rsidRPr="005B0C4A">
        <w:rPr>
          <w:rFonts w:ascii="Times New Roman" w:eastAsia="Times New Roman" w:hAnsi="Times New Roman" w:cs="Times New Roman"/>
          <w:sz w:val="24"/>
          <w:szCs w:val="24"/>
          <w:lang w:eastAsia="ru-RU"/>
        </w:rPr>
        <w:t>, чтения и письма. Таким образом, языковые знания и навыки представляют собой часть названных выше сложных коммуникативных умений. Формирование коммуникативной компетенции неразрывно связано с социокультурными знаниями, которые составляют предмет содержания речи и обеспечивают взаимопонимание в социокультурной/м</w:t>
      </w:r>
      <w:r w:rsidR="00D86602">
        <w:rPr>
          <w:rFonts w:ascii="Times New Roman" w:eastAsia="Times New Roman" w:hAnsi="Times New Roman" w:cs="Times New Roman"/>
          <w:sz w:val="24"/>
          <w:szCs w:val="24"/>
          <w:lang w:eastAsia="ru-RU"/>
        </w:rPr>
        <w:t>ежкультурной коммуникации. Все</w:t>
      </w:r>
      <w:r w:rsidRPr="005B0C4A">
        <w:rPr>
          <w:rFonts w:ascii="Times New Roman" w:eastAsia="Times New Roman" w:hAnsi="Times New Roman" w:cs="Times New Roman"/>
          <w:sz w:val="24"/>
          <w:szCs w:val="24"/>
          <w:lang w:eastAsia="ru-RU"/>
        </w:rPr>
        <w:t xml:space="preserve"> указанные основные содержательные линии взаимосвязаны, и отсутствие одной из них нарушает единство учебного предмета «Иностранный язык».</w:t>
      </w:r>
    </w:p>
    <w:p w:rsidR="00A47602" w:rsidRPr="005B0C4A" w:rsidRDefault="00A47602" w:rsidP="00942A78">
      <w:pPr>
        <w:spacing w:after="0" w:line="240" w:lineRule="auto"/>
        <w:jc w:val="both"/>
        <w:rPr>
          <w:rFonts w:ascii="Times New Roman" w:eastAsia="Calibri" w:hAnsi="Times New Roman" w:cs="Times New Roman"/>
          <w:b/>
          <w:sz w:val="24"/>
          <w:szCs w:val="24"/>
          <w:lang w:eastAsia="ru-RU"/>
        </w:rPr>
      </w:pPr>
    </w:p>
    <w:p w:rsidR="00A47602" w:rsidRPr="005B0C4A" w:rsidRDefault="00A47602" w:rsidP="00942A78">
      <w:pPr>
        <w:spacing w:after="0" w:line="240" w:lineRule="auto"/>
        <w:jc w:val="both"/>
        <w:rPr>
          <w:rFonts w:ascii="Times New Roman" w:eastAsia="Calibri" w:hAnsi="Times New Roman" w:cs="Times New Roman"/>
          <w:b/>
          <w:sz w:val="24"/>
          <w:szCs w:val="24"/>
          <w:lang w:eastAsia="ru-RU"/>
        </w:rPr>
      </w:pPr>
      <w:r w:rsidRPr="005B0C4A">
        <w:rPr>
          <w:rFonts w:ascii="Times New Roman" w:eastAsia="Calibri" w:hAnsi="Times New Roman" w:cs="Times New Roman"/>
          <w:b/>
          <w:sz w:val="24"/>
          <w:szCs w:val="24"/>
          <w:lang w:eastAsia="ru-RU"/>
        </w:rPr>
        <w:t xml:space="preserve">Формы организации образовательного процесса </w:t>
      </w:r>
    </w:p>
    <w:p w:rsidR="00A47602" w:rsidRPr="005B0C4A" w:rsidRDefault="00A47602" w:rsidP="00F37BB7">
      <w:pPr>
        <w:spacing w:after="0" w:line="240" w:lineRule="auto"/>
        <w:ind w:firstLine="708"/>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Более разнообразными становятся формы работы, среди которых предпочтения отдаются парно-групповой работе, проектной деятельности и ролевой игре, усиливается значимость принципов индивидуализации и дифференциации обучения, большее значение приобретает использование проектной методики и современных технологий обучения иностранному языку (в том числе информационных), экскурсии, практикумы. </w:t>
      </w:r>
    </w:p>
    <w:p w:rsidR="00A47602" w:rsidRPr="005B0C4A" w:rsidRDefault="00A47602" w:rsidP="00942A78">
      <w:pPr>
        <w:spacing w:after="0" w:line="240" w:lineRule="auto"/>
        <w:jc w:val="both"/>
        <w:rPr>
          <w:rFonts w:ascii="Times New Roman" w:eastAsia="Calibri" w:hAnsi="Times New Roman" w:cs="Times New Roman"/>
          <w:spacing w:val="-1"/>
          <w:sz w:val="24"/>
          <w:szCs w:val="24"/>
          <w:lang w:eastAsia="ru-RU"/>
        </w:rPr>
      </w:pPr>
      <w:r w:rsidRPr="005B0C4A">
        <w:rPr>
          <w:rFonts w:ascii="Times New Roman" w:eastAsia="Calibri" w:hAnsi="Times New Roman" w:cs="Times New Roman"/>
          <w:spacing w:val="-1"/>
          <w:sz w:val="24"/>
          <w:szCs w:val="24"/>
          <w:lang w:eastAsia="ru-RU"/>
        </w:rPr>
        <w:t xml:space="preserve">В учебно-воспитательном процессе происходят существенные изменения, а именно: </w:t>
      </w:r>
    </w:p>
    <w:p w:rsidR="00A47602" w:rsidRPr="005B0C4A" w:rsidRDefault="00A47602"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pacing w:val="-1"/>
          <w:sz w:val="24"/>
          <w:szCs w:val="24"/>
          <w:lang w:eastAsia="ru-RU"/>
        </w:rPr>
        <w:t xml:space="preserve">-  </w:t>
      </w:r>
      <w:r w:rsidRPr="005B0C4A">
        <w:rPr>
          <w:rFonts w:ascii="Times New Roman" w:eastAsia="Calibri" w:hAnsi="Times New Roman" w:cs="Times New Roman"/>
          <w:spacing w:val="-5"/>
          <w:sz w:val="24"/>
          <w:szCs w:val="24"/>
          <w:lang w:eastAsia="ru-RU"/>
        </w:rPr>
        <w:t xml:space="preserve">в общении между учителем и учениками на смену </w:t>
      </w:r>
      <w:r w:rsidRPr="005B0C4A">
        <w:rPr>
          <w:rFonts w:ascii="Times New Roman" w:eastAsia="Calibri" w:hAnsi="Times New Roman" w:cs="Times New Roman"/>
          <w:spacing w:val="-4"/>
          <w:sz w:val="24"/>
          <w:szCs w:val="24"/>
          <w:lang w:eastAsia="ru-RU"/>
        </w:rPr>
        <w:t>авторитарного стиля приходит учебное сотрудни</w:t>
      </w:r>
      <w:r w:rsidRPr="005B0C4A">
        <w:rPr>
          <w:rFonts w:ascii="Times New Roman" w:eastAsia="Calibri" w:hAnsi="Times New Roman" w:cs="Times New Roman"/>
          <w:spacing w:val="-4"/>
          <w:sz w:val="24"/>
          <w:szCs w:val="24"/>
          <w:lang w:eastAsia="ru-RU"/>
        </w:rPr>
        <w:softHyphen/>
      </w:r>
      <w:r w:rsidRPr="005B0C4A">
        <w:rPr>
          <w:rFonts w:ascii="Times New Roman" w:eastAsia="Calibri" w:hAnsi="Times New Roman" w:cs="Times New Roman"/>
          <w:spacing w:val="-1"/>
          <w:sz w:val="24"/>
          <w:szCs w:val="24"/>
          <w:lang w:eastAsia="ru-RU"/>
        </w:rPr>
        <w:t>чество / партнерство;</w:t>
      </w:r>
    </w:p>
    <w:p w:rsidR="00A47602" w:rsidRPr="005B0C4A" w:rsidRDefault="00A47602"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pacing w:val="-4"/>
          <w:sz w:val="24"/>
          <w:szCs w:val="24"/>
          <w:lang w:eastAsia="ru-RU"/>
        </w:rPr>
        <w:t xml:space="preserve">- парные и групповые формы работы доминируют  </w:t>
      </w:r>
      <w:r w:rsidRPr="005B0C4A">
        <w:rPr>
          <w:rFonts w:ascii="Times New Roman" w:eastAsia="Calibri" w:hAnsi="Times New Roman" w:cs="Times New Roman"/>
          <w:spacing w:val="-2"/>
          <w:sz w:val="24"/>
          <w:szCs w:val="24"/>
          <w:lang w:eastAsia="ru-RU"/>
        </w:rPr>
        <w:t xml:space="preserve">над </w:t>
      </w:r>
      <w:proofErr w:type="gramStart"/>
      <w:r w:rsidRPr="005B0C4A">
        <w:rPr>
          <w:rFonts w:ascii="Times New Roman" w:eastAsia="Calibri" w:hAnsi="Times New Roman" w:cs="Times New Roman"/>
          <w:spacing w:val="-2"/>
          <w:sz w:val="24"/>
          <w:szCs w:val="24"/>
          <w:lang w:eastAsia="ru-RU"/>
        </w:rPr>
        <w:t>фронтальными</w:t>
      </w:r>
      <w:proofErr w:type="gramEnd"/>
      <w:r w:rsidRPr="005B0C4A">
        <w:rPr>
          <w:rFonts w:ascii="Times New Roman" w:eastAsia="Calibri" w:hAnsi="Times New Roman" w:cs="Times New Roman"/>
          <w:spacing w:val="-2"/>
          <w:sz w:val="24"/>
          <w:szCs w:val="24"/>
          <w:lang w:eastAsia="ru-RU"/>
        </w:rPr>
        <w:t>;</w:t>
      </w:r>
    </w:p>
    <w:p w:rsidR="00A47602" w:rsidRPr="005B0C4A" w:rsidRDefault="00A47602"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pacing w:val="-2"/>
          <w:sz w:val="24"/>
          <w:szCs w:val="24"/>
          <w:lang w:eastAsia="ru-RU"/>
        </w:rPr>
        <w:t xml:space="preserve">- ученик и учитель в процессе обучения все время </w:t>
      </w:r>
      <w:r w:rsidRPr="005B0C4A">
        <w:rPr>
          <w:rFonts w:ascii="Times New Roman" w:eastAsia="Calibri" w:hAnsi="Times New Roman" w:cs="Times New Roman"/>
          <w:spacing w:val="-1"/>
          <w:sz w:val="24"/>
          <w:szCs w:val="24"/>
          <w:lang w:eastAsia="ru-RU"/>
        </w:rPr>
        <w:t>ставятся в ситуацию выбора (текстов, упражне</w:t>
      </w:r>
      <w:r w:rsidRPr="005B0C4A">
        <w:rPr>
          <w:rFonts w:ascii="Times New Roman" w:eastAsia="Calibri" w:hAnsi="Times New Roman" w:cs="Times New Roman"/>
          <w:spacing w:val="-1"/>
          <w:sz w:val="24"/>
          <w:szCs w:val="24"/>
          <w:lang w:eastAsia="ru-RU"/>
        </w:rPr>
        <w:softHyphen/>
      </w:r>
      <w:r w:rsidRPr="005B0C4A">
        <w:rPr>
          <w:rFonts w:ascii="Times New Roman" w:eastAsia="Calibri" w:hAnsi="Times New Roman" w:cs="Times New Roman"/>
          <w:spacing w:val="-3"/>
          <w:sz w:val="24"/>
          <w:szCs w:val="24"/>
          <w:lang w:eastAsia="ru-RU"/>
        </w:rPr>
        <w:t xml:space="preserve">ний, последовательности работы и др.), проявляя </w:t>
      </w:r>
      <w:r w:rsidRPr="005B0C4A">
        <w:rPr>
          <w:rFonts w:ascii="Times New Roman" w:eastAsia="Calibri" w:hAnsi="Times New Roman" w:cs="Times New Roman"/>
          <w:spacing w:val="-1"/>
          <w:sz w:val="24"/>
          <w:szCs w:val="24"/>
          <w:lang w:eastAsia="ru-RU"/>
        </w:rPr>
        <w:t>самостоятельность в выборе того или иного до</w:t>
      </w:r>
      <w:r w:rsidRPr="005B0C4A">
        <w:rPr>
          <w:rFonts w:ascii="Times New Roman" w:eastAsia="Calibri" w:hAnsi="Times New Roman" w:cs="Times New Roman"/>
          <w:spacing w:val="-1"/>
          <w:sz w:val="24"/>
          <w:szCs w:val="24"/>
          <w:lang w:eastAsia="ru-RU"/>
        </w:rPr>
        <w:softHyphen/>
        <w:t>полнительного материала в соответствии с пот</w:t>
      </w:r>
      <w:r w:rsidRPr="005B0C4A">
        <w:rPr>
          <w:rFonts w:ascii="Times New Roman" w:eastAsia="Calibri" w:hAnsi="Times New Roman" w:cs="Times New Roman"/>
          <w:spacing w:val="-1"/>
          <w:sz w:val="24"/>
          <w:szCs w:val="24"/>
          <w:lang w:eastAsia="ru-RU"/>
        </w:rPr>
        <w:softHyphen/>
      </w:r>
      <w:r w:rsidRPr="005B0C4A">
        <w:rPr>
          <w:rFonts w:ascii="Times New Roman" w:eastAsia="Calibri" w:hAnsi="Times New Roman" w:cs="Times New Roman"/>
          <w:spacing w:val="-4"/>
          <w:sz w:val="24"/>
          <w:szCs w:val="24"/>
          <w:lang w:eastAsia="ru-RU"/>
        </w:rPr>
        <w:t xml:space="preserve">ребностями и интересами учащихся, что придает </w:t>
      </w:r>
      <w:r w:rsidRPr="005B0C4A">
        <w:rPr>
          <w:rFonts w:ascii="Times New Roman" w:eastAsia="Calibri" w:hAnsi="Times New Roman" w:cs="Times New Roman"/>
          <w:spacing w:val="-7"/>
          <w:sz w:val="24"/>
          <w:szCs w:val="24"/>
          <w:lang w:eastAsia="ru-RU"/>
        </w:rPr>
        <w:t>процессу обучения иностранным языкам личност</w:t>
      </w:r>
      <w:r w:rsidRPr="005B0C4A">
        <w:rPr>
          <w:rFonts w:ascii="Times New Roman" w:eastAsia="Calibri" w:hAnsi="Times New Roman" w:cs="Times New Roman"/>
          <w:spacing w:val="-7"/>
          <w:sz w:val="24"/>
          <w:szCs w:val="24"/>
          <w:lang w:eastAsia="ru-RU"/>
        </w:rPr>
        <w:softHyphen/>
      </w:r>
      <w:r w:rsidRPr="005B0C4A">
        <w:rPr>
          <w:rFonts w:ascii="Times New Roman" w:eastAsia="Calibri" w:hAnsi="Times New Roman" w:cs="Times New Roman"/>
          <w:spacing w:val="-3"/>
          <w:sz w:val="24"/>
          <w:szCs w:val="24"/>
          <w:lang w:eastAsia="ru-RU"/>
        </w:rPr>
        <w:t>ный смысл;</w:t>
      </w:r>
    </w:p>
    <w:p w:rsidR="00A47602" w:rsidRPr="005B0C4A" w:rsidRDefault="00A47602" w:rsidP="00942A78">
      <w:pPr>
        <w:spacing w:after="0" w:line="240" w:lineRule="auto"/>
        <w:jc w:val="both"/>
        <w:rPr>
          <w:rFonts w:ascii="Times New Roman" w:eastAsia="Calibri" w:hAnsi="Times New Roman" w:cs="Times New Roman"/>
          <w:spacing w:val="-2"/>
          <w:sz w:val="24"/>
          <w:szCs w:val="24"/>
          <w:lang w:eastAsia="ru-RU"/>
        </w:rPr>
      </w:pPr>
      <w:r w:rsidRPr="005B0C4A">
        <w:rPr>
          <w:rFonts w:ascii="Times New Roman" w:eastAsia="Calibri" w:hAnsi="Times New Roman" w:cs="Times New Roman"/>
          <w:spacing w:val="-5"/>
          <w:sz w:val="24"/>
          <w:szCs w:val="24"/>
          <w:lang w:eastAsia="ru-RU"/>
        </w:rPr>
        <w:t>- последовательно развиваются у школьников реф</w:t>
      </w:r>
      <w:r w:rsidRPr="005B0C4A">
        <w:rPr>
          <w:rFonts w:ascii="Times New Roman" w:eastAsia="Calibri" w:hAnsi="Times New Roman" w:cs="Times New Roman"/>
          <w:spacing w:val="-5"/>
          <w:sz w:val="24"/>
          <w:szCs w:val="24"/>
          <w:lang w:eastAsia="ru-RU"/>
        </w:rPr>
        <w:softHyphen/>
      </w:r>
      <w:r w:rsidRPr="005B0C4A">
        <w:rPr>
          <w:rFonts w:ascii="Times New Roman" w:eastAsia="Calibri" w:hAnsi="Times New Roman" w:cs="Times New Roman"/>
          <w:spacing w:val="-7"/>
          <w:sz w:val="24"/>
          <w:szCs w:val="24"/>
          <w:lang w:eastAsia="ru-RU"/>
        </w:rPr>
        <w:t>лексивные умения — умения видеть себя со сторо</w:t>
      </w:r>
      <w:r w:rsidRPr="005B0C4A">
        <w:rPr>
          <w:rFonts w:ascii="Times New Roman" w:eastAsia="Calibri" w:hAnsi="Times New Roman" w:cs="Times New Roman"/>
          <w:spacing w:val="-7"/>
          <w:sz w:val="24"/>
          <w:szCs w:val="24"/>
          <w:lang w:eastAsia="ru-RU"/>
        </w:rPr>
        <w:softHyphen/>
      </w:r>
      <w:r w:rsidRPr="005B0C4A">
        <w:rPr>
          <w:rFonts w:ascii="Times New Roman" w:eastAsia="Calibri" w:hAnsi="Times New Roman" w:cs="Times New Roman"/>
          <w:spacing w:val="-4"/>
          <w:sz w:val="24"/>
          <w:szCs w:val="24"/>
          <w:lang w:eastAsia="ru-RU"/>
        </w:rPr>
        <w:t xml:space="preserve">ны, самостоятельно оценивать свои возможности </w:t>
      </w:r>
      <w:r w:rsidRPr="005B0C4A">
        <w:rPr>
          <w:rFonts w:ascii="Times New Roman" w:eastAsia="Calibri" w:hAnsi="Times New Roman" w:cs="Times New Roman"/>
          <w:spacing w:val="-2"/>
          <w:sz w:val="24"/>
          <w:szCs w:val="24"/>
          <w:lang w:eastAsia="ru-RU"/>
        </w:rPr>
        <w:t>и потребности.</w:t>
      </w:r>
    </w:p>
    <w:p w:rsidR="00A47602" w:rsidRPr="005B0C4A" w:rsidRDefault="00A47602" w:rsidP="00942A78">
      <w:pPr>
        <w:spacing w:after="0" w:line="240" w:lineRule="auto"/>
        <w:jc w:val="both"/>
        <w:rPr>
          <w:rFonts w:ascii="Times New Roman" w:eastAsia="Calibri" w:hAnsi="Times New Roman" w:cs="Times New Roman"/>
          <w:b/>
          <w:sz w:val="24"/>
          <w:szCs w:val="24"/>
          <w:lang w:eastAsia="ru-RU"/>
        </w:rPr>
      </w:pPr>
    </w:p>
    <w:p w:rsidR="00A47602" w:rsidRPr="005B0C4A" w:rsidRDefault="00A47602" w:rsidP="00942A78">
      <w:pPr>
        <w:spacing w:after="0" w:line="240" w:lineRule="auto"/>
        <w:jc w:val="both"/>
        <w:rPr>
          <w:rFonts w:ascii="Times New Roman" w:eastAsia="Calibri" w:hAnsi="Times New Roman" w:cs="Times New Roman"/>
          <w:b/>
          <w:sz w:val="24"/>
          <w:szCs w:val="24"/>
          <w:lang w:eastAsia="ru-RU"/>
        </w:rPr>
      </w:pPr>
      <w:r w:rsidRPr="005B0C4A">
        <w:rPr>
          <w:rFonts w:ascii="Times New Roman" w:eastAsia="Calibri" w:hAnsi="Times New Roman" w:cs="Times New Roman"/>
          <w:b/>
          <w:sz w:val="24"/>
          <w:szCs w:val="24"/>
          <w:lang w:eastAsia="ru-RU"/>
        </w:rPr>
        <w:t xml:space="preserve"> Технологии обучения</w:t>
      </w:r>
    </w:p>
    <w:p w:rsidR="00A47602" w:rsidRPr="005B0C4A" w:rsidRDefault="00A47602" w:rsidP="00F37BB7">
      <w:pPr>
        <w:spacing w:after="0" w:line="240" w:lineRule="auto"/>
        <w:ind w:firstLine="708"/>
        <w:jc w:val="both"/>
        <w:rPr>
          <w:rFonts w:ascii="Times New Roman" w:eastAsia="Calibri" w:hAnsi="Times New Roman" w:cs="Times New Roman"/>
          <w:spacing w:val="-4"/>
          <w:sz w:val="24"/>
          <w:szCs w:val="24"/>
          <w:lang w:eastAsia="ru-RU"/>
        </w:rPr>
      </w:pPr>
      <w:r w:rsidRPr="005B0C4A">
        <w:rPr>
          <w:rFonts w:ascii="Times New Roman" w:eastAsia="Calibri" w:hAnsi="Times New Roman" w:cs="Times New Roman"/>
          <w:sz w:val="24"/>
          <w:szCs w:val="24"/>
          <w:lang w:eastAsia="ru-RU"/>
        </w:rPr>
        <w:t xml:space="preserve">При организации процесса обучения в рамках данной программы предполагается применение следующих педагогических технологий обучения: </w:t>
      </w:r>
      <w:r w:rsidRPr="005B0C4A">
        <w:rPr>
          <w:rFonts w:ascii="Times New Roman" w:eastAsia="Calibri" w:hAnsi="Times New Roman" w:cs="Times New Roman"/>
          <w:spacing w:val="-5"/>
          <w:sz w:val="24"/>
          <w:szCs w:val="24"/>
          <w:lang w:eastAsia="ru-RU"/>
        </w:rPr>
        <w:t xml:space="preserve"> организация самостоятельной работы, проектная деятельность, творческая деятельность, развитие критического мышления через чтение и письмо, организация группового взаимодействия, ИКТ-технология, технология дискуссий, метод исследования, </w:t>
      </w:r>
      <w:r w:rsidRPr="005B0C4A">
        <w:rPr>
          <w:rFonts w:ascii="Times New Roman" w:eastAsia="Calibri" w:hAnsi="Times New Roman" w:cs="Times New Roman"/>
          <w:spacing w:val="-1"/>
          <w:sz w:val="24"/>
          <w:szCs w:val="24"/>
          <w:lang w:eastAsia="ru-RU"/>
        </w:rPr>
        <w:t xml:space="preserve">здоровье - </w:t>
      </w:r>
      <w:r w:rsidRPr="005B0C4A">
        <w:rPr>
          <w:rFonts w:ascii="Times New Roman" w:eastAsia="Calibri" w:hAnsi="Times New Roman" w:cs="Times New Roman"/>
          <w:spacing w:val="-4"/>
          <w:sz w:val="24"/>
          <w:szCs w:val="24"/>
          <w:lang w:eastAsia="ru-RU"/>
        </w:rPr>
        <w:t>сберегающие технологии, проблемное обучение, игровые технологии, технология дебатов.</w:t>
      </w:r>
    </w:p>
    <w:p w:rsidR="00A47602" w:rsidRPr="005B0C4A" w:rsidRDefault="00A47602" w:rsidP="00942A78">
      <w:pPr>
        <w:spacing w:after="0" w:line="240" w:lineRule="auto"/>
        <w:jc w:val="both"/>
        <w:rPr>
          <w:rFonts w:ascii="Times New Roman" w:hAnsi="Times New Roman" w:cs="Times New Roman"/>
          <w:sz w:val="24"/>
          <w:szCs w:val="24"/>
        </w:rPr>
      </w:pPr>
    </w:p>
    <w:p w:rsidR="00A47602" w:rsidRPr="005B0C4A" w:rsidRDefault="00A47602" w:rsidP="00942A78">
      <w:pPr>
        <w:spacing w:after="0" w:line="240" w:lineRule="auto"/>
        <w:jc w:val="both"/>
        <w:rPr>
          <w:rFonts w:ascii="Times New Roman" w:hAnsi="Times New Roman" w:cs="Times New Roman"/>
          <w:b/>
          <w:sz w:val="24"/>
          <w:szCs w:val="24"/>
        </w:rPr>
      </w:pPr>
      <w:r w:rsidRPr="005B0C4A">
        <w:rPr>
          <w:rFonts w:ascii="Times New Roman" w:hAnsi="Times New Roman" w:cs="Times New Roman"/>
          <w:b/>
          <w:sz w:val="24"/>
          <w:szCs w:val="24"/>
        </w:rPr>
        <w:t>Принципы, положенные в основу курса.</w:t>
      </w:r>
    </w:p>
    <w:p w:rsidR="00A47602" w:rsidRPr="005B0C4A" w:rsidRDefault="00A47602" w:rsidP="00F37BB7">
      <w:pPr>
        <w:spacing w:after="0" w:line="240" w:lineRule="auto"/>
        <w:ind w:firstLine="708"/>
        <w:jc w:val="both"/>
        <w:rPr>
          <w:rFonts w:ascii="Times New Roman" w:eastAsia="Times New Roman" w:hAnsi="Times New Roman" w:cs="Times New Roman"/>
          <w:sz w:val="24"/>
          <w:szCs w:val="24"/>
          <w:lang w:eastAsia="ru-RU"/>
        </w:rPr>
      </w:pPr>
      <w:proofErr w:type="gramStart"/>
      <w:r w:rsidRPr="005B0C4A">
        <w:rPr>
          <w:rFonts w:ascii="Times New Roman" w:eastAsia="Times New Roman" w:hAnsi="Times New Roman" w:cs="Times New Roman"/>
          <w:i/>
          <w:iCs/>
          <w:sz w:val="24"/>
          <w:szCs w:val="24"/>
          <w:lang w:eastAsia="ru-RU"/>
        </w:rPr>
        <w:t xml:space="preserve">Принцип речевой направленности </w:t>
      </w:r>
      <w:r w:rsidRPr="005B0C4A">
        <w:rPr>
          <w:rFonts w:ascii="Times New Roman" w:eastAsia="Times New Roman" w:hAnsi="Times New Roman" w:cs="Times New Roman"/>
          <w:sz w:val="24"/>
          <w:szCs w:val="24"/>
          <w:lang w:eastAsia="ru-RU"/>
        </w:rPr>
        <w:t xml:space="preserve">предусматривает использование иностранного языка как средства общения и формирование у учащихся умения соотносить языковые средства с определенной ситуацией, задачами и условиями общения с опорой на социокультурные знания о странах изучаемого языка; структурирование учебного процесса как процесса решения познавательно-коммуникативных задач для реализации информационной, регулятивной, </w:t>
      </w:r>
      <w:r w:rsidRPr="005B0C4A">
        <w:rPr>
          <w:rFonts w:ascii="Times New Roman" w:eastAsia="Times New Roman" w:hAnsi="Times New Roman" w:cs="Times New Roman"/>
          <w:sz w:val="24"/>
          <w:szCs w:val="24"/>
          <w:lang w:eastAsia="ru-RU"/>
        </w:rPr>
        <w:lastRenderedPageBreak/>
        <w:t>эмоционально-оценочной и этикетной функций общения;</w:t>
      </w:r>
      <w:proofErr w:type="gramEnd"/>
      <w:r w:rsidRPr="005B0C4A">
        <w:rPr>
          <w:rFonts w:ascii="Times New Roman" w:eastAsia="Times New Roman" w:hAnsi="Times New Roman" w:cs="Times New Roman"/>
          <w:sz w:val="24"/>
          <w:szCs w:val="24"/>
          <w:lang w:eastAsia="ru-RU"/>
        </w:rPr>
        <w:t xml:space="preserve"> преимущественно речевой характер упражнений, речевое партнерство учащихся и учителя, использование английского языка как средства общения на уроке.</w:t>
      </w:r>
    </w:p>
    <w:p w:rsidR="00A47602" w:rsidRPr="005B0C4A" w:rsidRDefault="00A47602" w:rsidP="00F37BB7">
      <w:pPr>
        <w:spacing w:after="0" w:line="240" w:lineRule="auto"/>
        <w:ind w:firstLine="708"/>
        <w:jc w:val="both"/>
        <w:rPr>
          <w:rFonts w:ascii="Times New Roman" w:eastAsia="Times New Roman" w:hAnsi="Times New Roman" w:cs="Times New Roman"/>
          <w:sz w:val="24"/>
          <w:szCs w:val="24"/>
          <w:lang w:eastAsia="ru-RU"/>
        </w:rPr>
      </w:pPr>
      <w:proofErr w:type="gramStart"/>
      <w:r w:rsidRPr="005B0C4A">
        <w:rPr>
          <w:rFonts w:ascii="Times New Roman" w:eastAsia="Times New Roman" w:hAnsi="Times New Roman" w:cs="Times New Roman"/>
          <w:i/>
          <w:iCs/>
          <w:sz w:val="24"/>
          <w:szCs w:val="24"/>
          <w:lang w:eastAsia="ru-RU"/>
        </w:rPr>
        <w:t xml:space="preserve">Принципы интеграции и дифференциации </w:t>
      </w:r>
      <w:r w:rsidRPr="005B0C4A">
        <w:rPr>
          <w:rFonts w:ascii="Times New Roman" w:eastAsia="Times New Roman" w:hAnsi="Times New Roman" w:cs="Times New Roman"/>
          <w:sz w:val="24"/>
          <w:szCs w:val="24"/>
          <w:lang w:eastAsia="ru-RU"/>
        </w:rPr>
        <w:t>в работе над аспектами языка предполагают одновременное формирование произносительных, лексических и грамматических навыков на одном материале (речевом образце) в процессе обильной тренировки и вместе с тем дифференцированный подход к обучению различным аспектам языка, что определяет специфику используемых учителем типов и видов упражнений в зависимости от трудно</w:t>
      </w:r>
      <w:r w:rsidRPr="005B0C4A">
        <w:rPr>
          <w:rFonts w:ascii="Times New Roman" w:eastAsia="Times New Roman" w:hAnsi="Times New Roman" w:cs="Times New Roman"/>
          <w:spacing w:val="-1"/>
          <w:sz w:val="24"/>
          <w:szCs w:val="24"/>
          <w:lang w:eastAsia="ru-RU"/>
        </w:rPr>
        <w:t xml:space="preserve">стей языкового материала (фонетического, лексического, грамматического), подлежащего </w:t>
      </w:r>
      <w:r w:rsidRPr="005B0C4A">
        <w:rPr>
          <w:rFonts w:ascii="Times New Roman" w:eastAsia="Times New Roman" w:hAnsi="Times New Roman" w:cs="Times New Roman"/>
          <w:sz w:val="24"/>
          <w:szCs w:val="24"/>
          <w:lang w:eastAsia="ru-RU"/>
        </w:rPr>
        <w:t>усвоению.</w:t>
      </w:r>
      <w:proofErr w:type="gramEnd"/>
    </w:p>
    <w:p w:rsidR="00A47602" w:rsidRPr="005B0C4A" w:rsidRDefault="00A47602" w:rsidP="00942A78">
      <w:pPr>
        <w:spacing w:after="0" w:line="240" w:lineRule="auto"/>
        <w:jc w:val="both"/>
        <w:rPr>
          <w:rFonts w:ascii="Times New Roman" w:eastAsia="Times New Roman" w:hAnsi="Times New Roman" w:cs="Times New Roman"/>
          <w:sz w:val="24"/>
          <w:szCs w:val="24"/>
          <w:lang w:eastAsia="ru-RU"/>
        </w:rPr>
      </w:pPr>
      <w:proofErr w:type="gramStart"/>
      <w:r w:rsidRPr="005B0C4A">
        <w:rPr>
          <w:rFonts w:ascii="Times New Roman" w:eastAsia="Times New Roman" w:hAnsi="Times New Roman" w:cs="Times New Roman"/>
          <w:sz w:val="24"/>
          <w:szCs w:val="24"/>
          <w:lang w:eastAsia="ru-RU"/>
        </w:rPr>
        <w:t xml:space="preserve">Принцип интеграции в работе по развитию речевых умений предполагает комплексное развитие различных видов речевой деятельности — </w:t>
      </w:r>
      <w:proofErr w:type="spellStart"/>
      <w:r w:rsidRPr="005B0C4A">
        <w:rPr>
          <w:rFonts w:ascii="Times New Roman" w:eastAsia="Times New Roman" w:hAnsi="Times New Roman" w:cs="Times New Roman"/>
          <w:sz w:val="24"/>
          <w:szCs w:val="24"/>
          <w:lang w:eastAsia="ru-RU"/>
        </w:rPr>
        <w:t>аудирования</w:t>
      </w:r>
      <w:proofErr w:type="spellEnd"/>
      <w:r w:rsidRPr="005B0C4A">
        <w:rPr>
          <w:rFonts w:ascii="Times New Roman" w:eastAsia="Times New Roman" w:hAnsi="Times New Roman" w:cs="Times New Roman"/>
          <w:sz w:val="24"/>
          <w:szCs w:val="24"/>
          <w:lang w:eastAsia="ru-RU"/>
        </w:rPr>
        <w:t xml:space="preserve">, говорения, чтения и письменной речи, так как в процессе их становления происходит их взаимовлияние (развитие умений чтения и </w:t>
      </w:r>
      <w:proofErr w:type="spellStart"/>
      <w:r w:rsidRPr="005B0C4A">
        <w:rPr>
          <w:rFonts w:ascii="Times New Roman" w:eastAsia="Times New Roman" w:hAnsi="Times New Roman" w:cs="Times New Roman"/>
          <w:sz w:val="24"/>
          <w:szCs w:val="24"/>
          <w:lang w:eastAsia="ru-RU"/>
        </w:rPr>
        <w:t>аудирования</w:t>
      </w:r>
      <w:proofErr w:type="spellEnd"/>
      <w:r w:rsidRPr="005B0C4A">
        <w:rPr>
          <w:rFonts w:ascii="Times New Roman" w:eastAsia="Times New Roman" w:hAnsi="Times New Roman" w:cs="Times New Roman"/>
          <w:sz w:val="24"/>
          <w:szCs w:val="24"/>
          <w:lang w:eastAsia="ru-RU"/>
        </w:rPr>
        <w:t xml:space="preserve"> на базе усвоенного в говорении языкового и речевого материала, активизация устного общения на основе прочитанного или прослушанного текста).</w:t>
      </w:r>
      <w:proofErr w:type="gramEnd"/>
      <w:r w:rsidRPr="005B0C4A">
        <w:rPr>
          <w:rFonts w:ascii="Times New Roman" w:eastAsia="Times New Roman" w:hAnsi="Times New Roman" w:cs="Times New Roman"/>
          <w:sz w:val="24"/>
          <w:szCs w:val="24"/>
          <w:lang w:eastAsia="ru-RU"/>
        </w:rPr>
        <w:t xml:space="preserve"> Вместе с тем специфика речевых механизмов различных видов речевой деятельности предполагает различные технологии обучения продуктивным (говорение и письменная речь) и рецептивным (чтение и </w:t>
      </w:r>
      <w:proofErr w:type="spellStart"/>
      <w:r w:rsidRPr="005B0C4A">
        <w:rPr>
          <w:rFonts w:ascii="Times New Roman" w:eastAsia="Times New Roman" w:hAnsi="Times New Roman" w:cs="Times New Roman"/>
          <w:sz w:val="24"/>
          <w:szCs w:val="24"/>
          <w:lang w:eastAsia="ru-RU"/>
        </w:rPr>
        <w:t>аудирование</w:t>
      </w:r>
      <w:proofErr w:type="spellEnd"/>
      <w:r w:rsidRPr="005B0C4A">
        <w:rPr>
          <w:rFonts w:ascii="Times New Roman" w:eastAsia="Times New Roman" w:hAnsi="Times New Roman" w:cs="Times New Roman"/>
          <w:sz w:val="24"/>
          <w:szCs w:val="24"/>
          <w:lang w:eastAsia="ru-RU"/>
        </w:rPr>
        <w:t>) видам речевой деятельности. Кроме того, подобная дифференциация необходима и при обучении монологической и диалогической речи, а также при обучении различным видам чтения (с пониманием основного содержания, с полным пониманием и выборочным пониманием нужной и интересной информации текста).</w:t>
      </w:r>
    </w:p>
    <w:p w:rsidR="00A47602" w:rsidRPr="005B0C4A" w:rsidRDefault="00A47602" w:rsidP="00F37BB7">
      <w:pPr>
        <w:spacing w:after="0" w:line="240" w:lineRule="auto"/>
        <w:ind w:firstLine="708"/>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i/>
          <w:iCs/>
          <w:sz w:val="24"/>
          <w:szCs w:val="24"/>
          <w:lang w:eastAsia="ru-RU"/>
        </w:rPr>
        <w:t xml:space="preserve">Принцип сознательности и активности </w:t>
      </w:r>
      <w:r w:rsidRPr="005B0C4A">
        <w:rPr>
          <w:rFonts w:ascii="Times New Roman" w:eastAsia="Times New Roman" w:hAnsi="Times New Roman" w:cs="Times New Roman"/>
          <w:sz w:val="24"/>
          <w:szCs w:val="24"/>
          <w:lang w:eastAsia="ru-RU"/>
        </w:rPr>
        <w:t>предусматривает осознанное восприятие, осмысленную тренировку языкового и речевого материала и осознанное его применение в процессе</w:t>
      </w:r>
      <w:r w:rsidR="005437C2">
        <w:rPr>
          <w:rFonts w:ascii="Times New Roman" w:eastAsia="Times New Roman" w:hAnsi="Times New Roman" w:cs="Times New Roman"/>
          <w:sz w:val="24"/>
          <w:szCs w:val="24"/>
          <w:lang w:eastAsia="ru-RU"/>
        </w:rPr>
        <w:t xml:space="preserve"> решения коммуникативных задач. </w:t>
      </w:r>
      <w:proofErr w:type="gramStart"/>
      <w:r w:rsidRPr="005B0C4A">
        <w:rPr>
          <w:rFonts w:ascii="Times New Roman" w:eastAsia="Times New Roman" w:hAnsi="Times New Roman" w:cs="Times New Roman"/>
          <w:sz w:val="24"/>
          <w:szCs w:val="24"/>
          <w:lang w:eastAsia="ru-RU"/>
        </w:rPr>
        <w:t xml:space="preserve">Сознательное ознакомление, тренировка и применение языкового и речевого материала обеспечиваются средствами зрительной наглядности, переводом, сравнением с аналогичными явлениями в родном языке; объяснением грамматического материала с помощью различных видов правил: ориентирующих замечаний, правил-инструкций, правил-обобщений, с помощью контекста, четкой постановки речевых задач в процессе организации тренировки в условно-речевых упражнениях и речевой практики в </w:t>
      </w:r>
      <w:proofErr w:type="spellStart"/>
      <w:r w:rsidRPr="005B0C4A">
        <w:rPr>
          <w:rFonts w:ascii="Times New Roman" w:eastAsia="Times New Roman" w:hAnsi="Times New Roman" w:cs="Times New Roman"/>
          <w:sz w:val="24"/>
          <w:szCs w:val="24"/>
          <w:lang w:eastAsia="ru-RU"/>
        </w:rPr>
        <w:t>аудировании</w:t>
      </w:r>
      <w:proofErr w:type="spellEnd"/>
      <w:r w:rsidRPr="005B0C4A">
        <w:rPr>
          <w:rFonts w:ascii="Times New Roman" w:eastAsia="Times New Roman" w:hAnsi="Times New Roman" w:cs="Times New Roman"/>
          <w:sz w:val="24"/>
          <w:szCs w:val="24"/>
          <w:lang w:eastAsia="ru-RU"/>
        </w:rPr>
        <w:t>, говорении, чтении и письменной речи.</w:t>
      </w:r>
      <w:proofErr w:type="gramEnd"/>
      <w:r w:rsidRPr="005B0C4A">
        <w:rPr>
          <w:rFonts w:ascii="Times New Roman" w:eastAsia="Times New Roman" w:hAnsi="Times New Roman" w:cs="Times New Roman"/>
          <w:sz w:val="24"/>
          <w:szCs w:val="24"/>
          <w:lang w:eastAsia="ru-RU"/>
        </w:rPr>
        <w:t xml:space="preserve"> Особо хотелось бы подчеркнуть важность учета и опоры на родной язык обучающихся в процессе обучения фонетической, лексической и грамматической сторонам речи, а также опоры на знания родной культуры в процессе ознакомления и осмысления особенностей культуры страны изучаемого языка.</w:t>
      </w:r>
    </w:p>
    <w:p w:rsidR="00A47602" w:rsidRPr="005B0C4A" w:rsidRDefault="00A47602" w:rsidP="00F37BB7">
      <w:pPr>
        <w:spacing w:after="0" w:line="240" w:lineRule="auto"/>
        <w:ind w:firstLine="708"/>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i/>
          <w:iCs/>
          <w:sz w:val="24"/>
          <w:szCs w:val="24"/>
          <w:lang w:eastAsia="ru-RU"/>
        </w:rPr>
        <w:t xml:space="preserve">Принцип активности </w:t>
      </w:r>
      <w:r w:rsidRPr="005B0C4A">
        <w:rPr>
          <w:rFonts w:ascii="Times New Roman" w:eastAsia="Times New Roman" w:hAnsi="Times New Roman" w:cs="Times New Roman"/>
          <w:sz w:val="24"/>
          <w:szCs w:val="24"/>
          <w:lang w:eastAsia="ru-RU"/>
        </w:rPr>
        <w:t>предполагает речевую активность обучающихся в различных видах речевой деятельности, широкое использование игровой, проектной, компьютерной технологий, развитие автономии и самостоятельности учащихся в учебной деятельности.</w:t>
      </w:r>
    </w:p>
    <w:p w:rsidR="00A47602" w:rsidRPr="005B0C4A" w:rsidRDefault="00A47602" w:rsidP="00F37BB7">
      <w:pPr>
        <w:spacing w:after="0" w:line="240" w:lineRule="auto"/>
        <w:ind w:firstLine="708"/>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i/>
          <w:iCs/>
          <w:sz w:val="24"/>
          <w:szCs w:val="24"/>
          <w:lang w:eastAsia="ru-RU"/>
        </w:rPr>
        <w:t xml:space="preserve">Принцип посильности и доступности </w:t>
      </w:r>
      <w:r w:rsidRPr="005B0C4A">
        <w:rPr>
          <w:rFonts w:ascii="Times New Roman" w:eastAsia="Times New Roman" w:hAnsi="Times New Roman" w:cs="Times New Roman"/>
          <w:sz w:val="24"/>
          <w:szCs w:val="24"/>
          <w:lang w:eastAsia="ru-RU"/>
        </w:rPr>
        <w:t xml:space="preserve">предполагает тщательный отбор фактов языка, подлежащих усвоению. С одной стороны, учебный материал должен быть образцом современного аутентичного языка (однако адаптированного определенным образом в учебных целях особенно на начальном этапе обучения) в его британском варианте. Это касается как текстов, предназначенных для чтения, так и текстов для </w:t>
      </w:r>
      <w:proofErr w:type="spellStart"/>
      <w:r w:rsidRPr="005B0C4A">
        <w:rPr>
          <w:rFonts w:ascii="Times New Roman" w:eastAsia="Times New Roman" w:hAnsi="Times New Roman" w:cs="Times New Roman"/>
          <w:sz w:val="24"/>
          <w:szCs w:val="24"/>
          <w:lang w:eastAsia="ru-RU"/>
        </w:rPr>
        <w:t>аудирования</w:t>
      </w:r>
      <w:proofErr w:type="spellEnd"/>
      <w:r w:rsidRPr="005B0C4A">
        <w:rPr>
          <w:rFonts w:ascii="Times New Roman" w:eastAsia="Times New Roman" w:hAnsi="Times New Roman" w:cs="Times New Roman"/>
          <w:sz w:val="24"/>
          <w:szCs w:val="24"/>
          <w:lang w:eastAsia="ru-RU"/>
        </w:rPr>
        <w:t>. С другой стороны, объем предлагаемого для усвоения материала строго лимитирован в соответствии с возможностями учащихся, особенно на первом этапе обучения. Весь изучаемый материал предлагается небольшими порциями, максимально повторяется и тщательно отрабатывается с помощью значительного количества тренировочных упражнений.</w:t>
      </w:r>
    </w:p>
    <w:p w:rsidR="00A47602" w:rsidRPr="005B0C4A" w:rsidRDefault="00A47602" w:rsidP="00F37BB7">
      <w:pPr>
        <w:spacing w:after="0" w:line="240" w:lineRule="auto"/>
        <w:ind w:firstLine="708"/>
        <w:jc w:val="both"/>
        <w:rPr>
          <w:rFonts w:ascii="Times New Roman" w:eastAsia="Times New Roman" w:hAnsi="Times New Roman" w:cs="Times New Roman"/>
          <w:sz w:val="24"/>
          <w:szCs w:val="24"/>
          <w:lang w:eastAsia="ru-RU"/>
        </w:rPr>
      </w:pPr>
      <w:proofErr w:type="gramStart"/>
      <w:r w:rsidRPr="005B0C4A">
        <w:rPr>
          <w:rFonts w:ascii="Times New Roman" w:eastAsia="Times New Roman" w:hAnsi="Times New Roman" w:cs="Times New Roman"/>
          <w:i/>
          <w:iCs/>
          <w:sz w:val="24"/>
          <w:szCs w:val="24"/>
          <w:lang w:eastAsia="ru-RU"/>
        </w:rPr>
        <w:t xml:space="preserve">Принцип индивидуализации </w:t>
      </w:r>
      <w:r w:rsidRPr="005B0C4A">
        <w:rPr>
          <w:rFonts w:ascii="Times New Roman" w:eastAsia="Times New Roman" w:hAnsi="Times New Roman" w:cs="Times New Roman"/>
          <w:sz w:val="24"/>
          <w:szCs w:val="24"/>
          <w:lang w:eastAsia="ru-RU"/>
        </w:rPr>
        <w:t xml:space="preserve">предусматривает учет личностных (жизненный опыт, склонности, интересы, мировоззрение, статус личности в коллективе), индивидных (уровень развития восприятия, памяти, мышления, воображения, тип нервной деятельности), субъектных особенностей учащихся (уровень </w:t>
      </w:r>
      <w:proofErr w:type="spellStart"/>
      <w:r w:rsidRPr="005B0C4A">
        <w:rPr>
          <w:rFonts w:ascii="Times New Roman" w:eastAsia="Times New Roman" w:hAnsi="Times New Roman" w:cs="Times New Roman"/>
          <w:sz w:val="24"/>
          <w:szCs w:val="24"/>
          <w:lang w:eastAsia="ru-RU"/>
        </w:rPr>
        <w:t>сформированности</w:t>
      </w:r>
      <w:proofErr w:type="spellEnd"/>
      <w:r w:rsidRPr="005B0C4A">
        <w:rPr>
          <w:rFonts w:ascii="Times New Roman" w:eastAsia="Times New Roman" w:hAnsi="Times New Roman" w:cs="Times New Roman"/>
          <w:sz w:val="24"/>
          <w:szCs w:val="24"/>
          <w:lang w:eastAsia="ru-RU"/>
        </w:rPr>
        <w:t xml:space="preserve"> учебных навыков и умений ученика как субъекта деятельности, индивидуальный стиль деятельности) в их единстве и взаимосвязи.</w:t>
      </w:r>
      <w:proofErr w:type="gramEnd"/>
    </w:p>
    <w:p w:rsidR="00A47602" w:rsidRPr="005B0C4A" w:rsidRDefault="00A47602" w:rsidP="00F37BB7">
      <w:pPr>
        <w:spacing w:after="0" w:line="240" w:lineRule="auto"/>
        <w:ind w:firstLine="708"/>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 xml:space="preserve">Особенности содержания курса также обусловлены спецификой развития школьников. Личностно-ориентированный и </w:t>
      </w:r>
      <w:proofErr w:type="spellStart"/>
      <w:r w:rsidRPr="005B0C4A">
        <w:rPr>
          <w:rFonts w:ascii="Times New Roman" w:eastAsia="Times New Roman" w:hAnsi="Times New Roman" w:cs="Times New Roman"/>
          <w:sz w:val="24"/>
          <w:szCs w:val="24"/>
          <w:lang w:eastAsia="ru-RU"/>
        </w:rPr>
        <w:t>деятельностный</w:t>
      </w:r>
      <w:proofErr w:type="spellEnd"/>
      <w:r w:rsidRPr="005B0C4A">
        <w:rPr>
          <w:rFonts w:ascii="Times New Roman" w:eastAsia="Times New Roman" w:hAnsi="Times New Roman" w:cs="Times New Roman"/>
          <w:sz w:val="24"/>
          <w:szCs w:val="24"/>
          <w:lang w:eastAsia="ru-RU"/>
        </w:rPr>
        <w:t xml:space="preserve"> подходы к обучению английскому языку позволяют учитывать те изменения в развитии учащихся основной школы, которые характеризуют переход от детства к отрочеству. Это влечет за собой возможность интегрировать в процесс </w:t>
      </w:r>
      <w:r w:rsidRPr="005B0C4A">
        <w:rPr>
          <w:rFonts w:ascii="Times New Roman" w:eastAsia="Times New Roman" w:hAnsi="Times New Roman" w:cs="Times New Roman"/>
          <w:sz w:val="24"/>
          <w:szCs w:val="24"/>
          <w:lang w:eastAsia="ru-RU"/>
        </w:rPr>
        <w:lastRenderedPageBreak/>
        <w:t xml:space="preserve">обучения английскому языку знания из различных предметных областей и формировать </w:t>
      </w:r>
      <w:proofErr w:type="spellStart"/>
      <w:r w:rsidRPr="005B0C4A">
        <w:rPr>
          <w:rFonts w:ascii="Times New Roman" w:eastAsia="Times New Roman" w:hAnsi="Times New Roman" w:cs="Times New Roman"/>
          <w:sz w:val="24"/>
          <w:szCs w:val="24"/>
          <w:lang w:eastAsia="ru-RU"/>
        </w:rPr>
        <w:t>межпредметные</w:t>
      </w:r>
      <w:proofErr w:type="spellEnd"/>
      <w:r w:rsidRPr="005B0C4A">
        <w:rPr>
          <w:rFonts w:ascii="Times New Roman" w:eastAsia="Times New Roman" w:hAnsi="Times New Roman" w:cs="Times New Roman"/>
          <w:sz w:val="24"/>
          <w:szCs w:val="24"/>
          <w:lang w:eastAsia="ru-RU"/>
        </w:rPr>
        <w:t xml:space="preserve"> навыки и умения. При этом в предлагаемом курсе учитываются изменения в мотивации учащихся. Поскольку школьники данной возрастной группы (особенно старшего ее этапа — 8—9 классы) характеризуются большей самостоятельностью, в учебно-методические комплексы этой линии включаются задания по осуществлению самостоятельного контроля и оценки своей деятельности, самостоятельного поиска информации, выведения правил на основе анализа языковых фактов и процессов, постановки цели и т. д.</w:t>
      </w:r>
    </w:p>
    <w:p w:rsidR="00A47602" w:rsidRPr="005B0C4A" w:rsidRDefault="00A47602" w:rsidP="00F37BB7">
      <w:pPr>
        <w:spacing w:after="0" w:line="240" w:lineRule="auto"/>
        <w:ind w:firstLine="708"/>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Таким образом, особый акцент ставится на развитии личности школьника, его воспитании, желании заниматься самообразованием, развивать универсальные учебные действия на основе владения ключевыми компетенциями. В конечном итоге это ведет к появлению у учащихся потребности пользоваться английским языком как средством общения, познания, самореализации и социальной адаптации, что оказывает существенное влияние на дальнейшее развитие национального самосознания, стремление к взаимопониманию и толерантности между представителями различных культур.</w:t>
      </w:r>
    </w:p>
    <w:p w:rsidR="00A47602" w:rsidRPr="005B0C4A" w:rsidRDefault="00A47602" w:rsidP="00942A78">
      <w:pPr>
        <w:spacing w:after="0" w:line="240" w:lineRule="auto"/>
        <w:jc w:val="both"/>
        <w:rPr>
          <w:rFonts w:ascii="Times New Roman" w:eastAsia="Times New Roman" w:hAnsi="Times New Roman" w:cs="Times New Roman"/>
          <w:b/>
          <w:sz w:val="24"/>
          <w:szCs w:val="24"/>
          <w:lang w:eastAsia="ar-SA"/>
        </w:rPr>
      </w:pPr>
      <w:r w:rsidRPr="005B0C4A">
        <w:rPr>
          <w:rFonts w:ascii="Times New Roman" w:eastAsia="Times New Roman" w:hAnsi="Times New Roman" w:cs="Times New Roman"/>
          <w:sz w:val="24"/>
          <w:szCs w:val="24"/>
          <w:lang w:eastAsia="ar-SA"/>
        </w:rPr>
        <w:tab/>
      </w:r>
      <w:r w:rsidRPr="005B0C4A">
        <w:rPr>
          <w:rFonts w:ascii="Times New Roman" w:eastAsia="Times New Roman" w:hAnsi="Times New Roman" w:cs="Times New Roman"/>
          <w:b/>
          <w:sz w:val="24"/>
          <w:szCs w:val="24"/>
          <w:lang w:eastAsia="ar-SA"/>
        </w:rPr>
        <w:t xml:space="preserve">                                           </w:t>
      </w:r>
    </w:p>
    <w:p w:rsidR="0024183C" w:rsidRDefault="00AF5A32" w:rsidP="00942A78">
      <w:pPr>
        <w:spacing w:after="0" w:line="240" w:lineRule="auto"/>
        <w:jc w:val="both"/>
        <w:rPr>
          <w:rFonts w:ascii="Times New Roman" w:eastAsia="Times New Roman" w:hAnsi="Times New Roman" w:cs="Times New Roman"/>
          <w:b/>
          <w:sz w:val="24"/>
          <w:szCs w:val="24"/>
          <w:lang w:eastAsia="ar-SA"/>
        </w:rPr>
      </w:pPr>
      <w:r w:rsidRPr="005B0C4A">
        <w:rPr>
          <w:rFonts w:ascii="Times New Roman" w:eastAsia="Times New Roman" w:hAnsi="Times New Roman" w:cs="Times New Roman"/>
          <w:b/>
          <w:sz w:val="24"/>
          <w:szCs w:val="24"/>
          <w:lang w:eastAsia="ar-SA"/>
        </w:rPr>
        <w:tab/>
        <w:t xml:space="preserve">                                         </w:t>
      </w:r>
      <w:r w:rsidR="00CD22D9">
        <w:rPr>
          <w:rFonts w:ascii="Times New Roman" w:eastAsia="Times New Roman" w:hAnsi="Times New Roman" w:cs="Times New Roman"/>
          <w:b/>
          <w:sz w:val="24"/>
          <w:szCs w:val="24"/>
          <w:lang w:eastAsia="ar-SA"/>
        </w:rPr>
        <w:tab/>
      </w:r>
      <w:r w:rsidR="00CD22D9">
        <w:rPr>
          <w:rFonts w:ascii="Times New Roman" w:eastAsia="Times New Roman" w:hAnsi="Times New Roman" w:cs="Times New Roman"/>
          <w:b/>
          <w:sz w:val="24"/>
          <w:szCs w:val="24"/>
          <w:lang w:eastAsia="ar-SA"/>
        </w:rPr>
        <w:tab/>
      </w:r>
      <w:r w:rsidRPr="005B0C4A">
        <w:rPr>
          <w:rFonts w:ascii="Times New Roman" w:eastAsia="Times New Roman" w:hAnsi="Times New Roman" w:cs="Times New Roman"/>
          <w:b/>
          <w:sz w:val="24"/>
          <w:szCs w:val="24"/>
          <w:lang w:eastAsia="ar-SA"/>
        </w:rPr>
        <w:t>Цели и задачи курса</w:t>
      </w:r>
    </w:p>
    <w:p w:rsidR="0024183C" w:rsidRDefault="0024183C" w:rsidP="0024183C">
      <w:pPr>
        <w:spacing w:after="0" w:line="240" w:lineRule="auto"/>
        <w:ind w:firstLine="708"/>
        <w:jc w:val="both"/>
        <w:rPr>
          <w:rFonts w:ascii="Times New Roman" w:eastAsia="Times New Roman" w:hAnsi="Times New Roman" w:cs="Times New Roman"/>
          <w:b/>
          <w:sz w:val="24"/>
          <w:szCs w:val="24"/>
          <w:lang w:eastAsia="ar-SA"/>
        </w:rPr>
      </w:pPr>
      <w:r>
        <w:rPr>
          <w:rFonts w:ascii="Times New Roman" w:eastAsia="Calibri" w:hAnsi="Times New Roman" w:cs="Times New Roman"/>
          <w:spacing w:val="-1"/>
          <w:sz w:val="24"/>
          <w:szCs w:val="24"/>
          <w:lang w:eastAsia="ar-SA"/>
        </w:rPr>
        <w:t xml:space="preserve"> </w:t>
      </w:r>
      <w:r w:rsidR="00AF5A32" w:rsidRPr="005437C2">
        <w:rPr>
          <w:rFonts w:ascii="Times New Roman" w:eastAsia="Times New Roman" w:hAnsi="Times New Roman" w:cs="Times New Roman"/>
          <w:b/>
          <w:sz w:val="24"/>
          <w:szCs w:val="24"/>
          <w:lang w:eastAsia="ar-SA"/>
        </w:rPr>
        <w:t>Цель</w:t>
      </w:r>
      <w:r w:rsidR="00AF5A32" w:rsidRPr="005B0C4A">
        <w:rPr>
          <w:rFonts w:ascii="Times New Roman" w:eastAsia="Times New Roman" w:hAnsi="Times New Roman" w:cs="Times New Roman"/>
          <w:sz w:val="24"/>
          <w:szCs w:val="24"/>
          <w:lang w:eastAsia="ar-SA"/>
        </w:rPr>
        <w:t xml:space="preserve">— </w:t>
      </w:r>
      <w:proofErr w:type="gramStart"/>
      <w:r w:rsidR="00AF5A32" w:rsidRPr="005B0C4A">
        <w:rPr>
          <w:rFonts w:ascii="Times New Roman" w:eastAsia="Times New Roman" w:hAnsi="Times New Roman" w:cs="Times New Roman"/>
          <w:sz w:val="24"/>
          <w:szCs w:val="24"/>
          <w:lang w:eastAsia="ar-SA"/>
        </w:rPr>
        <w:t>ра</w:t>
      </w:r>
      <w:proofErr w:type="gramEnd"/>
      <w:r w:rsidR="00AF5A32" w:rsidRPr="005B0C4A">
        <w:rPr>
          <w:rFonts w:ascii="Times New Roman" w:eastAsia="Times New Roman" w:hAnsi="Times New Roman" w:cs="Times New Roman"/>
          <w:sz w:val="24"/>
          <w:szCs w:val="24"/>
          <w:lang w:eastAsia="ar-SA"/>
        </w:rPr>
        <w:t xml:space="preserve">звивать коммуникативную компетенцию на английском языке в совокупности её составляющих — речевой, языковой, социокультурной, компенсаторной, </w:t>
      </w:r>
      <w:proofErr w:type="spellStart"/>
      <w:r w:rsidR="00AF5A32" w:rsidRPr="005B0C4A">
        <w:rPr>
          <w:rFonts w:ascii="Times New Roman" w:eastAsia="Times New Roman" w:hAnsi="Times New Roman" w:cs="Times New Roman"/>
          <w:sz w:val="24"/>
          <w:szCs w:val="24"/>
          <w:lang w:eastAsia="ar-SA"/>
        </w:rPr>
        <w:t>учебно</w:t>
      </w:r>
      <w:proofErr w:type="spellEnd"/>
      <w:r w:rsidR="00AF5A32" w:rsidRPr="005B0C4A">
        <w:rPr>
          <w:rFonts w:ascii="Times New Roman" w:eastAsia="Times New Roman" w:hAnsi="Times New Roman" w:cs="Times New Roman"/>
          <w:sz w:val="24"/>
          <w:szCs w:val="24"/>
          <w:lang w:eastAsia="ar-SA"/>
        </w:rPr>
        <w:t xml:space="preserve"> — познавательной.</w:t>
      </w:r>
    </w:p>
    <w:p w:rsidR="00AF5A32" w:rsidRPr="0024183C" w:rsidRDefault="00AF5A32" w:rsidP="0024183C">
      <w:pPr>
        <w:spacing w:after="0" w:line="240" w:lineRule="auto"/>
        <w:ind w:firstLine="708"/>
        <w:jc w:val="both"/>
        <w:rPr>
          <w:rFonts w:ascii="Times New Roman" w:eastAsia="Times New Roman" w:hAnsi="Times New Roman" w:cs="Times New Roman"/>
          <w:b/>
          <w:sz w:val="24"/>
          <w:szCs w:val="24"/>
          <w:lang w:eastAsia="ar-SA"/>
        </w:rPr>
      </w:pPr>
      <w:r w:rsidRPr="005B0C4A">
        <w:rPr>
          <w:rFonts w:ascii="Times New Roman" w:eastAsia="Times New Roman" w:hAnsi="Times New Roman" w:cs="Times New Roman"/>
          <w:sz w:val="24"/>
          <w:szCs w:val="24"/>
          <w:lang w:eastAsia="ar-SA"/>
        </w:rPr>
        <w:t xml:space="preserve"> Речевая компетенция — готовность и способность осуществлять межкультурное общение в четырех видах речевой деятельности (говорении, </w:t>
      </w:r>
      <w:proofErr w:type="spellStart"/>
      <w:r w:rsidRPr="005B0C4A">
        <w:rPr>
          <w:rFonts w:ascii="Times New Roman" w:eastAsia="Times New Roman" w:hAnsi="Times New Roman" w:cs="Times New Roman"/>
          <w:sz w:val="24"/>
          <w:szCs w:val="24"/>
          <w:lang w:eastAsia="ar-SA"/>
        </w:rPr>
        <w:t>аудировании</w:t>
      </w:r>
      <w:proofErr w:type="spellEnd"/>
      <w:r w:rsidRPr="005B0C4A">
        <w:rPr>
          <w:rFonts w:ascii="Times New Roman" w:eastAsia="Times New Roman" w:hAnsi="Times New Roman" w:cs="Times New Roman"/>
          <w:sz w:val="24"/>
          <w:szCs w:val="24"/>
          <w:lang w:eastAsia="ar-SA"/>
        </w:rPr>
        <w:t>, чтении и письменной речи).</w:t>
      </w:r>
    </w:p>
    <w:p w:rsidR="00AF5A32" w:rsidRPr="005B0C4A" w:rsidRDefault="00AF5A32" w:rsidP="00942A78">
      <w:pPr>
        <w:spacing w:after="0" w:line="240" w:lineRule="auto"/>
        <w:jc w:val="both"/>
        <w:rPr>
          <w:rFonts w:ascii="Times New Roman" w:eastAsia="Times New Roman" w:hAnsi="Times New Roman" w:cs="Times New Roman"/>
          <w:sz w:val="24"/>
          <w:szCs w:val="24"/>
          <w:lang w:eastAsia="ar-SA"/>
        </w:rPr>
      </w:pPr>
      <w:r w:rsidRPr="005B0C4A">
        <w:rPr>
          <w:rFonts w:ascii="Times New Roman" w:eastAsia="Times New Roman" w:hAnsi="Times New Roman" w:cs="Times New Roman"/>
          <w:sz w:val="24"/>
          <w:szCs w:val="24"/>
          <w:lang w:eastAsia="ar-SA"/>
        </w:rPr>
        <w:t xml:space="preserve">     </w:t>
      </w:r>
      <w:r w:rsidR="0024183C">
        <w:rPr>
          <w:rFonts w:ascii="Times New Roman" w:eastAsia="Times New Roman" w:hAnsi="Times New Roman" w:cs="Times New Roman"/>
          <w:sz w:val="24"/>
          <w:szCs w:val="24"/>
          <w:lang w:eastAsia="ar-SA"/>
        </w:rPr>
        <w:t xml:space="preserve">     </w:t>
      </w:r>
      <w:r w:rsidRPr="005B0C4A">
        <w:rPr>
          <w:rFonts w:ascii="Times New Roman" w:eastAsia="Times New Roman" w:hAnsi="Times New Roman" w:cs="Times New Roman"/>
          <w:sz w:val="24"/>
          <w:szCs w:val="24"/>
          <w:lang w:eastAsia="ar-SA"/>
        </w:rPr>
        <w:t xml:space="preserve"> Языковая компетенция — готовность и способность применять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 отобранными для общеобразовательной школы; владение новым по сравнению с родным языком способом формирования и формулирования мысли на изучаемом языке.</w:t>
      </w:r>
    </w:p>
    <w:p w:rsidR="00AF5A32" w:rsidRPr="005B0C4A" w:rsidRDefault="00AF5A32" w:rsidP="00942A78">
      <w:pPr>
        <w:spacing w:after="0" w:line="240" w:lineRule="auto"/>
        <w:jc w:val="both"/>
        <w:rPr>
          <w:rFonts w:ascii="Times New Roman" w:eastAsia="Times New Roman" w:hAnsi="Times New Roman" w:cs="Times New Roman"/>
          <w:sz w:val="24"/>
          <w:szCs w:val="24"/>
          <w:lang w:eastAsia="ar-SA"/>
        </w:rPr>
      </w:pPr>
      <w:r w:rsidRPr="005B0C4A">
        <w:rPr>
          <w:rFonts w:ascii="Times New Roman" w:eastAsia="Times New Roman" w:hAnsi="Times New Roman" w:cs="Times New Roman"/>
          <w:sz w:val="24"/>
          <w:szCs w:val="24"/>
          <w:lang w:eastAsia="ar-SA"/>
        </w:rPr>
        <w:t xml:space="preserve">     </w:t>
      </w:r>
      <w:r w:rsidR="0024183C">
        <w:rPr>
          <w:rFonts w:ascii="Times New Roman" w:eastAsia="Times New Roman" w:hAnsi="Times New Roman" w:cs="Times New Roman"/>
          <w:sz w:val="24"/>
          <w:szCs w:val="24"/>
          <w:lang w:eastAsia="ar-SA"/>
        </w:rPr>
        <w:tab/>
      </w:r>
      <w:r w:rsidRPr="005B0C4A">
        <w:rPr>
          <w:rFonts w:ascii="Times New Roman" w:eastAsia="Times New Roman" w:hAnsi="Times New Roman" w:cs="Times New Roman"/>
          <w:sz w:val="24"/>
          <w:szCs w:val="24"/>
          <w:lang w:eastAsia="ar-SA"/>
        </w:rPr>
        <w:t>Социокультурная компетенция — готовность и способность учащихся строить свое межкультурное общение на основе знания культуры народа страны изучаемого языка, его традиций, менталитета, обычаев в рамках тем, сфер и ситуаций общения, отвечающих опыту, интересам и психологическим особенностям учащихся на разных этапах обучения; сопоставлять родную культуру и культуру страны/стран изучаемого языка, выделять общее и различное в культурах, уметь объяснить эти различия представителям другой культуры, т. е. стать медиатором культур, учитывать социолингвистические факторы коммуникативной ситуации для обеспечения взаимопонимания в процессе общения.</w:t>
      </w:r>
    </w:p>
    <w:p w:rsidR="00AF5A32" w:rsidRPr="005B0C4A" w:rsidRDefault="00AF5A32" w:rsidP="00942A78">
      <w:pPr>
        <w:spacing w:after="0" w:line="240" w:lineRule="auto"/>
        <w:jc w:val="both"/>
        <w:rPr>
          <w:rFonts w:ascii="Times New Roman" w:eastAsia="Times New Roman" w:hAnsi="Times New Roman" w:cs="Times New Roman"/>
          <w:sz w:val="24"/>
          <w:szCs w:val="24"/>
          <w:lang w:eastAsia="ar-SA"/>
        </w:rPr>
      </w:pPr>
      <w:r w:rsidRPr="005B0C4A">
        <w:rPr>
          <w:rFonts w:ascii="Times New Roman" w:eastAsia="Times New Roman" w:hAnsi="Times New Roman" w:cs="Times New Roman"/>
          <w:sz w:val="24"/>
          <w:szCs w:val="24"/>
          <w:lang w:eastAsia="ar-SA"/>
        </w:rPr>
        <w:t xml:space="preserve">     </w:t>
      </w:r>
      <w:r w:rsidR="0024183C">
        <w:rPr>
          <w:rFonts w:ascii="Times New Roman" w:eastAsia="Times New Roman" w:hAnsi="Times New Roman" w:cs="Times New Roman"/>
          <w:sz w:val="24"/>
          <w:szCs w:val="24"/>
          <w:lang w:eastAsia="ar-SA"/>
        </w:rPr>
        <w:tab/>
      </w:r>
      <w:r w:rsidRPr="005B0C4A">
        <w:rPr>
          <w:rFonts w:ascii="Times New Roman" w:eastAsia="Times New Roman" w:hAnsi="Times New Roman" w:cs="Times New Roman"/>
          <w:sz w:val="24"/>
          <w:szCs w:val="24"/>
          <w:lang w:eastAsia="ar-SA"/>
        </w:rPr>
        <w:t>Компенсаторная компетенция — готовность и способность выходить из затруднительного положения в процессе межкультурного общения, связанного с дефицитом языковых средств, страноведческих знаний, социокультурных норм поведения в обществе, различных сферах жизнедеятельности иноязычного социума.</w:t>
      </w:r>
    </w:p>
    <w:p w:rsidR="00AF5A32" w:rsidRPr="005B0C4A" w:rsidRDefault="00AF5A32" w:rsidP="00942A78">
      <w:pPr>
        <w:spacing w:after="0" w:line="240" w:lineRule="auto"/>
        <w:jc w:val="both"/>
        <w:rPr>
          <w:rFonts w:ascii="Times New Roman" w:eastAsia="Times New Roman" w:hAnsi="Times New Roman" w:cs="Times New Roman"/>
          <w:sz w:val="24"/>
          <w:szCs w:val="24"/>
          <w:lang w:eastAsia="ar-SA"/>
        </w:rPr>
      </w:pPr>
      <w:r w:rsidRPr="005B0C4A">
        <w:rPr>
          <w:rFonts w:ascii="Times New Roman" w:eastAsia="Times New Roman" w:hAnsi="Times New Roman" w:cs="Times New Roman"/>
          <w:sz w:val="24"/>
          <w:szCs w:val="24"/>
          <w:lang w:eastAsia="ar-SA"/>
        </w:rPr>
        <w:t xml:space="preserve">   </w:t>
      </w:r>
      <w:r w:rsidR="0024183C">
        <w:rPr>
          <w:rFonts w:ascii="Times New Roman" w:eastAsia="Times New Roman" w:hAnsi="Times New Roman" w:cs="Times New Roman"/>
          <w:sz w:val="24"/>
          <w:szCs w:val="24"/>
          <w:lang w:eastAsia="ar-SA"/>
        </w:rPr>
        <w:tab/>
      </w:r>
      <w:r w:rsidRPr="005B0C4A">
        <w:rPr>
          <w:rFonts w:ascii="Times New Roman" w:eastAsia="Times New Roman" w:hAnsi="Times New Roman" w:cs="Times New Roman"/>
          <w:sz w:val="24"/>
          <w:szCs w:val="24"/>
          <w:lang w:eastAsia="ar-SA"/>
        </w:rPr>
        <w:t xml:space="preserve"> Учебно-познавательная компетенция — готовность и способность осуществлять автономное изучение иностранных языков, владение универсальными учебными умениями, специальными учебными навыками и умениями, способами и приемами самостоятельного овладения языком и культурой, в том числе с использованием современных информационных технологий.</w:t>
      </w:r>
    </w:p>
    <w:p w:rsidR="00AF5A32" w:rsidRPr="005B0C4A" w:rsidRDefault="00AF5A32" w:rsidP="00942A78">
      <w:pPr>
        <w:spacing w:after="0" w:line="240" w:lineRule="auto"/>
        <w:jc w:val="both"/>
        <w:rPr>
          <w:rFonts w:ascii="Times New Roman" w:eastAsia="Times New Roman" w:hAnsi="Times New Roman" w:cs="Times New Roman"/>
          <w:sz w:val="24"/>
          <w:szCs w:val="24"/>
          <w:lang w:eastAsia="ar-SA"/>
        </w:rPr>
      </w:pPr>
      <w:r w:rsidRPr="005B0C4A">
        <w:rPr>
          <w:rFonts w:ascii="Times New Roman" w:eastAsia="Times New Roman" w:hAnsi="Times New Roman" w:cs="Times New Roman"/>
          <w:sz w:val="24"/>
          <w:szCs w:val="24"/>
          <w:lang w:eastAsia="ar-SA"/>
        </w:rPr>
        <w:t xml:space="preserve"> </w:t>
      </w:r>
      <w:r w:rsidR="0024183C">
        <w:rPr>
          <w:rFonts w:ascii="Times New Roman" w:eastAsia="Times New Roman" w:hAnsi="Times New Roman" w:cs="Times New Roman"/>
          <w:sz w:val="24"/>
          <w:szCs w:val="24"/>
          <w:lang w:eastAsia="ar-SA"/>
        </w:rPr>
        <w:tab/>
      </w:r>
      <w:r w:rsidRPr="005B0C4A">
        <w:rPr>
          <w:rFonts w:ascii="Times New Roman" w:eastAsia="Times New Roman" w:hAnsi="Times New Roman" w:cs="Times New Roman"/>
          <w:sz w:val="24"/>
          <w:szCs w:val="24"/>
          <w:lang w:eastAsia="ar-SA"/>
        </w:rPr>
        <w:t xml:space="preserve"> Образовательная, развивающая и воспитательная цели обучения английскому языку в данном УМК реализуются в процессе формирования, совершенствования и развития коммуникативной компетенции в единстве ее составляющих.</w:t>
      </w:r>
    </w:p>
    <w:p w:rsidR="00AF5A32" w:rsidRPr="005B0C4A" w:rsidRDefault="00AF5A32" w:rsidP="00942A78">
      <w:pPr>
        <w:spacing w:after="0" w:line="240" w:lineRule="auto"/>
        <w:jc w:val="both"/>
        <w:rPr>
          <w:rFonts w:ascii="Times New Roman" w:eastAsia="Times New Roman" w:hAnsi="Times New Roman" w:cs="Times New Roman"/>
          <w:sz w:val="24"/>
          <w:szCs w:val="24"/>
          <w:lang w:eastAsia="ar-SA"/>
        </w:rPr>
      </w:pPr>
      <w:r w:rsidRPr="005B0C4A">
        <w:rPr>
          <w:rFonts w:ascii="Times New Roman" w:eastAsia="Times New Roman" w:hAnsi="Times New Roman" w:cs="Times New Roman"/>
          <w:sz w:val="24"/>
          <w:szCs w:val="24"/>
          <w:lang w:eastAsia="ar-SA"/>
        </w:rPr>
        <w:t xml:space="preserve">  </w:t>
      </w:r>
      <w:r w:rsidR="0024183C">
        <w:rPr>
          <w:rFonts w:ascii="Times New Roman" w:eastAsia="Times New Roman" w:hAnsi="Times New Roman" w:cs="Times New Roman"/>
          <w:sz w:val="24"/>
          <w:szCs w:val="24"/>
          <w:lang w:eastAsia="ar-SA"/>
        </w:rPr>
        <w:tab/>
      </w:r>
      <w:r w:rsidRPr="005B0C4A">
        <w:rPr>
          <w:rFonts w:ascii="Times New Roman" w:eastAsia="Times New Roman" w:hAnsi="Times New Roman" w:cs="Times New Roman"/>
          <w:sz w:val="24"/>
          <w:szCs w:val="24"/>
          <w:lang w:eastAsia="ar-SA"/>
        </w:rPr>
        <w:t xml:space="preserve"> Развитие и воспитание у школьников понимания важности изучения английского языка в современном мире и потребности пользоваться им как средством межкультурного общения, познания, самореализации и социальной адаптации дает возможность воспитывать гражданина, патриота своей страны, развивать национальное самосознание, а также способствует взаимопониманию между представителями различных сообществ.</w:t>
      </w:r>
    </w:p>
    <w:p w:rsidR="00AF5A32" w:rsidRPr="005B0C4A" w:rsidRDefault="00AF5A32" w:rsidP="00F37BB7">
      <w:pPr>
        <w:spacing w:after="0" w:line="240" w:lineRule="auto"/>
        <w:ind w:firstLine="708"/>
        <w:jc w:val="both"/>
        <w:rPr>
          <w:rFonts w:ascii="Times New Roman" w:eastAsia="Times New Roman" w:hAnsi="Times New Roman" w:cs="Times New Roman"/>
          <w:sz w:val="24"/>
          <w:szCs w:val="24"/>
          <w:lang w:eastAsia="ar-SA"/>
        </w:rPr>
      </w:pPr>
      <w:r w:rsidRPr="005B0C4A">
        <w:rPr>
          <w:rFonts w:ascii="Times New Roman" w:eastAsia="Times New Roman" w:hAnsi="Times New Roman" w:cs="Times New Roman"/>
          <w:sz w:val="24"/>
          <w:szCs w:val="24"/>
          <w:lang w:eastAsia="ar-SA"/>
        </w:rPr>
        <w:t xml:space="preserve">Достижение школьниками основной цели обучения английскому языку способствует их развитию как личностей. Участвуя в диалоге культур, учащиеся развивают свою способность к </w:t>
      </w:r>
      <w:r w:rsidRPr="005B0C4A">
        <w:rPr>
          <w:rFonts w:ascii="Times New Roman" w:eastAsia="Times New Roman" w:hAnsi="Times New Roman" w:cs="Times New Roman"/>
          <w:sz w:val="24"/>
          <w:szCs w:val="24"/>
          <w:lang w:eastAsia="ar-SA"/>
        </w:rPr>
        <w:lastRenderedPageBreak/>
        <w:t xml:space="preserve">общению. Они вырабатывают толерантность к иным воззрениям, отличным от их </w:t>
      </w:r>
      <w:proofErr w:type="gramStart"/>
      <w:r w:rsidRPr="005B0C4A">
        <w:rPr>
          <w:rFonts w:ascii="Times New Roman" w:eastAsia="Times New Roman" w:hAnsi="Times New Roman" w:cs="Times New Roman"/>
          <w:sz w:val="24"/>
          <w:szCs w:val="24"/>
          <w:lang w:eastAsia="ar-SA"/>
        </w:rPr>
        <w:t>собственных</w:t>
      </w:r>
      <w:proofErr w:type="gramEnd"/>
      <w:r w:rsidRPr="005B0C4A">
        <w:rPr>
          <w:rFonts w:ascii="Times New Roman" w:eastAsia="Times New Roman" w:hAnsi="Times New Roman" w:cs="Times New Roman"/>
          <w:sz w:val="24"/>
          <w:szCs w:val="24"/>
          <w:lang w:eastAsia="ar-SA"/>
        </w:rPr>
        <w:t xml:space="preserve">, становятся более терпимыми и коммуникабельными. У них появляется способность к анализу, пониманию иных ценностей и норм поведения, к выработке адекватной реакции на то, что не согласуется с их убеждениями. Овладение английским языком, и это должно быть осознано учащимися, в конечном </w:t>
      </w:r>
      <w:proofErr w:type="gramStart"/>
      <w:r w:rsidRPr="005B0C4A">
        <w:rPr>
          <w:rFonts w:ascii="Times New Roman" w:eastAsia="Times New Roman" w:hAnsi="Times New Roman" w:cs="Times New Roman"/>
          <w:sz w:val="24"/>
          <w:szCs w:val="24"/>
          <w:lang w:eastAsia="ar-SA"/>
        </w:rPr>
        <w:t>счете</w:t>
      </w:r>
      <w:proofErr w:type="gramEnd"/>
      <w:r w:rsidRPr="005B0C4A">
        <w:rPr>
          <w:rFonts w:ascii="Times New Roman" w:eastAsia="Times New Roman" w:hAnsi="Times New Roman" w:cs="Times New Roman"/>
          <w:sz w:val="24"/>
          <w:szCs w:val="24"/>
          <w:lang w:eastAsia="ar-SA"/>
        </w:rPr>
        <w:t xml:space="preserve"> ведет к развитию более глубокого взаимопонимания между народами, к познанию их культур, а на этой основе — к более глубокому осмыслению культурных ценностей и специфики своей культуры и народа, ее носителя, его самобытности и места собственной личности в жизни социума.</w:t>
      </w:r>
    </w:p>
    <w:p w:rsidR="00AF5A32" w:rsidRPr="005B0C4A" w:rsidRDefault="00AF5A32" w:rsidP="0024183C">
      <w:pPr>
        <w:spacing w:after="0" w:line="240" w:lineRule="auto"/>
        <w:ind w:firstLine="708"/>
        <w:jc w:val="both"/>
        <w:rPr>
          <w:rFonts w:ascii="Times New Roman" w:eastAsia="Times New Roman" w:hAnsi="Times New Roman" w:cs="Times New Roman"/>
          <w:sz w:val="24"/>
          <w:szCs w:val="24"/>
          <w:lang w:eastAsia="ar-SA"/>
        </w:rPr>
      </w:pPr>
      <w:r w:rsidRPr="005B0C4A">
        <w:rPr>
          <w:rFonts w:ascii="Times New Roman" w:eastAsia="Times New Roman" w:hAnsi="Times New Roman" w:cs="Times New Roman"/>
          <w:sz w:val="24"/>
          <w:szCs w:val="24"/>
          <w:lang w:eastAsia="ar-SA"/>
        </w:rPr>
        <w:t>Таким образом, главные цели курса соответствуют тому, что зафиксировано в этом плане в федеральном государственном образовательном стандарте основного общего образования по иностранному языку, а сам курс полностью соответствует новому Федеральному базисному учебному плану и примерным программам по английскому языку для основного общего образования.</w:t>
      </w:r>
    </w:p>
    <w:p w:rsidR="00AF5A32" w:rsidRPr="005B0C4A" w:rsidRDefault="00AF5A32" w:rsidP="00942A78">
      <w:pPr>
        <w:spacing w:after="0" w:line="240" w:lineRule="auto"/>
        <w:jc w:val="both"/>
        <w:rPr>
          <w:rFonts w:ascii="Times New Roman" w:eastAsia="Times New Roman" w:hAnsi="Times New Roman" w:cs="Times New Roman"/>
          <w:b/>
          <w:spacing w:val="-5"/>
          <w:sz w:val="24"/>
          <w:szCs w:val="24"/>
          <w:lang w:eastAsia="ar-SA"/>
        </w:rPr>
      </w:pPr>
      <w:r w:rsidRPr="005B0C4A">
        <w:rPr>
          <w:rFonts w:ascii="Times New Roman" w:eastAsia="Times New Roman" w:hAnsi="Times New Roman" w:cs="Times New Roman"/>
          <w:b/>
          <w:spacing w:val="-5"/>
          <w:sz w:val="24"/>
          <w:szCs w:val="24"/>
          <w:lang w:eastAsia="ar-SA"/>
        </w:rPr>
        <w:t>Задачи:</w:t>
      </w:r>
    </w:p>
    <w:p w:rsidR="00AF5A32" w:rsidRPr="005B0C4A" w:rsidRDefault="00AF5A32" w:rsidP="00942A78">
      <w:pPr>
        <w:spacing w:after="0" w:line="240" w:lineRule="auto"/>
        <w:jc w:val="both"/>
        <w:rPr>
          <w:rFonts w:ascii="Times New Roman" w:eastAsia="Times New Roman" w:hAnsi="Times New Roman" w:cs="Times New Roman"/>
          <w:spacing w:val="-5"/>
          <w:sz w:val="24"/>
          <w:szCs w:val="24"/>
          <w:lang w:eastAsia="ar-SA"/>
        </w:rPr>
      </w:pPr>
      <w:r w:rsidRPr="005B0C4A">
        <w:rPr>
          <w:rFonts w:ascii="Times New Roman" w:eastAsia="Times New Roman" w:hAnsi="Times New Roman" w:cs="Times New Roman"/>
          <w:spacing w:val="-5"/>
          <w:sz w:val="24"/>
          <w:szCs w:val="24"/>
          <w:lang w:eastAsia="ar-SA"/>
        </w:rPr>
        <w:t>1) формирование способности к самоанализу и самооценке, положительное отношение к английскому языку, культуре народов, говорящих на нём, понимание важности изучения иностранных языков в современном мире и потребности пользоваться ими, в том числе и как одним из способов самореализации и самоадаптации;</w:t>
      </w:r>
    </w:p>
    <w:p w:rsidR="00AF5A32" w:rsidRPr="005B0C4A" w:rsidRDefault="00AF5A32" w:rsidP="00942A78">
      <w:pPr>
        <w:spacing w:after="0" w:line="240" w:lineRule="auto"/>
        <w:jc w:val="both"/>
        <w:rPr>
          <w:rFonts w:ascii="Times New Roman" w:eastAsia="Times New Roman" w:hAnsi="Times New Roman" w:cs="Times New Roman"/>
          <w:spacing w:val="-5"/>
          <w:sz w:val="24"/>
          <w:szCs w:val="24"/>
          <w:lang w:eastAsia="ar-SA"/>
        </w:rPr>
      </w:pPr>
      <w:r w:rsidRPr="005B0C4A">
        <w:rPr>
          <w:rFonts w:ascii="Times New Roman" w:eastAsia="Times New Roman" w:hAnsi="Times New Roman" w:cs="Times New Roman"/>
          <w:spacing w:val="-5"/>
          <w:sz w:val="24"/>
          <w:szCs w:val="24"/>
          <w:lang w:eastAsia="ar-SA"/>
        </w:rPr>
        <w:t xml:space="preserve">2) участие в проектной деятельности, которые носят </w:t>
      </w:r>
      <w:proofErr w:type="spellStart"/>
      <w:r w:rsidRPr="005B0C4A">
        <w:rPr>
          <w:rFonts w:ascii="Times New Roman" w:eastAsia="Times New Roman" w:hAnsi="Times New Roman" w:cs="Times New Roman"/>
          <w:spacing w:val="-5"/>
          <w:sz w:val="24"/>
          <w:szCs w:val="24"/>
          <w:lang w:eastAsia="ar-SA"/>
        </w:rPr>
        <w:t>межпредметный</w:t>
      </w:r>
      <w:proofErr w:type="spellEnd"/>
      <w:r w:rsidRPr="005B0C4A">
        <w:rPr>
          <w:rFonts w:ascii="Times New Roman" w:eastAsia="Times New Roman" w:hAnsi="Times New Roman" w:cs="Times New Roman"/>
          <w:spacing w:val="-5"/>
          <w:sz w:val="24"/>
          <w:szCs w:val="24"/>
          <w:lang w:eastAsia="ar-SA"/>
        </w:rPr>
        <w:t xml:space="preserve"> характер;</w:t>
      </w:r>
    </w:p>
    <w:p w:rsidR="00AF5A32" w:rsidRPr="005B0C4A" w:rsidRDefault="00AF5A32" w:rsidP="00942A78">
      <w:pPr>
        <w:spacing w:after="0" w:line="240" w:lineRule="auto"/>
        <w:jc w:val="both"/>
        <w:rPr>
          <w:rFonts w:ascii="Times New Roman" w:eastAsia="Times New Roman" w:hAnsi="Times New Roman" w:cs="Times New Roman"/>
          <w:spacing w:val="-5"/>
          <w:sz w:val="24"/>
          <w:szCs w:val="24"/>
          <w:lang w:eastAsia="ar-SA"/>
        </w:rPr>
      </w:pPr>
      <w:r w:rsidRPr="005B0C4A">
        <w:rPr>
          <w:rFonts w:ascii="Times New Roman" w:eastAsia="Times New Roman" w:hAnsi="Times New Roman" w:cs="Times New Roman"/>
          <w:spacing w:val="-5"/>
          <w:sz w:val="24"/>
          <w:szCs w:val="24"/>
          <w:lang w:eastAsia="ar-SA"/>
        </w:rPr>
        <w:t xml:space="preserve">3) развитие и совершенствование коммуникативной компетенции на английском языке в говорении, </w:t>
      </w:r>
      <w:proofErr w:type="spellStart"/>
      <w:r w:rsidRPr="005B0C4A">
        <w:rPr>
          <w:rFonts w:ascii="Times New Roman" w:eastAsia="Times New Roman" w:hAnsi="Times New Roman" w:cs="Times New Roman"/>
          <w:spacing w:val="-5"/>
          <w:sz w:val="24"/>
          <w:szCs w:val="24"/>
          <w:lang w:eastAsia="ar-SA"/>
        </w:rPr>
        <w:t>аудировании</w:t>
      </w:r>
      <w:proofErr w:type="spellEnd"/>
      <w:r w:rsidRPr="005B0C4A">
        <w:rPr>
          <w:rFonts w:ascii="Times New Roman" w:eastAsia="Times New Roman" w:hAnsi="Times New Roman" w:cs="Times New Roman"/>
          <w:spacing w:val="-5"/>
          <w:sz w:val="24"/>
          <w:szCs w:val="24"/>
          <w:lang w:eastAsia="ar-SA"/>
        </w:rPr>
        <w:t xml:space="preserve">, чтении и письме, а также развитие </w:t>
      </w:r>
      <w:proofErr w:type="spellStart"/>
      <w:r w:rsidRPr="005B0C4A">
        <w:rPr>
          <w:rFonts w:ascii="Times New Roman" w:eastAsia="Times New Roman" w:hAnsi="Times New Roman" w:cs="Times New Roman"/>
          <w:spacing w:val="-5"/>
          <w:sz w:val="24"/>
          <w:szCs w:val="24"/>
          <w:lang w:eastAsia="ar-SA"/>
        </w:rPr>
        <w:t>учебно</w:t>
      </w:r>
      <w:proofErr w:type="spellEnd"/>
      <w:r w:rsidRPr="005B0C4A">
        <w:rPr>
          <w:rFonts w:ascii="Times New Roman" w:eastAsia="Times New Roman" w:hAnsi="Times New Roman" w:cs="Times New Roman"/>
          <w:spacing w:val="-5"/>
          <w:sz w:val="24"/>
          <w:szCs w:val="24"/>
          <w:lang w:eastAsia="ar-SA"/>
        </w:rPr>
        <w:t xml:space="preserve"> — познавательной и компенсаторной компетенций.</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p>
    <w:p w:rsidR="00C7182B" w:rsidRPr="005B0C4A" w:rsidRDefault="00C7182B" w:rsidP="00CD22D9">
      <w:pPr>
        <w:spacing w:after="0" w:line="240" w:lineRule="auto"/>
        <w:jc w:val="both"/>
        <w:rPr>
          <w:rFonts w:ascii="Times New Roman" w:eastAsia="Times New Roman" w:hAnsi="Times New Roman" w:cs="Times New Roman"/>
          <w:b/>
          <w:sz w:val="24"/>
          <w:szCs w:val="24"/>
          <w:u w:val="single"/>
          <w:lang w:eastAsia="ru-RU"/>
        </w:rPr>
      </w:pPr>
      <w:r w:rsidRPr="005B0C4A">
        <w:rPr>
          <w:rFonts w:ascii="Times New Roman" w:eastAsia="Times New Roman" w:hAnsi="Times New Roman" w:cs="Times New Roman"/>
          <w:b/>
          <w:sz w:val="24"/>
          <w:szCs w:val="24"/>
          <w:lang w:eastAsia="ru-RU"/>
        </w:rPr>
        <w:t xml:space="preserve">Личностные, </w:t>
      </w:r>
      <w:proofErr w:type="spellStart"/>
      <w:r w:rsidRPr="005B0C4A">
        <w:rPr>
          <w:rFonts w:ascii="Times New Roman" w:eastAsia="Times New Roman" w:hAnsi="Times New Roman" w:cs="Times New Roman"/>
          <w:b/>
          <w:sz w:val="24"/>
          <w:szCs w:val="24"/>
          <w:lang w:eastAsia="ru-RU"/>
        </w:rPr>
        <w:t>метапредметные</w:t>
      </w:r>
      <w:proofErr w:type="spellEnd"/>
      <w:r w:rsidRPr="005B0C4A">
        <w:rPr>
          <w:rFonts w:ascii="Times New Roman" w:eastAsia="Times New Roman" w:hAnsi="Times New Roman" w:cs="Times New Roman"/>
          <w:b/>
          <w:sz w:val="24"/>
          <w:szCs w:val="24"/>
          <w:lang w:eastAsia="ru-RU"/>
        </w:rPr>
        <w:t xml:space="preserve"> и предметные результаты освоения учебного предмета</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p>
    <w:p w:rsidR="00C7182B" w:rsidRPr="005B0C4A" w:rsidRDefault="00C7182B" w:rsidP="00F37BB7">
      <w:pPr>
        <w:spacing w:after="0" w:line="240" w:lineRule="auto"/>
        <w:ind w:firstLine="708"/>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Основная цель обучения английскому языку в 5-9 классах — совершенствование и дальнейшее развитие иноязычных компетенций через УУД  обучающихся.</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b/>
          <w:sz w:val="24"/>
          <w:szCs w:val="24"/>
          <w:lang w:eastAsia="ru-RU"/>
        </w:rPr>
        <w:t>Личностные результаты</w:t>
      </w:r>
      <w:r w:rsidRPr="005B0C4A">
        <w:rPr>
          <w:rFonts w:ascii="Times New Roman" w:eastAsia="Times New Roman" w:hAnsi="Times New Roman" w:cs="Times New Roman"/>
          <w:sz w:val="24"/>
          <w:szCs w:val="24"/>
          <w:lang w:eastAsia="ru-RU"/>
        </w:rPr>
        <w:t>, формируемые при изучении иностранного языка:</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формирование мотивации изучения иностранных языков и стремление к самосовершенствованию в образовательной области «Иностранный язык»;</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осознание возможностей самореализации средствами иностранного языка;</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стремление к совершенствованию собственной речевой культуры в целом;</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формирование коммуникативной компетенции в межкультурной и межэтнической коммуникации;</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 xml:space="preserve">развитие таких качеств, как воля, целеустремленность, креативность, инициативность, </w:t>
      </w:r>
      <w:proofErr w:type="spellStart"/>
      <w:r w:rsidRPr="005B0C4A">
        <w:rPr>
          <w:rFonts w:ascii="Times New Roman" w:eastAsia="Times New Roman" w:hAnsi="Times New Roman" w:cs="Times New Roman"/>
          <w:sz w:val="24"/>
          <w:szCs w:val="24"/>
          <w:lang w:eastAsia="ru-RU"/>
        </w:rPr>
        <w:t>эмпатия</w:t>
      </w:r>
      <w:proofErr w:type="spellEnd"/>
      <w:r w:rsidRPr="005B0C4A">
        <w:rPr>
          <w:rFonts w:ascii="Times New Roman" w:eastAsia="Times New Roman" w:hAnsi="Times New Roman" w:cs="Times New Roman"/>
          <w:sz w:val="24"/>
          <w:szCs w:val="24"/>
          <w:lang w:eastAsia="ru-RU"/>
        </w:rPr>
        <w:t>, трудолюбие, дисциплинированность;</w:t>
      </w:r>
      <w:r w:rsidR="00F37BB7">
        <w:rPr>
          <w:rFonts w:ascii="Times New Roman" w:eastAsia="Times New Roman" w:hAnsi="Times New Roman" w:cs="Times New Roman"/>
          <w:sz w:val="24"/>
          <w:szCs w:val="24"/>
          <w:lang w:eastAsia="ru-RU"/>
        </w:rPr>
        <w:t xml:space="preserve"> </w:t>
      </w:r>
      <w:r w:rsidRPr="005B0C4A">
        <w:rPr>
          <w:rFonts w:ascii="Times New Roman" w:eastAsia="Times New Roman" w:hAnsi="Times New Roman" w:cs="Times New Roman"/>
          <w:sz w:val="24"/>
          <w:szCs w:val="24"/>
          <w:lang w:eastAsia="ru-RU"/>
        </w:rPr>
        <w:t>формирование общекультурной и этнической идентичности как составляющих гражданской идентичности личности;</w:t>
      </w:r>
      <w:r w:rsidR="00F37BB7">
        <w:rPr>
          <w:rFonts w:ascii="Times New Roman" w:eastAsia="Times New Roman" w:hAnsi="Times New Roman" w:cs="Times New Roman"/>
          <w:sz w:val="24"/>
          <w:szCs w:val="24"/>
          <w:lang w:eastAsia="ru-RU"/>
        </w:rPr>
        <w:t xml:space="preserve"> </w:t>
      </w:r>
      <w:r w:rsidRPr="005B0C4A">
        <w:rPr>
          <w:rFonts w:ascii="Times New Roman" w:eastAsia="Times New Roman" w:hAnsi="Times New Roman" w:cs="Times New Roman"/>
          <w:sz w:val="24"/>
          <w:szCs w:val="24"/>
          <w:lang w:eastAsia="ru-RU"/>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r w:rsidR="00F37BB7">
        <w:rPr>
          <w:rFonts w:ascii="Times New Roman" w:eastAsia="Times New Roman" w:hAnsi="Times New Roman" w:cs="Times New Roman"/>
          <w:sz w:val="24"/>
          <w:szCs w:val="24"/>
          <w:lang w:eastAsia="ru-RU"/>
        </w:rPr>
        <w:t xml:space="preserve"> </w:t>
      </w:r>
      <w:r w:rsidRPr="005B0C4A">
        <w:rPr>
          <w:rFonts w:ascii="Times New Roman" w:eastAsia="Times New Roman" w:hAnsi="Times New Roman" w:cs="Times New Roman"/>
          <w:sz w:val="24"/>
          <w:szCs w:val="24"/>
          <w:lang w:eastAsia="ru-RU"/>
        </w:rPr>
        <w:t>готовность отстаивать национальные и общечеловеческие (гуманистические, демократические) ценности, свою гражданскую позицию.</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proofErr w:type="spellStart"/>
      <w:r w:rsidRPr="005B0C4A">
        <w:rPr>
          <w:rFonts w:ascii="Times New Roman" w:eastAsia="Times New Roman" w:hAnsi="Times New Roman" w:cs="Times New Roman"/>
          <w:b/>
          <w:sz w:val="24"/>
          <w:szCs w:val="24"/>
          <w:lang w:eastAsia="ru-RU"/>
        </w:rPr>
        <w:t>Метапредметные</w:t>
      </w:r>
      <w:proofErr w:type="spellEnd"/>
      <w:r w:rsidRPr="005B0C4A">
        <w:rPr>
          <w:rFonts w:ascii="Times New Roman" w:eastAsia="Times New Roman" w:hAnsi="Times New Roman" w:cs="Times New Roman"/>
          <w:b/>
          <w:sz w:val="24"/>
          <w:szCs w:val="24"/>
          <w:lang w:eastAsia="ru-RU"/>
        </w:rPr>
        <w:t xml:space="preserve"> результаты</w:t>
      </w:r>
      <w:r w:rsidRPr="005B0C4A">
        <w:rPr>
          <w:rFonts w:ascii="Times New Roman" w:eastAsia="Times New Roman" w:hAnsi="Times New Roman" w:cs="Times New Roman"/>
          <w:sz w:val="24"/>
          <w:szCs w:val="24"/>
          <w:lang w:eastAsia="ru-RU"/>
        </w:rPr>
        <w:t xml:space="preserve"> изучения иностранного языка в основной школе:</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развитие умения планировать свое речевое и неречевое поведение;</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развитие коммуникативной компетенции, включая умение взаимодействовать с окружающими, выполняя разные социальные роли;</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развитие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b/>
          <w:sz w:val="24"/>
          <w:szCs w:val="24"/>
          <w:lang w:eastAsia="ru-RU"/>
        </w:rPr>
        <w:t>Предметные результаты</w:t>
      </w:r>
      <w:r w:rsidRPr="005B0C4A">
        <w:rPr>
          <w:rFonts w:ascii="Times New Roman" w:eastAsia="Times New Roman" w:hAnsi="Times New Roman" w:cs="Times New Roman"/>
          <w:sz w:val="24"/>
          <w:szCs w:val="24"/>
          <w:lang w:eastAsia="ru-RU"/>
        </w:rPr>
        <w:t xml:space="preserve"> освоения </w:t>
      </w:r>
      <w:proofErr w:type="gramStart"/>
      <w:r w:rsidRPr="005B0C4A">
        <w:rPr>
          <w:rFonts w:ascii="Times New Roman" w:eastAsia="Times New Roman" w:hAnsi="Times New Roman" w:cs="Times New Roman"/>
          <w:sz w:val="24"/>
          <w:szCs w:val="24"/>
          <w:lang w:eastAsia="ru-RU"/>
        </w:rPr>
        <w:t>обучающимися</w:t>
      </w:r>
      <w:proofErr w:type="gramEnd"/>
      <w:r w:rsidRPr="005B0C4A">
        <w:rPr>
          <w:rFonts w:ascii="Times New Roman" w:eastAsia="Times New Roman" w:hAnsi="Times New Roman" w:cs="Times New Roman"/>
          <w:sz w:val="24"/>
          <w:szCs w:val="24"/>
          <w:lang w:eastAsia="ru-RU"/>
        </w:rPr>
        <w:t xml:space="preserve"> основной школы программы по иностранному языку:</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i/>
          <w:iCs/>
          <w:sz w:val="24"/>
          <w:szCs w:val="24"/>
          <w:lang w:eastAsia="ru-RU"/>
        </w:rPr>
        <w:lastRenderedPageBreak/>
        <w:t xml:space="preserve">А. </w:t>
      </w:r>
      <w:r w:rsidRPr="005B0C4A">
        <w:rPr>
          <w:rFonts w:ascii="Times New Roman" w:eastAsia="Times New Roman" w:hAnsi="Times New Roman" w:cs="Times New Roman"/>
          <w:sz w:val="24"/>
          <w:szCs w:val="24"/>
          <w:lang w:eastAsia="ru-RU"/>
        </w:rPr>
        <w:t>В коммуникативной сфере (т. е. владении иностранным языком как средством общения)</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sz w:val="24"/>
          <w:szCs w:val="24"/>
          <w:u w:val="single"/>
          <w:lang w:eastAsia="ru-RU"/>
        </w:rPr>
        <w:t>Речевая компетенция в следующих видах речевой деятельности:</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proofErr w:type="gramStart"/>
      <w:r w:rsidRPr="005B0C4A">
        <w:rPr>
          <w:rFonts w:ascii="Times New Roman" w:eastAsia="Times New Roman" w:hAnsi="Times New Roman" w:cs="Times New Roman"/>
          <w:i/>
          <w:iCs/>
          <w:sz w:val="24"/>
          <w:szCs w:val="24"/>
          <w:lang w:eastAsia="ru-RU"/>
        </w:rPr>
        <w:t>говорении</w:t>
      </w:r>
      <w:proofErr w:type="gramEnd"/>
      <w:r w:rsidRPr="005B0C4A">
        <w:rPr>
          <w:rFonts w:ascii="Times New Roman" w:eastAsia="Times New Roman" w:hAnsi="Times New Roman" w:cs="Times New Roman"/>
          <w:i/>
          <w:iCs/>
          <w:sz w:val="24"/>
          <w:szCs w:val="24"/>
          <w:lang w:eastAsia="ru-RU"/>
        </w:rPr>
        <w:t>:</w:t>
      </w:r>
      <w:r w:rsidR="003A50B1">
        <w:rPr>
          <w:rFonts w:ascii="Times New Roman" w:eastAsia="Times New Roman" w:hAnsi="Times New Roman" w:cs="Times New Roman"/>
          <w:i/>
          <w:iCs/>
          <w:sz w:val="24"/>
          <w:szCs w:val="24"/>
          <w:lang w:eastAsia="ru-RU"/>
        </w:rPr>
        <w:t xml:space="preserve"> Ученик научится:</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sz w:val="24"/>
          <w:szCs w:val="24"/>
          <w:lang w:eastAsia="ru-RU"/>
        </w:rPr>
        <w:t>•</w:t>
      </w:r>
      <w:r w:rsidRPr="005B0C4A">
        <w:rPr>
          <w:rFonts w:ascii="Times New Roman" w:eastAsia="Times New Roman" w:hAnsi="Times New Roman" w:cs="Times New Roman"/>
          <w:sz w:val="24"/>
          <w:szCs w:val="24"/>
          <w:lang w:eastAsia="ru-RU"/>
        </w:rPr>
        <w:tab/>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3A50B1"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рассказывать о себе, своей семье, друзьях, своих интересах и планах на будущее;</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сообщать краткие сведения о своем городе/селе, о своей стране и странах изучаемого языка;</w:t>
      </w:r>
    </w:p>
    <w:p w:rsidR="003A50B1"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ab/>
      </w:r>
      <w:r w:rsidR="003A50B1" w:rsidRPr="003A50B1">
        <w:rPr>
          <w:rFonts w:ascii="Times New Roman" w:eastAsia="Times New Roman" w:hAnsi="Times New Roman" w:cs="Times New Roman"/>
          <w:i/>
          <w:sz w:val="24"/>
          <w:szCs w:val="24"/>
          <w:lang w:eastAsia="ru-RU"/>
        </w:rPr>
        <w:t>Ученик получит возможность научиться</w:t>
      </w:r>
      <w:r w:rsidR="003A50B1">
        <w:rPr>
          <w:rFonts w:ascii="Times New Roman" w:eastAsia="Times New Roman" w:hAnsi="Times New Roman" w:cs="Times New Roman"/>
          <w:i/>
          <w:sz w:val="24"/>
          <w:szCs w:val="24"/>
          <w:lang w:eastAsia="ru-RU"/>
        </w:rPr>
        <w:t>:</w:t>
      </w:r>
    </w:p>
    <w:p w:rsidR="00C7182B" w:rsidRPr="005B0C4A" w:rsidRDefault="003A50B1"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sz w:val="24"/>
          <w:szCs w:val="24"/>
          <w:lang w:eastAsia="ru-RU"/>
        </w:rPr>
        <w:t>•</w:t>
      </w:r>
      <w:r w:rsidR="00C7182B" w:rsidRPr="005B0C4A">
        <w:rPr>
          <w:rFonts w:ascii="Times New Roman" w:eastAsia="Times New Roman" w:hAnsi="Times New Roman" w:cs="Times New Roman"/>
          <w:sz w:val="24"/>
          <w:szCs w:val="24"/>
          <w:lang w:eastAsia="ru-RU"/>
        </w:rPr>
        <w:t xml:space="preserve">описывать события/явления, передавать основное содержание, основную мысль прочитанного или услышанного, выражать свое отношение к </w:t>
      </w:r>
      <w:proofErr w:type="gramStart"/>
      <w:r w:rsidR="00C7182B" w:rsidRPr="005B0C4A">
        <w:rPr>
          <w:rFonts w:ascii="Times New Roman" w:eastAsia="Times New Roman" w:hAnsi="Times New Roman" w:cs="Times New Roman"/>
          <w:sz w:val="24"/>
          <w:szCs w:val="24"/>
          <w:lang w:eastAsia="ru-RU"/>
        </w:rPr>
        <w:t>прочитанному</w:t>
      </w:r>
      <w:proofErr w:type="gramEnd"/>
      <w:r w:rsidR="00C7182B" w:rsidRPr="005B0C4A">
        <w:rPr>
          <w:rFonts w:ascii="Times New Roman" w:eastAsia="Times New Roman" w:hAnsi="Times New Roman" w:cs="Times New Roman"/>
          <w:sz w:val="24"/>
          <w:szCs w:val="24"/>
          <w:lang w:eastAsia="ru-RU"/>
        </w:rPr>
        <w:t>/услышанному, давать краткую характеристику персонажей;</w:t>
      </w:r>
    </w:p>
    <w:p w:rsidR="00C7182B" w:rsidRDefault="00C7182B" w:rsidP="00942A78">
      <w:pPr>
        <w:spacing w:after="0" w:line="240" w:lineRule="auto"/>
        <w:jc w:val="both"/>
        <w:rPr>
          <w:rFonts w:ascii="Times New Roman" w:eastAsia="Times New Roman" w:hAnsi="Times New Roman" w:cs="Times New Roman"/>
          <w:i/>
          <w:iCs/>
          <w:sz w:val="24"/>
          <w:szCs w:val="24"/>
          <w:lang w:eastAsia="ru-RU"/>
        </w:rPr>
      </w:pPr>
      <w:proofErr w:type="spellStart"/>
      <w:r w:rsidRPr="005B0C4A">
        <w:rPr>
          <w:rFonts w:ascii="Times New Roman" w:eastAsia="Times New Roman" w:hAnsi="Times New Roman" w:cs="Times New Roman"/>
          <w:i/>
          <w:iCs/>
          <w:sz w:val="24"/>
          <w:szCs w:val="24"/>
          <w:lang w:eastAsia="ru-RU"/>
        </w:rPr>
        <w:t>аудировании</w:t>
      </w:r>
      <w:proofErr w:type="spellEnd"/>
      <w:r w:rsidRPr="005B0C4A">
        <w:rPr>
          <w:rFonts w:ascii="Times New Roman" w:eastAsia="Times New Roman" w:hAnsi="Times New Roman" w:cs="Times New Roman"/>
          <w:i/>
          <w:iCs/>
          <w:sz w:val="24"/>
          <w:szCs w:val="24"/>
          <w:lang w:eastAsia="ru-RU"/>
        </w:rPr>
        <w:t>:</w:t>
      </w:r>
    </w:p>
    <w:p w:rsidR="003A50B1" w:rsidRPr="003A50B1" w:rsidRDefault="003A50B1" w:rsidP="00942A78">
      <w:pPr>
        <w:spacing w:after="0" w:line="240" w:lineRule="auto"/>
        <w:jc w:val="both"/>
        <w:rPr>
          <w:rFonts w:ascii="Times New Roman" w:eastAsia="Calibri" w:hAnsi="Times New Roman" w:cs="Times New Roman"/>
          <w:i/>
          <w:sz w:val="24"/>
          <w:szCs w:val="24"/>
          <w:lang w:eastAsia="ru-RU"/>
        </w:rPr>
      </w:pPr>
      <w:r w:rsidRPr="003A50B1">
        <w:rPr>
          <w:rFonts w:ascii="Times New Roman" w:eastAsia="Times New Roman" w:hAnsi="Times New Roman" w:cs="Times New Roman"/>
          <w:i/>
          <w:sz w:val="24"/>
          <w:szCs w:val="24"/>
          <w:lang w:eastAsia="ru-RU"/>
        </w:rPr>
        <w:t>Ученик научится:</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воспринимать на слух и полностью понимать речь учителя, одноклассников;</w:t>
      </w:r>
    </w:p>
    <w:p w:rsidR="00C7182B"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3A50B1" w:rsidRPr="005B0C4A" w:rsidRDefault="003A50B1" w:rsidP="00942A78">
      <w:pPr>
        <w:spacing w:after="0" w:line="240" w:lineRule="auto"/>
        <w:jc w:val="both"/>
        <w:rPr>
          <w:rFonts w:ascii="Times New Roman" w:eastAsia="Times New Roman" w:hAnsi="Times New Roman" w:cs="Times New Roman"/>
          <w:sz w:val="24"/>
          <w:szCs w:val="24"/>
          <w:lang w:eastAsia="ru-RU"/>
        </w:rPr>
      </w:pPr>
      <w:r w:rsidRPr="003A50B1">
        <w:rPr>
          <w:rFonts w:ascii="Times New Roman" w:eastAsia="Times New Roman" w:hAnsi="Times New Roman" w:cs="Times New Roman"/>
          <w:i/>
          <w:sz w:val="24"/>
          <w:szCs w:val="24"/>
          <w:lang w:eastAsia="ru-RU"/>
        </w:rPr>
        <w:t>Ученик получит возможность научиться</w:t>
      </w:r>
      <w:r>
        <w:rPr>
          <w:rFonts w:ascii="Times New Roman" w:eastAsia="Times New Roman" w:hAnsi="Times New Roman" w:cs="Times New Roman"/>
          <w:i/>
          <w:sz w:val="24"/>
          <w:szCs w:val="24"/>
          <w:lang w:eastAsia="ru-RU"/>
        </w:rPr>
        <w:t>:</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воспринимать на слух и выборочно понимать с опорой на языковую догадку, конте</w:t>
      </w:r>
      <w:proofErr w:type="gramStart"/>
      <w:r w:rsidRPr="005B0C4A">
        <w:rPr>
          <w:rFonts w:ascii="Times New Roman" w:eastAsia="Times New Roman" w:hAnsi="Times New Roman" w:cs="Times New Roman"/>
          <w:sz w:val="24"/>
          <w:szCs w:val="24"/>
          <w:lang w:eastAsia="ru-RU"/>
        </w:rPr>
        <w:t>кст кр</w:t>
      </w:r>
      <w:proofErr w:type="gramEnd"/>
      <w:r w:rsidRPr="005B0C4A">
        <w:rPr>
          <w:rFonts w:ascii="Times New Roman" w:eastAsia="Times New Roman" w:hAnsi="Times New Roman" w:cs="Times New Roman"/>
          <w:sz w:val="24"/>
          <w:szCs w:val="24"/>
          <w:lang w:eastAsia="ru-RU"/>
        </w:rPr>
        <w:t>аткие несложные аутентичные прагматические аудио- и видеотексты, выделяя значимую/нужную/ необходимую информацию;</w:t>
      </w:r>
    </w:p>
    <w:p w:rsidR="00C7182B" w:rsidRDefault="00C7182B" w:rsidP="00942A78">
      <w:pPr>
        <w:spacing w:after="0" w:line="240" w:lineRule="auto"/>
        <w:jc w:val="both"/>
        <w:rPr>
          <w:rFonts w:ascii="Times New Roman" w:eastAsia="Times New Roman" w:hAnsi="Times New Roman" w:cs="Times New Roman"/>
          <w:i/>
          <w:iCs/>
          <w:sz w:val="24"/>
          <w:szCs w:val="24"/>
          <w:lang w:eastAsia="ru-RU"/>
        </w:rPr>
      </w:pPr>
      <w:proofErr w:type="gramStart"/>
      <w:r w:rsidRPr="005B0C4A">
        <w:rPr>
          <w:rFonts w:ascii="Times New Roman" w:eastAsia="Times New Roman" w:hAnsi="Times New Roman" w:cs="Times New Roman"/>
          <w:i/>
          <w:iCs/>
          <w:sz w:val="24"/>
          <w:szCs w:val="24"/>
          <w:lang w:eastAsia="ru-RU"/>
        </w:rPr>
        <w:t>чтении</w:t>
      </w:r>
      <w:proofErr w:type="gramEnd"/>
      <w:r w:rsidRPr="005B0C4A">
        <w:rPr>
          <w:rFonts w:ascii="Times New Roman" w:eastAsia="Times New Roman" w:hAnsi="Times New Roman" w:cs="Times New Roman"/>
          <w:i/>
          <w:iCs/>
          <w:sz w:val="24"/>
          <w:szCs w:val="24"/>
          <w:lang w:eastAsia="ru-RU"/>
        </w:rPr>
        <w:t>:</w:t>
      </w:r>
    </w:p>
    <w:p w:rsidR="003A50B1" w:rsidRPr="003A50B1" w:rsidRDefault="003A50B1" w:rsidP="00942A78">
      <w:pPr>
        <w:spacing w:after="0" w:line="240" w:lineRule="auto"/>
        <w:jc w:val="both"/>
        <w:rPr>
          <w:rFonts w:ascii="Times New Roman" w:eastAsia="Calibri" w:hAnsi="Times New Roman" w:cs="Times New Roman"/>
          <w:i/>
          <w:sz w:val="24"/>
          <w:szCs w:val="24"/>
          <w:lang w:eastAsia="ru-RU"/>
        </w:rPr>
      </w:pPr>
      <w:r w:rsidRPr="003A50B1">
        <w:rPr>
          <w:rFonts w:ascii="Times New Roman" w:eastAsia="Times New Roman" w:hAnsi="Times New Roman" w:cs="Times New Roman"/>
          <w:i/>
          <w:sz w:val="24"/>
          <w:szCs w:val="24"/>
          <w:lang w:eastAsia="ru-RU"/>
        </w:rPr>
        <w:t>Ученик научится:</w:t>
      </w:r>
    </w:p>
    <w:p w:rsidR="00C7182B" w:rsidRPr="005B0C4A" w:rsidRDefault="00C7182B" w:rsidP="00942A78">
      <w:pPr>
        <w:spacing w:after="0" w:line="240" w:lineRule="auto"/>
        <w:jc w:val="both"/>
        <w:rPr>
          <w:rFonts w:ascii="Times New Roman" w:eastAsia="Times New Roman" w:hAnsi="Times New Roman" w:cs="Times New Roman"/>
          <w:i/>
          <w:iCs/>
          <w:sz w:val="24"/>
          <w:szCs w:val="24"/>
          <w:lang w:eastAsia="ru-RU"/>
        </w:rPr>
      </w:pPr>
      <w:r w:rsidRPr="005B0C4A">
        <w:rPr>
          <w:rFonts w:ascii="Times New Roman" w:eastAsia="Times New Roman" w:hAnsi="Times New Roman" w:cs="Times New Roman"/>
          <w:sz w:val="24"/>
          <w:szCs w:val="24"/>
          <w:lang w:eastAsia="ru-RU"/>
        </w:rPr>
        <w:t>читать аутентичные тексты разных жанров и стилей преимущественно с пониманием основного содержания;</w:t>
      </w:r>
    </w:p>
    <w:p w:rsidR="00C7182B"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3A50B1" w:rsidRPr="005B0C4A" w:rsidRDefault="003A50B1" w:rsidP="00942A78">
      <w:pPr>
        <w:spacing w:after="0" w:line="240" w:lineRule="auto"/>
        <w:jc w:val="both"/>
        <w:rPr>
          <w:rFonts w:ascii="Times New Roman" w:eastAsia="Times New Roman" w:hAnsi="Times New Roman" w:cs="Times New Roman"/>
          <w:sz w:val="24"/>
          <w:szCs w:val="24"/>
          <w:lang w:eastAsia="ru-RU"/>
        </w:rPr>
      </w:pPr>
      <w:r w:rsidRPr="003A50B1">
        <w:rPr>
          <w:rFonts w:ascii="Times New Roman" w:eastAsia="Times New Roman" w:hAnsi="Times New Roman" w:cs="Times New Roman"/>
          <w:i/>
          <w:sz w:val="24"/>
          <w:szCs w:val="24"/>
          <w:lang w:eastAsia="ru-RU"/>
        </w:rPr>
        <w:t>Ученик получит возможность научиться</w:t>
      </w:r>
      <w:r>
        <w:rPr>
          <w:rFonts w:ascii="Times New Roman" w:eastAsia="Times New Roman" w:hAnsi="Times New Roman" w:cs="Times New Roman"/>
          <w:i/>
          <w:sz w:val="24"/>
          <w:szCs w:val="24"/>
          <w:lang w:eastAsia="ru-RU"/>
        </w:rPr>
        <w:t>:</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читать аутентичные тексты с выборочным пониманием значимой/нужной/интересующей информации;</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i/>
          <w:iCs/>
          <w:sz w:val="24"/>
          <w:szCs w:val="24"/>
          <w:lang w:eastAsia="ru-RU"/>
        </w:rPr>
        <w:t>письменной речи:</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заполнять анкеты и формуляры;</w:t>
      </w:r>
    </w:p>
    <w:p w:rsidR="00C7182B"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3A50B1" w:rsidRPr="005B0C4A" w:rsidRDefault="003A50B1" w:rsidP="00942A78">
      <w:pPr>
        <w:spacing w:after="0" w:line="240" w:lineRule="auto"/>
        <w:jc w:val="both"/>
        <w:rPr>
          <w:rFonts w:ascii="Times New Roman" w:eastAsia="Times New Roman" w:hAnsi="Times New Roman" w:cs="Times New Roman"/>
          <w:sz w:val="24"/>
          <w:szCs w:val="24"/>
          <w:lang w:eastAsia="ru-RU"/>
        </w:rPr>
      </w:pPr>
      <w:r w:rsidRPr="003A50B1">
        <w:rPr>
          <w:rFonts w:ascii="Times New Roman" w:eastAsia="Times New Roman" w:hAnsi="Times New Roman" w:cs="Times New Roman"/>
          <w:i/>
          <w:sz w:val="24"/>
          <w:szCs w:val="24"/>
          <w:lang w:eastAsia="ru-RU"/>
        </w:rPr>
        <w:t>Ученик получит возможность научиться</w:t>
      </w:r>
      <w:r>
        <w:rPr>
          <w:rFonts w:ascii="Times New Roman" w:eastAsia="Times New Roman" w:hAnsi="Times New Roman" w:cs="Times New Roman"/>
          <w:i/>
          <w:sz w:val="24"/>
          <w:szCs w:val="24"/>
          <w:lang w:eastAsia="ru-RU"/>
        </w:rPr>
        <w:t>:</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составлять план, тезисы устного или письменного сообщения; кратко излагать результаты проектной деятельности.</w:t>
      </w:r>
    </w:p>
    <w:p w:rsidR="00C7182B" w:rsidRDefault="00C7182B" w:rsidP="00942A78">
      <w:pPr>
        <w:spacing w:after="0" w:line="240" w:lineRule="auto"/>
        <w:jc w:val="both"/>
        <w:rPr>
          <w:rFonts w:ascii="Times New Roman" w:eastAsia="Times New Roman" w:hAnsi="Times New Roman" w:cs="Times New Roman"/>
          <w:sz w:val="24"/>
          <w:szCs w:val="24"/>
          <w:u w:val="single"/>
          <w:lang w:eastAsia="ru-RU"/>
        </w:rPr>
      </w:pPr>
      <w:r w:rsidRPr="005B0C4A">
        <w:rPr>
          <w:rFonts w:ascii="Times New Roman" w:eastAsia="Times New Roman" w:hAnsi="Times New Roman" w:cs="Times New Roman"/>
          <w:sz w:val="24"/>
          <w:szCs w:val="24"/>
          <w:u w:val="single"/>
          <w:lang w:eastAsia="ru-RU"/>
        </w:rPr>
        <w:t>Языковая компетенция (владение языковыми средствами):</w:t>
      </w:r>
      <w:r w:rsidR="003A50B1">
        <w:rPr>
          <w:rFonts w:ascii="Times New Roman" w:eastAsia="Times New Roman" w:hAnsi="Times New Roman" w:cs="Times New Roman"/>
          <w:sz w:val="24"/>
          <w:szCs w:val="24"/>
          <w:u w:val="single"/>
          <w:lang w:eastAsia="ru-RU"/>
        </w:rPr>
        <w:t xml:space="preserve"> </w:t>
      </w:r>
    </w:p>
    <w:p w:rsidR="003A50B1" w:rsidRPr="003A50B1" w:rsidRDefault="003A50B1" w:rsidP="00942A78">
      <w:pPr>
        <w:spacing w:after="0" w:line="240" w:lineRule="auto"/>
        <w:jc w:val="both"/>
        <w:rPr>
          <w:rFonts w:ascii="Times New Roman" w:eastAsia="Calibri" w:hAnsi="Times New Roman" w:cs="Times New Roman"/>
          <w:i/>
          <w:sz w:val="24"/>
          <w:szCs w:val="24"/>
          <w:lang w:eastAsia="ru-RU"/>
        </w:rPr>
      </w:pPr>
      <w:r w:rsidRPr="003A50B1">
        <w:rPr>
          <w:rFonts w:ascii="Times New Roman" w:eastAsia="Times New Roman" w:hAnsi="Times New Roman" w:cs="Times New Roman"/>
          <w:i/>
          <w:sz w:val="24"/>
          <w:szCs w:val="24"/>
          <w:lang w:eastAsia="ru-RU"/>
        </w:rPr>
        <w:t>Ученик научится:</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применение правил написания слов, изученных в основной школе;</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адекватное произношение и различение на слух всех звуков иностранного языка; соблюдение правильного ударения в словах и фразах;</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распознавание и употребление в речи основных значений изученных лексических единиц (слов, словосочетаний, реплик клише речевого этикета);</w:t>
      </w:r>
    </w:p>
    <w:p w:rsidR="00C7182B"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lastRenderedPageBreak/>
        <w:t>знание основных способов словообразования (аффиксации, словосложения, конверсии);</w:t>
      </w:r>
    </w:p>
    <w:p w:rsidR="003A50B1" w:rsidRPr="005B0C4A" w:rsidRDefault="003A50B1" w:rsidP="00942A78">
      <w:pPr>
        <w:spacing w:after="0" w:line="240" w:lineRule="auto"/>
        <w:jc w:val="both"/>
        <w:rPr>
          <w:rFonts w:ascii="Times New Roman" w:eastAsia="Times New Roman" w:hAnsi="Times New Roman" w:cs="Times New Roman"/>
          <w:sz w:val="24"/>
          <w:szCs w:val="24"/>
          <w:lang w:eastAsia="ru-RU"/>
        </w:rPr>
      </w:pPr>
      <w:r w:rsidRPr="003A50B1">
        <w:rPr>
          <w:rFonts w:ascii="Times New Roman" w:eastAsia="Times New Roman" w:hAnsi="Times New Roman" w:cs="Times New Roman"/>
          <w:i/>
          <w:sz w:val="24"/>
          <w:szCs w:val="24"/>
          <w:lang w:eastAsia="ru-RU"/>
        </w:rPr>
        <w:t>Ученик получит возможность научиться</w:t>
      </w:r>
      <w:r>
        <w:rPr>
          <w:rFonts w:ascii="Times New Roman" w:eastAsia="Times New Roman" w:hAnsi="Times New Roman" w:cs="Times New Roman"/>
          <w:i/>
          <w:sz w:val="24"/>
          <w:szCs w:val="24"/>
          <w:lang w:eastAsia="ru-RU"/>
        </w:rPr>
        <w:t>:</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понимание и использование явлений многозначности слов иностранного языка, синонимии, антонимии и лексической сочетаемости;</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распознавание и употребление в речи основных морфологических форм и синтаксических конструкций изучаемого иностранного языка; знание признаков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знание основных различий систем иностранного и русского/родного языков.</w:t>
      </w:r>
    </w:p>
    <w:p w:rsidR="00C7182B" w:rsidRDefault="00C7182B" w:rsidP="00942A78">
      <w:pPr>
        <w:spacing w:after="0" w:line="240" w:lineRule="auto"/>
        <w:jc w:val="both"/>
        <w:rPr>
          <w:rFonts w:ascii="Times New Roman" w:eastAsia="Times New Roman" w:hAnsi="Times New Roman" w:cs="Times New Roman"/>
          <w:sz w:val="24"/>
          <w:szCs w:val="24"/>
          <w:u w:val="single"/>
          <w:lang w:eastAsia="ru-RU"/>
        </w:rPr>
      </w:pPr>
      <w:r w:rsidRPr="00F37BB7">
        <w:rPr>
          <w:rFonts w:ascii="Times New Roman" w:eastAsia="Times New Roman" w:hAnsi="Times New Roman" w:cs="Times New Roman"/>
          <w:sz w:val="24"/>
          <w:szCs w:val="24"/>
          <w:u w:val="single"/>
          <w:lang w:eastAsia="ru-RU"/>
        </w:rPr>
        <w:t>Социокультурная компетенция:</w:t>
      </w:r>
    </w:p>
    <w:p w:rsidR="003A50B1" w:rsidRPr="003A50B1" w:rsidRDefault="003A50B1" w:rsidP="00942A78">
      <w:pPr>
        <w:spacing w:after="0" w:line="240" w:lineRule="auto"/>
        <w:jc w:val="both"/>
        <w:rPr>
          <w:rFonts w:ascii="Times New Roman" w:eastAsia="Calibri" w:hAnsi="Times New Roman" w:cs="Times New Roman"/>
          <w:i/>
          <w:sz w:val="24"/>
          <w:szCs w:val="24"/>
          <w:lang w:eastAsia="ru-RU"/>
        </w:rPr>
      </w:pPr>
      <w:r w:rsidRPr="003A50B1">
        <w:rPr>
          <w:rFonts w:ascii="Times New Roman" w:eastAsia="Times New Roman" w:hAnsi="Times New Roman" w:cs="Times New Roman"/>
          <w:i/>
          <w:sz w:val="24"/>
          <w:szCs w:val="24"/>
          <w:lang w:eastAsia="ru-RU"/>
        </w:rPr>
        <w:t>Ученик научится:</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C7182B"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знание употребительной фоновой лексики и реалий страны/стран изучаемого языка, некоторых распространенных образцов фольклора (скороговорки, поговорки, пословицы);</w:t>
      </w:r>
    </w:p>
    <w:p w:rsidR="003A50B1" w:rsidRPr="005B0C4A" w:rsidRDefault="003A50B1" w:rsidP="00942A78">
      <w:pPr>
        <w:spacing w:after="0" w:line="240" w:lineRule="auto"/>
        <w:jc w:val="both"/>
        <w:rPr>
          <w:rFonts w:ascii="Times New Roman" w:eastAsia="Times New Roman" w:hAnsi="Times New Roman" w:cs="Times New Roman"/>
          <w:sz w:val="24"/>
          <w:szCs w:val="24"/>
          <w:lang w:eastAsia="ru-RU"/>
        </w:rPr>
      </w:pPr>
      <w:r w:rsidRPr="003A50B1">
        <w:rPr>
          <w:rFonts w:ascii="Times New Roman" w:eastAsia="Times New Roman" w:hAnsi="Times New Roman" w:cs="Times New Roman"/>
          <w:i/>
          <w:sz w:val="24"/>
          <w:szCs w:val="24"/>
          <w:lang w:eastAsia="ru-RU"/>
        </w:rPr>
        <w:t>Ученик получит возможность научиться</w:t>
      </w:r>
      <w:r>
        <w:rPr>
          <w:rFonts w:ascii="Times New Roman" w:eastAsia="Times New Roman" w:hAnsi="Times New Roman" w:cs="Times New Roman"/>
          <w:i/>
          <w:sz w:val="24"/>
          <w:szCs w:val="24"/>
          <w:lang w:eastAsia="ru-RU"/>
        </w:rPr>
        <w:t>:</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знакомство с образцами художественной, публицистической и научно-популярной литературы;</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представление о сходстве и различиях в традициях своей страны и стран изучаемого языка;</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понимание роли владения иностранными языками в современном мире.</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sz w:val="24"/>
          <w:szCs w:val="24"/>
          <w:u w:val="single"/>
          <w:lang w:eastAsia="ru-RU"/>
        </w:rPr>
        <w:t>Компенсаторная компетенция</w:t>
      </w:r>
      <w:r w:rsidRPr="005B0C4A">
        <w:rPr>
          <w:rFonts w:ascii="Times New Roman" w:eastAsia="Times New Roman" w:hAnsi="Times New Roman" w:cs="Times New Roman"/>
          <w:sz w:val="24"/>
          <w:szCs w:val="24"/>
          <w:lang w:eastAsia="ru-RU"/>
        </w:rPr>
        <w:t xml:space="preserve"> — умение выходить из трудного положения в условиях дефицита языковых сре</w:t>
      </w:r>
      <w:proofErr w:type="gramStart"/>
      <w:r w:rsidRPr="005B0C4A">
        <w:rPr>
          <w:rFonts w:ascii="Times New Roman" w:eastAsia="Times New Roman" w:hAnsi="Times New Roman" w:cs="Times New Roman"/>
          <w:sz w:val="24"/>
          <w:szCs w:val="24"/>
          <w:lang w:eastAsia="ru-RU"/>
        </w:rPr>
        <w:t>дств пр</w:t>
      </w:r>
      <w:proofErr w:type="gramEnd"/>
      <w:r w:rsidRPr="005B0C4A">
        <w:rPr>
          <w:rFonts w:ascii="Times New Roman" w:eastAsia="Times New Roman" w:hAnsi="Times New Roman" w:cs="Times New Roman"/>
          <w:sz w:val="24"/>
          <w:szCs w:val="24"/>
          <w:lang w:eastAsia="ru-RU"/>
        </w:rPr>
        <w:t>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i/>
          <w:iCs/>
          <w:sz w:val="24"/>
          <w:szCs w:val="24"/>
          <w:lang w:eastAsia="ru-RU"/>
        </w:rPr>
        <w:t xml:space="preserve">Б. </w:t>
      </w:r>
      <w:r w:rsidRPr="005B0C4A">
        <w:rPr>
          <w:rFonts w:ascii="Times New Roman" w:eastAsia="Times New Roman" w:hAnsi="Times New Roman" w:cs="Times New Roman"/>
          <w:sz w:val="24"/>
          <w:szCs w:val="24"/>
          <w:lang w:eastAsia="ru-RU"/>
        </w:rPr>
        <w:t>В познавательной сфере:</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proofErr w:type="gramStart"/>
      <w:r w:rsidRPr="005B0C4A">
        <w:rPr>
          <w:rFonts w:ascii="Times New Roman" w:eastAsia="Times New Roman" w:hAnsi="Times New Roman" w:cs="Times New Roman"/>
          <w:sz w:val="24"/>
          <w:szCs w:val="24"/>
          <w:lang w:eastAsia="ru-RU"/>
        </w:rPr>
        <w:t>умение сравнивать языковые явления родного и иностранного языков на уровне отдельных грамматических явлений, слов, словосочетаний, предложений;</w:t>
      </w:r>
      <w:proofErr w:type="gramEnd"/>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владение приемами работы с текстом: умение пользоваться определенной стратегией чтения/</w:t>
      </w:r>
      <w:proofErr w:type="spellStart"/>
      <w:r w:rsidRPr="005B0C4A">
        <w:rPr>
          <w:rFonts w:ascii="Times New Roman" w:eastAsia="Times New Roman" w:hAnsi="Times New Roman" w:cs="Times New Roman"/>
          <w:sz w:val="24"/>
          <w:szCs w:val="24"/>
          <w:lang w:eastAsia="ru-RU"/>
        </w:rPr>
        <w:t>аудирования</w:t>
      </w:r>
      <w:proofErr w:type="spellEnd"/>
      <w:r w:rsidRPr="005B0C4A">
        <w:rPr>
          <w:rFonts w:ascii="Times New Roman" w:eastAsia="Times New Roman" w:hAnsi="Times New Roman" w:cs="Times New Roman"/>
          <w:sz w:val="24"/>
          <w:szCs w:val="24"/>
          <w:lang w:eastAsia="ru-RU"/>
        </w:rPr>
        <w:t xml:space="preserve"> в зависимости от коммуникативной задачи (читать/слушать текст с разной глубиной понимания);</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готовность и умение осуществлять индивидуальную и совместную проектную работу;</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владение способами и приемами дальнейшего самостоятельного изучения иностранных языков.</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i/>
          <w:iCs/>
          <w:sz w:val="24"/>
          <w:szCs w:val="24"/>
          <w:lang w:eastAsia="ru-RU"/>
        </w:rPr>
        <w:t xml:space="preserve">В. </w:t>
      </w:r>
      <w:r w:rsidRPr="005B0C4A">
        <w:rPr>
          <w:rFonts w:ascii="Times New Roman" w:eastAsia="Times New Roman" w:hAnsi="Times New Roman" w:cs="Times New Roman"/>
          <w:sz w:val="24"/>
          <w:szCs w:val="24"/>
          <w:lang w:eastAsia="ru-RU"/>
        </w:rPr>
        <w:t>В ценностно-ориентационной сфере:</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представление о языке как средстве выражения чувств, эмоций, основе культуры мышления;</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 xml:space="preserve">представление о целостном </w:t>
      </w:r>
      <w:proofErr w:type="spellStart"/>
      <w:r w:rsidRPr="005B0C4A">
        <w:rPr>
          <w:rFonts w:ascii="Times New Roman" w:eastAsia="Times New Roman" w:hAnsi="Times New Roman" w:cs="Times New Roman"/>
          <w:sz w:val="24"/>
          <w:szCs w:val="24"/>
          <w:lang w:eastAsia="ru-RU"/>
        </w:rPr>
        <w:t>полиязычном</w:t>
      </w:r>
      <w:proofErr w:type="spellEnd"/>
      <w:r w:rsidRPr="005B0C4A">
        <w:rPr>
          <w:rFonts w:ascii="Times New Roman" w:eastAsia="Times New Roman" w:hAnsi="Times New Roman" w:cs="Times New Roman"/>
          <w:sz w:val="24"/>
          <w:szCs w:val="24"/>
          <w:lang w:eastAsia="ru-RU"/>
        </w:rPr>
        <w:t>,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i/>
          <w:iCs/>
          <w:sz w:val="24"/>
          <w:szCs w:val="24"/>
          <w:lang w:eastAsia="ru-RU"/>
        </w:rPr>
        <w:t xml:space="preserve">Г. </w:t>
      </w:r>
      <w:r w:rsidRPr="005B0C4A">
        <w:rPr>
          <w:rFonts w:ascii="Times New Roman" w:eastAsia="Times New Roman" w:hAnsi="Times New Roman" w:cs="Times New Roman"/>
          <w:sz w:val="24"/>
          <w:szCs w:val="24"/>
          <w:lang w:eastAsia="ru-RU"/>
        </w:rPr>
        <w:t>В эстетической сфере:</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lastRenderedPageBreak/>
        <w:t>владение элементарными средствами выражения чувств и эмоций на иностранном языке;</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стремление к знакомству с образцами художественного творчества на иностранном языке и средствами иностранного языка;</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развитие чувства прекрасного в процессе обсуждения современных тенденций в живописи, музыке, литературе.</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i/>
          <w:iCs/>
          <w:sz w:val="24"/>
          <w:szCs w:val="24"/>
          <w:lang w:eastAsia="ru-RU"/>
        </w:rPr>
        <w:t xml:space="preserve">Д. </w:t>
      </w:r>
      <w:r w:rsidRPr="005B0C4A">
        <w:rPr>
          <w:rFonts w:ascii="Times New Roman" w:eastAsia="Times New Roman" w:hAnsi="Times New Roman" w:cs="Times New Roman"/>
          <w:sz w:val="24"/>
          <w:szCs w:val="24"/>
          <w:lang w:eastAsia="ru-RU"/>
        </w:rPr>
        <w:t>В трудовой сфере:</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sz w:val="24"/>
          <w:szCs w:val="24"/>
          <w:lang w:eastAsia="ru-RU"/>
        </w:rPr>
        <w:t>умение рационально планировать свой учебный труд;</w:t>
      </w:r>
    </w:p>
    <w:p w:rsidR="00C7182B" w:rsidRPr="005B0C4A" w:rsidRDefault="00C7182B"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умение работать в соответствии с намеченным планом.</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i/>
          <w:iCs/>
          <w:sz w:val="24"/>
          <w:szCs w:val="24"/>
          <w:lang w:eastAsia="ru-RU"/>
        </w:rPr>
        <w:t xml:space="preserve">Е. </w:t>
      </w:r>
      <w:r w:rsidRPr="005B0C4A">
        <w:rPr>
          <w:rFonts w:ascii="Times New Roman" w:eastAsia="Times New Roman" w:hAnsi="Times New Roman" w:cs="Times New Roman"/>
          <w:sz w:val="24"/>
          <w:szCs w:val="24"/>
          <w:lang w:eastAsia="ru-RU"/>
        </w:rPr>
        <w:t>В физической сфере:</w:t>
      </w:r>
    </w:p>
    <w:p w:rsidR="00C7182B" w:rsidRPr="005B0C4A" w:rsidRDefault="00C7182B"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sz w:val="24"/>
          <w:szCs w:val="24"/>
          <w:lang w:eastAsia="ru-RU"/>
        </w:rPr>
        <w:t>стремление вести здоровый образ жизни (режим труда и отдыха, питание, спорт, фитнес).</w:t>
      </w:r>
    </w:p>
    <w:p w:rsidR="008F2EE9" w:rsidRPr="005B0C4A" w:rsidRDefault="008F2EE9" w:rsidP="00942A78">
      <w:pPr>
        <w:spacing w:after="0" w:line="240" w:lineRule="auto"/>
        <w:jc w:val="both"/>
        <w:rPr>
          <w:rFonts w:ascii="Times New Roman" w:eastAsia="Times New Roman" w:hAnsi="Times New Roman" w:cs="Times New Roman"/>
          <w:sz w:val="24"/>
          <w:szCs w:val="24"/>
          <w:lang w:eastAsia="ar-SA"/>
        </w:rPr>
      </w:pPr>
    </w:p>
    <w:p w:rsidR="00246172" w:rsidRPr="00246172" w:rsidRDefault="008F2EE9" w:rsidP="0024617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ar-SA"/>
        </w:rPr>
        <w:t xml:space="preserve">           </w:t>
      </w:r>
      <w:proofErr w:type="spellStart"/>
      <w:r w:rsidR="00246172" w:rsidRPr="00246172">
        <w:rPr>
          <w:rFonts w:ascii="Times New Roman" w:eastAsia="Times New Roman" w:hAnsi="Times New Roman" w:cs="Times New Roman"/>
          <w:b/>
          <w:sz w:val="24"/>
          <w:szCs w:val="24"/>
          <w:lang w:eastAsia="ru-RU"/>
        </w:rPr>
        <w:t>Общеучебные</w:t>
      </w:r>
      <w:proofErr w:type="spellEnd"/>
      <w:r w:rsidR="00246172" w:rsidRPr="00246172">
        <w:rPr>
          <w:rFonts w:ascii="Times New Roman" w:eastAsia="Times New Roman" w:hAnsi="Times New Roman" w:cs="Times New Roman"/>
          <w:b/>
          <w:sz w:val="24"/>
          <w:szCs w:val="24"/>
          <w:lang w:eastAsia="ru-RU"/>
        </w:rPr>
        <w:t xml:space="preserve"> умения и универсальные способы деятельности</w:t>
      </w:r>
    </w:p>
    <w:p w:rsidR="00246172" w:rsidRPr="00246172" w:rsidRDefault="00246172" w:rsidP="00246172">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ru-RU"/>
        </w:rPr>
        <w:t>Формируются и совершенствуются умения:</w:t>
      </w:r>
    </w:p>
    <w:p w:rsidR="00246172" w:rsidRPr="00246172" w:rsidRDefault="00246172" w:rsidP="00246172">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ru-RU"/>
        </w:rPr>
        <w:t>— работать с информацией: сокращение, расширение устной и письменной информации, создание второго текста по аналогии, заполнение таблиц;</w:t>
      </w:r>
    </w:p>
    <w:p w:rsidR="00246172" w:rsidRPr="00246172" w:rsidRDefault="00246172" w:rsidP="00246172">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ru-RU"/>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246172" w:rsidRPr="00246172" w:rsidRDefault="00246172" w:rsidP="00246172">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ru-RU"/>
        </w:rPr>
        <w:t xml:space="preserve">— работать с разными источниками на иностранном языке: справочными материалами, словарями, </w:t>
      </w:r>
      <w:proofErr w:type="spellStart"/>
      <w:r w:rsidRPr="00246172">
        <w:rPr>
          <w:rFonts w:ascii="Times New Roman" w:eastAsia="Times New Roman" w:hAnsi="Times New Roman" w:cs="Times New Roman"/>
          <w:sz w:val="24"/>
          <w:szCs w:val="24"/>
          <w:lang w:eastAsia="ru-RU"/>
        </w:rPr>
        <w:t>интернет-ресурсами</w:t>
      </w:r>
      <w:proofErr w:type="spellEnd"/>
      <w:r w:rsidRPr="00246172">
        <w:rPr>
          <w:rFonts w:ascii="Times New Roman" w:eastAsia="Times New Roman" w:hAnsi="Times New Roman" w:cs="Times New Roman"/>
          <w:sz w:val="24"/>
          <w:szCs w:val="24"/>
          <w:lang w:eastAsia="ru-RU"/>
        </w:rPr>
        <w:t>, литературой;</w:t>
      </w:r>
    </w:p>
    <w:p w:rsidR="00246172" w:rsidRPr="00246172" w:rsidRDefault="00246172" w:rsidP="0024617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roofErr w:type="gramStart"/>
      <w:r w:rsidRPr="00246172">
        <w:rPr>
          <w:rFonts w:ascii="Times New Roman" w:eastAsia="Times New Roman" w:hAnsi="Times New Roman" w:cs="Times New Roman"/>
          <w:sz w:val="24"/>
          <w:szCs w:val="24"/>
          <w:lang w:eastAsia="ru-RU"/>
        </w:rPr>
        <w:t xml:space="preserve">—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w:t>
      </w:r>
      <w:proofErr w:type="spellStart"/>
      <w:r w:rsidRPr="00246172">
        <w:rPr>
          <w:rFonts w:ascii="Times New Roman" w:eastAsia="Times New Roman" w:hAnsi="Times New Roman" w:cs="Times New Roman"/>
          <w:sz w:val="24"/>
          <w:szCs w:val="24"/>
          <w:lang w:eastAsia="ru-RU"/>
        </w:rPr>
        <w:t>интервьюиро-вание</w:t>
      </w:r>
      <w:proofErr w:type="spellEnd"/>
      <w:r w:rsidRPr="00246172">
        <w:rPr>
          <w:rFonts w:ascii="Times New Roman" w:eastAsia="Times New Roman" w:hAnsi="Times New Roman" w:cs="Times New Roman"/>
          <w:sz w:val="24"/>
          <w:szCs w:val="24"/>
          <w:lang w:eastAsia="ru-RU"/>
        </w:rPr>
        <w:t>),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roofErr w:type="gramEnd"/>
    </w:p>
    <w:p w:rsidR="00246172" w:rsidRPr="00246172" w:rsidRDefault="00246172" w:rsidP="0024617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ru-RU"/>
        </w:rPr>
        <w:t>— самостоятельно работать, рационально организовывая свой труд в классе и дома.</w:t>
      </w:r>
    </w:p>
    <w:p w:rsidR="00246172" w:rsidRPr="00246172" w:rsidRDefault="00246172" w:rsidP="0024617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ru-RU"/>
        </w:rPr>
      </w:pPr>
      <w:r w:rsidRPr="00246172">
        <w:rPr>
          <w:rFonts w:ascii="Times New Roman" w:eastAsia="Times New Roman" w:hAnsi="Times New Roman" w:cs="Times New Roman"/>
          <w:b/>
          <w:sz w:val="24"/>
          <w:szCs w:val="24"/>
          <w:lang w:eastAsia="ru-RU"/>
        </w:rPr>
        <w:t>Специальные учебные умения</w:t>
      </w:r>
    </w:p>
    <w:p w:rsidR="00246172" w:rsidRPr="00246172" w:rsidRDefault="00246172" w:rsidP="00246172">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ru-RU"/>
        </w:rPr>
        <w:t>Формируются и совершенствуются умения:</w:t>
      </w:r>
    </w:p>
    <w:p w:rsidR="00246172" w:rsidRPr="00246172" w:rsidRDefault="00246172" w:rsidP="00246172">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ru-RU"/>
        </w:rPr>
        <w:t>— находить ключевые слова и социокультурные реалии при работе с текстом;</w:t>
      </w:r>
    </w:p>
    <w:p w:rsidR="00246172" w:rsidRPr="00246172" w:rsidRDefault="00246172" w:rsidP="00246172">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ru-RU"/>
        </w:rPr>
        <w:t>— </w:t>
      </w:r>
      <w:proofErr w:type="spellStart"/>
      <w:r w:rsidRPr="00246172">
        <w:rPr>
          <w:rFonts w:ascii="Times New Roman" w:eastAsia="Times New Roman" w:hAnsi="Times New Roman" w:cs="Times New Roman"/>
          <w:sz w:val="24"/>
          <w:szCs w:val="24"/>
          <w:lang w:eastAsia="ru-RU"/>
        </w:rPr>
        <w:t>семантизировать</w:t>
      </w:r>
      <w:proofErr w:type="spellEnd"/>
      <w:r w:rsidRPr="00246172">
        <w:rPr>
          <w:rFonts w:ascii="Times New Roman" w:eastAsia="Times New Roman" w:hAnsi="Times New Roman" w:cs="Times New Roman"/>
          <w:sz w:val="24"/>
          <w:szCs w:val="24"/>
          <w:lang w:eastAsia="ru-RU"/>
        </w:rPr>
        <w:t xml:space="preserve"> слова на основе языковой догадки;</w:t>
      </w:r>
    </w:p>
    <w:p w:rsidR="00246172" w:rsidRPr="00246172" w:rsidRDefault="00246172" w:rsidP="00246172">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ru-RU"/>
        </w:rPr>
        <w:t>— осуществлять словообразовательный анализ;</w:t>
      </w:r>
    </w:p>
    <w:p w:rsidR="00246172" w:rsidRPr="00246172" w:rsidRDefault="00246172" w:rsidP="00246172">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ru-RU"/>
        </w:rPr>
        <w:t>— выборочно использовать перевод;</w:t>
      </w:r>
    </w:p>
    <w:p w:rsidR="00246172" w:rsidRPr="00246172" w:rsidRDefault="00246172" w:rsidP="00246172">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ru-RU"/>
        </w:rPr>
        <w:t>— пользоваться двуязычным и толковым словарями;</w:t>
      </w:r>
    </w:p>
    <w:p w:rsidR="00246172" w:rsidRPr="00246172" w:rsidRDefault="00246172" w:rsidP="0024617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246172">
        <w:rPr>
          <w:rFonts w:ascii="Times New Roman" w:eastAsia="Times New Roman" w:hAnsi="Times New Roman" w:cs="Times New Roman"/>
          <w:sz w:val="24"/>
          <w:szCs w:val="24"/>
          <w:lang w:eastAsia="ru-RU"/>
        </w:rPr>
        <w:t xml:space="preserve">— участвовать в проектной деятельности </w:t>
      </w:r>
      <w:proofErr w:type="spellStart"/>
      <w:r w:rsidRPr="00246172">
        <w:rPr>
          <w:rFonts w:ascii="Times New Roman" w:eastAsia="Times New Roman" w:hAnsi="Times New Roman" w:cs="Times New Roman"/>
          <w:sz w:val="24"/>
          <w:szCs w:val="24"/>
          <w:lang w:eastAsia="ru-RU"/>
        </w:rPr>
        <w:t>межпредметного</w:t>
      </w:r>
      <w:proofErr w:type="spellEnd"/>
      <w:r w:rsidRPr="00246172">
        <w:rPr>
          <w:rFonts w:ascii="Times New Roman" w:eastAsia="Times New Roman" w:hAnsi="Times New Roman" w:cs="Times New Roman"/>
          <w:sz w:val="24"/>
          <w:szCs w:val="24"/>
          <w:lang w:eastAsia="ru-RU"/>
        </w:rPr>
        <w:t xml:space="preserve"> характера.</w:t>
      </w:r>
    </w:p>
    <w:p w:rsidR="005437C2" w:rsidRDefault="005437C2" w:rsidP="00942A78">
      <w:pPr>
        <w:spacing w:after="0" w:line="240" w:lineRule="auto"/>
        <w:jc w:val="both"/>
        <w:rPr>
          <w:rFonts w:ascii="Times New Roman" w:eastAsia="Times New Roman" w:hAnsi="Times New Roman" w:cs="Times New Roman"/>
          <w:sz w:val="24"/>
          <w:szCs w:val="24"/>
          <w:lang w:eastAsia="ru-RU"/>
        </w:rPr>
      </w:pPr>
    </w:p>
    <w:p w:rsidR="008F2EE9" w:rsidRDefault="008F2EE9" w:rsidP="00942A78">
      <w:pPr>
        <w:spacing w:after="0" w:line="240" w:lineRule="auto"/>
        <w:jc w:val="both"/>
        <w:rPr>
          <w:rFonts w:ascii="Times New Roman" w:eastAsia="Times New Roman" w:hAnsi="Times New Roman" w:cs="Times New Roman"/>
          <w:b/>
          <w:sz w:val="24"/>
          <w:szCs w:val="24"/>
          <w:lang w:eastAsia="ar-SA"/>
        </w:rPr>
      </w:pPr>
      <w:r w:rsidRPr="005B0C4A">
        <w:rPr>
          <w:rFonts w:ascii="Times New Roman" w:eastAsia="Times New Roman" w:hAnsi="Times New Roman" w:cs="Times New Roman"/>
          <w:sz w:val="24"/>
          <w:szCs w:val="24"/>
          <w:lang w:eastAsia="ar-SA"/>
        </w:rPr>
        <w:t xml:space="preserve">                                                         </w:t>
      </w:r>
      <w:r w:rsidRPr="005B0C4A">
        <w:rPr>
          <w:rFonts w:ascii="Times New Roman" w:eastAsia="Times New Roman" w:hAnsi="Times New Roman" w:cs="Times New Roman"/>
          <w:b/>
          <w:sz w:val="24"/>
          <w:szCs w:val="24"/>
          <w:lang w:eastAsia="ar-SA"/>
        </w:rPr>
        <w:t xml:space="preserve">  Содержание учебного предмета.</w:t>
      </w:r>
      <w:r w:rsidR="00C7182B" w:rsidRPr="005B0C4A">
        <w:rPr>
          <w:rFonts w:ascii="Times New Roman" w:eastAsia="Times New Roman" w:hAnsi="Times New Roman" w:cs="Times New Roman"/>
          <w:b/>
          <w:sz w:val="24"/>
          <w:szCs w:val="24"/>
          <w:lang w:eastAsia="ar-SA"/>
        </w:rPr>
        <w:t xml:space="preserve"> </w:t>
      </w:r>
    </w:p>
    <w:p w:rsidR="00F37BB7" w:rsidRPr="002135DA" w:rsidRDefault="00B20A06" w:rsidP="002135DA">
      <w:pPr>
        <w:spacing w:after="0" w:line="240" w:lineRule="auto"/>
        <w:ind w:firstLine="708"/>
        <w:jc w:val="both"/>
        <w:rPr>
          <w:rFonts w:ascii="Times New Roman" w:hAnsi="Times New Roman" w:cs="Times New Roman"/>
          <w:b/>
          <w:sz w:val="24"/>
          <w:szCs w:val="24"/>
        </w:rPr>
      </w:pPr>
      <w:r w:rsidRPr="002135DA">
        <w:rPr>
          <w:rFonts w:ascii="Times New Roman" w:hAnsi="Times New Roman" w:cs="Times New Roman"/>
          <w:b/>
          <w:sz w:val="24"/>
          <w:szCs w:val="24"/>
        </w:rPr>
        <w:t>Содержание образования в 5-7 классах</w:t>
      </w:r>
    </w:p>
    <w:p w:rsidR="00796A0C" w:rsidRPr="005B0C4A" w:rsidRDefault="00796A0C"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w:t>
      </w:r>
      <w:r w:rsidR="00F37BB7">
        <w:rPr>
          <w:rFonts w:ascii="Times New Roman" w:hAnsi="Times New Roman" w:cs="Times New Roman"/>
          <w:sz w:val="24"/>
          <w:szCs w:val="24"/>
        </w:rPr>
        <w:tab/>
      </w:r>
      <w:r w:rsidRPr="005B0C4A">
        <w:rPr>
          <w:rFonts w:ascii="Times New Roman" w:hAnsi="Times New Roman" w:cs="Times New Roman"/>
          <w:sz w:val="24"/>
          <w:szCs w:val="24"/>
        </w:rPr>
        <w:t>Речевая компетенция</w:t>
      </w:r>
    </w:p>
    <w:p w:rsidR="00B20A06"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w:t>
      </w:r>
      <w:r w:rsidR="00F37BB7">
        <w:rPr>
          <w:rFonts w:ascii="Times New Roman" w:hAnsi="Times New Roman" w:cs="Times New Roman"/>
          <w:sz w:val="24"/>
          <w:szCs w:val="24"/>
        </w:rPr>
        <w:tab/>
      </w:r>
      <w:r w:rsidRPr="005B0C4A">
        <w:rPr>
          <w:rFonts w:ascii="Times New Roman" w:hAnsi="Times New Roman" w:cs="Times New Roman"/>
          <w:sz w:val="24"/>
          <w:szCs w:val="24"/>
        </w:rPr>
        <w:t>Предметное содержание устной и письменной речи</w:t>
      </w:r>
    </w:p>
    <w:p w:rsidR="00B20A06"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Предметное содержание устной и письменной речи, предлагаемое в авторской программе,</w:t>
      </w:r>
    </w:p>
    <w:p w:rsidR="00B20A06"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полностью включает темы, предусмотренные стандартом по и</w:t>
      </w:r>
      <w:r w:rsidR="00356C9A" w:rsidRPr="005B0C4A">
        <w:rPr>
          <w:rFonts w:ascii="Times New Roman" w:hAnsi="Times New Roman" w:cs="Times New Roman"/>
          <w:sz w:val="24"/>
          <w:szCs w:val="24"/>
        </w:rPr>
        <w:t xml:space="preserve">ностранным языкам. Ряд тем рассматривается более подробно. </w:t>
      </w:r>
      <w:r w:rsidRPr="005B0C4A">
        <w:rPr>
          <w:rFonts w:ascii="Times New Roman" w:hAnsi="Times New Roman" w:cs="Times New Roman"/>
          <w:sz w:val="24"/>
          <w:szCs w:val="24"/>
        </w:rPr>
        <w:t>Учащиеся учатся общаться в ситуациях социально-бытово</w:t>
      </w:r>
      <w:r w:rsidR="00356C9A" w:rsidRPr="005B0C4A">
        <w:rPr>
          <w:rFonts w:ascii="Times New Roman" w:hAnsi="Times New Roman" w:cs="Times New Roman"/>
          <w:sz w:val="24"/>
          <w:szCs w:val="24"/>
        </w:rPr>
        <w:t>й, учебно-трудовой и социально-</w:t>
      </w:r>
      <w:r w:rsidRPr="005B0C4A">
        <w:rPr>
          <w:rFonts w:ascii="Times New Roman" w:hAnsi="Times New Roman" w:cs="Times New Roman"/>
          <w:sz w:val="24"/>
          <w:szCs w:val="24"/>
        </w:rPr>
        <w:t>культурной сфер общения в рамках следующей тематики:</w:t>
      </w:r>
    </w:p>
    <w:p w:rsidR="00B20A06"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i/>
          <w:iCs/>
          <w:sz w:val="24"/>
          <w:szCs w:val="24"/>
        </w:rPr>
        <w:t xml:space="preserve">Я, моя семья, мои друзья. </w:t>
      </w:r>
      <w:r w:rsidRPr="005B0C4A">
        <w:rPr>
          <w:rFonts w:ascii="Times New Roman" w:hAnsi="Times New Roman" w:cs="Times New Roman"/>
          <w:sz w:val="24"/>
          <w:szCs w:val="24"/>
        </w:rPr>
        <w:t>Члены моей семьи (внешность, черты характера, профессии, хобби).</w:t>
      </w:r>
    </w:p>
    <w:p w:rsidR="00B20A06"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Взаимоотношения в семье. Семейные праздники. Дом. Помощь по дому. Покупки. Еда. Моя одежда.</w:t>
      </w:r>
    </w:p>
    <w:p w:rsidR="00B20A06"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Молодежная мода. Здоровый образ жизни: посещение врача, спор</w:t>
      </w:r>
      <w:r w:rsidR="00356C9A" w:rsidRPr="005B0C4A">
        <w:rPr>
          <w:rFonts w:ascii="Times New Roman" w:hAnsi="Times New Roman" w:cs="Times New Roman"/>
          <w:sz w:val="24"/>
          <w:szCs w:val="24"/>
        </w:rPr>
        <w:t>т, правильное питание, отказ от</w:t>
      </w:r>
      <w:r w:rsidR="00CD1016" w:rsidRPr="005B0C4A">
        <w:rPr>
          <w:rFonts w:ascii="Times New Roman" w:hAnsi="Times New Roman" w:cs="Times New Roman"/>
          <w:sz w:val="24"/>
          <w:szCs w:val="24"/>
        </w:rPr>
        <w:t xml:space="preserve"> </w:t>
      </w:r>
      <w:r w:rsidRPr="005B0C4A">
        <w:rPr>
          <w:rFonts w:ascii="Times New Roman" w:hAnsi="Times New Roman" w:cs="Times New Roman"/>
          <w:sz w:val="24"/>
          <w:szCs w:val="24"/>
        </w:rPr>
        <w:t>вредных привычек. Характер и увлечения друзей. Взаимоотношения с друзьями.</w:t>
      </w:r>
    </w:p>
    <w:p w:rsidR="00B20A06"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i/>
          <w:iCs/>
          <w:sz w:val="24"/>
          <w:szCs w:val="24"/>
        </w:rPr>
        <w:t xml:space="preserve">Мир моих увлечений. </w:t>
      </w:r>
      <w:r w:rsidRPr="005B0C4A">
        <w:rPr>
          <w:rFonts w:ascii="Times New Roman" w:hAnsi="Times New Roman" w:cs="Times New Roman"/>
          <w:sz w:val="24"/>
          <w:szCs w:val="24"/>
        </w:rPr>
        <w:t>Любимые занятия и развлечения (спортивны</w:t>
      </w:r>
      <w:r w:rsidR="00356C9A" w:rsidRPr="005B0C4A">
        <w:rPr>
          <w:rFonts w:ascii="Times New Roman" w:hAnsi="Times New Roman" w:cs="Times New Roman"/>
          <w:sz w:val="24"/>
          <w:szCs w:val="24"/>
        </w:rPr>
        <w:t xml:space="preserve">е занятия, чтение, телевидение, </w:t>
      </w:r>
      <w:r w:rsidRPr="005B0C4A">
        <w:rPr>
          <w:rFonts w:ascii="Times New Roman" w:hAnsi="Times New Roman" w:cs="Times New Roman"/>
          <w:sz w:val="24"/>
          <w:szCs w:val="24"/>
        </w:rPr>
        <w:t>участие в викторинах и конкурсах, компьютер, интернет). Животные на воле и в неволе.</w:t>
      </w:r>
    </w:p>
    <w:p w:rsidR="00B20A06"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Путешествия.</w:t>
      </w:r>
    </w:p>
    <w:p w:rsidR="00B20A06"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i/>
          <w:iCs/>
          <w:sz w:val="24"/>
          <w:szCs w:val="24"/>
        </w:rPr>
        <w:lastRenderedPageBreak/>
        <w:t xml:space="preserve">Школьное образование. </w:t>
      </w:r>
      <w:r w:rsidRPr="005B0C4A">
        <w:rPr>
          <w:rFonts w:ascii="Times New Roman" w:hAnsi="Times New Roman" w:cs="Times New Roman"/>
          <w:sz w:val="24"/>
          <w:szCs w:val="24"/>
        </w:rPr>
        <w:t>Школьная жизнь: взаимоотношен</w:t>
      </w:r>
      <w:r w:rsidR="00356C9A" w:rsidRPr="005B0C4A">
        <w:rPr>
          <w:rFonts w:ascii="Times New Roman" w:hAnsi="Times New Roman" w:cs="Times New Roman"/>
          <w:sz w:val="24"/>
          <w:szCs w:val="24"/>
        </w:rPr>
        <w:t xml:space="preserve">ия между учителями и учениками, </w:t>
      </w:r>
      <w:r w:rsidRPr="005B0C4A">
        <w:rPr>
          <w:rFonts w:ascii="Times New Roman" w:hAnsi="Times New Roman" w:cs="Times New Roman"/>
          <w:sz w:val="24"/>
          <w:szCs w:val="24"/>
        </w:rPr>
        <w:t>между учащимися, правила поведения в школе, наказания, шко</w:t>
      </w:r>
      <w:r w:rsidR="00356C9A" w:rsidRPr="005B0C4A">
        <w:rPr>
          <w:rFonts w:ascii="Times New Roman" w:hAnsi="Times New Roman" w:cs="Times New Roman"/>
          <w:sz w:val="24"/>
          <w:szCs w:val="24"/>
        </w:rPr>
        <w:t xml:space="preserve">льная форма. Учебные предметы и </w:t>
      </w:r>
      <w:r w:rsidRPr="005B0C4A">
        <w:rPr>
          <w:rFonts w:ascii="Times New Roman" w:hAnsi="Times New Roman" w:cs="Times New Roman"/>
          <w:sz w:val="24"/>
          <w:szCs w:val="24"/>
        </w:rPr>
        <w:t xml:space="preserve">отношение к ним. Школьная жизнь зарубежных </w:t>
      </w:r>
      <w:r w:rsidR="00356C9A" w:rsidRPr="005B0C4A">
        <w:rPr>
          <w:rFonts w:ascii="Times New Roman" w:hAnsi="Times New Roman" w:cs="Times New Roman"/>
          <w:sz w:val="24"/>
          <w:szCs w:val="24"/>
        </w:rPr>
        <w:t xml:space="preserve">сверстников: типы школ, учебные </w:t>
      </w:r>
      <w:r w:rsidRPr="005B0C4A">
        <w:rPr>
          <w:rFonts w:ascii="Times New Roman" w:hAnsi="Times New Roman" w:cs="Times New Roman"/>
          <w:sz w:val="24"/>
          <w:szCs w:val="24"/>
        </w:rPr>
        <w:t>предметы.</w:t>
      </w:r>
    </w:p>
    <w:p w:rsidR="00B20A06"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Каникулы. Международные школьные обмены. Выбор професс</w:t>
      </w:r>
      <w:r w:rsidR="00356C9A" w:rsidRPr="005B0C4A">
        <w:rPr>
          <w:rFonts w:ascii="Times New Roman" w:hAnsi="Times New Roman" w:cs="Times New Roman"/>
          <w:sz w:val="24"/>
          <w:szCs w:val="24"/>
        </w:rPr>
        <w:t xml:space="preserve">ии. Роль английского и русского </w:t>
      </w:r>
      <w:r w:rsidRPr="005B0C4A">
        <w:rPr>
          <w:rFonts w:ascii="Times New Roman" w:hAnsi="Times New Roman" w:cs="Times New Roman"/>
          <w:sz w:val="24"/>
          <w:szCs w:val="24"/>
        </w:rPr>
        <w:t>языков в современном мире.</w:t>
      </w:r>
    </w:p>
    <w:p w:rsidR="00B20A06"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i/>
          <w:iCs/>
          <w:sz w:val="24"/>
          <w:szCs w:val="24"/>
        </w:rPr>
        <w:t xml:space="preserve">Мир вокруг меня. </w:t>
      </w:r>
      <w:r w:rsidRPr="005B0C4A">
        <w:rPr>
          <w:rFonts w:ascii="Times New Roman" w:hAnsi="Times New Roman" w:cs="Times New Roman"/>
          <w:sz w:val="24"/>
          <w:szCs w:val="24"/>
        </w:rPr>
        <w:t>В городе и за городом. Ориентация в город</w:t>
      </w:r>
      <w:r w:rsidR="00356C9A" w:rsidRPr="005B0C4A">
        <w:rPr>
          <w:rFonts w:ascii="Times New Roman" w:hAnsi="Times New Roman" w:cs="Times New Roman"/>
          <w:sz w:val="24"/>
          <w:szCs w:val="24"/>
        </w:rPr>
        <w:t>е. Транспорт. Достопримечатель</w:t>
      </w:r>
      <w:r w:rsidRPr="005B0C4A">
        <w:rPr>
          <w:rFonts w:ascii="Times New Roman" w:hAnsi="Times New Roman" w:cs="Times New Roman"/>
          <w:sz w:val="24"/>
          <w:szCs w:val="24"/>
        </w:rPr>
        <w:t>ности родного города. Средства коммуникации (телефон, ком</w:t>
      </w:r>
      <w:r w:rsidR="00356C9A" w:rsidRPr="005B0C4A">
        <w:rPr>
          <w:rFonts w:ascii="Times New Roman" w:hAnsi="Times New Roman" w:cs="Times New Roman"/>
          <w:sz w:val="24"/>
          <w:szCs w:val="24"/>
        </w:rPr>
        <w:t xml:space="preserve">пьютер). Будущее нашей планеты: </w:t>
      </w:r>
      <w:r w:rsidRPr="005B0C4A">
        <w:rPr>
          <w:rFonts w:ascii="Times New Roman" w:hAnsi="Times New Roman" w:cs="Times New Roman"/>
          <w:sz w:val="24"/>
          <w:szCs w:val="24"/>
        </w:rPr>
        <w:t>техногенные катастрофы, научно-технический прогресс.</w:t>
      </w:r>
    </w:p>
    <w:p w:rsidR="00B20A06"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i/>
          <w:iCs/>
          <w:sz w:val="24"/>
          <w:szCs w:val="24"/>
        </w:rPr>
        <w:t xml:space="preserve">Страна / страны изучаемого языка и родная страна. </w:t>
      </w:r>
      <w:proofErr w:type="gramStart"/>
      <w:r w:rsidRPr="005B0C4A">
        <w:rPr>
          <w:rFonts w:ascii="Times New Roman" w:hAnsi="Times New Roman" w:cs="Times New Roman"/>
          <w:sz w:val="24"/>
          <w:szCs w:val="24"/>
        </w:rPr>
        <w:t>Геог</w:t>
      </w:r>
      <w:r w:rsidR="00356C9A" w:rsidRPr="005B0C4A">
        <w:rPr>
          <w:rFonts w:ascii="Times New Roman" w:hAnsi="Times New Roman" w:cs="Times New Roman"/>
          <w:sz w:val="24"/>
          <w:szCs w:val="24"/>
        </w:rPr>
        <w:t xml:space="preserve">рафические и природные условия, </w:t>
      </w:r>
      <w:r w:rsidRPr="005B0C4A">
        <w:rPr>
          <w:rFonts w:ascii="Times New Roman" w:hAnsi="Times New Roman" w:cs="Times New Roman"/>
          <w:sz w:val="24"/>
          <w:szCs w:val="24"/>
        </w:rPr>
        <w:t>погода, население, столицы, денежные единицы, официальн</w:t>
      </w:r>
      <w:r w:rsidR="00356C9A" w:rsidRPr="005B0C4A">
        <w:rPr>
          <w:rFonts w:ascii="Times New Roman" w:hAnsi="Times New Roman" w:cs="Times New Roman"/>
          <w:sz w:val="24"/>
          <w:szCs w:val="24"/>
        </w:rPr>
        <w:t xml:space="preserve">ые языки в Великобритании, США, </w:t>
      </w:r>
      <w:r w:rsidRPr="005B0C4A">
        <w:rPr>
          <w:rFonts w:ascii="Times New Roman" w:hAnsi="Times New Roman" w:cs="Times New Roman"/>
          <w:sz w:val="24"/>
          <w:szCs w:val="24"/>
        </w:rPr>
        <w:t>Канаде, Австралии, Новой Зеландии и России.</w:t>
      </w:r>
      <w:proofErr w:type="gramEnd"/>
      <w:r w:rsidRPr="005B0C4A">
        <w:rPr>
          <w:rFonts w:ascii="Times New Roman" w:hAnsi="Times New Roman" w:cs="Times New Roman"/>
          <w:sz w:val="24"/>
          <w:szCs w:val="24"/>
        </w:rPr>
        <w:t xml:space="preserve"> Достопримечательности Лондона и Москвы.</w:t>
      </w:r>
    </w:p>
    <w:p w:rsidR="003812F5" w:rsidRPr="005B0C4A" w:rsidRDefault="00B20A06" w:rsidP="00942A78">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Некоторые праздники и традиции. Выдающиеся люди и и</w:t>
      </w:r>
      <w:r w:rsidR="00356C9A" w:rsidRPr="005B0C4A">
        <w:rPr>
          <w:rFonts w:ascii="Times New Roman" w:hAnsi="Times New Roman" w:cs="Times New Roman"/>
          <w:sz w:val="24"/>
          <w:szCs w:val="24"/>
        </w:rPr>
        <w:t xml:space="preserve">х вклад в мировую культуру. Мои </w:t>
      </w:r>
      <w:r w:rsidRPr="005B0C4A">
        <w:rPr>
          <w:rFonts w:ascii="Times New Roman" w:hAnsi="Times New Roman" w:cs="Times New Roman"/>
          <w:sz w:val="24"/>
          <w:szCs w:val="24"/>
        </w:rPr>
        <w:t>зарубежные сверстники (их увлечения, люби</w:t>
      </w:r>
      <w:r w:rsidR="003812F5" w:rsidRPr="005B0C4A">
        <w:rPr>
          <w:rFonts w:ascii="Times New Roman" w:hAnsi="Times New Roman" w:cs="Times New Roman"/>
          <w:sz w:val="24"/>
          <w:szCs w:val="24"/>
        </w:rPr>
        <w:t>мые писатели и книги / сказки).</w:t>
      </w:r>
    </w:p>
    <w:p w:rsidR="003812F5" w:rsidRPr="005B0C4A" w:rsidRDefault="003812F5" w:rsidP="00942A78">
      <w:pPr>
        <w:spacing w:after="0" w:line="240" w:lineRule="auto"/>
        <w:jc w:val="both"/>
        <w:rPr>
          <w:rFonts w:ascii="Times New Roman" w:hAnsi="Times New Roman" w:cs="Times New Roman"/>
          <w:sz w:val="24"/>
          <w:szCs w:val="24"/>
        </w:rPr>
      </w:pPr>
    </w:p>
    <w:p w:rsidR="00356C9A" w:rsidRPr="005B0C4A" w:rsidRDefault="00356C9A" w:rsidP="005B0C4A">
      <w:pPr>
        <w:rPr>
          <w:rFonts w:ascii="Times New Roman" w:hAnsi="Times New Roman" w:cs="Times New Roman"/>
          <w:b/>
          <w:sz w:val="24"/>
          <w:szCs w:val="24"/>
        </w:rPr>
      </w:pPr>
      <w:r w:rsidRPr="005B0C4A">
        <w:rPr>
          <w:rFonts w:ascii="Times New Roman" w:hAnsi="Times New Roman" w:cs="Times New Roman"/>
          <w:b/>
          <w:sz w:val="24"/>
          <w:szCs w:val="24"/>
        </w:rPr>
        <w:t>Продуктивные речевые умения</w:t>
      </w:r>
    </w:p>
    <w:tbl>
      <w:tblPr>
        <w:tblStyle w:val="afb"/>
        <w:tblW w:w="10774" w:type="dxa"/>
        <w:tblInd w:w="-176" w:type="dxa"/>
        <w:tblLook w:val="04A0" w:firstRow="1" w:lastRow="0" w:firstColumn="1" w:lastColumn="0" w:noHBand="0" w:noVBand="1"/>
      </w:tblPr>
      <w:tblGrid>
        <w:gridCol w:w="2127"/>
        <w:gridCol w:w="8647"/>
      </w:tblGrid>
      <w:tr w:rsidR="00356C9A" w:rsidRPr="005B0C4A" w:rsidTr="007F0D88">
        <w:tc>
          <w:tcPr>
            <w:tcW w:w="2127" w:type="dxa"/>
          </w:tcPr>
          <w:p w:rsidR="00356C9A" w:rsidRPr="005B0C4A" w:rsidRDefault="00356C9A" w:rsidP="00942A78">
            <w:pPr>
              <w:jc w:val="both"/>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t>Умения диалогической речи</w:t>
            </w:r>
          </w:p>
        </w:tc>
        <w:tc>
          <w:tcPr>
            <w:tcW w:w="8647" w:type="dxa"/>
          </w:tcPr>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При овладении диалогической речью в рамках обозначенной тематики, а также в связи с прочитанным или прослушанным школьники учатся вести следующие виды диалогов, используя</w:t>
            </w:r>
            <w:r w:rsidR="003812F5" w:rsidRPr="005B0C4A">
              <w:rPr>
                <w:rFonts w:ascii="Times New Roman" w:hAnsi="Times New Roman" w:cs="Times New Roman"/>
                <w:sz w:val="24"/>
                <w:szCs w:val="24"/>
              </w:rPr>
              <w:t xml:space="preserve"> </w:t>
            </w:r>
            <w:r w:rsidRPr="005B0C4A">
              <w:rPr>
                <w:rFonts w:ascii="Times New Roman" w:hAnsi="Times New Roman" w:cs="Times New Roman"/>
                <w:sz w:val="24"/>
                <w:szCs w:val="24"/>
              </w:rPr>
              <w:t>необходимые речевые клише:</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диалог этикетного характера: приветствовать и отвечать на приветствие, используя соответствующие обращения, принятые в англоговорящих странах; начинать, вести и заканчивать разговор</w:t>
            </w:r>
            <w:r w:rsidR="00C34477">
              <w:rPr>
                <w:rFonts w:ascii="Times New Roman" w:hAnsi="Times New Roman" w:cs="Times New Roman"/>
                <w:sz w:val="24"/>
                <w:szCs w:val="24"/>
              </w:rPr>
              <w:t xml:space="preserve"> </w:t>
            </w:r>
            <w:r w:rsidRPr="005B0C4A">
              <w:rPr>
                <w:rFonts w:ascii="Times New Roman" w:hAnsi="Times New Roman" w:cs="Times New Roman"/>
                <w:sz w:val="24"/>
                <w:szCs w:val="24"/>
              </w:rPr>
              <w:t xml:space="preserve">по телефону; </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высказывать вежливую просьбу и реагировать на просьбу партнера; поддерживать диалог за столом (до, во время и</w:t>
            </w:r>
            <w:r w:rsidR="00C34477">
              <w:rPr>
                <w:rFonts w:ascii="Times New Roman" w:hAnsi="Times New Roman" w:cs="Times New Roman"/>
                <w:sz w:val="24"/>
                <w:szCs w:val="24"/>
              </w:rPr>
              <w:t xml:space="preserve"> </w:t>
            </w:r>
            <w:r w:rsidRPr="005B0C4A">
              <w:rPr>
                <w:rFonts w:ascii="Times New Roman" w:hAnsi="Times New Roman" w:cs="Times New Roman"/>
                <w:sz w:val="24"/>
                <w:szCs w:val="24"/>
              </w:rPr>
              <w:t>после угощения); делать комплименты и реагировать на них;</w:t>
            </w:r>
            <w:r w:rsidR="00C34477">
              <w:rPr>
                <w:rFonts w:ascii="Times New Roman" w:hAnsi="Times New Roman" w:cs="Times New Roman"/>
                <w:sz w:val="24"/>
                <w:szCs w:val="24"/>
              </w:rPr>
              <w:t xml:space="preserve"> </w:t>
            </w:r>
            <w:r w:rsidRPr="005B0C4A">
              <w:rPr>
                <w:rFonts w:ascii="Times New Roman" w:hAnsi="Times New Roman" w:cs="Times New Roman"/>
                <w:sz w:val="24"/>
                <w:szCs w:val="24"/>
              </w:rPr>
              <w:t>вежливо соглашаться или не соглашаться, используя краткий ответ; предупреждать об опасности; переспрашивать;</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диалог-расспрос: сообщать информацию, отвечая на вопросы</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разных видов, и самостоятельно запрашивать информацию</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выражая при этом свое мнение и переходя с позиции спрашивающего на позицию отвечающего и наоборот; брать / давать</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интервью;</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диалог побудительного характера: обратиться с просьбой</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согласиться / отказаться выполнить просьбу; реагировать на</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предложение партнера сделать что-либо вместе согласием</w:t>
            </w:r>
            <w:r w:rsidR="00875454" w:rsidRPr="005B0C4A">
              <w:rPr>
                <w:rFonts w:ascii="Times New Roman" w:hAnsi="Times New Roman" w:cs="Times New Roman"/>
                <w:sz w:val="24"/>
                <w:szCs w:val="24"/>
              </w:rPr>
              <w:t xml:space="preserve"> / </w:t>
            </w:r>
            <w:r w:rsidRPr="005B0C4A">
              <w:rPr>
                <w:rFonts w:ascii="Times New Roman" w:hAnsi="Times New Roman" w:cs="Times New Roman"/>
                <w:sz w:val="24"/>
                <w:szCs w:val="24"/>
              </w:rPr>
              <w:t>несогласием, желанием / нежеланием); попросить о помощи и</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 xml:space="preserve">предложить свою помощь; дать совет и </w:t>
            </w:r>
            <w:proofErr w:type="gramStart"/>
            <w:r w:rsidRPr="005B0C4A">
              <w:rPr>
                <w:rFonts w:ascii="Times New Roman" w:hAnsi="Times New Roman" w:cs="Times New Roman"/>
                <w:sz w:val="24"/>
                <w:szCs w:val="24"/>
              </w:rPr>
              <w:t>принять / не принять</w:t>
            </w:r>
            <w:proofErr w:type="gramEnd"/>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совет партнера;</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диалог-обмен мнениями: выслушать сообщение / мнение</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 xml:space="preserve">партнера, </w:t>
            </w:r>
            <w:proofErr w:type="gramStart"/>
            <w:r w:rsidRPr="005B0C4A">
              <w:rPr>
                <w:rFonts w:ascii="Times New Roman" w:hAnsi="Times New Roman" w:cs="Times New Roman"/>
                <w:sz w:val="24"/>
                <w:szCs w:val="24"/>
              </w:rPr>
              <w:t>согласиться / не согласиться</w:t>
            </w:r>
            <w:proofErr w:type="gramEnd"/>
            <w:r w:rsidRPr="005B0C4A">
              <w:rPr>
                <w:rFonts w:ascii="Times New Roman" w:hAnsi="Times New Roman" w:cs="Times New Roman"/>
                <w:sz w:val="24"/>
                <w:szCs w:val="24"/>
              </w:rPr>
              <w:t xml:space="preserve"> с ним, выразить свою</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точку зрения и обосновать ее; выразить сомнение, одобрение</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неодобрение.</w:t>
            </w:r>
          </w:p>
        </w:tc>
      </w:tr>
      <w:tr w:rsidR="00356C9A" w:rsidRPr="005B0C4A" w:rsidTr="007F0D88">
        <w:tc>
          <w:tcPr>
            <w:tcW w:w="2127" w:type="dxa"/>
          </w:tcPr>
          <w:p w:rsidR="00356C9A" w:rsidRPr="005B0C4A" w:rsidRDefault="00356C9A" w:rsidP="00942A78">
            <w:pPr>
              <w:jc w:val="both"/>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t>Умения монологической речи</w:t>
            </w:r>
          </w:p>
        </w:tc>
        <w:tc>
          <w:tcPr>
            <w:tcW w:w="8647" w:type="dxa"/>
          </w:tcPr>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При овладении монологической речью школьники учатся:</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описывать иллюстрацию;</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высказываться на заданную тему с опорой на ключевые слова</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вопросы, план;</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высказываться в связи с ситуацией общения, используя</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уточнение, аргументацию и выражая свое отношение к предмету</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речи;</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делать краткое сообщ</w:t>
            </w:r>
            <w:r w:rsidR="005437C2">
              <w:rPr>
                <w:rFonts w:ascii="Times New Roman" w:hAnsi="Times New Roman" w:cs="Times New Roman"/>
                <w:sz w:val="24"/>
                <w:szCs w:val="24"/>
              </w:rPr>
              <w:t xml:space="preserve">ение на заданную тему на основе </w:t>
            </w:r>
            <w:proofErr w:type="gramStart"/>
            <w:r w:rsidRPr="005B0C4A">
              <w:rPr>
                <w:rFonts w:ascii="Times New Roman" w:hAnsi="Times New Roman" w:cs="Times New Roman"/>
                <w:sz w:val="24"/>
                <w:szCs w:val="24"/>
              </w:rPr>
              <w:t>прочитанного</w:t>
            </w:r>
            <w:proofErr w:type="gramEnd"/>
            <w:r w:rsidRPr="005B0C4A">
              <w:rPr>
                <w:rFonts w:ascii="Times New Roman" w:hAnsi="Times New Roman" w:cs="Times New Roman"/>
                <w:sz w:val="24"/>
                <w:szCs w:val="24"/>
              </w:rPr>
              <w:t xml:space="preserve"> / прослушанного, выражая свое мнение и отношение;</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передавать содержание проч</w:t>
            </w:r>
            <w:r w:rsidR="005437C2">
              <w:rPr>
                <w:rFonts w:ascii="Times New Roman" w:hAnsi="Times New Roman" w:cs="Times New Roman"/>
                <w:sz w:val="24"/>
                <w:szCs w:val="24"/>
              </w:rPr>
              <w:t xml:space="preserve">итанного / прослушанного текста </w:t>
            </w:r>
            <w:r w:rsidRPr="005B0C4A">
              <w:rPr>
                <w:rFonts w:ascii="Times New Roman" w:hAnsi="Times New Roman" w:cs="Times New Roman"/>
                <w:sz w:val="24"/>
                <w:szCs w:val="24"/>
              </w:rPr>
              <w:t>с опорой на ключевые слова / план и без опоры;</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давать характеристику героям прочитанного / прослушанного</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текста.</w:t>
            </w:r>
          </w:p>
        </w:tc>
      </w:tr>
      <w:tr w:rsidR="00356C9A" w:rsidRPr="005B0C4A" w:rsidTr="007F0D88">
        <w:tc>
          <w:tcPr>
            <w:tcW w:w="2127" w:type="dxa"/>
          </w:tcPr>
          <w:p w:rsidR="00356C9A" w:rsidRPr="005B0C4A" w:rsidRDefault="00356C9A" w:rsidP="00942A78">
            <w:pPr>
              <w:jc w:val="both"/>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t>Умения письменной речи</w:t>
            </w:r>
          </w:p>
        </w:tc>
        <w:tc>
          <w:tcPr>
            <w:tcW w:w="8647" w:type="dxa"/>
          </w:tcPr>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При овладении письменной речью школьники учатся:</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заполнять таблицы по образцу;</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составлять вопросы к тексту и отвечать на них;</w:t>
            </w:r>
          </w:p>
          <w:p w:rsidR="00356C9A" w:rsidRPr="005B0C4A" w:rsidRDefault="00356C9A" w:rsidP="00942A78">
            <w:pPr>
              <w:jc w:val="both"/>
              <w:rPr>
                <w:rFonts w:ascii="Times New Roman" w:hAnsi="Times New Roman" w:cs="Times New Roman"/>
                <w:sz w:val="24"/>
                <w:szCs w:val="24"/>
              </w:rPr>
            </w:pPr>
            <w:proofErr w:type="gramStart"/>
            <w:r w:rsidRPr="005B0C4A">
              <w:rPr>
                <w:rFonts w:ascii="Times New Roman" w:hAnsi="Times New Roman" w:cs="Times New Roman"/>
                <w:sz w:val="24"/>
                <w:szCs w:val="24"/>
              </w:rPr>
              <w:t>— заполнять формуляр, анкету, сообщая о себе основные</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сведения (имя, фамилия, возраст, пол, гражданство, адрес);</w:t>
            </w:r>
            <w:proofErr w:type="gramEnd"/>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lastRenderedPageBreak/>
              <w:t>— писать поздравление с Новым годом, Рождеством, днем</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рождения и другими праздниками, выражая пожелания;</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писать личное письмо зарубежному другу / отвечать на</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письмо зарубежного друга, описы</w:t>
            </w:r>
            <w:r w:rsidR="005437C2">
              <w:rPr>
                <w:rFonts w:ascii="Times New Roman" w:hAnsi="Times New Roman" w:cs="Times New Roman"/>
                <w:sz w:val="24"/>
                <w:szCs w:val="24"/>
              </w:rPr>
              <w:t xml:space="preserve">вая события и свои впечатления, </w:t>
            </w:r>
            <w:r w:rsidRPr="005B0C4A">
              <w:rPr>
                <w:rFonts w:ascii="Times New Roman" w:hAnsi="Times New Roman" w:cs="Times New Roman"/>
                <w:sz w:val="24"/>
                <w:szCs w:val="24"/>
              </w:rPr>
              <w:t xml:space="preserve">соблюдая нормы письменного этикета, принятого в </w:t>
            </w:r>
            <w:proofErr w:type="gramStart"/>
            <w:r w:rsidRPr="005B0C4A">
              <w:rPr>
                <w:rFonts w:ascii="Times New Roman" w:hAnsi="Times New Roman" w:cs="Times New Roman"/>
                <w:sz w:val="24"/>
                <w:szCs w:val="24"/>
              </w:rPr>
              <w:t>англо</w:t>
            </w:r>
            <w:r w:rsidR="00875454" w:rsidRPr="005B0C4A">
              <w:rPr>
                <w:rFonts w:ascii="Times New Roman" w:hAnsi="Times New Roman" w:cs="Times New Roman"/>
                <w:sz w:val="24"/>
                <w:szCs w:val="24"/>
              </w:rPr>
              <w:t>-</w:t>
            </w:r>
            <w:r w:rsidRPr="005B0C4A">
              <w:rPr>
                <w:rFonts w:ascii="Times New Roman" w:hAnsi="Times New Roman" w:cs="Times New Roman"/>
                <w:sz w:val="24"/>
                <w:szCs w:val="24"/>
              </w:rPr>
              <w:t>говорящих</w:t>
            </w:r>
            <w:proofErr w:type="gramEnd"/>
            <w:r w:rsidRPr="005B0C4A">
              <w:rPr>
                <w:rFonts w:ascii="Times New Roman" w:hAnsi="Times New Roman" w:cs="Times New Roman"/>
                <w:sz w:val="24"/>
                <w:szCs w:val="24"/>
              </w:rPr>
              <w:t xml:space="preserve"> странах;</w:t>
            </w:r>
          </w:p>
          <w:p w:rsidR="00356C9A" w:rsidRPr="005437C2"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делать краткие выписки из те</w:t>
            </w:r>
            <w:r w:rsidR="005437C2">
              <w:rPr>
                <w:rFonts w:ascii="Times New Roman" w:hAnsi="Times New Roman" w:cs="Times New Roman"/>
                <w:sz w:val="24"/>
                <w:szCs w:val="24"/>
              </w:rPr>
              <w:t xml:space="preserve">кста с целью их использования в </w:t>
            </w:r>
            <w:r w:rsidRPr="005B0C4A">
              <w:rPr>
                <w:rFonts w:ascii="Times New Roman" w:hAnsi="Times New Roman" w:cs="Times New Roman"/>
                <w:sz w:val="24"/>
                <w:szCs w:val="24"/>
              </w:rPr>
              <w:t>собственных высказываниях.</w:t>
            </w:r>
          </w:p>
        </w:tc>
      </w:tr>
    </w:tbl>
    <w:p w:rsidR="00356C9A" w:rsidRPr="005B0C4A" w:rsidRDefault="00356C9A" w:rsidP="00942A78">
      <w:pPr>
        <w:jc w:val="both"/>
        <w:rPr>
          <w:rFonts w:ascii="Times New Roman" w:hAnsi="Times New Roman" w:cs="Times New Roman"/>
          <w:b/>
          <w:sz w:val="24"/>
          <w:szCs w:val="24"/>
        </w:rPr>
      </w:pPr>
      <w:r w:rsidRPr="005B0C4A">
        <w:rPr>
          <w:rFonts w:ascii="Times New Roman" w:hAnsi="Times New Roman" w:cs="Times New Roman"/>
          <w:b/>
          <w:sz w:val="24"/>
          <w:szCs w:val="24"/>
        </w:rPr>
        <w:lastRenderedPageBreak/>
        <w:t>Рецептивные речевые умения</w:t>
      </w:r>
    </w:p>
    <w:tbl>
      <w:tblPr>
        <w:tblStyle w:val="afb"/>
        <w:tblW w:w="10774" w:type="dxa"/>
        <w:tblInd w:w="-176" w:type="dxa"/>
        <w:tblLook w:val="04A0" w:firstRow="1" w:lastRow="0" w:firstColumn="1" w:lastColumn="0" w:noHBand="0" w:noVBand="1"/>
      </w:tblPr>
      <w:tblGrid>
        <w:gridCol w:w="2127"/>
        <w:gridCol w:w="8647"/>
      </w:tblGrid>
      <w:tr w:rsidR="00356C9A" w:rsidRPr="005B0C4A" w:rsidTr="007F0D88">
        <w:tc>
          <w:tcPr>
            <w:tcW w:w="2127" w:type="dxa"/>
          </w:tcPr>
          <w:p w:rsidR="00356C9A" w:rsidRPr="005B0C4A" w:rsidRDefault="00356C9A" w:rsidP="00942A78">
            <w:pPr>
              <w:jc w:val="both"/>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t xml:space="preserve">Умения </w:t>
            </w:r>
            <w:proofErr w:type="spellStart"/>
            <w:r w:rsidRPr="005B0C4A">
              <w:rPr>
                <w:rFonts w:ascii="Times New Roman" w:hAnsi="Times New Roman" w:cs="Times New Roman"/>
                <w:sz w:val="24"/>
                <w:szCs w:val="24"/>
              </w:rPr>
              <w:t>аудирования</w:t>
            </w:r>
            <w:proofErr w:type="spellEnd"/>
          </w:p>
        </w:tc>
        <w:tc>
          <w:tcPr>
            <w:tcW w:w="8647" w:type="dxa"/>
          </w:tcPr>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воспринимать на слух и понимать живую речь собеседника, а</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также тексты в видео- и аудиозаписи с различной глубиной</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пониманием основного содержания и извлечением необходимой</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информации. При этом учащиеся опираются на догадку и</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контекст, стараются игнорировать неизвестный языковой</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материал, несущественный для понимания;</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воспринимать на слух и в</w:t>
            </w:r>
            <w:r w:rsidR="007E240F">
              <w:rPr>
                <w:rFonts w:ascii="Times New Roman" w:hAnsi="Times New Roman" w:cs="Times New Roman"/>
                <w:sz w:val="24"/>
                <w:szCs w:val="24"/>
              </w:rPr>
              <w:t>ыделять необходимую / интересу</w:t>
            </w:r>
            <w:r w:rsidRPr="005B0C4A">
              <w:rPr>
                <w:rFonts w:ascii="Times New Roman" w:hAnsi="Times New Roman" w:cs="Times New Roman"/>
                <w:sz w:val="24"/>
                <w:szCs w:val="24"/>
              </w:rPr>
              <w:t>ющую информацию в аутентичных прагматических т</w:t>
            </w:r>
            <w:r w:rsidR="007E240F">
              <w:rPr>
                <w:rFonts w:ascii="Times New Roman" w:hAnsi="Times New Roman" w:cs="Times New Roman"/>
                <w:sz w:val="24"/>
                <w:szCs w:val="24"/>
              </w:rPr>
              <w:t xml:space="preserve">екстах, </w:t>
            </w:r>
            <w:r w:rsidRPr="005B0C4A">
              <w:rPr>
                <w:rFonts w:ascii="Times New Roman" w:hAnsi="Times New Roman" w:cs="Times New Roman"/>
                <w:sz w:val="24"/>
                <w:szCs w:val="24"/>
              </w:rPr>
              <w:t>например, объявлениях на вокзале / в аэропорту, в прогнозе</w:t>
            </w:r>
            <w:r w:rsidR="00875454" w:rsidRPr="005B0C4A">
              <w:rPr>
                <w:rFonts w:ascii="Times New Roman" w:hAnsi="Times New Roman" w:cs="Times New Roman"/>
                <w:sz w:val="24"/>
                <w:szCs w:val="24"/>
              </w:rPr>
              <w:t xml:space="preserve"> </w:t>
            </w:r>
            <w:r w:rsidRPr="005B0C4A">
              <w:rPr>
                <w:rFonts w:ascii="Times New Roman" w:hAnsi="Times New Roman" w:cs="Times New Roman"/>
                <w:sz w:val="24"/>
                <w:szCs w:val="24"/>
              </w:rPr>
              <w:t>погоды.</w:t>
            </w:r>
          </w:p>
        </w:tc>
      </w:tr>
      <w:tr w:rsidR="00356C9A" w:rsidRPr="005B0C4A" w:rsidTr="007F0D88">
        <w:tc>
          <w:tcPr>
            <w:tcW w:w="2127" w:type="dxa"/>
          </w:tcPr>
          <w:p w:rsidR="00356C9A" w:rsidRPr="005B0C4A" w:rsidRDefault="00356C9A" w:rsidP="00942A78">
            <w:pPr>
              <w:jc w:val="both"/>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t>Умения чтения</w:t>
            </w:r>
          </w:p>
        </w:tc>
        <w:tc>
          <w:tcPr>
            <w:tcW w:w="8647" w:type="dxa"/>
          </w:tcPr>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При овладении чтением школ</w:t>
            </w:r>
            <w:r w:rsidR="00875454" w:rsidRPr="005B0C4A">
              <w:rPr>
                <w:rFonts w:ascii="Times New Roman" w:hAnsi="Times New Roman" w:cs="Times New Roman"/>
                <w:sz w:val="24"/>
                <w:szCs w:val="24"/>
              </w:rPr>
              <w:t xml:space="preserve">ьники учатся читать аутентичные </w:t>
            </w:r>
            <w:r w:rsidRPr="005B0C4A">
              <w:rPr>
                <w:rFonts w:ascii="Times New Roman" w:hAnsi="Times New Roman" w:cs="Times New Roman"/>
                <w:sz w:val="24"/>
                <w:szCs w:val="24"/>
              </w:rPr>
              <w:t>тексты, содержание которы</w:t>
            </w:r>
            <w:r w:rsidR="00875454" w:rsidRPr="005B0C4A">
              <w:rPr>
                <w:rFonts w:ascii="Times New Roman" w:hAnsi="Times New Roman" w:cs="Times New Roman"/>
                <w:sz w:val="24"/>
                <w:szCs w:val="24"/>
              </w:rPr>
              <w:t>х соответствует коммуникативно-</w:t>
            </w:r>
            <w:r w:rsidRPr="005B0C4A">
              <w:rPr>
                <w:rFonts w:ascii="Times New Roman" w:hAnsi="Times New Roman" w:cs="Times New Roman"/>
                <w:sz w:val="24"/>
                <w:szCs w:val="24"/>
              </w:rPr>
              <w:t xml:space="preserve">познавательным потребностям и </w:t>
            </w:r>
            <w:r w:rsidR="00875454" w:rsidRPr="005B0C4A">
              <w:rPr>
                <w:rFonts w:ascii="Times New Roman" w:hAnsi="Times New Roman" w:cs="Times New Roman"/>
                <w:sz w:val="24"/>
                <w:szCs w:val="24"/>
              </w:rPr>
              <w:t xml:space="preserve">интересам учащихся 5-7 классов, </w:t>
            </w:r>
            <w:r w:rsidRPr="005B0C4A">
              <w:rPr>
                <w:rFonts w:ascii="Times New Roman" w:hAnsi="Times New Roman" w:cs="Times New Roman"/>
                <w:sz w:val="24"/>
                <w:szCs w:val="24"/>
              </w:rPr>
              <w:t>и понимать их с различной г</w:t>
            </w:r>
            <w:r w:rsidR="00875454" w:rsidRPr="005B0C4A">
              <w:rPr>
                <w:rFonts w:ascii="Times New Roman" w:hAnsi="Times New Roman" w:cs="Times New Roman"/>
                <w:sz w:val="24"/>
                <w:szCs w:val="24"/>
              </w:rPr>
              <w:t xml:space="preserve">лубиной: с пониманием основного </w:t>
            </w:r>
            <w:r w:rsidRPr="005B0C4A">
              <w:rPr>
                <w:rFonts w:ascii="Times New Roman" w:hAnsi="Times New Roman" w:cs="Times New Roman"/>
                <w:sz w:val="24"/>
                <w:szCs w:val="24"/>
              </w:rPr>
              <w:t>содержания (ознакомительн</w:t>
            </w:r>
            <w:r w:rsidR="00875454" w:rsidRPr="005B0C4A">
              <w:rPr>
                <w:rFonts w:ascii="Times New Roman" w:hAnsi="Times New Roman" w:cs="Times New Roman"/>
                <w:sz w:val="24"/>
                <w:szCs w:val="24"/>
              </w:rPr>
              <w:t xml:space="preserve">ое чтение), с полным пониманием </w:t>
            </w:r>
            <w:r w:rsidRPr="005B0C4A">
              <w:rPr>
                <w:rFonts w:ascii="Times New Roman" w:hAnsi="Times New Roman" w:cs="Times New Roman"/>
                <w:sz w:val="24"/>
                <w:szCs w:val="24"/>
              </w:rPr>
              <w:t>(изучающее чтение), с извлечением нужной / требуемой</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информации (просмотровое или поисков</w:t>
            </w:r>
            <w:r w:rsidR="00875454" w:rsidRPr="005B0C4A">
              <w:rPr>
                <w:rFonts w:ascii="Times New Roman" w:hAnsi="Times New Roman" w:cs="Times New Roman"/>
                <w:sz w:val="24"/>
                <w:szCs w:val="24"/>
              </w:rPr>
              <w:t xml:space="preserve">ое чтение). Словарь </w:t>
            </w:r>
            <w:r w:rsidRPr="005B0C4A">
              <w:rPr>
                <w:rFonts w:ascii="Times New Roman" w:hAnsi="Times New Roman" w:cs="Times New Roman"/>
                <w:sz w:val="24"/>
                <w:szCs w:val="24"/>
              </w:rPr>
              <w:t>используется по мере необходимо</w:t>
            </w:r>
            <w:r w:rsidR="00875454" w:rsidRPr="005B0C4A">
              <w:rPr>
                <w:rFonts w:ascii="Times New Roman" w:hAnsi="Times New Roman" w:cs="Times New Roman"/>
                <w:sz w:val="24"/>
                <w:szCs w:val="24"/>
              </w:rPr>
              <w:t xml:space="preserve">сти, независимо от вида чтения. </w:t>
            </w:r>
            <w:r w:rsidRPr="005B0C4A">
              <w:rPr>
                <w:rFonts w:ascii="Times New Roman" w:hAnsi="Times New Roman" w:cs="Times New Roman"/>
                <w:sz w:val="24"/>
                <w:szCs w:val="24"/>
              </w:rPr>
              <w:t>При овладении чтением школьники:</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совершенствуют технику чте</w:t>
            </w:r>
            <w:r w:rsidR="00875454" w:rsidRPr="005B0C4A">
              <w:rPr>
                <w:rFonts w:ascii="Times New Roman" w:hAnsi="Times New Roman" w:cs="Times New Roman"/>
                <w:sz w:val="24"/>
                <w:szCs w:val="24"/>
              </w:rPr>
              <w:t xml:space="preserve">ния вслух и про себя: соотносят </w:t>
            </w:r>
            <w:r w:rsidRPr="005B0C4A">
              <w:rPr>
                <w:rFonts w:ascii="Times New Roman" w:hAnsi="Times New Roman" w:cs="Times New Roman"/>
                <w:sz w:val="24"/>
                <w:szCs w:val="24"/>
              </w:rPr>
              <w:t>графический образ слова с</w:t>
            </w:r>
            <w:r w:rsidR="00875454" w:rsidRPr="005B0C4A">
              <w:rPr>
                <w:rFonts w:ascii="Times New Roman" w:hAnsi="Times New Roman" w:cs="Times New Roman"/>
                <w:sz w:val="24"/>
                <w:szCs w:val="24"/>
              </w:rPr>
              <w:t xml:space="preserve"> его звуковым образом на основе </w:t>
            </w:r>
            <w:r w:rsidRPr="005B0C4A">
              <w:rPr>
                <w:rFonts w:ascii="Times New Roman" w:hAnsi="Times New Roman" w:cs="Times New Roman"/>
                <w:sz w:val="24"/>
                <w:szCs w:val="24"/>
              </w:rPr>
              <w:t>знания новых правил чтения;</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учатся читать выра</w:t>
            </w:r>
            <w:r w:rsidR="00875454" w:rsidRPr="005B0C4A">
              <w:rPr>
                <w:rFonts w:ascii="Times New Roman" w:hAnsi="Times New Roman" w:cs="Times New Roman"/>
                <w:sz w:val="24"/>
                <w:szCs w:val="24"/>
              </w:rPr>
              <w:t xml:space="preserve">зительно вслух небольшие тексты </w:t>
            </w:r>
            <w:r w:rsidRPr="005B0C4A">
              <w:rPr>
                <w:rFonts w:ascii="Times New Roman" w:hAnsi="Times New Roman" w:cs="Times New Roman"/>
                <w:sz w:val="24"/>
                <w:szCs w:val="24"/>
              </w:rPr>
              <w:t>(объявления, сообщения, инс</w:t>
            </w:r>
            <w:r w:rsidR="00875454" w:rsidRPr="005B0C4A">
              <w:rPr>
                <w:rFonts w:ascii="Times New Roman" w:hAnsi="Times New Roman" w:cs="Times New Roman"/>
                <w:sz w:val="24"/>
                <w:szCs w:val="24"/>
              </w:rPr>
              <w:t xml:space="preserve">ценируемые диалоги), содержащие </w:t>
            </w:r>
            <w:r w:rsidRPr="005B0C4A">
              <w:rPr>
                <w:rFonts w:ascii="Times New Roman" w:hAnsi="Times New Roman" w:cs="Times New Roman"/>
                <w:sz w:val="24"/>
                <w:szCs w:val="24"/>
              </w:rPr>
              <w:t>только изученный языковой материал;</w:t>
            </w:r>
          </w:p>
          <w:p w:rsidR="00356C9A" w:rsidRPr="005B0C4A" w:rsidRDefault="00356C9A" w:rsidP="00942A78">
            <w:pPr>
              <w:jc w:val="both"/>
              <w:rPr>
                <w:rFonts w:ascii="Times New Roman" w:hAnsi="Times New Roman" w:cs="Times New Roman"/>
                <w:sz w:val="24"/>
                <w:szCs w:val="24"/>
              </w:rPr>
            </w:pPr>
            <w:proofErr w:type="gramStart"/>
            <w:r w:rsidRPr="005B0C4A">
              <w:rPr>
                <w:rFonts w:ascii="Times New Roman" w:hAnsi="Times New Roman" w:cs="Times New Roman"/>
                <w:sz w:val="24"/>
                <w:szCs w:val="24"/>
              </w:rPr>
              <w:t>— учатся читать с пониман</w:t>
            </w:r>
            <w:r w:rsidR="00875454" w:rsidRPr="005B0C4A">
              <w:rPr>
                <w:rFonts w:ascii="Times New Roman" w:hAnsi="Times New Roman" w:cs="Times New Roman"/>
                <w:sz w:val="24"/>
                <w:szCs w:val="24"/>
              </w:rPr>
              <w:t>ием основного содержания аутен</w:t>
            </w:r>
            <w:r w:rsidRPr="005B0C4A">
              <w:rPr>
                <w:rFonts w:ascii="Times New Roman" w:hAnsi="Times New Roman" w:cs="Times New Roman"/>
                <w:sz w:val="24"/>
                <w:szCs w:val="24"/>
              </w:rPr>
              <w:t>тичные тексты разных типов: личные письма, стра</w:t>
            </w:r>
            <w:r w:rsidR="00875454" w:rsidRPr="005B0C4A">
              <w:rPr>
                <w:rFonts w:ascii="Times New Roman" w:hAnsi="Times New Roman" w:cs="Times New Roman"/>
                <w:sz w:val="24"/>
                <w:szCs w:val="24"/>
              </w:rPr>
              <w:t xml:space="preserve">нички из </w:t>
            </w:r>
            <w:r w:rsidRPr="005B0C4A">
              <w:rPr>
                <w:rFonts w:ascii="Times New Roman" w:hAnsi="Times New Roman" w:cs="Times New Roman"/>
                <w:sz w:val="24"/>
                <w:szCs w:val="24"/>
              </w:rPr>
              <w:t>дневника, письма-приглаш</w:t>
            </w:r>
            <w:r w:rsidR="00875454" w:rsidRPr="005B0C4A">
              <w:rPr>
                <w:rFonts w:ascii="Times New Roman" w:hAnsi="Times New Roman" w:cs="Times New Roman"/>
                <w:sz w:val="24"/>
                <w:szCs w:val="24"/>
              </w:rPr>
              <w:t>ения, стихи, отрывки из художе</w:t>
            </w:r>
            <w:r w:rsidRPr="005B0C4A">
              <w:rPr>
                <w:rFonts w:ascii="Times New Roman" w:hAnsi="Times New Roman" w:cs="Times New Roman"/>
                <w:sz w:val="24"/>
                <w:szCs w:val="24"/>
              </w:rPr>
              <w:t>ственной прозы, короткие рас</w:t>
            </w:r>
            <w:r w:rsidR="00875454" w:rsidRPr="005B0C4A">
              <w:rPr>
                <w:rFonts w:ascii="Times New Roman" w:hAnsi="Times New Roman" w:cs="Times New Roman"/>
                <w:sz w:val="24"/>
                <w:szCs w:val="24"/>
              </w:rPr>
              <w:t xml:space="preserve">сказы, сказки, газетные статьи, </w:t>
            </w:r>
            <w:r w:rsidRPr="005B0C4A">
              <w:rPr>
                <w:rFonts w:ascii="Times New Roman" w:hAnsi="Times New Roman" w:cs="Times New Roman"/>
                <w:sz w:val="24"/>
                <w:szCs w:val="24"/>
              </w:rPr>
              <w:t>информационно-рекламные тексты (объявления, вывески, меню,</w:t>
            </w:r>
            <w:proofErr w:type="gramEnd"/>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программы радио- и телепереда</w:t>
            </w:r>
            <w:r w:rsidR="00875454" w:rsidRPr="005B0C4A">
              <w:rPr>
                <w:rFonts w:ascii="Times New Roman" w:hAnsi="Times New Roman" w:cs="Times New Roman"/>
                <w:sz w:val="24"/>
                <w:szCs w:val="24"/>
              </w:rPr>
              <w:t xml:space="preserve">ч, файлы на дисплее компьютера, </w:t>
            </w:r>
            <w:r w:rsidRPr="005B0C4A">
              <w:rPr>
                <w:rFonts w:ascii="Times New Roman" w:hAnsi="Times New Roman" w:cs="Times New Roman"/>
                <w:sz w:val="24"/>
                <w:szCs w:val="24"/>
              </w:rPr>
              <w:t>факсы, странички из путево</w:t>
            </w:r>
            <w:r w:rsidR="00875454" w:rsidRPr="005B0C4A">
              <w:rPr>
                <w:rFonts w:ascii="Times New Roman" w:hAnsi="Times New Roman" w:cs="Times New Roman"/>
                <w:sz w:val="24"/>
                <w:szCs w:val="24"/>
              </w:rPr>
              <w:t>дителя, странички из календаря, рецепты, инструкции и т.</w:t>
            </w:r>
            <w:r w:rsidRPr="005B0C4A">
              <w:rPr>
                <w:rFonts w:ascii="Times New Roman" w:hAnsi="Times New Roman" w:cs="Times New Roman"/>
                <w:sz w:val="24"/>
                <w:szCs w:val="24"/>
              </w:rPr>
              <w:t>д.).</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В ходе </w:t>
            </w:r>
            <w:r w:rsidRPr="005B0C4A">
              <w:rPr>
                <w:rFonts w:ascii="Times New Roman" w:hAnsi="Times New Roman" w:cs="Times New Roman"/>
                <w:i/>
                <w:iCs/>
                <w:sz w:val="24"/>
                <w:szCs w:val="24"/>
              </w:rPr>
              <w:t xml:space="preserve">ознакомительного чтения </w:t>
            </w:r>
            <w:r w:rsidRPr="005B0C4A">
              <w:rPr>
                <w:rFonts w:ascii="Times New Roman" w:hAnsi="Times New Roman" w:cs="Times New Roman"/>
                <w:sz w:val="24"/>
                <w:szCs w:val="24"/>
              </w:rPr>
              <w:t>школьники учатся:</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определять тему / основную мысль;</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выделять главные факты, опуская второстепенные;</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устанавливать логическую последовательност</w:t>
            </w:r>
            <w:r w:rsidR="00875454" w:rsidRPr="005B0C4A">
              <w:rPr>
                <w:rFonts w:ascii="Times New Roman" w:hAnsi="Times New Roman" w:cs="Times New Roman"/>
                <w:sz w:val="24"/>
                <w:szCs w:val="24"/>
              </w:rPr>
              <w:t xml:space="preserve">ь основных </w:t>
            </w:r>
            <w:r w:rsidRPr="005B0C4A">
              <w:rPr>
                <w:rFonts w:ascii="Times New Roman" w:hAnsi="Times New Roman" w:cs="Times New Roman"/>
                <w:sz w:val="24"/>
                <w:szCs w:val="24"/>
              </w:rPr>
              <w:t>фактов текста;</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догадываться о значении отдел</w:t>
            </w:r>
            <w:r w:rsidR="00875454" w:rsidRPr="005B0C4A">
              <w:rPr>
                <w:rFonts w:ascii="Times New Roman" w:hAnsi="Times New Roman" w:cs="Times New Roman"/>
                <w:sz w:val="24"/>
                <w:szCs w:val="24"/>
              </w:rPr>
              <w:t xml:space="preserve">ьных слов (на основе сходства с </w:t>
            </w:r>
            <w:r w:rsidRPr="005B0C4A">
              <w:rPr>
                <w:rFonts w:ascii="Times New Roman" w:hAnsi="Times New Roman" w:cs="Times New Roman"/>
                <w:sz w:val="24"/>
                <w:szCs w:val="24"/>
              </w:rPr>
              <w:t>родным языком, по сло</w:t>
            </w:r>
            <w:r w:rsidR="00875454" w:rsidRPr="005B0C4A">
              <w:rPr>
                <w:rFonts w:ascii="Times New Roman" w:hAnsi="Times New Roman" w:cs="Times New Roman"/>
                <w:sz w:val="24"/>
                <w:szCs w:val="24"/>
              </w:rPr>
              <w:t xml:space="preserve">вообразовательным элементам, по </w:t>
            </w:r>
            <w:r w:rsidRPr="005B0C4A">
              <w:rPr>
                <w:rFonts w:ascii="Times New Roman" w:hAnsi="Times New Roman" w:cs="Times New Roman"/>
                <w:sz w:val="24"/>
                <w:szCs w:val="24"/>
              </w:rPr>
              <w:t>контексту);</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пользоваться сносками и л</w:t>
            </w:r>
            <w:r w:rsidR="00875454" w:rsidRPr="005B0C4A">
              <w:rPr>
                <w:rFonts w:ascii="Times New Roman" w:hAnsi="Times New Roman" w:cs="Times New Roman"/>
                <w:sz w:val="24"/>
                <w:szCs w:val="24"/>
              </w:rPr>
              <w:t>ингвострановедческим справочни</w:t>
            </w:r>
            <w:r w:rsidRPr="005B0C4A">
              <w:rPr>
                <w:rFonts w:ascii="Times New Roman" w:hAnsi="Times New Roman" w:cs="Times New Roman"/>
                <w:sz w:val="24"/>
                <w:szCs w:val="24"/>
              </w:rPr>
              <w:t>ком, словарем;</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В ходе </w:t>
            </w:r>
            <w:r w:rsidRPr="005B0C4A">
              <w:rPr>
                <w:rFonts w:ascii="Times New Roman" w:hAnsi="Times New Roman" w:cs="Times New Roman"/>
                <w:i/>
                <w:iCs/>
                <w:sz w:val="24"/>
                <w:szCs w:val="24"/>
              </w:rPr>
              <w:t xml:space="preserve">изучающего чтения </w:t>
            </w:r>
            <w:r w:rsidRPr="005B0C4A">
              <w:rPr>
                <w:rFonts w:ascii="Times New Roman" w:hAnsi="Times New Roman" w:cs="Times New Roman"/>
                <w:sz w:val="24"/>
                <w:szCs w:val="24"/>
              </w:rPr>
              <w:t>школьники учатся:</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читать несложные ауте</w:t>
            </w:r>
            <w:r w:rsidR="00875454" w:rsidRPr="005B0C4A">
              <w:rPr>
                <w:rFonts w:ascii="Times New Roman" w:hAnsi="Times New Roman" w:cs="Times New Roman"/>
                <w:sz w:val="24"/>
                <w:szCs w:val="24"/>
              </w:rPr>
              <w:t xml:space="preserve">нтичные и адаптированные тексты </w:t>
            </w:r>
            <w:r w:rsidRPr="005B0C4A">
              <w:rPr>
                <w:rFonts w:ascii="Times New Roman" w:hAnsi="Times New Roman" w:cs="Times New Roman"/>
                <w:sz w:val="24"/>
                <w:szCs w:val="24"/>
              </w:rPr>
              <w:t>разных типов, полно и то</w:t>
            </w:r>
            <w:r w:rsidR="00875454" w:rsidRPr="005B0C4A">
              <w:rPr>
                <w:rFonts w:ascii="Times New Roman" w:hAnsi="Times New Roman" w:cs="Times New Roman"/>
                <w:sz w:val="24"/>
                <w:szCs w:val="24"/>
              </w:rPr>
              <w:t xml:space="preserve">чно понимая текст на основе его </w:t>
            </w:r>
            <w:r w:rsidRPr="005B0C4A">
              <w:rPr>
                <w:rFonts w:ascii="Times New Roman" w:hAnsi="Times New Roman" w:cs="Times New Roman"/>
                <w:sz w:val="24"/>
                <w:szCs w:val="24"/>
              </w:rPr>
              <w:t>информационной перераб</w:t>
            </w:r>
            <w:r w:rsidR="00875454" w:rsidRPr="005B0C4A">
              <w:rPr>
                <w:rFonts w:ascii="Times New Roman" w:hAnsi="Times New Roman" w:cs="Times New Roman"/>
                <w:sz w:val="24"/>
                <w:szCs w:val="24"/>
              </w:rPr>
              <w:t xml:space="preserve">отки (смыслового и структурного </w:t>
            </w:r>
            <w:r w:rsidRPr="005B0C4A">
              <w:rPr>
                <w:rFonts w:ascii="Times New Roman" w:hAnsi="Times New Roman" w:cs="Times New Roman"/>
                <w:sz w:val="24"/>
                <w:szCs w:val="24"/>
              </w:rPr>
              <w:t>анализа отдельных мест текста, выборочного перевода и т. д.);</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устанавливать причинно-сл</w:t>
            </w:r>
            <w:r w:rsidR="00875454" w:rsidRPr="005B0C4A">
              <w:rPr>
                <w:rFonts w:ascii="Times New Roman" w:hAnsi="Times New Roman" w:cs="Times New Roman"/>
                <w:sz w:val="24"/>
                <w:szCs w:val="24"/>
              </w:rPr>
              <w:t xml:space="preserve">едственную взаимосвязь фактов и </w:t>
            </w:r>
            <w:r w:rsidRPr="005B0C4A">
              <w:rPr>
                <w:rFonts w:ascii="Times New Roman" w:hAnsi="Times New Roman" w:cs="Times New Roman"/>
                <w:sz w:val="24"/>
                <w:szCs w:val="24"/>
              </w:rPr>
              <w:t>событий текста;</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оценивать полученную из т</w:t>
            </w:r>
            <w:r w:rsidR="005437C2">
              <w:rPr>
                <w:rFonts w:ascii="Times New Roman" w:hAnsi="Times New Roman" w:cs="Times New Roman"/>
                <w:sz w:val="24"/>
                <w:szCs w:val="24"/>
              </w:rPr>
              <w:t xml:space="preserve">екста информацию, выражать свое </w:t>
            </w:r>
            <w:r w:rsidRPr="005B0C4A">
              <w:rPr>
                <w:rFonts w:ascii="Times New Roman" w:hAnsi="Times New Roman" w:cs="Times New Roman"/>
                <w:sz w:val="24"/>
                <w:szCs w:val="24"/>
              </w:rPr>
              <w:t>мнение.</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В ходе </w:t>
            </w:r>
            <w:r w:rsidRPr="005B0C4A">
              <w:rPr>
                <w:rFonts w:ascii="Times New Roman" w:hAnsi="Times New Roman" w:cs="Times New Roman"/>
                <w:i/>
                <w:iCs/>
                <w:sz w:val="24"/>
                <w:szCs w:val="24"/>
              </w:rPr>
              <w:t xml:space="preserve">просмотрового / поискового чтения </w:t>
            </w:r>
            <w:r w:rsidRPr="005B0C4A">
              <w:rPr>
                <w:rFonts w:ascii="Times New Roman" w:hAnsi="Times New Roman" w:cs="Times New Roman"/>
                <w:sz w:val="24"/>
                <w:szCs w:val="24"/>
              </w:rPr>
              <w:t>школьники учатся:</w:t>
            </w:r>
          </w:p>
          <w:p w:rsidR="00356C9A" w:rsidRPr="005B0C4A" w:rsidRDefault="00356C9A" w:rsidP="00942A78">
            <w:pPr>
              <w:jc w:val="both"/>
              <w:rPr>
                <w:rFonts w:ascii="Times New Roman" w:hAnsi="Times New Roman" w:cs="Times New Roman"/>
                <w:sz w:val="24"/>
                <w:szCs w:val="24"/>
              </w:rPr>
            </w:pPr>
            <w:r w:rsidRPr="005B0C4A">
              <w:rPr>
                <w:rFonts w:ascii="Times New Roman" w:hAnsi="Times New Roman" w:cs="Times New Roman"/>
                <w:sz w:val="24"/>
                <w:szCs w:val="24"/>
              </w:rPr>
              <w:t>• выбирать необходимую / интересующую информацию,</w:t>
            </w:r>
          </w:p>
          <w:p w:rsidR="00356C9A" w:rsidRPr="005B0C4A" w:rsidRDefault="00356C9A" w:rsidP="00942A78">
            <w:pPr>
              <w:jc w:val="both"/>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t>просмотрев один текст или несколько коротких текстов.__</w:t>
            </w:r>
          </w:p>
        </w:tc>
      </w:tr>
    </w:tbl>
    <w:p w:rsidR="00356C9A" w:rsidRPr="005B0C4A" w:rsidRDefault="00356C9A" w:rsidP="00942A78">
      <w:pPr>
        <w:jc w:val="both"/>
        <w:rPr>
          <w:rFonts w:ascii="Times New Roman" w:eastAsia="@Arial Unicode MS" w:hAnsi="Times New Roman" w:cs="Times New Roman"/>
          <w:sz w:val="24"/>
          <w:szCs w:val="24"/>
          <w:lang w:eastAsia="ar-SA"/>
        </w:rPr>
      </w:pPr>
    </w:p>
    <w:p w:rsidR="00875454" w:rsidRPr="005B0C4A" w:rsidRDefault="00875454" w:rsidP="00942A78">
      <w:pPr>
        <w:spacing w:line="240" w:lineRule="auto"/>
        <w:jc w:val="both"/>
        <w:rPr>
          <w:rFonts w:ascii="Times New Roman" w:hAnsi="Times New Roman" w:cs="Times New Roman"/>
          <w:b/>
          <w:sz w:val="24"/>
          <w:szCs w:val="24"/>
        </w:rPr>
      </w:pPr>
      <w:r w:rsidRPr="005B0C4A">
        <w:rPr>
          <w:rFonts w:ascii="Times New Roman" w:hAnsi="Times New Roman" w:cs="Times New Roman"/>
          <w:sz w:val="24"/>
          <w:szCs w:val="24"/>
        </w:rPr>
        <w:lastRenderedPageBreak/>
        <w:t xml:space="preserve"> </w:t>
      </w:r>
      <w:r w:rsidRPr="005B0C4A">
        <w:rPr>
          <w:rFonts w:ascii="Times New Roman" w:hAnsi="Times New Roman" w:cs="Times New Roman"/>
          <w:b/>
          <w:sz w:val="24"/>
          <w:szCs w:val="24"/>
        </w:rPr>
        <w:t>Социокультурная компетенция</w:t>
      </w:r>
    </w:p>
    <w:p w:rsidR="00875454" w:rsidRPr="005B0C4A" w:rsidRDefault="00875454" w:rsidP="005437C2">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К концу обучения в 7 классе школьники смогут:</w:t>
      </w:r>
    </w:p>
    <w:p w:rsidR="00875454" w:rsidRPr="005B0C4A" w:rsidRDefault="00875454" w:rsidP="005437C2">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составить представление о роли английского языка </w:t>
      </w:r>
      <w:r w:rsidR="00284F07">
        <w:rPr>
          <w:rFonts w:ascii="Times New Roman" w:hAnsi="Times New Roman" w:cs="Times New Roman"/>
          <w:sz w:val="24"/>
          <w:szCs w:val="24"/>
        </w:rPr>
        <w:t xml:space="preserve">в современном мире как средстве </w:t>
      </w:r>
      <w:r w:rsidRPr="005B0C4A">
        <w:rPr>
          <w:rFonts w:ascii="Times New Roman" w:hAnsi="Times New Roman" w:cs="Times New Roman"/>
          <w:sz w:val="24"/>
          <w:szCs w:val="24"/>
        </w:rPr>
        <w:t>международного общения;</w:t>
      </w:r>
    </w:p>
    <w:p w:rsidR="00875454" w:rsidRPr="005B0C4A" w:rsidRDefault="00875454" w:rsidP="005437C2">
      <w:pPr>
        <w:spacing w:after="0" w:line="240" w:lineRule="auto"/>
        <w:jc w:val="both"/>
        <w:rPr>
          <w:rFonts w:ascii="Times New Roman" w:hAnsi="Times New Roman" w:cs="Times New Roman"/>
          <w:sz w:val="24"/>
          <w:szCs w:val="24"/>
        </w:rPr>
      </w:pPr>
      <w:proofErr w:type="gramStart"/>
      <w:r w:rsidRPr="005B0C4A">
        <w:rPr>
          <w:rFonts w:ascii="Times New Roman" w:hAnsi="Times New Roman" w:cs="Times New Roman"/>
          <w:sz w:val="24"/>
          <w:szCs w:val="24"/>
        </w:rPr>
        <w:t>— познакомиться с социокультурным портретом англоговорящих стран (Великобритании,</w:t>
      </w:r>
      <w:r w:rsidR="00284F07">
        <w:rPr>
          <w:rFonts w:ascii="Times New Roman" w:hAnsi="Times New Roman" w:cs="Times New Roman"/>
          <w:sz w:val="24"/>
          <w:szCs w:val="24"/>
        </w:rPr>
        <w:t xml:space="preserve"> </w:t>
      </w:r>
      <w:r w:rsidRPr="005B0C4A">
        <w:rPr>
          <w:rFonts w:ascii="Times New Roman" w:hAnsi="Times New Roman" w:cs="Times New Roman"/>
          <w:sz w:val="24"/>
          <w:szCs w:val="24"/>
        </w:rPr>
        <w:t>США, Канады, Австралии, Новой Зеландии) и родной страны: географические и природные условия, погода, население, столицы, денежные единицы (Великобритании, США, России), некоторые праздники (</w:t>
      </w:r>
      <w:r w:rsidRPr="005B0C4A">
        <w:rPr>
          <w:rFonts w:ascii="Times New Roman" w:hAnsi="Times New Roman" w:cs="Times New Roman"/>
          <w:sz w:val="24"/>
          <w:szCs w:val="24"/>
          <w:lang w:val="en-US"/>
        </w:rPr>
        <w:t>Christmas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New</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Year</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Easter</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St</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Valentine</w:t>
      </w:r>
      <w:r w:rsidRPr="005B0C4A">
        <w:rPr>
          <w:rFonts w:ascii="Times New Roman" w:hAnsi="Times New Roman" w:cs="Times New Roman"/>
          <w:sz w:val="24"/>
          <w:szCs w:val="24"/>
        </w:rPr>
        <w:t>'</w:t>
      </w:r>
      <w:r w:rsidRPr="005B0C4A">
        <w:rPr>
          <w:rFonts w:ascii="Times New Roman" w:hAnsi="Times New Roman" w:cs="Times New Roman"/>
          <w:sz w:val="24"/>
          <w:szCs w:val="24"/>
          <w:lang w:val="en-US"/>
        </w:rPr>
        <w:t>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Day</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Mother</w:t>
      </w:r>
      <w:r w:rsidRPr="005B0C4A">
        <w:rPr>
          <w:rFonts w:ascii="Times New Roman" w:hAnsi="Times New Roman" w:cs="Times New Roman"/>
          <w:sz w:val="24"/>
          <w:szCs w:val="24"/>
        </w:rPr>
        <w:t>'</w:t>
      </w:r>
      <w:r w:rsidRPr="005B0C4A">
        <w:rPr>
          <w:rFonts w:ascii="Times New Roman" w:hAnsi="Times New Roman" w:cs="Times New Roman"/>
          <w:sz w:val="24"/>
          <w:szCs w:val="24"/>
          <w:lang w:val="en-US"/>
        </w:rPr>
        <w:t>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Day</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Halloween</w:t>
      </w:r>
      <w:r w:rsidRPr="005B0C4A">
        <w:rPr>
          <w:rFonts w:ascii="Times New Roman" w:hAnsi="Times New Roman" w:cs="Times New Roman"/>
          <w:sz w:val="24"/>
          <w:szCs w:val="24"/>
        </w:rPr>
        <w:t>), особенности школьного образования;</w:t>
      </w:r>
      <w:proofErr w:type="gramEnd"/>
    </w:p>
    <w:p w:rsidR="00875454" w:rsidRPr="005B0C4A" w:rsidRDefault="00875454" w:rsidP="005437C2">
      <w:pPr>
        <w:spacing w:after="0" w:line="240" w:lineRule="auto"/>
        <w:jc w:val="both"/>
        <w:rPr>
          <w:rFonts w:ascii="Times New Roman" w:hAnsi="Times New Roman" w:cs="Times New Roman"/>
          <w:sz w:val="24"/>
          <w:szCs w:val="24"/>
        </w:rPr>
      </w:pPr>
      <w:proofErr w:type="gramStart"/>
      <w:r w:rsidRPr="005B0C4A">
        <w:rPr>
          <w:rFonts w:ascii="Times New Roman" w:hAnsi="Times New Roman" w:cs="Times New Roman"/>
          <w:sz w:val="24"/>
          <w:szCs w:val="24"/>
        </w:rPr>
        <w:t>— познакомиться с культурным наследием англоговорящих стран и России: всемирно известными достопримечательностями (</w:t>
      </w:r>
      <w:r w:rsidRPr="005B0C4A">
        <w:rPr>
          <w:rFonts w:ascii="Times New Roman" w:hAnsi="Times New Roman" w:cs="Times New Roman"/>
          <w:sz w:val="24"/>
          <w:szCs w:val="24"/>
          <w:lang w:val="en-US"/>
        </w:rPr>
        <w:t>Westminster</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Abbey</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Big</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Ben</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the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Houses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of</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Parliament</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the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Tower</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of</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London</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Trafalgar</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Square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Buckingham</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Palace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Tower</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Bridge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St</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Paul</w:t>
      </w:r>
      <w:r w:rsidRPr="005B0C4A">
        <w:rPr>
          <w:rFonts w:ascii="Times New Roman" w:hAnsi="Times New Roman" w:cs="Times New Roman"/>
          <w:sz w:val="24"/>
          <w:szCs w:val="24"/>
        </w:rPr>
        <w:t>'</w:t>
      </w:r>
      <w:r w:rsidRPr="005B0C4A">
        <w:rPr>
          <w:rFonts w:ascii="Times New Roman" w:hAnsi="Times New Roman" w:cs="Times New Roman"/>
          <w:sz w:val="24"/>
          <w:szCs w:val="24"/>
          <w:lang w:val="en-US"/>
        </w:rPr>
        <w:t>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Cathedral</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MOMI</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Museum</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of</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the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Moving</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Image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Madame</w:t>
      </w:r>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lang w:val="en-US"/>
        </w:rPr>
        <w:t>Tussaud</w:t>
      </w:r>
      <w:proofErr w:type="spellEnd"/>
      <w:r w:rsidRPr="005B0C4A">
        <w:rPr>
          <w:rFonts w:ascii="Times New Roman" w:hAnsi="Times New Roman" w:cs="Times New Roman"/>
          <w:sz w:val="24"/>
          <w:szCs w:val="24"/>
        </w:rPr>
        <w:t>'</w:t>
      </w:r>
      <w:r w:rsidRPr="005B0C4A">
        <w:rPr>
          <w:rFonts w:ascii="Times New Roman" w:hAnsi="Times New Roman" w:cs="Times New Roman"/>
          <w:sz w:val="24"/>
          <w:szCs w:val="24"/>
          <w:lang w:val="en-US"/>
        </w:rPr>
        <w:t>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London</w:t>
      </w:r>
      <w:r w:rsidRPr="005B0C4A">
        <w:rPr>
          <w:rFonts w:ascii="Times New Roman" w:hAnsi="Times New Roman" w:cs="Times New Roman"/>
          <w:sz w:val="24"/>
          <w:szCs w:val="24"/>
        </w:rPr>
        <w:t>'</w:t>
      </w:r>
      <w:r w:rsidRPr="005B0C4A">
        <w:rPr>
          <w:rFonts w:ascii="Times New Roman" w:hAnsi="Times New Roman" w:cs="Times New Roman"/>
          <w:sz w:val="24"/>
          <w:szCs w:val="24"/>
          <w:lang w:val="en-US"/>
        </w:rPr>
        <w:t>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Parks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and</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Gardens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London</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Zoo</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Whipsnade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Wild</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Animal</w:t>
      </w:r>
      <w:r w:rsidRPr="005B0C4A">
        <w:rPr>
          <w:rFonts w:ascii="Times New Roman" w:hAnsi="Times New Roman" w:cs="Times New Roman"/>
          <w:sz w:val="24"/>
          <w:szCs w:val="24"/>
        </w:rPr>
        <w:t>'</w:t>
      </w:r>
      <w:r w:rsidRPr="005B0C4A">
        <w:rPr>
          <w:rFonts w:ascii="Times New Roman" w:hAnsi="Times New Roman" w:cs="Times New Roman"/>
          <w:sz w:val="24"/>
          <w:szCs w:val="24"/>
          <w:lang w:val="en-US"/>
        </w:rPr>
        <w:t>s</w:t>
      </w:r>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Park</w:t>
      </w:r>
      <w:proofErr w:type="spellEnd"/>
      <w:r w:rsidRPr="005B0C4A">
        <w:rPr>
          <w:rFonts w:ascii="Times New Roman" w:hAnsi="Times New Roman" w:cs="Times New Roman"/>
          <w:sz w:val="24"/>
          <w:szCs w:val="24"/>
        </w:rPr>
        <w:t>;</w:t>
      </w:r>
      <w:proofErr w:type="gram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the</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Kremlin</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Red</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Square</w:t>
      </w:r>
      <w:proofErr w:type="spellEnd"/>
      <w:r w:rsidRPr="005B0C4A">
        <w:rPr>
          <w:rFonts w:ascii="Times New Roman" w:hAnsi="Times New Roman" w:cs="Times New Roman"/>
          <w:sz w:val="24"/>
          <w:szCs w:val="24"/>
        </w:rPr>
        <w:t>); с фактами из жизни и с биографиями известных людей в области литературы, живописи, кино (</w:t>
      </w:r>
      <w:r w:rsidRPr="005B0C4A">
        <w:rPr>
          <w:rFonts w:ascii="Times New Roman" w:hAnsi="Times New Roman" w:cs="Times New Roman"/>
          <w:sz w:val="24"/>
          <w:szCs w:val="24"/>
          <w:lang w:val="en-US"/>
        </w:rPr>
        <w:t>Daniel</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Defoe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Mark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Twain</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John</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R</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R</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Tolkien</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Joseph</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Turner</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Charlie</w:t>
      </w:r>
      <w:r w:rsidR="005437C2">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Chaplin</w:t>
      </w:r>
      <w:proofErr w:type="spellEnd"/>
      <w:r w:rsidRPr="005B0C4A">
        <w:rPr>
          <w:rFonts w:ascii="Times New Roman" w:hAnsi="Times New Roman" w:cs="Times New Roman"/>
          <w:sz w:val="24"/>
          <w:szCs w:val="24"/>
        </w:rPr>
        <w:t xml:space="preserve"> и др.); с фактами из жизни знаменитых ученых, изобретателей, политиков (</w:t>
      </w:r>
      <w:proofErr w:type="spellStart"/>
      <w:r w:rsidRPr="005B0C4A">
        <w:rPr>
          <w:rFonts w:ascii="Times New Roman" w:hAnsi="Times New Roman" w:cs="Times New Roman"/>
          <w:sz w:val="24"/>
          <w:szCs w:val="24"/>
        </w:rPr>
        <w:t>Charles</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Darwin</w:t>
      </w:r>
      <w:proofErr w:type="spellEnd"/>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Alexander</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Bell</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Pavel</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Shilling</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Abraham</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Lincoln</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Sir</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Winston</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Churchill</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Andrei</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Sakharov</w:t>
      </w:r>
      <w:r w:rsidRPr="005B0C4A">
        <w:rPr>
          <w:rFonts w:ascii="Times New Roman" w:hAnsi="Times New Roman" w:cs="Times New Roman"/>
          <w:sz w:val="24"/>
          <w:szCs w:val="24"/>
        </w:rPr>
        <w:t xml:space="preserve"> и др.);</w:t>
      </w:r>
    </w:p>
    <w:p w:rsidR="00875454" w:rsidRPr="005B0C4A" w:rsidRDefault="00875454" w:rsidP="005437C2">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познакомиться с некоторыми образцами национального английского фольклора (стихами, сказками, детскими рассказами);</w:t>
      </w:r>
    </w:p>
    <w:p w:rsidR="00875454" w:rsidRPr="005B0C4A" w:rsidRDefault="00875454" w:rsidP="005437C2">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научиться представлять свою страну на английском языке, сообщая сведения о ее национальных традициях, географических и природных условиях, известных ученых, писателях, спортсменах; оказать помощь зарубежным гостям, приехавшим в Россию (представиться, познакомить </w:t>
      </w:r>
      <w:proofErr w:type="gramStart"/>
      <w:r w:rsidRPr="005B0C4A">
        <w:rPr>
          <w:rFonts w:ascii="Times New Roman" w:hAnsi="Times New Roman" w:cs="Times New Roman"/>
          <w:sz w:val="24"/>
          <w:szCs w:val="24"/>
        </w:rPr>
        <w:t>с</w:t>
      </w:r>
      <w:proofErr w:type="gramEnd"/>
      <w:r w:rsidRPr="005B0C4A">
        <w:rPr>
          <w:rFonts w:ascii="Times New Roman" w:hAnsi="Times New Roman" w:cs="Times New Roman"/>
          <w:sz w:val="24"/>
          <w:szCs w:val="24"/>
        </w:rPr>
        <w:t xml:space="preserve"> </w:t>
      </w:r>
      <w:proofErr w:type="gramStart"/>
      <w:r w:rsidRPr="005B0C4A">
        <w:rPr>
          <w:rFonts w:ascii="Times New Roman" w:hAnsi="Times New Roman" w:cs="Times New Roman"/>
          <w:sz w:val="24"/>
          <w:szCs w:val="24"/>
        </w:rPr>
        <w:t>родным</w:t>
      </w:r>
      <w:proofErr w:type="gramEnd"/>
      <w:r w:rsidRPr="005B0C4A">
        <w:rPr>
          <w:rFonts w:ascii="Times New Roman" w:hAnsi="Times New Roman" w:cs="Times New Roman"/>
          <w:sz w:val="24"/>
          <w:szCs w:val="24"/>
        </w:rPr>
        <w:t xml:space="preserve"> городом / селом / районом и т. д.).</w:t>
      </w:r>
    </w:p>
    <w:p w:rsidR="00875454" w:rsidRPr="005B0C4A" w:rsidRDefault="00875454" w:rsidP="00942A78">
      <w:pPr>
        <w:spacing w:line="240" w:lineRule="auto"/>
        <w:jc w:val="both"/>
        <w:rPr>
          <w:rFonts w:ascii="Times New Roman" w:hAnsi="Times New Roman" w:cs="Times New Roman"/>
          <w:b/>
          <w:sz w:val="24"/>
          <w:szCs w:val="24"/>
        </w:rPr>
      </w:pPr>
      <w:r w:rsidRPr="005B0C4A">
        <w:rPr>
          <w:rFonts w:ascii="Times New Roman" w:hAnsi="Times New Roman" w:cs="Times New Roman"/>
          <w:sz w:val="24"/>
          <w:szCs w:val="24"/>
        </w:rPr>
        <w:t xml:space="preserve">                  </w:t>
      </w:r>
      <w:r w:rsidR="005437C2">
        <w:rPr>
          <w:rFonts w:ascii="Times New Roman" w:hAnsi="Times New Roman" w:cs="Times New Roman"/>
          <w:sz w:val="24"/>
          <w:szCs w:val="24"/>
        </w:rPr>
        <w:t xml:space="preserve">                 </w:t>
      </w:r>
      <w:r w:rsidRPr="005B0C4A">
        <w:rPr>
          <w:rFonts w:ascii="Times New Roman" w:hAnsi="Times New Roman" w:cs="Times New Roman"/>
          <w:b/>
          <w:sz w:val="24"/>
          <w:szCs w:val="24"/>
        </w:rPr>
        <w:t>Учебно-познавательная и компенсаторная компетенции</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К концу обучения в 7 классе учащиеся должны овладеть следующими умениями и навыками:</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пользоваться такими приемами мыслительной деятельности, как группировка, сравнение, анализ, синтез;</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передавать количественные, пространственные и временные представления изученными средствами английского языка;</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разыгрывать воображаемые ситуации / роли, пользуясь приемами образного мышления;</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работать в различных режимах: в </w:t>
      </w:r>
      <w:proofErr w:type="gramStart"/>
      <w:r w:rsidRPr="005B0C4A">
        <w:rPr>
          <w:rFonts w:ascii="Times New Roman" w:hAnsi="Times New Roman" w:cs="Times New Roman"/>
          <w:sz w:val="24"/>
          <w:szCs w:val="24"/>
        </w:rPr>
        <w:t>индивидуальном</w:t>
      </w:r>
      <w:proofErr w:type="gramEnd"/>
      <w:r w:rsidRPr="005B0C4A">
        <w:rPr>
          <w:rFonts w:ascii="Times New Roman" w:hAnsi="Times New Roman" w:cs="Times New Roman"/>
          <w:sz w:val="24"/>
          <w:szCs w:val="24"/>
        </w:rPr>
        <w:t>, парном, групповом;</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осуществлять самоконтроль с помощью специального блока проверочных заданий учебника (</w:t>
      </w:r>
      <w:proofErr w:type="spellStart"/>
      <w:r w:rsidRPr="005B0C4A">
        <w:rPr>
          <w:rFonts w:ascii="Times New Roman" w:hAnsi="Times New Roman" w:cs="Times New Roman"/>
          <w:sz w:val="24"/>
          <w:szCs w:val="24"/>
        </w:rPr>
        <w:t>Progress</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Check</w:t>
      </w:r>
      <w:proofErr w:type="spellEnd"/>
      <w:r w:rsidRPr="005B0C4A">
        <w:rPr>
          <w:rFonts w:ascii="Times New Roman" w:hAnsi="Times New Roman" w:cs="Times New Roman"/>
          <w:sz w:val="24"/>
          <w:szCs w:val="24"/>
        </w:rPr>
        <w:t>);</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работать самостоятельно, в том числе с аудио-, видеоматериалами и другими компонентами УМК;</w:t>
      </w:r>
    </w:p>
    <w:p w:rsidR="00875454" w:rsidRPr="005B0C4A" w:rsidRDefault="00875454" w:rsidP="00284F07">
      <w:pPr>
        <w:spacing w:after="0" w:line="240" w:lineRule="auto"/>
        <w:jc w:val="both"/>
        <w:rPr>
          <w:rFonts w:ascii="Times New Roman" w:hAnsi="Times New Roman" w:cs="Times New Roman"/>
          <w:sz w:val="24"/>
          <w:szCs w:val="24"/>
        </w:rPr>
      </w:pPr>
      <w:proofErr w:type="gramStart"/>
      <w:r w:rsidRPr="005B0C4A">
        <w:rPr>
          <w:rFonts w:ascii="Times New Roman" w:hAnsi="Times New Roman" w:cs="Times New Roman"/>
          <w:sz w:val="24"/>
          <w:szCs w:val="24"/>
        </w:rPr>
        <w:t>— ориентироваться в учебнике с помощью атласа содержания учебника (расширенное</w:t>
      </w:r>
      <w:proofErr w:type="gramEnd"/>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оглавление) и специальных условных обозначений;</w:t>
      </w:r>
    </w:p>
    <w:p w:rsidR="00875454" w:rsidRPr="005B0C4A" w:rsidRDefault="00875454" w:rsidP="00284F07">
      <w:pPr>
        <w:spacing w:after="0" w:line="240" w:lineRule="auto"/>
        <w:jc w:val="both"/>
        <w:rPr>
          <w:rFonts w:ascii="Times New Roman" w:hAnsi="Times New Roman" w:cs="Times New Roman"/>
          <w:sz w:val="24"/>
          <w:szCs w:val="24"/>
        </w:rPr>
      </w:pPr>
      <w:proofErr w:type="gramStart"/>
      <w:r w:rsidRPr="005B0C4A">
        <w:rPr>
          <w:rFonts w:ascii="Times New Roman" w:hAnsi="Times New Roman" w:cs="Times New Roman"/>
          <w:sz w:val="24"/>
          <w:szCs w:val="24"/>
        </w:rPr>
        <w:t>— пользоваться справочным материалом УМК (правилами, англо-русским словарем,</w:t>
      </w:r>
      <w:proofErr w:type="gramEnd"/>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лингвострановедческим справочником).</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Языковая компетенция</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Графика и орфография, произносительная сторона речи</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Школьники учатся:</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применять правила чтения и орфографии на основе усвоенного на первой ступени и нового лексического материала, изучаемого в 5-7 классах.</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адекватно произносить и различать на слух все звуки английского языка; соблюдать</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ударение в слове и фразе: соблюдать правильную интонацию в повелительных, утвердительных,</w:t>
      </w:r>
      <w:r w:rsidR="00C34477">
        <w:rPr>
          <w:rFonts w:ascii="Times New Roman" w:hAnsi="Times New Roman" w:cs="Times New Roman"/>
          <w:sz w:val="24"/>
          <w:szCs w:val="24"/>
        </w:rPr>
        <w:t xml:space="preserve"> </w:t>
      </w:r>
      <w:r w:rsidRPr="005B0C4A">
        <w:rPr>
          <w:rFonts w:ascii="Times New Roman" w:hAnsi="Times New Roman" w:cs="Times New Roman"/>
          <w:sz w:val="24"/>
          <w:szCs w:val="24"/>
        </w:rPr>
        <w:t>вопросительных (общий, специальный, альтернативный и разделительный вопросы) и восклицательных предложениях.</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Лексическая сторона речи</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К концу обучения в 7 классе продуктивный лексический минимум составляет 900 лексических единиц, характеризующих отобранные предметы речи.</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lastRenderedPageBreak/>
        <w:t>Данный минимум включает лексику, усвоенную на первой ступени, а также новые слова и</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речевые клише, новые значения известных учащимся многозначных слов (например, </w:t>
      </w:r>
      <w:proofErr w:type="spellStart"/>
      <w:r w:rsidRPr="005B0C4A">
        <w:rPr>
          <w:rFonts w:ascii="Times New Roman" w:hAnsi="Times New Roman" w:cs="Times New Roman"/>
          <w:sz w:val="24"/>
          <w:szCs w:val="24"/>
        </w:rPr>
        <w:t>kind</w:t>
      </w:r>
      <w:proofErr w:type="spellEnd"/>
      <w:r w:rsidRPr="005B0C4A">
        <w:rPr>
          <w:rFonts w:ascii="Times New Roman" w:hAnsi="Times New Roman" w:cs="Times New Roman"/>
          <w:sz w:val="24"/>
          <w:szCs w:val="24"/>
        </w:rPr>
        <w:t xml:space="preserve"> — </w:t>
      </w:r>
      <w:proofErr w:type="gramStart"/>
      <w:r w:rsidRPr="005B0C4A">
        <w:rPr>
          <w:rFonts w:ascii="Times New Roman" w:hAnsi="Times New Roman" w:cs="Times New Roman"/>
          <w:sz w:val="24"/>
          <w:szCs w:val="24"/>
        </w:rPr>
        <w:t>добрый</w:t>
      </w:r>
      <w:proofErr w:type="gramEnd"/>
      <w:r w:rsidRPr="005B0C4A">
        <w:rPr>
          <w:rFonts w:ascii="Times New Roman" w:hAnsi="Times New Roman" w:cs="Times New Roman"/>
          <w:sz w:val="24"/>
          <w:szCs w:val="24"/>
        </w:rPr>
        <w:t>; разновидность).</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Рецептивный лексический словарь учащихся, оканчивающих 7 класс, несколько превышает продуктивный лексический минимум.</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Учащиеся должны овладеть следующими словообразовательными средствами для создания </w:t>
      </w:r>
      <w:proofErr w:type="spellStart"/>
      <w:r w:rsidRPr="005B0C4A">
        <w:rPr>
          <w:rFonts w:ascii="Times New Roman" w:hAnsi="Times New Roman" w:cs="Times New Roman"/>
          <w:sz w:val="24"/>
          <w:szCs w:val="24"/>
        </w:rPr>
        <w:t>ирасширения</w:t>
      </w:r>
      <w:proofErr w:type="spellEnd"/>
      <w:r w:rsidRPr="005B0C4A">
        <w:rPr>
          <w:rFonts w:ascii="Times New Roman" w:hAnsi="Times New Roman" w:cs="Times New Roman"/>
          <w:sz w:val="24"/>
          <w:szCs w:val="24"/>
        </w:rPr>
        <w:t xml:space="preserve"> потенциального словаря:</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а) аффиксацией:</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суффиксами</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имен</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существительных</w:t>
      </w:r>
      <w:r w:rsidRPr="005B0C4A">
        <w:rPr>
          <w:rFonts w:ascii="Times New Roman" w:hAnsi="Times New Roman" w:cs="Times New Roman"/>
          <w:sz w:val="24"/>
          <w:szCs w:val="24"/>
          <w:lang w:val="en-US"/>
        </w:rPr>
        <w:t>: -</w:t>
      </w:r>
      <w:proofErr w:type="spellStart"/>
      <w:r w:rsidRPr="005B0C4A">
        <w:rPr>
          <w:rFonts w:ascii="Times New Roman" w:hAnsi="Times New Roman" w:cs="Times New Roman"/>
          <w:sz w:val="24"/>
          <w:szCs w:val="24"/>
          <w:lang w:val="en-US"/>
        </w:rPr>
        <w:t>ist</w:t>
      </w:r>
      <w:proofErr w:type="spellEnd"/>
      <w:r w:rsidRPr="005B0C4A">
        <w:rPr>
          <w:rFonts w:ascii="Times New Roman" w:hAnsi="Times New Roman" w:cs="Times New Roman"/>
          <w:sz w:val="24"/>
          <w:szCs w:val="24"/>
          <w:lang w:val="en-US"/>
        </w:rPr>
        <w:t>, -</w:t>
      </w:r>
      <w:proofErr w:type="spellStart"/>
      <w:r w:rsidRPr="005B0C4A">
        <w:rPr>
          <w:rFonts w:ascii="Times New Roman" w:hAnsi="Times New Roman" w:cs="Times New Roman"/>
          <w:sz w:val="24"/>
          <w:szCs w:val="24"/>
          <w:lang w:val="en-US"/>
        </w:rPr>
        <w:t>ian</w:t>
      </w:r>
      <w:proofErr w:type="spellEnd"/>
      <w:r w:rsidRPr="005B0C4A">
        <w:rPr>
          <w:rFonts w:ascii="Times New Roman" w:hAnsi="Times New Roman" w:cs="Times New Roman"/>
          <w:sz w:val="24"/>
          <w:szCs w:val="24"/>
          <w:lang w:val="en-US"/>
        </w:rPr>
        <w:t>, -</w:t>
      </w:r>
      <w:proofErr w:type="spellStart"/>
      <w:r w:rsidRPr="005B0C4A">
        <w:rPr>
          <w:rFonts w:ascii="Times New Roman" w:hAnsi="Times New Roman" w:cs="Times New Roman"/>
          <w:sz w:val="24"/>
          <w:szCs w:val="24"/>
          <w:lang w:val="en-US"/>
        </w:rPr>
        <w:t>ect</w:t>
      </w:r>
      <w:proofErr w:type="spellEnd"/>
      <w:r w:rsidRPr="005B0C4A">
        <w:rPr>
          <w:rFonts w:ascii="Times New Roman" w:hAnsi="Times New Roman" w:cs="Times New Roman"/>
          <w:sz w:val="24"/>
          <w:szCs w:val="24"/>
          <w:lang w:val="en-US"/>
        </w:rPr>
        <w:t>, -</w:t>
      </w:r>
      <w:proofErr w:type="spellStart"/>
      <w:r w:rsidRPr="005B0C4A">
        <w:rPr>
          <w:rFonts w:ascii="Times New Roman" w:hAnsi="Times New Roman" w:cs="Times New Roman"/>
          <w:sz w:val="24"/>
          <w:szCs w:val="24"/>
          <w:lang w:val="en-US"/>
        </w:rPr>
        <w:t>er</w:t>
      </w:r>
      <w:proofErr w:type="spellEnd"/>
      <w:r w:rsidRPr="005B0C4A">
        <w:rPr>
          <w:rFonts w:ascii="Times New Roman" w:hAnsi="Times New Roman" w:cs="Times New Roman"/>
          <w:sz w:val="24"/>
          <w:szCs w:val="24"/>
          <w:lang w:val="en-US"/>
        </w:rPr>
        <w:t xml:space="preserve"> (-or), -</w:t>
      </w:r>
      <w:proofErr w:type="spellStart"/>
      <w:r w:rsidRPr="005B0C4A">
        <w:rPr>
          <w:rFonts w:ascii="Times New Roman" w:hAnsi="Times New Roman" w:cs="Times New Roman"/>
          <w:sz w:val="24"/>
          <w:szCs w:val="24"/>
          <w:lang w:val="en-US"/>
        </w:rPr>
        <w:t>tion</w:t>
      </w:r>
      <w:proofErr w:type="spellEnd"/>
      <w:r w:rsidRPr="005B0C4A">
        <w:rPr>
          <w:rFonts w:ascii="Times New Roman" w:hAnsi="Times New Roman" w:cs="Times New Roman"/>
          <w:sz w:val="24"/>
          <w:szCs w:val="24"/>
          <w:lang w:val="en-US"/>
        </w:rPr>
        <w:t xml:space="preserve"> / -</w:t>
      </w:r>
      <w:proofErr w:type="spellStart"/>
      <w:r w:rsidRPr="005B0C4A">
        <w:rPr>
          <w:rFonts w:ascii="Times New Roman" w:hAnsi="Times New Roman" w:cs="Times New Roman"/>
          <w:sz w:val="24"/>
          <w:szCs w:val="24"/>
          <w:lang w:val="en-US"/>
        </w:rPr>
        <w:t>sion</w:t>
      </w:r>
      <w:proofErr w:type="spellEnd"/>
      <w:r w:rsidRPr="005B0C4A">
        <w:rPr>
          <w:rFonts w:ascii="Times New Roman" w:hAnsi="Times New Roman" w:cs="Times New Roman"/>
          <w:sz w:val="24"/>
          <w:szCs w:val="24"/>
          <w:lang w:val="en-US"/>
        </w:rPr>
        <w:t>, -</w:t>
      </w:r>
      <w:proofErr w:type="spellStart"/>
      <w:r w:rsidRPr="005B0C4A">
        <w:rPr>
          <w:rFonts w:ascii="Times New Roman" w:hAnsi="Times New Roman" w:cs="Times New Roman"/>
          <w:sz w:val="24"/>
          <w:szCs w:val="24"/>
          <w:lang w:val="en-US"/>
        </w:rPr>
        <w:t>ment</w:t>
      </w:r>
      <w:proofErr w:type="spellEnd"/>
      <w:r w:rsidRPr="005B0C4A">
        <w:rPr>
          <w:rFonts w:ascii="Times New Roman" w:hAnsi="Times New Roman" w:cs="Times New Roman"/>
          <w:sz w:val="24"/>
          <w:szCs w:val="24"/>
          <w:lang w:val="en-US"/>
        </w:rPr>
        <w:t>, -</w:t>
      </w:r>
      <w:proofErr w:type="spellStart"/>
      <w:r w:rsidRPr="005B0C4A">
        <w:rPr>
          <w:rFonts w:ascii="Times New Roman" w:hAnsi="Times New Roman" w:cs="Times New Roman"/>
          <w:sz w:val="24"/>
          <w:szCs w:val="24"/>
          <w:lang w:val="en-US"/>
        </w:rPr>
        <w:t>ity</w:t>
      </w:r>
      <w:proofErr w:type="spellEnd"/>
      <w:r w:rsidRPr="005B0C4A">
        <w:rPr>
          <w:rFonts w:ascii="Times New Roman" w:hAnsi="Times New Roman" w:cs="Times New Roman"/>
          <w:sz w:val="24"/>
          <w:szCs w:val="24"/>
          <w:lang w:val="en-US"/>
        </w:rPr>
        <w:t>, -</w:t>
      </w:r>
      <w:proofErr w:type="spellStart"/>
      <w:r w:rsidRPr="005B0C4A">
        <w:rPr>
          <w:rFonts w:ascii="Times New Roman" w:hAnsi="Times New Roman" w:cs="Times New Roman"/>
          <w:sz w:val="24"/>
          <w:szCs w:val="24"/>
          <w:lang w:val="en-US"/>
        </w:rPr>
        <w:t>ance</w:t>
      </w:r>
      <w:proofErr w:type="spellEnd"/>
      <w:r w:rsidRPr="005B0C4A">
        <w:rPr>
          <w:rFonts w:ascii="Times New Roman" w:hAnsi="Times New Roman" w:cs="Times New Roman"/>
          <w:sz w:val="24"/>
          <w:szCs w:val="24"/>
          <w:lang w:val="en-US"/>
        </w:rPr>
        <w:t xml:space="preserve"> / -</w:t>
      </w:r>
      <w:proofErr w:type="spellStart"/>
      <w:r w:rsidRPr="005B0C4A">
        <w:rPr>
          <w:rFonts w:ascii="Times New Roman" w:hAnsi="Times New Roman" w:cs="Times New Roman"/>
          <w:sz w:val="24"/>
          <w:szCs w:val="24"/>
          <w:lang w:val="en-US"/>
        </w:rPr>
        <w:t>ence</w:t>
      </w:r>
      <w:proofErr w:type="spellEnd"/>
      <w:r w:rsidRPr="005B0C4A">
        <w:rPr>
          <w:rFonts w:ascii="Times New Roman" w:hAnsi="Times New Roman" w:cs="Times New Roman"/>
          <w:sz w:val="24"/>
          <w:szCs w:val="24"/>
          <w:lang w:val="en-US"/>
        </w:rPr>
        <w:t>, -</w:t>
      </w:r>
      <w:proofErr w:type="spellStart"/>
      <w:r w:rsidRPr="005B0C4A">
        <w:rPr>
          <w:rFonts w:ascii="Times New Roman" w:hAnsi="Times New Roman" w:cs="Times New Roman"/>
          <w:sz w:val="24"/>
          <w:szCs w:val="24"/>
          <w:lang w:val="en-US"/>
        </w:rPr>
        <w:t>ing</w:t>
      </w:r>
      <w:proofErr w:type="spellEnd"/>
      <w:r w:rsidRPr="005B0C4A">
        <w:rPr>
          <w:rFonts w:ascii="Times New Roman" w:hAnsi="Times New Roman" w:cs="Times New Roman"/>
          <w:sz w:val="24"/>
          <w:szCs w:val="24"/>
          <w:lang w:val="en-US"/>
        </w:rPr>
        <w:t>;</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префиксами</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и</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суффиксами</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имен</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прилагательных</w:t>
      </w:r>
      <w:r w:rsidRPr="005B0C4A">
        <w:rPr>
          <w:rFonts w:ascii="Times New Roman" w:hAnsi="Times New Roman" w:cs="Times New Roman"/>
          <w:sz w:val="24"/>
          <w:szCs w:val="24"/>
          <w:lang w:val="en-US"/>
        </w:rPr>
        <w:t xml:space="preserve">: </w:t>
      </w:r>
      <w:proofErr w:type="spellStart"/>
      <w:r w:rsidRPr="005B0C4A">
        <w:rPr>
          <w:rFonts w:ascii="Times New Roman" w:hAnsi="Times New Roman" w:cs="Times New Roman"/>
          <w:sz w:val="24"/>
          <w:szCs w:val="24"/>
        </w:rPr>
        <w:t>цп</w:t>
      </w:r>
      <w:proofErr w:type="spellEnd"/>
      <w:r w:rsidRPr="005B0C4A">
        <w:rPr>
          <w:rFonts w:ascii="Times New Roman" w:hAnsi="Times New Roman" w:cs="Times New Roman"/>
          <w:sz w:val="24"/>
          <w:szCs w:val="24"/>
          <w:lang w:val="en-US"/>
        </w:rPr>
        <w:t xml:space="preserve">-, in-, </w:t>
      </w:r>
      <w:proofErr w:type="spellStart"/>
      <w:r w:rsidRPr="005B0C4A">
        <w:rPr>
          <w:rFonts w:ascii="Times New Roman" w:hAnsi="Times New Roman" w:cs="Times New Roman"/>
          <w:sz w:val="24"/>
          <w:szCs w:val="24"/>
          <w:lang w:val="en-US"/>
        </w:rPr>
        <w:t>im</w:t>
      </w:r>
      <w:proofErr w:type="spellEnd"/>
      <w:r w:rsidRPr="005B0C4A">
        <w:rPr>
          <w:rFonts w:ascii="Times New Roman" w:hAnsi="Times New Roman" w:cs="Times New Roman"/>
          <w:sz w:val="24"/>
          <w:szCs w:val="24"/>
          <w:lang w:val="en-US"/>
        </w:rPr>
        <w:t xml:space="preserve">-, -non-, </w:t>
      </w:r>
      <w:proofErr w:type="spellStart"/>
      <w:r w:rsidRPr="005B0C4A">
        <w:rPr>
          <w:rFonts w:ascii="Times New Roman" w:hAnsi="Times New Roman" w:cs="Times New Roman"/>
          <w:sz w:val="24"/>
          <w:szCs w:val="24"/>
          <w:lang w:val="en-US"/>
        </w:rPr>
        <w:t>ir</w:t>
      </w:r>
      <w:proofErr w:type="spellEnd"/>
      <w:r w:rsidRPr="005B0C4A">
        <w:rPr>
          <w:rFonts w:ascii="Times New Roman" w:hAnsi="Times New Roman" w:cs="Times New Roman"/>
          <w:sz w:val="24"/>
          <w:szCs w:val="24"/>
          <w:lang w:val="en-US"/>
        </w:rPr>
        <w:t>-, -al / -</w:t>
      </w:r>
      <w:proofErr w:type="spellStart"/>
      <w:r w:rsidRPr="005B0C4A">
        <w:rPr>
          <w:rFonts w:ascii="Times New Roman" w:hAnsi="Times New Roman" w:cs="Times New Roman"/>
          <w:sz w:val="24"/>
          <w:szCs w:val="24"/>
          <w:lang w:val="en-US"/>
        </w:rPr>
        <w:t>il</w:t>
      </w:r>
      <w:proofErr w:type="spellEnd"/>
      <w:r w:rsidRPr="005B0C4A">
        <w:rPr>
          <w:rFonts w:ascii="Times New Roman" w:hAnsi="Times New Roman" w:cs="Times New Roman"/>
          <w:sz w:val="24"/>
          <w:szCs w:val="24"/>
          <w:lang w:val="en-US"/>
        </w:rPr>
        <w:t>, -able / -</w:t>
      </w:r>
      <w:proofErr w:type="spellStart"/>
      <w:r w:rsidRPr="005B0C4A">
        <w:rPr>
          <w:rFonts w:ascii="Times New Roman" w:hAnsi="Times New Roman" w:cs="Times New Roman"/>
          <w:sz w:val="24"/>
          <w:szCs w:val="24"/>
          <w:lang w:val="en-US"/>
        </w:rPr>
        <w:t>ible</w:t>
      </w:r>
      <w:proofErr w:type="spellEnd"/>
      <w:r w:rsidRPr="005B0C4A">
        <w:rPr>
          <w:rFonts w:ascii="Times New Roman" w:hAnsi="Times New Roman" w:cs="Times New Roman"/>
          <w:sz w:val="24"/>
          <w:szCs w:val="24"/>
          <w:lang w:val="en-US"/>
        </w:rPr>
        <w:t>, -</w:t>
      </w:r>
      <w:proofErr w:type="spellStart"/>
      <w:r w:rsidRPr="005B0C4A">
        <w:rPr>
          <w:rFonts w:ascii="Times New Roman" w:hAnsi="Times New Roman" w:cs="Times New Roman"/>
          <w:sz w:val="24"/>
          <w:szCs w:val="24"/>
          <w:lang w:val="en-US"/>
        </w:rPr>
        <w:t>ous</w:t>
      </w:r>
      <w:proofErr w:type="spellEnd"/>
      <w:r w:rsidRPr="005B0C4A">
        <w:rPr>
          <w:rFonts w:ascii="Times New Roman" w:hAnsi="Times New Roman" w:cs="Times New Roman"/>
          <w:sz w:val="24"/>
          <w:szCs w:val="24"/>
          <w:lang w:val="en-US"/>
        </w:rPr>
        <w:t>, -</w:t>
      </w:r>
      <w:proofErr w:type="spellStart"/>
      <w:r w:rsidRPr="005B0C4A">
        <w:rPr>
          <w:rFonts w:ascii="Times New Roman" w:hAnsi="Times New Roman" w:cs="Times New Roman"/>
          <w:sz w:val="24"/>
          <w:szCs w:val="24"/>
          <w:lang w:val="en-US"/>
        </w:rPr>
        <w:t>ful</w:t>
      </w:r>
      <w:proofErr w:type="spellEnd"/>
      <w:r w:rsidRPr="005B0C4A">
        <w:rPr>
          <w:rFonts w:ascii="Times New Roman" w:hAnsi="Times New Roman" w:cs="Times New Roman"/>
          <w:sz w:val="24"/>
          <w:szCs w:val="24"/>
          <w:lang w:val="en-US"/>
        </w:rPr>
        <w:t>, -</w:t>
      </w:r>
      <w:proofErr w:type="spellStart"/>
      <w:r w:rsidRPr="005B0C4A">
        <w:rPr>
          <w:rFonts w:ascii="Times New Roman" w:hAnsi="Times New Roman" w:cs="Times New Roman"/>
          <w:sz w:val="24"/>
          <w:szCs w:val="24"/>
          <w:lang w:val="en-US"/>
        </w:rPr>
        <w:t>ly</w:t>
      </w:r>
      <w:proofErr w:type="spellEnd"/>
      <w:r w:rsidRPr="005B0C4A">
        <w:rPr>
          <w:rFonts w:ascii="Times New Roman" w:hAnsi="Times New Roman" w:cs="Times New Roman"/>
          <w:sz w:val="24"/>
          <w:szCs w:val="24"/>
          <w:lang w:val="en-US"/>
        </w:rPr>
        <w:t>, -y, -</w:t>
      </w:r>
      <w:proofErr w:type="spellStart"/>
      <w:r w:rsidRPr="005B0C4A">
        <w:rPr>
          <w:rFonts w:ascii="Times New Roman" w:hAnsi="Times New Roman" w:cs="Times New Roman"/>
          <w:sz w:val="24"/>
          <w:szCs w:val="24"/>
          <w:lang w:val="en-US"/>
        </w:rPr>
        <w:t>ic</w:t>
      </w:r>
      <w:proofErr w:type="spellEnd"/>
      <w:r w:rsidRPr="005B0C4A">
        <w:rPr>
          <w:rFonts w:ascii="Times New Roman" w:hAnsi="Times New Roman" w:cs="Times New Roman"/>
          <w:sz w:val="24"/>
          <w:szCs w:val="24"/>
          <w:lang w:val="en-US"/>
        </w:rPr>
        <w:t>, -(</w:t>
      </w:r>
      <w:proofErr w:type="spellStart"/>
      <w:r w:rsidRPr="005B0C4A">
        <w:rPr>
          <w:rFonts w:ascii="Times New Roman" w:hAnsi="Times New Roman" w:cs="Times New Roman"/>
          <w:sz w:val="24"/>
          <w:szCs w:val="24"/>
          <w:lang w:val="en-US"/>
        </w:rPr>
        <w:t>i</w:t>
      </w:r>
      <w:proofErr w:type="spellEnd"/>
      <w:r w:rsidRPr="005B0C4A">
        <w:rPr>
          <w:rFonts w:ascii="Times New Roman" w:hAnsi="Times New Roman" w:cs="Times New Roman"/>
          <w:sz w:val="24"/>
          <w:szCs w:val="24"/>
          <w:lang w:val="en-US"/>
        </w:rPr>
        <w:t>)an, -</w:t>
      </w:r>
      <w:proofErr w:type="spellStart"/>
      <w:r w:rsidRPr="005B0C4A">
        <w:rPr>
          <w:rFonts w:ascii="Times New Roman" w:hAnsi="Times New Roman" w:cs="Times New Roman"/>
          <w:sz w:val="24"/>
          <w:szCs w:val="24"/>
          <w:lang w:val="en-US"/>
        </w:rPr>
        <w:t>ing</w:t>
      </w:r>
      <w:proofErr w:type="spellEnd"/>
      <w:r w:rsidRPr="005B0C4A">
        <w:rPr>
          <w:rFonts w:ascii="Times New Roman" w:hAnsi="Times New Roman" w:cs="Times New Roman"/>
          <w:sz w:val="24"/>
          <w:szCs w:val="24"/>
          <w:lang w:val="en-US"/>
        </w:rPr>
        <w:t>;</w:t>
      </w:r>
    </w:p>
    <w:p w:rsidR="00875454" w:rsidRPr="00F37BB7" w:rsidRDefault="00875454" w:rsidP="00284F07">
      <w:pPr>
        <w:spacing w:after="0" w:line="240" w:lineRule="auto"/>
        <w:jc w:val="both"/>
        <w:rPr>
          <w:rFonts w:ascii="Times New Roman" w:hAnsi="Times New Roman" w:cs="Times New Roman"/>
          <w:sz w:val="24"/>
          <w:szCs w:val="24"/>
          <w:lang w:val="en-US"/>
        </w:rPr>
      </w:pPr>
      <w:r w:rsidRPr="00F37BB7">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префиксами</w:t>
      </w:r>
      <w:proofErr w:type="gramEnd"/>
      <w:r w:rsidRPr="00F37BB7">
        <w:rPr>
          <w:rFonts w:ascii="Times New Roman" w:hAnsi="Times New Roman" w:cs="Times New Roman"/>
          <w:sz w:val="24"/>
          <w:szCs w:val="24"/>
          <w:lang w:val="en-US"/>
        </w:rPr>
        <w:t xml:space="preserve"> </w:t>
      </w:r>
      <w:r w:rsidRPr="005B0C4A">
        <w:rPr>
          <w:rFonts w:ascii="Times New Roman" w:hAnsi="Times New Roman" w:cs="Times New Roman"/>
          <w:sz w:val="24"/>
          <w:szCs w:val="24"/>
        </w:rPr>
        <w:t>и</w:t>
      </w:r>
      <w:r w:rsidRPr="00F37BB7">
        <w:rPr>
          <w:rFonts w:ascii="Times New Roman" w:hAnsi="Times New Roman" w:cs="Times New Roman"/>
          <w:sz w:val="24"/>
          <w:szCs w:val="24"/>
          <w:lang w:val="en-US"/>
        </w:rPr>
        <w:t xml:space="preserve"> </w:t>
      </w:r>
      <w:r w:rsidRPr="005B0C4A">
        <w:rPr>
          <w:rFonts w:ascii="Times New Roman" w:hAnsi="Times New Roman" w:cs="Times New Roman"/>
          <w:sz w:val="24"/>
          <w:szCs w:val="24"/>
        </w:rPr>
        <w:t>суффиксами</w:t>
      </w:r>
      <w:r w:rsidRPr="00F37BB7">
        <w:rPr>
          <w:rFonts w:ascii="Times New Roman" w:hAnsi="Times New Roman" w:cs="Times New Roman"/>
          <w:sz w:val="24"/>
          <w:szCs w:val="24"/>
          <w:lang w:val="en-US"/>
        </w:rPr>
        <w:t xml:space="preserve"> </w:t>
      </w:r>
      <w:r w:rsidRPr="005B0C4A">
        <w:rPr>
          <w:rFonts w:ascii="Times New Roman" w:hAnsi="Times New Roman" w:cs="Times New Roman"/>
          <w:sz w:val="24"/>
          <w:szCs w:val="24"/>
        </w:rPr>
        <w:t>глаголов</w:t>
      </w:r>
      <w:r w:rsidRPr="00F37BB7">
        <w:rPr>
          <w:rFonts w:ascii="Times New Roman" w:hAnsi="Times New Roman" w:cs="Times New Roman"/>
          <w:sz w:val="24"/>
          <w:szCs w:val="24"/>
          <w:lang w:val="en-US"/>
        </w:rPr>
        <w:t xml:space="preserve">: un-, re-, </w:t>
      </w:r>
      <w:proofErr w:type="spellStart"/>
      <w:r w:rsidRPr="00F37BB7">
        <w:rPr>
          <w:rFonts w:ascii="Times New Roman" w:hAnsi="Times New Roman" w:cs="Times New Roman"/>
          <w:sz w:val="24"/>
          <w:szCs w:val="24"/>
          <w:lang w:val="en-US"/>
        </w:rPr>
        <w:t>mis</w:t>
      </w:r>
      <w:proofErr w:type="spellEnd"/>
      <w:r w:rsidRPr="00F37BB7">
        <w:rPr>
          <w:rFonts w:ascii="Times New Roman" w:hAnsi="Times New Roman" w:cs="Times New Roman"/>
          <w:sz w:val="24"/>
          <w:szCs w:val="24"/>
          <w:lang w:val="en-US"/>
        </w:rPr>
        <w:t>-, dis-, -</w:t>
      </w:r>
      <w:proofErr w:type="spellStart"/>
      <w:r w:rsidRPr="00F37BB7">
        <w:rPr>
          <w:rFonts w:ascii="Times New Roman" w:hAnsi="Times New Roman" w:cs="Times New Roman"/>
          <w:sz w:val="24"/>
          <w:szCs w:val="24"/>
          <w:lang w:val="en-US"/>
        </w:rPr>
        <w:t>ize</w:t>
      </w:r>
      <w:proofErr w:type="spellEnd"/>
      <w:r w:rsidRPr="00F37BB7">
        <w:rPr>
          <w:rFonts w:ascii="Times New Roman" w:hAnsi="Times New Roman" w:cs="Times New Roman"/>
          <w:sz w:val="24"/>
          <w:szCs w:val="24"/>
          <w:lang w:val="en-US"/>
        </w:rPr>
        <w:t xml:space="preserve"> (-</w:t>
      </w:r>
      <w:proofErr w:type="spellStart"/>
      <w:r w:rsidRPr="00F37BB7">
        <w:rPr>
          <w:rFonts w:ascii="Times New Roman" w:hAnsi="Times New Roman" w:cs="Times New Roman"/>
          <w:sz w:val="24"/>
          <w:szCs w:val="24"/>
          <w:lang w:val="en-US"/>
        </w:rPr>
        <w:t>ise</w:t>
      </w:r>
      <w:proofErr w:type="spellEnd"/>
      <w:r w:rsidRPr="00F37BB7">
        <w:rPr>
          <w:rFonts w:ascii="Times New Roman" w:hAnsi="Times New Roman" w:cs="Times New Roman"/>
          <w:sz w:val="24"/>
          <w:szCs w:val="24"/>
          <w:lang w:val="en-US"/>
        </w:rPr>
        <w:t>), -</w:t>
      </w:r>
      <w:proofErr w:type="spellStart"/>
      <w:r w:rsidRPr="00F37BB7">
        <w:rPr>
          <w:rFonts w:ascii="Times New Roman" w:hAnsi="Times New Roman" w:cs="Times New Roman"/>
          <w:sz w:val="24"/>
          <w:szCs w:val="24"/>
          <w:lang w:val="en-US"/>
        </w:rPr>
        <w:t>en</w:t>
      </w:r>
      <w:proofErr w:type="spellEnd"/>
      <w:r w:rsidRPr="00F37BB7">
        <w:rPr>
          <w:rFonts w:ascii="Times New Roman" w:hAnsi="Times New Roman" w:cs="Times New Roman"/>
          <w:sz w:val="24"/>
          <w:szCs w:val="24"/>
          <w:lang w:val="en-US"/>
        </w:rPr>
        <w:t>;</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префиксом и суффиксом наречий: </w:t>
      </w:r>
      <w:proofErr w:type="spellStart"/>
      <w:r w:rsidRPr="005B0C4A">
        <w:rPr>
          <w:rFonts w:ascii="Times New Roman" w:hAnsi="Times New Roman" w:cs="Times New Roman"/>
          <w:sz w:val="24"/>
          <w:szCs w:val="24"/>
        </w:rPr>
        <w:t>un</w:t>
      </w:r>
      <w:proofErr w:type="spellEnd"/>
      <w:r w:rsidRPr="005B0C4A">
        <w:rPr>
          <w:rFonts w:ascii="Times New Roman" w:hAnsi="Times New Roman" w:cs="Times New Roman"/>
          <w:sz w:val="24"/>
          <w:szCs w:val="24"/>
        </w:rPr>
        <w:t>-, -</w:t>
      </w:r>
      <w:proofErr w:type="spellStart"/>
      <w:r w:rsidRPr="005B0C4A">
        <w:rPr>
          <w:rFonts w:ascii="Times New Roman" w:hAnsi="Times New Roman" w:cs="Times New Roman"/>
          <w:sz w:val="24"/>
          <w:szCs w:val="24"/>
        </w:rPr>
        <w:t>ly</w:t>
      </w:r>
      <w:proofErr w:type="spellEnd"/>
      <w:r w:rsidRPr="005B0C4A">
        <w:rPr>
          <w:rFonts w:ascii="Times New Roman" w:hAnsi="Times New Roman" w:cs="Times New Roman"/>
          <w:sz w:val="24"/>
          <w:szCs w:val="24"/>
        </w:rPr>
        <w:t>;</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б) конверсией:</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прилагательными, образованными от глаголов: </w:t>
      </w:r>
      <w:proofErr w:type="spellStart"/>
      <w:r w:rsidRPr="005B0C4A">
        <w:rPr>
          <w:rFonts w:ascii="Times New Roman" w:hAnsi="Times New Roman" w:cs="Times New Roman"/>
          <w:sz w:val="24"/>
          <w:szCs w:val="24"/>
        </w:rPr>
        <w:t>to</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clean</w:t>
      </w:r>
      <w:proofErr w:type="spellEnd"/>
      <w:r w:rsidRPr="005B0C4A">
        <w:rPr>
          <w:rFonts w:ascii="Times New Roman" w:hAnsi="Times New Roman" w:cs="Times New Roman"/>
          <w:sz w:val="24"/>
          <w:szCs w:val="24"/>
        </w:rPr>
        <w:t xml:space="preserve"> — a </w:t>
      </w:r>
      <w:proofErr w:type="spellStart"/>
      <w:r w:rsidRPr="005B0C4A">
        <w:rPr>
          <w:rFonts w:ascii="Times New Roman" w:hAnsi="Times New Roman" w:cs="Times New Roman"/>
          <w:sz w:val="24"/>
          <w:szCs w:val="24"/>
        </w:rPr>
        <w:t>clean</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room</w:t>
      </w:r>
      <w:proofErr w:type="spellEnd"/>
      <w:r w:rsidRPr="005B0C4A">
        <w:rPr>
          <w:rFonts w:ascii="Times New Roman" w:hAnsi="Times New Roman" w:cs="Times New Roman"/>
          <w:sz w:val="24"/>
          <w:szCs w:val="24"/>
        </w:rPr>
        <w:t>;</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прилагательными, образованными от существительных: </w:t>
      </w:r>
      <w:proofErr w:type="spellStart"/>
      <w:r w:rsidRPr="005B0C4A">
        <w:rPr>
          <w:rFonts w:ascii="Times New Roman" w:hAnsi="Times New Roman" w:cs="Times New Roman"/>
          <w:sz w:val="24"/>
          <w:szCs w:val="24"/>
        </w:rPr>
        <w:t>cold</w:t>
      </w:r>
      <w:proofErr w:type="spellEnd"/>
      <w:r w:rsidRPr="005B0C4A">
        <w:rPr>
          <w:rFonts w:ascii="Times New Roman" w:hAnsi="Times New Roman" w:cs="Times New Roman"/>
          <w:sz w:val="24"/>
          <w:szCs w:val="24"/>
        </w:rPr>
        <w:t xml:space="preserve"> — </w:t>
      </w:r>
      <w:proofErr w:type="spellStart"/>
      <w:r w:rsidRPr="005B0C4A">
        <w:rPr>
          <w:rFonts w:ascii="Times New Roman" w:hAnsi="Times New Roman" w:cs="Times New Roman"/>
          <w:sz w:val="24"/>
          <w:szCs w:val="24"/>
        </w:rPr>
        <w:t>cold</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weather</w:t>
      </w:r>
      <w:proofErr w:type="spellEnd"/>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в) словосложением типа:</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прилагательное + существительное: </w:t>
      </w:r>
      <w:proofErr w:type="spellStart"/>
      <w:r w:rsidRPr="005B0C4A">
        <w:rPr>
          <w:rFonts w:ascii="Times New Roman" w:hAnsi="Times New Roman" w:cs="Times New Roman"/>
          <w:sz w:val="24"/>
          <w:szCs w:val="24"/>
        </w:rPr>
        <w:t>blackboard</w:t>
      </w:r>
      <w:proofErr w:type="spellEnd"/>
      <w:r w:rsidRPr="005B0C4A">
        <w:rPr>
          <w:rFonts w:ascii="Times New Roman" w:hAnsi="Times New Roman" w:cs="Times New Roman"/>
          <w:sz w:val="24"/>
          <w:szCs w:val="24"/>
        </w:rPr>
        <w:t>;</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прилагательное + </w:t>
      </w:r>
      <w:proofErr w:type="gramStart"/>
      <w:r w:rsidRPr="005B0C4A">
        <w:rPr>
          <w:rFonts w:ascii="Times New Roman" w:hAnsi="Times New Roman" w:cs="Times New Roman"/>
          <w:sz w:val="24"/>
          <w:szCs w:val="24"/>
        </w:rPr>
        <w:t>прилагательное</w:t>
      </w:r>
      <w:proofErr w:type="gram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well-known</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good-looking</w:t>
      </w:r>
      <w:proofErr w:type="spellEnd"/>
      <w:r w:rsidRPr="005B0C4A">
        <w:rPr>
          <w:rFonts w:ascii="Times New Roman" w:hAnsi="Times New Roman" w:cs="Times New Roman"/>
          <w:sz w:val="24"/>
          <w:szCs w:val="24"/>
        </w:rPr>
        <w:t>.</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Грамматическая сторона речи</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Школьники учатся употреблять в речи:</w:t>
      </w:r>
    </w:p>
    <w:p w:rsidR="00875454" w:rsidRPr="005B0C4A" w:rsidRDefault="00875454" w:rsidP="00284F07">
      <w:pPr>
        <w:spacing w:after="0" w:line="240" w:lineRule="auto"/>
        <w:jc w:val="both"/>
        <w:rPr>
          <w:rFonts w:ascii="Times New Roman" w:hAnsi="Times New Roman" w:cs="Times New Roman"/>
          <w:sz w:val="24"/>
          <w:szCs w:val="24"/>
        </w:rPr>
      </w:pPr>
      <w:proofErr w:type="gramStart"/>
      <w:r w:rsidRPr="005B0C4A">
        <w:rPr>
          <w:rFonts w:ascii="Times New Roman" w:hAnsi="Times New Roman" w:cs="Times New Roman"/>
          <w:sz w:val="24"/>
          <w:szCs w:val="24"/>
        </w:rPr>
        <w:t>— артикли: определенный и нулевой артикли с названиями планет, сторон света, океанов, морей, рек, каналов, горных цепей и вершин, государств, городов, улиц и площадей; с названиями национальностей и языков; исторических достопримечательностей; с именами собственными;</w:t>
      </w:r>
      <w:proofErr w:type="gramEnd"/>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существительные в функции прилагательного (например, </w:t>
      </w:r>
      <w:proofErr w:type="spellStart"/>
      <w:r w:rsidRPr="005B0C4A">
        <w:rPr>
          <w:rFonts w:ascii="Times New Roman" w:hAnsi="Times New Roman" w:cs="Times New Roman"/>
          <w:sz w:val="24"/>
          <w:szCs w:val="24"/>
        </w:rPr>
        <w:t>teenage</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fashion</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art</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gallery</w:t>
      </w:r>
      <w:proofErr w:type="spellEnd"/>
      <w:r w:rsidRPr="005B0C4A">
        <w:rPr>
          <w:rFonts w:ascii="Times New Roman" w:hAnsi="Times New Roman" w:cs="Times New Roman"/>
          <w:sz w:val="24"/>
          <w:szCs w:val="24"/>
        </w:rPr>
        <w:t>);</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глаголы в действительном залоге в </w:t>
      </w:r>
      <w:proofErr w:type="spellStart"/>
      <w:r w:rsidRPr="005B0C4A">
        <w:rPr>
          <w:rFonts w:ascii="Times New Roman" w:hAnsi="Times New Roman" w:cs="Times New Roman"/>
          <w:sz w:val="24"/>
          <w:szCs w:val="24"/>
        </w:rPr>
        <w:t>Present</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Continuous</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Present</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Perfect</w:t>
      </w:r>
      <w:proofErr w:type="spellEnd"/>
      <w:r w:rsidRPr="005B0C4A">
        <w:rPr>
          <w:rFonts w:ascii="Times New Roman" w:hAnsi="Times New Roman" w:cs="Times New Roman"/>
          <w:sz w:val="24"/>
          <w:szCs w:val="24"/>
        </w:rPr>
        <w:t xml:space="preserve">; глаголы в пассивном залоге в </w:t>
      </w:r>
      <w:proofErr w:type="spellStart"/>
      <w:r w:rsidRPr="005B0C4A">
        <w:rPr>
          <w:rFonts w:ascii="Times New Roman" w:hAnsi="Times New Roman" w:cs="Times New Roman"/>
          <w:sz w:val="24"/>
          <w:szCs w:val="24"/>
        </w:rPr>
        <w:t>Present</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Past</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Future</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Simple</w:t>
      </w:r>
      <w:proofErr w:type="spellEnd"/>
      <w:r w:rsidRPr="005B0C4A">
        <w:rPr>
          <w:rFonts w:ascii="Times New Roman" w:hAnsi="Times New Roman" w:cs="Times New Roman"/>
          <w:sz w:val="24"/>
          <w:szCs w:val="24"/>
        </w:rPr>
        <w:t>; эквиваленты модальных глаголов (</w:t>
      </w:r>
      <w:proofErr w:type="spellStart"/>
      <w:r w:rsidRPr="005B0C4A">
        <w:rPr>
          <w:rFonts w:ascii="Times New Roman" w:hAnsi="Times New Roman" w:cs="Times New Roman"/>
          <w:sz w:val="24"/>
          <w:szCs w:val="24"/>
        </w:rPr>
        <w:t>have</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to</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should</w:t>
      </w:r>
      <w:proofErr w:type="spellEnd"/>
      <w:r w:rsidRPr="005B0C4A">
        <w:rPr>
          <w:rFonts w:ascii="Times New Roman" w:hAnsi="Times New Roman" w:cs="Times New Roman"/>
          <w:sz w:val="24"/>
          <w:szCs w:val="24"/>
        </w:rPr>
        <w:t xml:space="preserve">); некоторые фразовые глаголы (например, </w:t>
      </w:r>
      <w:proofErr w:type="spellStart"/>
      <w:r w:rsidRPr="005B0C4A">
        <w:rPr>
          <w:rFonts w:ascii="Times New Roman" w:hAnsi="Times New Roman" w:cs="Times New Roman"/>
          <w:sz w:val="24"/>
          <w:szCs w:val="24"/>
        </w:rPr>
        <w:t>take</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care</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of</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look</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for</w:t>
      </w:r>
      <w:proofErr w:type="spellEnd"/>
      <w:r w:rsidRPr="005B0C4A">
        <w:rPr>
          <w:rFonts w:ascii="Times New Roman" w:hAnsi="Times New Roman" w:cs="Times New Roman"/>
          <w:sz w:val="24"/>
          <w:szCs w:val="24"/>
        </w:rPr>
        <w:t xml:space="preserve">); конструкцию </w:t>
      </w:r>
      <w:proofErr w:type="spellStart"/>
      <w:r w:rsidRPr="005B0C4A">
        <w:rPr>
          <w:rFonts w:ascii="Times New Roman" w:hAnsi="Times New Roman" w:cs="Times New Roman"/>
          <w:sz w:val="24"/>
          <w:szCs w:val="24"/>
        </w:rPr>
        <w:t>to</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be</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going</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to</w:t>
      </w:r>
      <w:proofErr w:type="spellEnd"/>
      <w:r w:rsidRPr="005B0C4A">
        <w:rPr>
          <w:rFonts w:ascii="Times New Roman" w:hAnsi="Times New Roman" w:cs="Times New Roman"/>
          <w:sz w:val="24"/>
          <w:szCs w:val="24"/>
        </w:rPr>
        <w:t xml:space="preserve"> для выражения будущего действия; конструкцию </w:t>
      </w:r>
      <w:r w:rsidRPr="005B0C4A">
        <w:rPr>
          <w:rFonts w:ascii="Times New Roman" w:hAnsi="Times New Roman" w:cs="Times New Roman"/>
          <w:sz w:val="24"/>
          <w:szCs w:val="24"/>
          <w:lang w:val="en-US"/>
        </w:rPr>
        <w:t>there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is</w:t>
      </w:r>
      <w:r w:rsidRPr="005B0C4A">
        <w:rPr>
          <w:rFonts w:ascii="Times New Roman" w:hAnsi="Times New Roman" w:cs="Times New Roman"/>
          <w:sz w:val="24"/>
          <w:szCs w:val="24"/>
        </w:rPr>
        <w:t xml:space="preserve"> / </w:t>
      </w:r>
      <w:r w:rsidRPr="005B0C4A">
        <w:rPr>
          <w:rFonts w:ascii="Times New Roman" w:hAnsi="Times New Roman" w:cs="Times New Roman"/>
          <w:sz w:val="24"/>
          <w:szCs w:val="24"/>
          <w:lang w:val="en-US"/>
        </w:rPr>
        <w:t>there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are</w:t>
      </w:r>
      <w:r w:rsidRPr="005B0C4A">
        <w:rPr>
          <w:rFonts w:ascii="Times New Roman" w:hAnsi="Times New Roman" w:cs="Times New Roman"/>
          <w:sz w:val="24"/>
          <w:szCs w:val="24"/>
        </w:rPr>
        <w:t xml:space="preserve"> в </w:t>
      </w:r>
      <w:r w:rsidRPr="005B0C4A">
        <w:rPr>
          <w:rFonts w:ascii="Times New Roman" w:hAnsi="Times New Roman" w:cs="Times New Roman"/>
          <w:sz w:val="24"/>
          <w:szCs w:val="24"/>
          <w:lang w:val="en-US"/>
        </w:rPr>
        <w:t>Past</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Simple</w:t>
      </w:r>
      <w:r w:rsidRPr="005B0C4A">
        <w:rPr>
          <w:rFonts w:ascii="Times New Roman" w:hAnsi="Times New Roman" w:cs="Times New Roman"/>
          <w:sz w:val="24"/>
          <w:szCs w:val="24"/>
        </w:rPr>
        <w:t>;</w:t>
      </w:r>
    </w:p>
    <w:p w:rsidR="00875454" w:rsidRPr="005B0C4A" w:rsidRDefault="00875454" w:rsidP="008324E9">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причастия</w:t>
      </w:r>
      <w:proofErr w:type="gramEnd"/>
      <w:r w:rsidRPr="005B0C4A">
        <w:rPr>
          <w:rFonts w:ascii="Times New Roman" w:hAnsi="Times New Roman" w:cs="Times New Roman"/>
          <w:sz w:val="24"/>
          <w:szCs w:val="24"/>
          <w:lang w:val="en-US"/>
        </w:rPr>
        <w:t xml:space="preserve"> I </w:t>
      </w:r>
      <w:r w:rsidRPr="005B0C4A">
        <w:rPr>
          <w:rFonts w:ascii="Times New Roman" w:hAnsi="Times New Roman" w:cs="Times New Roman"/>
          <w:sz w:val="24"/>
          <w:szCs w:val="24"/>
        </w:rPr>
        <w:t>и</w:t>
      </w:r>
      <w:r w:rsidRPr="005B0C4A">
        <w:rPr>
          <w:rFonts w:ascii="Times New Roman" w:hAnsi="Times New Roman" w:cs="Times New Roman"/>
          <w:sz w:val="24"/>
          <w:szCs w:val="24"/>
          <w:lang w:val="en-US"/>
        </w:rPr>
        <w:t xml:space="preserve"> II </w:t>
      </w:r>
      <w:r w:rsidRPr="005B0C4A">
        <w:rPr>
          <w:rFonts w:ascii="Times New Roman" w:hAnsi="Times New Roman" w:cs="Times New Roman"/>
          <w:sz w:val="24"/>
          <w:szCs w:val="24"/>
        </w:rPr>
        <w:t>для</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образования</w:t>
      </w:r>
      <w:r w:rsidRPr="005B0C4A">
        <w:rPr>
          <w:rFonts w:ascii="Times New Roman" w:hAnsi="Times New Roman" w:cs="Times New Roman"/>
          <w:sz w:val="24"/>
          <w:szCs w:val="24"/>
          <w:lang w:val="en-US"/>
        </w:rPr>
        <w:t xml:space="preserve"> Present Continuous Active </w:t>
      </w:r>
      <w:r w:rsidRPr="005B0C4A">
        <w:rPr>
          <w:rFonts w:ascii="Times New Roman" w:hAnsi="Times New Roman" w:cs="Times New Roman"/>
          <w:sz w:val="24"/>
          <w:szCs w:val="24"/>
        </w:rPr>
        <w:t>и</w:t>
      </w:r>
      <w:r w:rsidRPr="005B0C4A">
        <w:rPr>
          <w:rFonts w:ascii="Times New Roman" w:hAnsi="Times New Roman" w:cs="Times New Roman"/>
          <w:sz w:val="24"/>
          <w:szCs w:val="24"/>
          <w:lang w:val="en-US"/>
        </w:rPr>
        <w:t xml:space="preserve"> Present Perfect Active, Present /Past / Future Simple Passive;</w:t>
      </w:r>
    </w:p>
    <w:p w:rsidR="00875454" w:rsidRPr="00F37BB7" w:rsidRDefault="00875454" w:rsidP="008324E9">
      <w:pPr>
        <w:spacing w:after="0" w:line="240" w:lineRule="auto"/>
        <w:jc w:val="both"/>
        <w:rPr>
          <w:rFonts w:ascii="Times New Roman" w:hAnsi="Times New Roman" w:cs="Times New Roman"/>
          <w:sz w:val="24"/>
          <w:szCs w:val="24"/>
        </w:rPr>
      </w:pPr>
      <w:r w:rsidRPr="00F37BB7">
        <w:rPr>
          <w:rFonts w:ascii="Times New Roman" w:hAnsi="Times New Roman" w:cs="Times New Roman"/>
          <w:sz w:val="24"/>
          <w:szCs w:val="24"/>
        </w:rPr>
        <w:t xml:space="preserve">— </w:t>
      </w:r>
      <w:r w:rsidRPr="005B0C4A">
        <w:rPr>
          <w:rFonts w:ascii="Times New Roman" w:hAnsi="Times New Roman" w:cs="Times New Roman"/>
          <w:sz w:val="24"/>
          <w:szCs w:val="24"/>
        </w:rPr>
        <w:t>местоимения</w:t>
      </w:r>
      <w:r w:rsidRPr="00F37BB7">
        <w:rPr>
          <w:rFonts w:ascii="Times New Roman" w:hAnsi="Times New Roman" w:cs="Times New Roman"/>
          <w:sz w:val="24"/>
          <w:szCs w:val="24"/>
        </w:rPr>
        <w:t xml:space="preserve">: </w:t>
      </w:r>
      <w:r w:rsidRPr="005B0C4A">
        <w:rPr>
          <w:rFonts w:ascii="Times New Roman" w:hAnsi="Times New Roman" w:cs="Times New Roman"/>
          <w:sz w:val="24"/>
          <w:szCs w:val="24"/>
        </w:rPr>
        <w:t>притяжательные</w:t>
      </w:r>
      <w:r w:rsidRPr="00F37BB7">
        <w:rPr>
          <w:rFonts w:ascii="Times New Roman" w:hAnsi="Times New Roman" w:cs="Times New Roman"/>
          <w:sz w:val="24"/>
          <w:szCs w:val="24"/>
        </w:rPr>
        <w:t xml:space="preserve"> </w:t>
      </w:r>
      <w:r w:rsidRPr="005B0C4A">
        <w:rPr>
          <w:rFonts w:ascii="Times New Roman" w:hAnsi="Times New Roman" w:cs="Times New Roman"/>
          <w:sz w:val="24"/>
          <w:szCs w:val="24"/>
        </w:rPr>
        <w:t>местоимения</w:t>
      </w:r>
      <w:r w:rsidRPr="00F37BB7">
        <w:rPr>
          <w:rFonts w:ascii="Times New Roman" w:hAnsi="Times New Roman" w:cs="Times New Roman"/>
          <w:sz w:val="24"/>
          <w:szCs w:val="24"/>
        </w:rPr>
        <w:t xml:space="preserve"> </w:t>
      </w:r>
      <w:r w:rsidRPr="005B0C4A">
        <w:rPr>
          <w:rFonts w:ascii="Times New Roman" w:hAnsi="Times New Roman" w:cs="Times New Roman"/>
          <w:sz w:val="24"/>
          <w:szCs w:val="24"/>
        </w:rPr>
        <w:t>в</w:t>
      </w:r>
      <w:r w:rsidRPr="00F37BB7">
        <w:rPr>
          <w:rFonts w:ascii="Times New Roman" w:hAnsi="Times New Roman" w:cs="Times New Roman"/>
          <w:sz w:val="24"/>
          <w:szCs w:val="24"/>
        </w:rPr>
        <w:t xml:space="preserve"> </w:t>
      </w:r>
      <w:r w:rsidRPr="005B0C4A">
        <w:rPr>
          <w:rFonts w:ascii="Times New Roman" w:hAnsi="Times New Roman" w:cs="Times New Roman"/>
          <w:sz w:val="24"/>
          <w:szCs w:val="24"/>
        </w:rPr>
        <w:t>абсолютной</w:t>
      </w:r>
      <w:r w:rsidRPr="00F37BB7">
        <w:rPr>
          <w:rFonts w:ascii="Times New Roman" w:hAnsi="Times New Roman" w:cs="Times New Roman"/>
          <w:sz w:val="24"/>
          <w:szCs w:val="24"/>
        </w:rPr>
        <w:t xml:space="preserve"> </w:t>
      </w:r>
      <w:r w:rsidRPr="005B0C4A">
        <w:rPr>
          <w:rFonts w:ascii="Times New Roman" w:hAnsi="Times New Roman" w:cs="Times New Roman"/>
          <w:sz w:val="24"/>
          <w:szCs w:val="24"/>
        </w:rPr>
        <w:t>форме</w:t>
      </w:r>
      <w:r w:rsidRPr="00F37BB7">
        <w:rPr>
          <w:rFonts w:ascii="Times New Roman" w:hAnsi="Times New Roman" w:cs="Times New Roman"/>
          <w:sz w:val="24"/>
          <w:szCs w:val="24"/>
        </w:rPr>
        <w:t xml:space="preserve"> (</w:t>
      </w:r>
      <w:r w:rsidRPr="005B0C4A">
        <w:rPr>
          <w:rFonts w:ascii="Times New Roman" w:hAnsi="Times New Roman" w:cs="Times New Roman"/>
          <w:sz w:val="24"/>
          <w:szCs w:val="24"/>
          <w:lang w:val="en-US"/>
        </w:rPr>
        <w:t>mine</w:t>
      </w:r>
      <w:r w:rsidRPr="00F37BB7">
        <w:rPr>
          <w:rFonts w:ascii="Times New Roman" w:hAnsi="Times New Roman" w:cs="Times New Roman"/>
          <w:sz w:val="24"/>
          <w:szCs w:val="24"/>
        </w:rPr>
        <w:t xml:space="preserve">, </w:t>
      </w:r>
      <w:r w:rsidRPr="005B0C4A">
        <w:rPr>
          <w:rFonts w:ascii="Times New Roman" w:hAnsi="Times New Roman" w:cs="Times New Roman"/>
          <w:sz w:val="24"/>
          <w:szCs w:val="24"/>
          <w:lang w:val="en-US"/>
        </w:rPr>
        <w:t>yours</w:t>
      </w:r>
      <w:r w:rsidRPr="00F37BB7">
        <w:rPr>
          <w:rFonts w:ascii="Times New Roman" w:hAnsi="Times New Roman" w:cs="Times New Roman"/>
          <w:sz w:val="24"/>
          <w:szCs w:val="24"/>
        </w:rPr>
        <w:t xml:space="preserve">, </w:t>
      </w:r>
      <w:r w:rsidRPr="005B0C4A">
        <w:rPr>
          <w:rFonts w:ascii="Times New Roman" w:hAnsi="Times New Roman" w:cs="Times New Roman"/>
          <w:sz w:val="24"/>
          <w:szCs w:val="24"/>
          <w:lang w:val="en-US"/>
        </w:rPr>
        <w:t>hers</w:t>
      </w:r>
      <w:r w:rsidRPr="00F37BB7">
        <w:rPr>
          <w:rFonts w:ascii="Times New Roman" w:hAnsi="Times New Roman" w:cs="Times New Roman"/>
          <w:sz w:val="24"/>
          <w:szCs w:val="24"/>
        </w:rPr>
        <w:t xml:space="preserve">, </w:t>
      </w:r>
      <w:proofErr w:type="spellStart"/>
      <w:r w:rsidRPr="005B0C4A">
        <w:rPr>
          <w:rFonts w:ascii="Times New Roman" w:hAnsi="Times New Roman" w:cs="Times New Roman"/>
          <w:sz w:val="24"/>
          <w:szCs w:val="24"/>
          <w:lang w:val="en-US"/>
        </w:rPr>
        <w:t>etc</w:t>
      </w:r>
      <w:proofErr w:type="spellEnd"/>
      <w:r w:rsidRPr="00F37BB7">
        <w:rPr>
          <w:rFonts w:ascii="Times New Roman" w:hAnsi="Times New Roman" w:cs="Times New Roman"/>
          <w:sz w:val="24"/>
          <w:szCs w:val="24"/>
        </w:rPr>
        <w:t>),</w:t>
      </w:r>
    </w:p>
    <w:p w:rsidR="00875454" w:rsidRPr="005B0C4A" w:rsidRDefault="00875454" w:rsidP="008324E9">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возвратные местоимения (</w:t>
      </w:r>
      <w:proofErr w:type="spellStart"/>
      <w:r w:rsidRPr="005B0C4A">
        <w:rPr>
          <w:rFonts w:ascii="Times New Roman" w:hAnsi="Times New Roman" w:cs="Times New Roman"/>
          <w:sz w:val="24"/>
          <w:szCs w:val="24"/>
        </w:rPr>
        <w:t>myself</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yourself</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etc</w:t>
      </w:r>
      <w:proofErr w:type="spellEnd"/>
      <w:r w:rsidRPr="005B0C4A">
        <w:rPr>
          <w:rFonts w:ascii="Times New Roman" w:hAnsi="Times New Roman" w:cs="Times New Roman"/>
          <w:sz w:val="24"/>
          <w:szCs w:val="24"/>
        </w:rPr>
        <w:t xml:space="preserve">), местоимения </w:t>
      </w:r>
      <w:proofErr w:type="spellStart"/>
      <w:r w:rsidRPr="005B0C4A">
        <w:rPr>
          <w:rFonts w:ascii="Times New Roman" w:hAnsi="Times New Roman" w:cs="Times New Roman"/>
          <w:sz w:val="24"/>
          <w:szCs w:val="24"/>
        </w:rPr>
        <w:t>one</w:t>
      </w:r>
      <w:proofErr w:type="spellEnd"/>
      <w:r w:rsidRPr="005B0C4A">
        <w:rPr>
          <w:rFonts w:ascii="Times New Roman" w:hAnsi="Times New Roman" w:cs="Times New Roman"/>
          <w:sz w:val="24"/>
          <w:szCs w:val="24"/>
        </w:rPr>
        <w:t xml:space="preserve"> / </w:t>
      </w:r>
      <w:proofErr w:type="spellStart"/>
      <w:r w:rsidRPr="005B0C4A">
        <w:rPr>
          <w:rFonts w:ascii="Times New Roman" w:hAnsi="Times New Roman" w:cs="Times New Roman"/>
          <w:sz w:val="24"/>
          <w:szCs w:val="24"/>
        </w:rPr>
        <w:t>ones</w:t>
      </w:r>
      <w:proofErr w:type="spellEnd"/>
      <w:r w:rsidRPr="005B0C4A">
        <w:rPr>
          <w:rFonts w:ascii="Times New Roman" w:hAnsi="Times New Roman" w:cs="Times New Roman"/>
          <w:sz w:val="24"/>
          <w:szCs w:val="24"/>
        </w:rPr>
        <w:t xml:space="preserve"> для замены ранее упомянутого существительного;</w:t>
      </w:r>
    </w:p>
    <w:p w:rsidR="00875454" w:rsidRPr="005B0C4A" w:rsidRDefault="00875454" w:rsidP="008324E9">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наречия, образованные с помощью суффикса -1у; наречия, совпадающие по форме с прилагательными (</w:t>
      </w:r>
      <w:r w:rsidRPr="005B0C4A">
        <w:rPr>
          <w:rFonts w:ascii="Times New Roman" w:hAnsi="Times New Roman" w:cs="Times New Roman"/>
          <w:sz w:val="24"/>
          <w:szCs w:val="24"/>
          <w:lang w:val="en-US"/>
        </w:rPr>
        <w:t>fast</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long</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high</w:t>
      </w:r>
      <w:r w:rsidRPr="005B0C4A">
        <w:rPr>
          <w:rFonts w:ascii="Times New Roman" w:hAnsi="Times New Roman" w:cs="Times New Roman"/>
          <w:sz w:val="24"/>
          <w:szCs w:val="24"/>
        </w:rPr>
        <w:t xml:space="preserve">); наречия </w:t>
      </w:r>
      <w:r w:rsidRPr="005B0C4A">
        <w:rPr>
          <w:rFonts w:ascii="Times New Roman" w:hAnsi="Times New Roman" w:cs="Times New Roman"/>
          <w:sz w:val="24"/>
          <w:szCs w:val="24"/>
          <w:lang w:val="en-US"/>
        </w:rPr>
        <w:t>hard</w:t>
      </w:r>
      <w:r w:rsidRPr="005B0C4A">
        <w:rPr>
          <w:rFonts w:ascii="Times New Roman" w:hAnsi="Times New Roman" w:cs="Times New Roman"/>
          <w:sz w:val="24"/>
          <w:szCs w:val="24"/>
        </w:rPr>
        <w:t xml:space="preserve"> / </w:t>
      </w:r>
      <w:r w:rsidRPr="005B0C4A">
        <w:rPr>
          <w:rFonts w:ascii="Times New Roman" w:hAnsi="Times New Roman" w:cs="Times New Roman"/>
          <w:sz w:val="24"/>
          <w:szCs w:val="24"/>
          <w:lang w:val="en-US"/>
        </w:rPr>
        <w:t>hardly</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late</w:t>
      </w:r>
      <w:r w:rsidRPr="005B0C4A">
        <w:rPr>
          <w:rFonts w:ascii="Times New Roman" w:hAnsi="Times New Roman" w:cs="Times New Roman"/>
          <w:sz w:val="24"/>
          <w:szCs w:val="24"/>
        </w:rPr>
        <w:t xml:space="preserve"> / </w:t>
      </w:r>
      <w:r w:rsidRPr="005B0C4A">
        <w:rPr>
          <w:rFonts w:ascii="Times New Roman" w:hAnsi="Times New Roman" w:cs="Times New Roman"/>
          <w:sz w:val="24"/>
          <w:szCs w:val="24"/>
          <w:lang w:val="en-US"/>
        </w:rPr>
        <w:t>lately</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high</w:t>
      </w:r>
      <w:r w:rsidRPr="005B0C4A">
        <w:rPr>
          <w:rFonts w:ascii="Times New Roman" w:hAnsi="Times New Roman" w:cs="Times New Roman"/>
          <w:sz w:val="24"/>
          <w:szCs w:val="24"/>
        </w:rPr>
        <w:t xml:space="preserve"> / </w:t>
      </w:r>
      <w:r w:rsidRPr="005B0C4A">
        <w:rPr>
          <w:rFonts w:ascii="Times New Roman" w:hAnsi="Times New Roman" w:cs="Times New Roman"/>
          <w:sz w:val="24"/>
          <w:szCs w:val="24"/>
          <w:lang w:val="en-US"/>
        </w:rPr>
        <w:t>highly</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near</w:t>
      </w:r>
      <w:r w:rsidRPr="005B0C4A">
        <w:rPr>
          <w:rFonts w:ascii="Times New Roman" w:hAnsi="Times New Roman" w:cs="Times New Roman"/>
          <w:sz w:val="24"/>
          <w:szCs w:val="24"/>
        </w:rPr>
        <w:t xml:space="preserve"> / </w:t>
      </w:r>
      <w:r w:rsidRPr="005B0C4A">
        <w:rPr>
          <w:rFonts w:ascii="Times New Roman" w:hAnsi="Times New Roman" w:cs="Times New Roman"/>
          <w:sz w:val="24"/>
          <w:szCs w:val="24"/>
          <w:lang w:val="en-US"/>
        </w:rPr>
        <w:t>nearly</w:t>
      </w:r>
      <w:r w:rsidRPr="005B0C4A">
        <w:rPr>
          <w:rFonts w:ascii="Times New Roman" w:hAnsi="Times New Roman" w:cs="Times New Roman"/>
          <w:sz w:val="24"/>
          <w:szCs w:val="24"/>
        </w:rPr>
        <w:t>; степени сравнения наречий, включая исключения; место наречия в предложении;</w:t>
      </w:r>
    </w:p>
    <w:p w:rsidR="00875454" w:rsidRPr="005B0C4A" w:rsidRDefault="00875454" w:rsidP="008324E9">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числительные: большие количественные числительные (100-100,000,000), даты;</w:t>
      </w:r>
    </w:p>
    <w:p w:rsidR="00875454" w:rsidRPr="005B0C4A" w:rsidRDefault="00875454" w:rsidP="008324E9">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союзы</w:t>
      </w:r>
      <w:proofErr w:type="gramEnd"/>
      <w:r w:rsidRPr="005B0C4A">
        <w:rPr>
          <w:rFonts w:ascii="Times New Roman" w:hAnsi="Times New Roman" w:cs="Times New Roman"/>
          <w:sz w:val="24"/>
          <w:szCs w:val="24"/>
          <w:lang w:val="en-US"/>
        </w:rPr>
        <w:t xml:space="preserve">: or, if, that, because, since, unless, than, so; </w:t>
      </w:r>
      <w:r w:rsidRPr="005B0C4A">
        <w:rPr>
          <w:rFonts w:ascii="Times New Roman" w:hAnsi="Times New Roman" w:cs="Times New Roman"/>
          <w:sz w:val="24"/>
          <w:szCs w:val="24"/>
        </w:rPr>
        <w:t>союзные</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слова</w:t>
      </w:r>
      <w:r w:rsidRPr="005B0C4A">
        <w:rPr>
          <w:rFonts w:ascii="Times New Roman" w:hAnsi="Times New Roman" w:cs="Times New Roman"/>
          <w:sz w:val="24"/>
          <w:szCs w:val="24"/>
          <w:lang w:val="en-US"/>
        </w:rPr>
        <w:t>: who, which, that, whose,</w:t>
      </w:r>
    </w:p>
    <w:p w:rsidR="00875454" w:rsidRPr="005B0C4A" w:rsidRDefault="00875454" w:rsidP="008324E9">
      <w:pPr>
        <w:spacing w:after="0" w:line="240" w:lineRule="auto"/>
        <w:jc w:val="both"/>
        <w:rPr>
          <w:rFonts w:ascii="Times New Roman" w:hAnsi="Times New Roman" w:cs="Times New Roman"/>
          <w:sz w:val="24"/>
          <w:szCs w:val="24"/>
          <w:lang w:val="en-US"/>
        </w:rPr>
      </w:pPr>
      <w:proofErr w:type="gramStart"/>
      <w:r w:rsidRPr="005B0C4A">
        <w:rPr>
          <w:rFonts w:ascii="Times New Roman" w:hAnsi="Times New Roman" w:cs="Times New Roman"/>
          <w:sz w:val="24"/>
          <w:szCs w:val="24"/>
          <w:lang w:val="en-US"/>
        </w:rPr>
        <w:t>what</w:t>
      </w:r>
      <w:proofErr w:type="gramEnd"/>
      <w:r w:rsidRPr="005B0C4A">
        <w:rPr>
          <w:rFonts w:ascii="Times New Roman" w:hAnsi="Times New Roman" w:cs="Times New Roman"/>
          <w:sz w:val="24"/>
          <w:szCs w:val="24"/>
          <w:lang w:val="en-US"/>
        </w:rPr>
        <w:t>, where, how, why;</w:t>
      </w:r>
    </w:p>
    <w:p w:rsidR="00875454" w:rsidRPr="005B0C4A" w:rsidRDefault="00875454" w:rsidP="008324E9">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междометия</w:t>
      </w:r>
      <w:proofErr w:type="gramEnd"/>
      <w:r w:rsidRPr="005B0C4A">
        <w:rPr>
          <w:rFonts w:ascii="Times New Roman" w:hAnsi="Times New Roman" w:cs="Times New Roman"/>
          <w:sz w:val="24"/>
          <w:szCs w:val="24"/>
          <w:lang w:val="en-US"/>
        </w:rPr>
        <w:t xml:space="preserve">: Oh! </w:t>
      </w:r>
      <w:proofErr w:type="spellStart"/>
      <w:r w:rsidRPr="005B0C4A">
        <w:rPr>
          <w:rFonts w:ascii="Times New Roman" w:hAnsi="Times New Roman" w:cs="Times New Roman"/>
          <w:sz w:val="24"/>
          <w:szCs w:val="24"/>
        </w:rPr>
        <w:t>Well</w:t>
      </w:r>
      <w:proofErr w:type="spellEnd"/>
      <w:r w:rsidRPr="005B0C4A">
        <w:rPr>
          <w:rFonts w:ascii="Times New Roman" w:hAnsi="Times New Roman" w:cs="Times New Roman"/>
          <w:sz w:val="24"/>
          <w:szCs w:val="24"/>
        </w:rPr>
        <w:t>!</w:t>
      </w:r>
    </w:p>
    <w:p w:rsidR="00875454" w:rsidRPr="005B0C4A" w:rsidRDefault="00875454" w:rsidP="008324E9">
      <w:pPr>
        <w:spacing w:after="0" w:line="240" w:lineRule="auto"/>
        <w:jc w:val="both"/>
        <w:rPr>
          <w:rFonts w:ascii="Times New Roman" w:hAnsi="Times New Roman" w:cs="Times New Roman"/>
          <w:sz w:val="24"/>
          <w:szCs w:val="24"/>
        </w:rPr>
      </w:pPr>
      <w:proofErr w:type="gramStart"/>
      <w:r w:rsidRPr="005B0C4A">
        <w:rPr>
          <w:rFonts w:ascii="Times New Roman" w:hAnsi="Times New Roman" w:cs="Times New Roman"/>
          <w:sz w:val="24"/>
          <w:szCs w:val="24"/>
        </w:rPr>
        <w:t xml:space="preserve">— предлоги места, времени, направления; предлоги, употребляемые в </w:t>
      </w:r>
      <w:proofErr w:type="spellStart"/>
      <w:r w:rsidRPr="005B0C4A">
        <w:rPr>
          <w:rFonts w:ascii="Times New Roman" w:hAnsi="Times New Roman" w:cs="Times New Roman"/>
          <w:sz w:val="24"/>
          <w:szCs w:val="24"/>
        </w:rPr>
        <w:t>Passive</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Voice</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by</w:t>
      </w:r>
      <w:proofErr w:type="spellEnd"/>
      <w:r w:rsidRPr="005B0C4A">
        <w:rPr>
          <w:rFonts w:ascii="Times New Roman" w:hAnsi="Times New Roman" w:cs="Times New Roman"/>
          <w:sz w:val="24"/>
          <w:szCs w:val="24"/>
        </w:rPr>
        <w:t>,</w:t>
      </w:r>
      <w:proofErr w:type="gramEnd"/>
    </w:p>
    <w:p w:rsidR="00875454" w:rsidRPr="005B0C4A" w:rsidRDefault="00875454" w:rsidP="008324E9">
      <w:pPr>
        <w:spacing w:after="0" w:line="240" w:lineRule="auto"/>
        <w:jc w:val="both"/>
        <w:rPr>
          <w:rFonts w:ascii="Times New Roman" w:hAnsi="Times New Roman" w:cs="Times New Roman"/>
          <w:sz w:val="24"/>
          <w:szCs w:val="24"/>
        </w:rPr>
      </w:pPr>
      <w:proofErr w:type="spellStart"/>
      <w:proofErr w:type="gramStart"/>
      <w:r w:rsidRPr="005B0C4A">
        <w:rPr>
          <w:rFonts w:ascii="Times New Roman" w:hAnsi="Times New Roman" w:cs="Times New Roman"/>
          <w:sz w:val="24"/>
          <w:szCs w:val="24"/>
        </w:rPr>
        <w:t>with</w:t>
      </w:r>
      <w:proofErr w:type="spellEnd"/>
      <w:r w:rsidRPr="005B0C4A">
        <w:rPr>
          <w:rFonts w:ascii="Times New Roman" w:hAnsi="Times New Roman" w:cs="Times New Roman"/>
          <w:sz w:val="24"/>
          <w:szCs w:val="24"/>
        </w:rPr>
        <w:t>);</w:t>
      </w:r>
      <w:proofErr w:type="gramEnd"/>
    </w:p>
    <w:p w:rsidR="00875454" w:rsidRPr="005B0C4A" w:rsidRDefault="00875454" w:rsidP="008324E9">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простые распространенные предложения с несколькими обстоятельствами, следующими в определенном порядке: </w:t>
      </w:r>
      <w:r w:rsidRPr="005B0C4A">
        <w:rPr>
          <w:rFonts w:ascii="Times New Roman" w:hAnsi="Times New Roman" w:cs="Times New Roman"/>
          <w:sz w:val="24"/>
          <w:szCs w:val="24"/>
          <w:lang w:val="en-US"/>
        </w:rPr>
        <w:t>She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met</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the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boys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in</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London</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last</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year</w:t>
      </w:r>
      <w:r w:rsidRPr="005B0C4A">
        <w:rPr>
          <w:rFonts w:ascii="Times New Roman" w:hAnsi="Times New Roman" w:cs="Times New Roman"/>
          <w:sz w:val="24"/>
          <w:szCs w:val="24"/>
        </w:rPr>
        <w:t>.</w:t>
      </w:r>
    </w:p>
    <w:p w:rsidR="00875454" w:rsidRPr="005B0C4A" w:rsidRDefault="00875454" w:rsidP="008324E9">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специальные</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вопросы</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w:t>
      </w:r>
      <w:r w:rsidRPr="005B0C4A">
        <w:rPr>
          <w:rFonts w:ascii="Times New Roman" w:hAnsi="Times New Roman" w:cs="Times New Roman"/>
          <w:sz w:val="24"/>
          <w:szCs w:val="24"/>
          <w:lang w:val="en-US"/>
        </w:rPr>
        <w:t xml:space="preserve"> How (How long / far / high / many / much / old / ...?): How safe is</w:t>
      </w:r>
    </w:p>
    <w:p w:rsidR="00875454" w:rsidRPr="005B0C4A" w:rsidRDefault="00875454" w:rsidP="008324E9">
      <w:pPr>
        <w:spacing w:after="0" w:line="240" w:lineRule="auto"/>
        <w:jc w:val="both"/>
        <w:rPr>
          <w:rFonts w:ascii="Times New Roman" w:hAnsi="Times New Roman" w:cs="Times New Roman"/>
          <w:sz w:val="24"/>
          <w:szCs w:val="24"/>
          <w:lang w:val="en-US"/>
        </w:rPr>
      </w:pPr>
      <w:proofErr w:type="gramStart"/>
      <w:r w:rsidRPr="005B0C4A">
        <w:rPr>
          <w:rFonts w:ascii="Times New Roman" w:hAnsi="Times New Roman" w:cs="Times New Roman"/>
          <w:sz w:val="24"/>
          <w:szCs w:val="24"/>
          <w:lang w:val="en-US"/>
        </w:rPr>
        <w:t>travelling</w:t>
      </w:r>
      <w:proofErr w:type="gramEnd"/>
      <w:r w:rsidRPr="005B0C4A">
        <w:rPr>
          <w:rFonts w:ascii="Times New Roman" w:hAnsi="Times New Roman" w:cs="Times New Roman"/>
          <w:sz w:val="24"/>
          <w:szCs w:val="24"/>
          <w:lang w:val="en-US"/>
        </w:rPr>
        <w:t xml:space="preserve"> by boat this time of the year?</w:t>
      </w:r>
    </w:p>
    <w:p w:rsidR="00875454" w:rsidRPr="005B0C4A" w:rsidRDefault="00875454" w:rsidP="008324E9">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альтернативные</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вопросы</w:t>
      </w:r>
      <w:r w:rsidRPr="005B0C4A">
        <w:rPr>
          <w:rFonts w:ascii="Times New Roman" w:hAnsi="Times New Roman" w:cs="Times New Roman"/>
          <w:sz w:val="24"/>
          <w:szCs w:val="24"/>
          <w:lang w:val="en-US"/>
        </w:rPr>
        <w:t>: Do you go to school by bus or by underground?</w:t>
      </w:r>
    </w:p>
    <w:p w:rsidR="00875454" w:rsidRPr="005B0C4A" w:rsidRDefault="00875454" w:rsidP="008324E9">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разделительные</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вопросы</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глаголами</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в</w:t>
      </w:r>
      <w:r w:rsidRPr="005B0C4A">
        <w:rPr>
          <w:rFonts w:ascii="Times New Roman" w:hAnsi="Times New Roman" w:cs="Times New Roman"/>
          <w:sz w:val="24"/>
          <w:szCs w:val="24"/>
          <w:lang w:val="en-US"/>
        </w:rPr>
        <w:t xml:space="preserve"> Present, Past, Future Simple; Present Perfect; Present Continuous: She was nervous at the lesson, wasn't she?</w:t>
      </w:r>
    </w:p>
    <w:p w:rsidR="00875454" w:rsidRPr="005B0C4A" w:rsidRDefault="00875454" w:rsidP="008324E9">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They have never been to the USA, have they?</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rPr>
        <w:t xml:space="preserve">— восклицательные предложения для выражения эмоций: </w:t>
      </w:r>
      <w:proofErr w:type="spellStart"/>
      <w:r w:rsidRPr="005B0C4A">
        <w:rPr>
          <w:rFonts w:ascii="Times New Roman" w:hAnsi="Times New Roman" w:cs="Times New Roman"/>
          <w:sz w:val="24"/>
          <w:szCs w:val="24"/>
        </w:rPr>
        <w:t>What</w:t>
      </w:r>
      <w:proofErr w:type="spellEnd"/>
      <w:r w:rsidRPr="005B0C4A">
        <w:rPr>
          <w:rFonts w:ascii="Times New Roman" w:hAnsi="Times New Roman" w:cs="Times New Roman"/>
          <w:sz w:val="24"/>
          <w:szCs w:val="24"/>
        </w:rPr>
        <w:t xml:space="preserve"> a </w:t>
      </w:r>
      <w:proofErr w:type="spellStart"/>
      <w:r w:rsidRPr="005B0C4A">
        <w:rPr>
          <w:rFonts w:ascii="Times New Roman" w:hAnsi="Times New Roman" w:cs="Times New Roman"/>
          <w:sz w:val="24"/>
          <w:szCs w:val="24"/>
        </w:rPr>
        <w:t>nice</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girl</w:t>
      </w:r>
      <w:proofErr w:type="spellEnd"/>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How wonderful!</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lastRenderedPageBreak/>
        <w:t xml:space="preserve">— </w:t>
      </w:r>
      <w:proofErr w:type="gramStart"/>
      <w:r w:rsidRPr="005B0C4A">
        <w:rPr>
          <w:rFonts w:ascii="Times New Roman" w:hAnsi="Times New Roman" w:cs="Times New Roman"/>
          <w:sz w:val="24"/>
          <w:szCs w:val="24"/>
        </w:rPr>
        <w:t>некоторые</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формы</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безличных</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предложений</w:t>
      </w:r>
      <w:r w:rsidRPr="005B0C4A">
        <w:rPr>
          <w:rFonts w:ascii="Times New Roman" w:hAnsi="Times New Roman" w:cs="Times New Roman"/>
          <w:sz w:val="24"/>
          <w:szCs w:val="24"/>
          <w:lang w:val="en-US"/>
        </w:rPr>
        <w:t>: It usually takes me half an hour to get to school.</w:t>
      </w:r>
      <w:r w:rsidR="008324E9" w:rsidRPr="008324E9">
        <w:rPr>
          <w:rFonts w:ascii="Times New Roman" w:hAnsi="Times New Roman" w:cs="Times New Roman"/>
          <w:sz w:val="24"/>
          <w:szCs w:val="24"/>
          <w:lang w:val="en-US"/>
        </w:rPr>
        <w:t xml:space="preserve"> </w:t>
      </w:r>
      <w:r w:rsidRPr="005B0C4A">
        <w:rPr>
          <w:rFonts w:ascii="Times New Roman" w:hAnsi="Times New Roman" w:cs="Times New Roman"/>
          <w:sz w:val="24"/>
          <w:szCs w:val="24"/>
          <w:lang w:val="en-US"/>
        </w:rPr>
        <w:t>The film is worth seeing.</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сложноподчиненные</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предложения</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придаточными</w:t>
      </w:r>
      <w:r w:rsidRPr="005B0C4A">
        <w:rPr>
          <w:rFonts w:ascii="Times New Roman" w:hAnsi="Times New Roman" w:cs="Times New Roman"/>
          <w:sz w:val="24"/>
          <w:szCs w:val="24"/>
          <w:lang w:val="en-US"/>
        </w:rPr>
        <w:t>:</w:t>
      </w:r>
    </w:p>
    <w:p w:rsidR="00875454" w:rsidRPr="005B0C4A" w:rsidRDefault="00875454" w:rsidP="00284F07">
      <w:pPr>
        <w:spacing w:after="0" w:line="240" w:lineRule="auto"/>
        <w:jc w:val="both"/>
        <w:rPr>
          <w:rFonts w:ascii="Times New Roman" w:hAnsi="Times New Roman" w:cs="Times New Roman"/>
          <w:i/>
          <w:iCs/>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определительными</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союзными</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словами</w:t>
      </w:r>
      <w:r w:rsidRPr="005B0C4A">
        <w:rPr>
          <w:rFonts w:ascii="Times New Roman" w:hAnsi="Times New Roman" w:cs="Times New Roman"/>
          <w:sz w:val="24"/>
          <w:szCs w:val="24"/>
          <w:lang w:val="en-US"/>
        </w:rPr>
        <w:t xml:space="preserve"> who / that / which: Have you seen the boy </w:t>
      </w:r>
      <w:r w:rsidRPr="005B0C4A">
        <w:rPr>
          <w:rFonts w:ascii="Times New Roman" w:hAnsi="Times New Roman" w:cs="Times New Roman"/>
          <w:i/>
          <w:iCs/>
          <w:sz w:val="24"/>
          <w:szCs w:val="24"/>
          <w:lang w:val="en-US"/>
        </w:rPr>
        <w:t xml:space="preserve">who I that </w:t>
      </w:r>
      <w:r w:rsidRPr="005B0C4A">
        <w:rPr>
          <w:rFonts w:ascii="Times New Roman" w:hAnsi="Times New Roman" w:cs="Times New Roman"/>
          <w:sz w:val="24"/>
          <w:szCs w:val="24"/>
          <w:lang w:val="en-US"/>
        </w:rPr>
        <w:t xml:space="preserve">won the competition? This is the computer </w:t>
      </w:r>
      <w:r w:rsidRPr="005B0C4A">
        <w:rPr>
          <w:rFonts w:ascii="Times New Roman" w:hAnsi="Times New Roman" w:cs="Times New Roman"/>
          <w:i/>
          <w:iCs/>
          <w:sz w:val="24"/>
          <w:szCs w:val="24"/>
          <w:lang w:val="en-US"/>
        </w:rPr>
        <w:t xml:space="preserve">which / that </w:t>
      </w:r>
      <w:r w:rsidRPr="005B0C4A">
        <w:rPr>
          <w:rFonts w:ascii="Times New Roman" w:hAnsi="Times New Roman" w:cs="Times New Roman"/>
          <w:sz w:val="24"/>
          <w:szCs w:val="24"/>
          <w:lang w:val="en-US"/>
        </w:rPr>
        <w:t>I'd like to have.</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дополнительными</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союзом</w:t>
      </w:r>
      <w:r w:rsidRPr="005B0C4A">
        <w:rPr>
          <w:rFonts w:ascii="Times New Roman" w:hAnsi="Times New Roman" w:cs="Times New Roman"/>
          <w:sz w:val="24"/>
          <w:szCs w:val="24"/>
          <w:lang w:val="en-US"/>
        </w:rPr>
        <w:t xml:space="preserve"> that: I believe </w:t>
      </w:r>
      <w:r w:rsidRPr="005B0C4A">
        <w:rPr>
          <w:rFonts w:ascii="Times New Roman" w:hAnsi="Times New Roman" w:cs="Times New Roman"/>
          <w:i/>
          <w:iCs/>
          <w:sz w:val="24"/>
          <w:szCs w:val="24"/>
          <w:lang w:val="en-US"/>
        </w:rPr>
        <w:t xml:space="preserve">that </w:t>
      </w:r>
      <w:r w:rsidRPr="005B0C4A">
        <w:rPr>
          <w:rFonts w:ascii="Times New Roman" w:hAnsi="Times New Roman" w:cs="Times New Roman"/>
          <w:sz w:val="24"/>
          <w:szCs w:val="24"/>
          <w:lang w:val="en-US"/>
        </w:rPr>
        <w:t>we'll find the way out.</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реального</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условия</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союзом</w:t>
      </w:r>
      <w:r w:rsidRPr="005B0C4A">
        <w:rPr>
          <w:rFonts w:ascii="Times New Roman" w:hAnsi="Times New Roman" w:cs="Times New Roman"/>
          <w:sz w:val="24"/>
          <w:szCs w:val="24"/>
          <w:lang w:val="en-US"/>
        </w:rPr>
        <w:t xml:space="preserve"> if (Conditional I): </w:t>
      </w:r>
      <w:r w:rsidRPr="005B0C4A">
        <w:rPr>
          <w:rFonts w:ascii="Times New Roman" w:hAnsi="Times New Roman" w:cs="Times New Roman"/>
          <w:i/>
          <w:iCs/>
          <w:sz w:val="24"/>
          <w:szCs w:val="24"/>
          <w:lang w:val="en-US"/>
        </w:rPr>
        <w:t xml:space="preserve">If the </w:t>
      </w:r>
      <w:r w:rsidRPr="005B0C4A">
        <w:rPr>
          <w:rFonts w:ascii="Times New Roman" w:hAnsi="Times New Roman" w:cs="Times New Roman"/>
          <w:sz w:val="24"/>
          <w:szCs w:val="24"/>
          <w:lang w:val="en-US"/>
        </w:rPr>
        <w:t>weather is fine, we'll go for a walk with out pets.</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причины</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союзом</w:t>
      </w:r>
      <w:r w:rsidRPr="005B0C4A">
        <w:rPr>
          <w:rFonts w:ascii="Times New Roman" w:hAnsi="Times New Roman" w:cs="Times New Roman"/>
          <w:sz w:val="24"/>
          <w:szCs w:val="24"/>
          <w:lang w:val="en-US"/>
        </w:rPr>
        <w:t xml:space="preserve"> because: I learn English </w:t>
      </w:r>
      <w:r w:rsidRPr="005B0C4A">
        <w:rPr>
          <w:rFonts w:ascii="Times New Roman" w:hAnsi="Times New Roman" w:cs="Times New Roman"/>
          <w:i/>
          <w:iCs/>
          <w:sz w:val="24"/>
          <w:szCs w:val="24"/>
          <w:lang w:val="en-US"/>
        </w:rPr>
        <w:t xml:space="preserve">because </w:t>
      </w:r>
      <w:r w:rsidRPr="005B0C4A">
        <w:rPr>
          <w:rFonts w:ascii="Times New Roman" w:hAnsi="Times New Roman" w:cs="Times New Roman"/>
          <w:sz w:val="24"/>
          <w:szCs w:val="24"/>
          <w:lang w:val="en-US"/>
        </w:rPr>
        <w:t>I want to study abroad.</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глагольные</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конструкции</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типа</w:t>
      </w:r>
      <w:r w:rsidRPr="005B0C4A">
        <w:rPr>
          <w:rFonts w:ascii="Times New Roman" w:hAnsi="Times New Roman" w:cs="Times New Roman"/>
          <w:sz w:val="24"/>
          <w:szCs w:val="24"/>
          <w:lang w:val="en-US"/>
        </w:rPr>
        <w:t>:</w:t>
      </w:r>
    </w:p>
    <w:p w:rsidR="00875454" w:rsidRPr="005B0C4A" w:rsidRDefault="00875454" w:rsidP="00284F07">
      <w:pPr>
        <w:spacing w:after="0" w:line="240" w:lineRule="auto"/>
        <w:jc w:val="both"/>
        <w:rPr>
          <w:rFonts w:ascii="Times New Roman" w:hAnsi="Times New Roman" w:cs="Times New Roman"/>
          <w:sz w:val="24"/>
          <w:szCs w:val="24"/>
          <w:lang w:val="en-US"/>
        </w:rPr>
      </w:pPr>
      <w:proofErr w:type="gramStart"/>
      <w:r w:rsidRPr="005B0C4A">
        <w:rPr>
          <w:rFonts w:ascii="Times New Roman" w:hAnsi="Times New Roman" w:cs="Times New Roman"/>
          <w:i/>
          <w:iCs/>
          <w:sz w:val="24"/>
          <w:szCs w:val="24"/>
          <w:lang w:val="en-US"/>
        </w:rPr>
        <w:t>verb</w:t>
      </w:r>
      <w:proofErr w:type="gramEnd"/>
      <w:r w:rsidRPr="005B0C4A">
        <w:rPr>
          <w:rFonts w:ascii="Times New Roman" w:hAnsi="Times New Roman" w:cs="Times New Roman"/>
          <w:i/>
          <w:iCs/>
          <w:sz w:val="24"/>
          <w:szCs w:val="24"/>
          <w:lang w:val="en-US"/>
        </w:rPr>
        <w:t xml:space="preserve"> + doing </w:t>
      </w:r>
      <w:proofErr w:type="spellStart"/>
      <w:r w:rsidRPr="005B0C4A">
        <w:rPr>
          <w:rFonts w:ascii="Times New Roman" w:hAnsi="Times New Roman" w:cs="Times New Roman"/>
          <w:i/>
          <w:iCs/>
          <w:sz w:val="24"/>
          <w:szCs w:val="24"/>
          <w:lang w:val="en-US"/>
        </w:rPr>
        <w:t>smth</w:t>
      </w:r>
      <w:proofErr w:type="spellEnd"/>
      <w:r w:rsidRPr="005B0C4A">
        <w:rPr>
          <w:rFonts w:ascii="Times New Roman" w:hAnsi="Times New Roman" w:cs="Times New Roman"/>
          <w:i/>
          <w:iCs/>
          <w:sz w:val="24"/>
          <w:szCs w:val="24"/>
          <w:lang w:val="en-US"/>
        </w:rPr>
        <w:t xml:space="preserve"> </w:t>
      </w:r>
      <w:r w:rsidRPr="005B0C4A">
        <w:rPr>
          <w:rFonts w:ascii="Times New Roman" w:hAnsi="Times New Roman" w:cs="Times New Roman"/>
          <w:sz w:val="24"/>
          <w:szCs w:val="24"/>
          <w:lang w:val="en-US"/>
        </w:rPr>
        <w:t xml:space="preserve">( enjoy, like, love, hate, mind, stop, finish, give up + doing </w:t>
      </w:r>
      <w:proofErr w:type="spellStart"/>
      <w:r w:rsidRPr="005B0C4A">
        <w:rPr>
          <w:rFonts w:ascii="Times New Roman" w:hAnsi="Times New Roman" w:cs="Times New Roman"/>
          <w:sz w:val="24"/>
          <w:szCs w:val="24"/>
          <w:lang w:val="en-US"/>
        </w:rPr>
        <w:t>smth</w:t>
      </w:r>
      <w:proofErr w:type="spellEnd"/>
      <w:r w:rsidRPr="005B0C4A">
        <w:rPr>
          <w:rFonts w:ascii="Times New Roman" w:hAnsi="Times New Roman" w:cs="Times New Roman"/>
          <w:sz w:val="24"/>
          <w:szCs w:val="24"/>
          <w:lang w:val="en-US"/>
        </w:rPr>
        <w:t>): Her little daughters enjoy dancing. Stop talking!</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i/>
          <w:iCs/>
          <w:sz w:val="24"/>
          <w:szCs w:val="24"/>
          <w:lang w:val="en-US"/>
        </w:rPr>
        <w:t xml:space="preserve">Be / look /feel + adverb / adjective </w:t>
      </w:r>
      <w:proofErr w:type="gramStart"/>
      <w:r w:rsidRPr="005B0C4A">
        <w:rPr>
          <w:rFonts w:ascii="Times New Roman" w:hAnsi="Times New Roman" w:cs="Times New Roman"/>
          <w:sz w:val="24"/>
          <w:szCs w:val="24"/>
          <w:lang w:val="en-US"/>
        </w:rPr>
        <w:t>Why</w:t>
      </w:r>
      <w:proofErr w:type="gramEnd"/>
      <w:r w:rsidRPr="005B0C4A">
        <w:rPr>
          <w:rFonts w:ascii="Times New Roman" w:hAnsi="Times New Roman" w:cs="Times New Roman"/>
          <w:sz w:val="24"/>
          <w:szCs w:val="24"/>
          <w:lang w:val="en-US"/>
        </w:rPr>
        <w:t xml:space="preserve"> do you look so tired? I think Oliver is upset because he can't get along with his mum.</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Учащиеся должны распознавать по формальным признакам и понимать значение:</w:t>
      </w:r>
    </w:p>
    <w:p w:rsidR="00875454" w:rsidRPr="005B0C4A" w:rsidRDefault="00875454"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слов, словосочетаний с формами на -</w:t>
      </w:r>
      <w:proofErr w:type="spellStart"/>
      <w:r w:rsidRPr="005B0C4A">
        <w:rPr>
          <w:rFonts w:ascii="Times New Roman" w:hAnsi="Times New Roman" w:cs="Times New Roman"/>
          <w:sz w:val="24"/>
          <w:szCs w:val="24"/>
        </w:rPr>
        <w:t>ing</w:t>
      </w:r>
      <w:proofErr w:type="spellEnd"/>
      <w:r w:rsidRPr="005B0C4A">
        <w:rPr>
          <w:rFonts w:ascii="Times New Roman" w:hAnsi="Times New Roman" w:cs="Times New Roman"/>
          <w:sz w:val="24"/>
          <w:szCs w:val="24"/>
        </w:rPr>
        <w:t xml:space="preserve"> без различения их функций (герундий, причастие настоящего времени, отглагольное существительное) — эквивалента модального глагола сап — </w:t>
      </w:r>
      <w:proofErr w:type="spellStart"/>
      <w:r w:rsidRPr="005B0C4A">
        <w:rPr>
          <w:rFonts w:ascii="Times New Roman" w:hAnsi="Times New Roman" w:cs="Times New Roman"/>
          <w:sz w:val="24"/>
          <w:szCs w:val="24"/>
        </w:rPr>
        <w:t>to</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be</w:t>
      </w:r>
      <w:proofErr w:type="spellEnd"/>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able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to</w:t>
      </w:r>
      <w:r w:rsidRPr="005B0C4A">
        <w:rPr>
          <w:rFonts w:ascii="Times New Roman" w:hAnsi="Times New Roman" w:cs="Times New Roman"/>
          <w:sz w:val="24"/>
          <w:szCs w:val="24"/>
        </w:rPr>
        <w:t>;</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конструкции</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типа</w:t>
      </w:r>
      <w:r w:rsidRPr="005B0C4A">
        <w:rPr>
          <w:rFonts w:ascii="Times New Roman" w:hAnsi="Times New Roman" w:cs="Times New Roman"/>
          <w:sz w:val="24"/>
          <w:szCs w:val="24"/>
          <w:lang w:val="en-US"/>
        </w:rPr>
        <w:t xml:space="preserve"> verb + object + infinitive (want, wish, e</w:t>
      </w:r>
      <w:r w:rsidR="005437C2">
        <w:rPr>
          <w:rFonts w:ascii="Times New Roman" w:hAnsi="Times New Roman" w:cs="Times New Roman"/>
          <w:sz w:val="24"/>
          <w:szCs w:val="24"/>
          <w:lang w:val="en-US"/>
        </w:rPr>
        <w:t xml:space="preserve">xpect + </w:t>
      </w:r>
      <w:proofErr w:type="spellStart"/>
      <w:r w:rsidR="005437C2">
        <w:rPr>
          <w:rFonts w:ascii="Times New Roman" w:hAnsi="Times New Roman" w:cs="Times New Roman"/>
          <w:sz w:val="24"/>
          <w:szCs w:val="24"/>
          <w:lang w:val="en-US"/>
        </w:rPr>
        <w:t>smb</w:t>
      </w:r>
      <w:proofErr w:type="spellEnd"/>
      <w:r w:rsidR="005437C2">
        <w:rPr>
          <w:rFonts w:ascii="Times New Roman" w:hAnsi="Times New Roman" w:cs="Times New Roman"/>
          <w:sz w:val="24"/>
          <w:szCs w:val="24"/>
          <w:lang w:val="en-US"/>
        </w:rPr>
        <w:t xml:space="preserve"> + to do </w:t>
      </w:r>
      <w:proofErr w:type="spellStart"/>
      <w:r w:rsidR="005437C2">
        <w:rPr>
          <w:rFonts w:ascii="Times New Roman" w:hAnsi="Times New Roman" w:cs="Times New Roman"/>
          <w:sz w:val="24"/>
          <w:szCs w:val="24"/>
          <w:lang w:val="en-US"/>
        </w:rPr>
        <w:t>smth</w:t>
      </w:r>
      <w:proofErr w:type="spellEnd"/>
      <w:r w:rsidR="005437C2">
        <w:rPr>
          <w:rFonts w:ascii="Times New Roman" w:hAnsi="Times New Roman" w:cs="Times New Roman"/>
          <w:sz w:val="24"/>
          <w:szCs w:val="24"/>
          <w:lang w:val="en-US"/>
        </w:rPr>
        <w:t>): They</w:t>
      </w:r>
      <w:r w:rsidR="005437C2" w:rsidRPr="005437C2">
        <w:rPr>
          <w:rFonts w:ascii="Times New Roman" w:hAnsi="Times New Roman" w:cs="Times New Roman"/>
          <w:sz w:val="24"/>
          <w:szCs w:val="24"/>
          <w:lang w:val="en-US"/>
        </w:rPr>
        <w:t xml:space="preserve"> </w:t>
      </w:r>
      <w:r w:rsidRPr="005B0C4A">
        <w:rPr>
          <w:rFonts w:ascii="Times New Roman" w:hAnsi="Times New Roman" w:cs="Times New Roman"/>
          <w:sz w:val="24"/>
          <w:szCs w:val="24"/>
          <w:lang w:val="en-US"/>
        </w:rPr>
        <w:t>expect Alice to answer five questions. Do you want us to take part in the competition?</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предложений</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типа</w:t>
      </w:r>
      <w:r w:rsidRPr="005B0C4A">
        <w:rPr>
          <w:rFonts w:ascii="Times New Roman" w:hAnsi="Times New Roman" w:cs="Times New Roman"/>
          <w:sz w:val="24"/>
          <w:szCs w:val="24"/>
          <w:lang w:val="en-US"/>
        </w:rPr>
        <w:t>:</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The little girl seems to be a wonderful dancer.</w:t>
      </w:r>
    </w:p>
    <w:p w:rsidR="00875454" w:rsidRPr="005B0C4A" w:rsidRDefault="00875454" w:rsidP="00284F07">
      <w:pPr>
        <w:spacing w:after="0"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 </w:t>
      </w:r>
      <w:proofErr w:type="gramStart"/>
      <w:r w:rsidRPr="005B0C4A">
        <w:rPr>
          <w:rFonts w:ascii="Times New Roman" w:hAnsi="Times New Roman" w:cs="Times New Roman"/>
          <w:sz w:val="24"/>
          <w:szCs w:val="24"/>
        </w:rPr>
        <w:t>условных</w:t>
      </w:r>
      <w:proofErr w:type="gram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предложений</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нереального</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характера</w:t>
      </w:r>
      <w:r w:rsidRPr="005B0C4A">
        <w:rPr>
          <w:rFonts w:ascii="Times New Roman" w:hAnsi="Times New Roman" w:cs="Times New Roman"/>
          <w:sz w:val="24"/>
          <w:szCs w:val="24"/>
          <w:lang w:val="en-US"/>
        </w:rPr>
        <w:t xml:space="preserve"> (Conditional II): </w:t>
      </w:r>
      <w:r w:rsidR="00796A0C" w:rsidRPr="005B0C4A">
        <w:rPr>
          <w:rFonts w:ascii="Times New Roman" w:hAnsi="Times New Roman" w:cs="Times New Roman"/>
          <w:sz w:val="24"/>
          <w:szCs w:val="24"/>
          <w:lang w:val="en-US"/>
        </w:rPr>
        <w:t xml:space="preserve">If I were a teacher, I   wouldn't </w:t>
      </w:r>
      <w:r w:rsidRPr="005B0C4A">
        <w:rPr>
          <w:rFonts w:ascii="Times New Roman" w:hAnsi="Times New Roman" w:cs="Times New Roman"/>
          <w:sz w:val="24"/>
          <w:szCs w:val="24"/>
          <w:lang w:val="en-US"/>
        </w:rPr>
        <w:t>allow my students to call each other names.__</w:t>
      </w:r>
    </w:p>
    <w:p w:rsidR="00796A0C" w:rsidRPr="00F37BB7" w:rsidRDefault="00796A0C" w:rsidP="00284F07">
      <w:pPr>
        <w:spacing w:after="0" w:line="240" w:lineRule="auto"/>
        <w:jc w:val="both"/>
        <w:rPr>
          <w:rFonts w:ascii="Times New Roman" w:hAnsi="Times New Roman" w:cs="Times New Roman"/>
          <w:b/>
          <w:sz w:val="24"/>
          <w:szCs w:val="24"/>
          <w:lang w:val="en-US"/>
        </w:rPr>
      </w:pPr>
      <w:r w:rsidRPr="00F37BB7">
        <w:rPr>
          <w:rFonts w:ascii="Times New Roman" w:hAnsi="Times New Roman" w:cs="Times New Roman"/>
          <w:sz w:val="24"/>
          <w:szCs w:val="24"/>
          <w:lang w:val="en-US"/>
        </w:rPr>
        <w:t xml:space="preserve"> </w:t>
      </w:r>
    </w:p>
    <w:p w:rsidR="00796A0C" w:rsidRPr="005B0C4A" w:rsidRDefault="00796A0C" w:rsidP="00942A78">
      <w:pPr>
        <w:spacing w:line="240" w:lineRule="auto"/>
        <w:jc w:val="both"/>
        <w:rPr>
          <w:rFonts w:ascii="Times New Roman" w:hAnsi="Times New Roman" w:cs="Times New Roman"/>
          <w:b/>
          <w:sz w:val="24"/>
          <w:szCs w:val="24"/>
        </w:rPr>
      </w:pPr>
      <w:r w:rsidRPr="005B0C4A">
        <w:rPr>
          <w:rFonts w:ascii="Times New Roman" w:hAnsi="Times New Roman" w:cs="Times New Roman"/>
          <w:b/>
          <w:sz w:val="24"/>
          <w:szCs w:val="24"/>
        </w:rPr>
        <w:t>Содержание образования в 8-9 классах</w:t>
      </w:r>
    </w:p>
    <w:p w:rsidR="00796A0C" w:rsidRPr="005B0C4A" w:rsidRDefault="00796A0C" w:rsidP="005437C2">
      <w:pPr>
        <w:spacing w:after="0" w:line="240" w:lineRule="auto"/>
        <w:ind w:firstLine="708"/>
        <w:jc w:val="both"/>
        <w:rPr>
          <w:rFonts w:ascii="Times New Roman" w:hAnsi="Times New Roman" w:cs="Times New Roman"/>
          <w:sz w:val="24"/>
          <w:szCs w:val="24"/>
        </w:rPr>
      </w:pPr>
      <w:r w:rsidRPr="005B0C4A">
        <w:rPr>
          <w:rFonts w:ascii="Times New Roman" w:hAnsi="Times New Roman" w:cs="Times New Roman"/>
          <w:sz w:val="24"/>
          <w:szCs w:val="24"/>
        </w:rPr>
        <w:t xml:space="preserve"> Речевая компетенция</w:t>
      </w:r>
    </w:p>
    <w:p w:rsidR="00796A0C" w:rsidRPr="005B0C4A" w:rsidRDefault="00796A0C" w:rsidP="005437C2">
      <w:pPr>
        <w:spacing w:after="0" w:line="240" w:lineRule="auto"/>
        <w:ind w:firstLine="708"/>
        <w:jc w:val="both"/>
        <w:rPr>
          <w:rFonts w:ascii="Times New Roman" w:hAnsi="Times New Roman" w:cs="Times New Roman"/>
          <w:sz w:val="24"/>
          <w:szCs w:val="24"/>
        </w:rPr>
      </w:pPr>
      <w:r w:rsidRPr="005B0C4A">
        <w:rPr>
          <w:rFonts w:ascii="Times New Roman" w:hAnsi="Times New Roman" w:cs="Times New Roman"/>
          <w:sz w:val="24"/>
          <w:szCs w:val="24"/>
        </w:rPr>
        <w:t xml:space="preserve"> Предметное содержание устной и письменной речи</w:t>
      </w:r>
    </w:p>
    <w:p w:rsidR="00796A0C" w:rsidRPr="005B0C4A" w:rsidRDefault="00796A0C"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Школьники учатся общаться в ситуациях социально-бытовой, учебно-трудовой и социально-культурной сфер общения в рамках следующей тематики:</w:t>
      </w:r>
    </w:p>
    <w:p w:rsidR="00796A0C" w:rsidRPr="005B0C4A" w:rsidRDefault="00796A0C"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i/>
          <w:iCs/>
          <w:sz w:val="24"/>
          <w:szCs w:val="24"/>
        </w:rPr>
        <w:t xml:space="preserve">Мои друзья и я. </w:t>
      </w:r>
      <w:r w:rsidRPr="005B0C4A">
        <w:rPr>
          <w:rFonts w:ascii="Times New Roman" w:hAnsi="Times New Roman" w:cs="Times New Roman"/>
          <w:sz w:val="24"/>
          <w:szCs w:val="24"/>
        </w:rPr>
        <w:t>Взаимоотношения в семье, с друзьями, со сверстниками. Любовь и дружба.</w:t>
      </w:r>
    </w:p>
    <w:p w:rsidR="00796A0C" w:rsidRPr="005B0C4A" w:rsidRDefault="00796A0C"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Национальные и семейные праздники. Взаимоотношения между людьми (в том числе на примерах из художественной литературы на английском языке). Конфликты и их решения. Личная переписка, письмо в молодежный журнал.</w:t>
      </w:r>
    </w:p>
    <w:p w:rsidR="00796A0C" w:rsidRPr="005B0C4A" w:rsidRDefault="00796A0C"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i/>
          <w:iCs/>
          <w:sz w:val="24"/>
          <w:szCs w:val="24"/>
        </w:rPr>
        <w:t xml:space="preserve">Мир моих увлечений. </w:t>
      </w:r>
      <w:r w:rsidRPr="005B0C4A">
        <w:rPr>
          <w:rFonts w:ascii="Times New Roman" w:hAnsi="Times New Roman" w:cs="Times New Roman"/>
          <w:sz w:val="24"/>
          <w:szCs w:val="24"/>
        </w:rPr>
        <w:t>Путешествия как способ познания мира. Хобби. Спорт. Посещение</w:t>
      </w:r>
    </w:p>
    <w:p w:rsidR="00796A0C" w:rsidRPr="005B0C4A" w:rsidRDefault="00796A0C"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дискотеки, кафе. Искусство (музыка, театр, кино, живопись, мода) в жизни молодежи. Средства массовой информации (радио, телевидение, пресса, интернет). Чтение / книга в жизни нынешнего поколения, школьная и домашняя библиотека.</w:t>
      </w:r>
    </w:p>
    <w:p w:rsidR="00796A0C" w:rsidRPr="005B0C4A" w:rsidRDefault="00796A0C"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i/>
          <w:iCs/>
          <w:sz w:val="24"/>
          <w:szCs w:val="24"/>
        </w:rPr>
        <w:t xml:space="preserve">Школьное образование и выбор профессии. </w:t>
      </w:r>
      <w:r w:rsidRPr="005B0C4A">
        <w:rPr>
          <w:rFonts w:ascii="Times New Roman" w:hAnsi="Times New Roman" w:cs="Times New Roman"/>
          <w:sz w:val="24"/>
          <w:szCs w:val="24"/>
        </w:rPr>
        <w:t>Познавательные интересы: любимые предметы, занятия. Возможности продолжения образования. Проблемы выбора профессии. Независимость в принятии решений. Роль английского языка в профессии. Популярные профессии. Успешные люди</w:t>
      </w:r>
      <w:proofErr w:type="gramStart"/>
      <w:r w:rsidR="00793E1E" w:rsidRPr="005B0C4A">
        <w:rPr>
          <w:rFonts w:ascii="Times New Roman" w:hAnsi="Times New Roman" w:cs="Times New Roman"/>
          <w:sz w:val="24"/>
          <w:szCs w:val="24"/>
        </w:rPr>
        <w:t xml:space="preserve"> </w:t>
      </w:r>
      <w:r w:rsidRPr="005B0C4A">
        <w:rPr>
          <w:rFonts w:ascii="Times New Roman" w:hAnsi="Times New Roman" w:cs="Times New Roman"/>
          <w:sz w:val="24"/>
          <w:szCs w:val="24"/>
        </w:rPr>
        <w:t>.</w:t>
      </w:r>
      <w:proofErr w:type="gramEnd"/>
      <w:r w:rsidRPr="005B0C4A">
        <w:rPr>
          <w:rFonts w:ascii="Times New Roman" w:hAnsi="Times New Roman" w:cs="Times New Roman"/>
          <w:sz w:val="24"/>
          <w:szCs w:val="24"/>
        </w:rPr>
        <w:t>Карманные деньги.</w:t>
      </w:r>
    </w:p>
    <w:p w:rsidR="00796A0C" w:rsidRPr="005B0C4A" w:rsidRDefault="00796A0C"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i/>
          <w:iCs/>
          <w:sz w:val="24"/>
          <w:szCs w:val="24"/>
        </w:rPr>
        <w:t xml:space="preserve">Люди, Земля, Вселенная. </w:t>
      </w:r>
      <w:r w:rsidRPr="005B0C4A">
        <w:rPr>
          <w:rFonts w:ascii="Times New Roman" w:hAnsi="Times New Roman" w:cs="Times New Roman"/>
          <w:sz w:val="24"/>
          <w:szCs w:val="24"/>
        </w:rPr>
        <w:t>Космос и человек. Технический прогресс. Будущее нашей планеты. Природа и проблемы экологии. Защита окружающей среды. Стихийные бедствия. Здоровый образ жизни.</w:t>
      </w:r>
    </w:p>
    <w:p w:rsidR="00796A0C" w:rsidRPr="005B0C4A" w:rsidRDefault="00796A0C" w:rsidP="00284F07">
      <w:pPr>
        <w:spacing w:after="0" w:line="240" w:lineRule="auto"/>
        <w:jc w:val="both"/>
        <w:rPr>
          <w:rFonts w:ascii="Times New Roman" w:hAnsi="Times New Roman" w:cs="Times New Roman"/>
          <w:sz w:val="24"/>
          <w:szCs w:val="24"/>
        </w:rPr>
      </w:pPr>
      <w:r w:rsidRPr="005B0C4A">
        <w:rPr>
          <w:rFonts w:ascii="Times New Roman" w:hAnsi="Times New Roman" w:cs="Times New Roman"/>
          <w:i/>
          <w:iCs/>
          <w:sz w:val="24"/>
          <w:szCs w:val="24"/>
        </w:rPr>
        <w:t xml:space="preserve">Страна / страны изучаемого языка и родная страна. </w:t>
      </w:r>
      <w:proofErr w:type="gramStart"/>
      <w:r w:rsidRPr="005B0C4A">
        <w:rPr>
          <w:rFonts w:ascii="Times New Roman" w:hAnsi="Times New Roman" w:cs="Times New Roman"/>
          <w:sz w:val="24"/>
          <w:szCs w:val="24"/>
        </w:rPr>
        <w:t>Природа, погода, климат в англоговорящих странах (Великобритании, США, Канаде, Австралии, Новой Зеландии) и России.</w:t>
      </w:r>
      <w:proofErr w:type="gramEnd"/>
      <w:r w:rsidRPr="005B0C4A">
        <w:rPr>
          <w:rFonts w:ascii="Times New Roman" w:hAnsi="Times New Roman" w:cs="Times New Roman"/>
          <w:sz w:val="24"/>
          <w:szCs w:val="24"/>
        </w:rPr>
        <w:t xml:space="preserve"> Государственные символы (флаг, герб) Великобритании, США и России. Города и села, родной край / регион/ город / село. Достопримечательности. Некоторые праздники, традиции. Вклад Росс</w:t>
      </w:r>
      <w:proofErr w:type="gramStart"/>
      <w:r w:rsidRPr="005B0C4A">
        <w:rPr>
          <w:rFonts w:ascii="Times New Roman" w:hAnsi="Times New Roman" w:cs="Times New Roman"/>
          <w:sz w:val="24"/>
          <w:szCs w:val="24"/>
        </w:rPr>
        <w:t>ии и ее</w:t>
      </w:r>
      <w:proofErr w:type="gramEnd"/>
      <w:r w:rsidRPr="005B0C4A">
        <w:rPr>
          <w:rFonts w:ascii="Times New Roman" w:hAnsi="Times New Roman" w:cs="Times New Roman"/>
          <w:sz w:val="24"/>
          <w:szCs w:val="24"/>
        </w:rPr>
        <w:t xml:space="preserve"> народов в мировую культуру. Выдающиеся люди, их влияние на мировую цивилизацию.</w:t>
      </w:r>
    </w:p>
    <w:p w:rsidR="00796A0C" w:rsidRPr="005437C2"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xml:space="preserve">                                  </w:t>
      </w:r>
      <w:r w:rsidRPr="005B0C4A">
        <w:rPr>
          <w:rFonts w:ascii="Times New Roman" w:hAnsi="Times New Roman" w:cs="Times New Roman"/>
          <w:b/>
          <w:sz w:val="24"/>
          <w:szCs w:val="24"/>
        </w:rPr>
        <w:t>Продуктивные речевые умения</w:t>
      </w:r>
    </w:p>
    <w:tbl>
      <w:tblPr>
        <w:tblStyle w:val="afb"/>
        <w:tblW w:w="10631" w:type="dxa"/>
        <w:tblInd w:w="-176" w:type="dxa"/>
        <w:tblLook w:val="04A0" w:firstRow="1" w:lastRow="0" w:firstColumn="1" w:lastColumn="0" w:noHBand="0" w:noVBand="1"/>
      </w:tblPr>
      <w:tblGrid>
        <w:gridCol w:w="2268"/>
        <w:gridCol w:w="8363"/>
      </w:tblGrid>
      <w:tr w:rsidR="00796A0C" w:rsidRPr="005B0C4A" w:rsidTr="00C34477">
        <w:tc>
          <w:tcPr>
            <w:tcW w:w="2268" w:type="dxa"/>
          </w:tcPr>
          <w:p w:rsidR="00796A0C" w:rsidRPr="005B0C4A" w:rsidRDefault="00796A0C" w:rsidP="005B0C4A">
            <w:pPr>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t xml:space="preserve">Умения </w:t>
            </w:r>
            <w:r w:rsidRPr="005B0C4A">
              <w:rPr>
                <w:rFonts w:ascii="Times New Roman" w:hAnsi="Times New Roman" w:cs="Times New Roman"/>
                <w:sz w:val="24"/>
                <w:szCs w:val="24"/>
              </w:rPr>
              <w:lastRenderedPageBreak/>
              <w:t>диалогической речи</w:t>
            </w:r>
          </w:p>
        </w:tc>
        <w:tc>
          <w:tcPr>
            <w:tcW w:w="8363" w:type="dxa"/>
          </w:tcPr>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lastRenderedPageBreak/>
              <w:t xml:space="preserve">При овладении диалогической речью в рамках обозначенной тематики, а </w:t>
            </w:r>
            <w:r w:rsidRPr="005B0C4A">
              <w:rPr>
                <w:rFonts w:ascii="Times New Roman" w:hAnsi="Times New Roman" w:cs="Times New Roman"/>
                <w:sz w:val="24"/>
                <w:szCs w:val="24"/>
              </w:rPr>
              <w:lastRenderedPageBreak/>
              <w:t xml:space="preserve">также в связи с </w:t>
            </w:r>
            <w:proofErr w:type="gramStart"/>
            <w:r w:rsidRPr="005B0C4A">
              <w:rPr>
                <w:rFonts w:ascii="Times New Roman" w:hAnsi="Times New Roman" w:cs="Times New Roman"/>
                <w:sz w:val="24"/>
                <w:szCs w:val="24"/>
              </w:rPr>
              <w:t>прочитанным</w:t>
            </w:r>
            <w:proofErr w:type="gramEnd"/>
            <w:r w:rsidRPr="005B0C4A">
              <w:rPr>
                <w:rFonts w:ascii="Times New Roman" w:hAnsi="Times New Roman" w:cs="Times New Roman"/>
                <w:sz w:val="24"/>
                <w:szCs w:val="24"/>
              </w:rPr>
              <w:t xml:space="preserve"> или прослушанным школьники продолжают учиться вести следующие виды диалога:</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диалог этикетного характера;</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диалог-расспрос;</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диалог-побуждение к действию;</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диалог-обмен мнениями.</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Для ведения названных видов диалога предусматривается (помимо ранее сформированных) развитие следующих умений:</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для ведения диалога этикетного характера: начать, поддержать</w:t>
            </w:r>
          </w:p>
          <w:p w:rsidR="00796A0C" w:rsidRPr="005B0C4A" w:rsidRDefault="00796A0C" w:rsidP="005B0C4A">
            <w:pPr>
              <w:rPr>
                <w:rFonts w:ascii="Times New Roman" w:hAnsi="Times New Roman" w:cs="Times New Roman"/>
                <w:sz w:val="24"/>
                <w:szCs w:val="24"/>
              </w:rPr>
            </w:pPr>
            <w:proofErr w:type="gramStart"/>
            <w:r w:rsidRPr="005B0C4A">
              <w:rPr>
                <w:rFonts w:ascii="Times New Roman" w:hAnsi="Times New Roman" w:cs="Times New Roman"/>
                <w:sz w:val="24"/>
                <w:szCs w:val="24"/>
              </w:rPr>
              <w:t>и закончить разговор (в том числе по телефону); вежливо переспросить о непонятом; выражать благодарность в процессе совместной деятельности в парах, группах; вежливо отказать / согласиться на предложение собеседника;</w:t>
            </w:r>
            <w:proofErr w:type="gramEnd"/>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для ведения диалога-расспроса: запрашивать и сообщать фактическую информацию, переходя с позиции спрашивающего на позицию отвечающего; брать / давать интервью;</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для ведения диалога побудительного характера, в том числе в процессе проектной работы и сотрудничества в малых группах: дать вежливый совет, принять или не принять совет; попросить партнера о чем-то; пригласить партнера к совместной деятельности, выразить готовность / отказаться принять участие в ней, объяснить причину отказа;</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для ведения диалога-обмена мнениями: выражать свою точку</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зрения, пользуясь вновь изученными средствами; высказать свое одобрение / неодобрение / сомнение; спонтанно реагировать на изменение речевого поведения собеседника, выражая личное отношение к предмету обсуждения; выражать свою эмоциональную оценку — восхищение, удивление, радость, огорчение и др., участвовать в дискуссии по предложенной или интересующей проблеме (в пределах тем, отобранных в программе), используя аргументацию, убеждение.</w:t>
            </w:r>
          </w:p>
        </w:tc>
      </w:tr>
      <w:tr w:rsidR="00796A0C" w:rsidRPr="005B0C4A" w:rsidTr="00C34477">
        <w:tc>
          <w:tcPr>
            <w:tcW w:w="2268" w:type="dxa"/>
          </w:tcPr>
          <w:p w:rsidR="00796A0C" w:rsidRPr="005B0C4A" w:rsidRDefault="00796A0C" w:rsidP="005B0C4A">
            <w:pPr>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lastRenderedPageBreak/>
              <w:t>Умения монологической речи</w:t>
            </w:r>
          </w:p>
        </w:tc>
        <w:tc>
          <w:tcPr>
            <w:tcW w:w="8363" w:type="dxa"/>
          </w:tcPr>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При овладении монологической речью (наряду с умениями, сформированными ранее) школьники учатся:</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делать подготовленные устные сообщения о фактах, событиях в прошлом и настоящем (в пределах тем, отобранных в программе), используя при этом основные коммуникативные типы речи (описание, повествование, характеристику), сопровождая высказывание эмоциональными и оценочными суждениями и используя для этого наиболее распространенные речевые клише;</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делать презентацию по результатам выполнения проектной</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работы;</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кратко высказываться без предварительной подготовки на заданную тему / в соответствии с предложенной ситуацией;</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xml:space="preserve">— передавать содержание / основную мысль </w:t>
            </w:r>
            <w:proofErr w:type="gramStart"/>
            <w:r w:rsidRPr="005B0C4A">
              <w:rPr>
                <w:rFonts w:ascii="Times New Roman" w:hAnsi="Times New Roman" w:cs="Times New Roman"/>
                <w:sz w:val="24"/>
                <w:szCs w:val="24"/>
              </w:rPr>
              <w:t>прочитанного</w:t>
            </w:r>
            <w:proofErr w:type="gramEnd"/>
            <w:r w:rsidRPr="005B0C4A">
              <w:rPr>
                <w:rFonts w:ascii="Times New Roman" w:hAnsi="Times New Roman" w:cs="Times New Roman"/>
                <w:sz w:val="24"/>
                <w:szCs w:val="24"/>
              </w:rPr>
              <w:t xml:space="preserve"> или</w:t>
            </w:r>
          </w:p>
          <w:p w:rsidR="00796A0C" w:rsidRPr="005B0C4A" w:rsidRDefault="00796A0C" w:rsidP="005B0C4A">
            <w:pPr>
              <w:rPr>
                <w:rFonts w:ascii="Times New Roman" w:hAnsi="Times New Roman" w:cs="Times New Roman"/>
                <w:sz w:val="24"/>
                <w:szCs w:val="24"/>
              </w:rPr>
            </w:pPr>
            <w:proofErr w:type="gramStart"/>
            <w:r w:rsidRPr="005B0C4A">
              <w:rPr>
                <w:rFonts w:ascii="Times New Roman" w:hAnsi="Times New Roman" w:cs="Times New Roman"/>
                <w:sz w:val="24"/>
                <w:szCs w:val="24"/>
              </w:rPr>
              <w:t>прослушанного</w:t>
            </w:r>
            <w:proofErr w:type="gramEnd"/>
            <w:r w:rsidRPr="005B0C4A">
              <w:rPr>
                <w:rFonts w:ascii="Times New Roman" w:hAnsi="Times New Roman" w:cs="Times New Roman"/>
                <w:sz w:val="24"/>
                <w:szCs w:val="24"/>
              </w:rPr>
              <w:t xml:space="preserve"> с опорой и без опоры на текст / на заданные</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вопросы, комментировать факты из текста;</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делать подготовленное сообщение в связи с прочитанным / прослушанным (аудио- или видеотекстом), выражая свое отношение к событиям, фактам, персонажам текста;</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рассуждать о проблемах, интересующих подростков,</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о темах, актуальных для современного мира, например толерантности,</w:t>
            </w:r>
          </w:p>
          <w:p w:rsidR="00796A0C" w:rsidRPr="005B0C4A" w:rsidRDefault="00796A0C" w:rsidP="005B0C4A">
            <w:pPr>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t>безопасности и др.</w:t>
            </w:r>
          </w:p>
        </w:tc>
      </w:tr>
      <w:tr w:rsidR="00796A0C" w:rsidRPr="005B0C4A" w:rsidTr="00C34477">
        <w:tc>
          <w:tcPr>
            <w:tcW w:w="2268" w:type="dxa"/>
          </w:tcPr>
          <w:p w:rsidR="00796A0C" w:rsidRPr="005B0C4A" w:rsidRDefault="00796A0C" w:rsidP="005B0C4A">
            <w:pPr>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t>Умения письменной речи</w:t>
            </w:r>
          </w:p>
        </w:tc>
        <w:tc>
          <w:tcPr>
            <w:tcW w:w="8363" w:type="dxa"/>
          </w:tcPr>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xml:space="preserve">При овладении письменной </w:t>
            </w:r>
            <w:r w:rsidR="008F2EE9" w:rsidRPr="005B0C4A">
              <w:rPr>
                <w:rFonts w:ascii="Times New Roman" w:hAnsi="Times New Roman" w:cs="Times New Roman"/>
                <w:sz w:val="24"/>
                <w:szCs w:val="24"/>
              </w:rPr>
              <w:t>речью (наряду с умениями, сфор</w:t>
            </w:r>
            <w:r w:rsidRPr="005B0C4A">
              <w:rPr>
                <w:rFonts w:ascii="Times New Roman" w:hAnsi="Times New Roman" w:cs="Times New Roman"/>
                <w:sz w:val="24"/>
                <w:szCs w:val="24"/>
              </w:rPr>
              <w:t>мированными ранее) школьники учатся:</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xml:space="preserve">— заполнять таблицы, кратко фиксировать содержание </w:t>
            </w:r>
            <w:proofErr w:type="gramStart"/>
            <w:r w:rsidRPr="005B0C4A">
              <w:rPr>
                <w:rFonts w:ascii="Times New Roman" w:hAnsi="Times New Roman" w:cs="Times New Roman"/>
                <w:sz w:val="24"/>
                <w:szCs w:val="24"/>
              </w:rPr>
              <w:t>прочитанного</w:t>
            </w:r>
            <w:proofErr w:type="gramEnd"/>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или прослушанного текста;</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lastRenderedPageBreak/>
              <w:t xml:space="preserve">— делать выписки из текста с целью их использования </w:t>
            </w:r>
            <w:proofErr w:type="gramStart"/>
            <w:r w:rsidRPr="005B0C4A">
              <w:rPr>
                <w:rFonts w:ascii="Times New Roman" w:hAnsi="Times New Roman" w:cs="Times New Roman"/>
                <w:sz w:val="24"/>
                <w:szCs w:val="24"/>
              </w:rPr>
              <w:t>в</w:t>
            </w:r>
            <w:proofErr w:type="gramEnd"/>
            <w:r w:rsidRPr="005B0C4A">
              <w:rPr>
                <w:rFonts w:ascii="Times New Roman" w:hAnsi="Times New Roman" w:cs="Times New Roman"/>
                <w:sz w:val="24"/>
                <w:szCs w:val="24"/>
              </w:rPr>
              <w:t xml:space="preserve"> собственных</w:t>
            </w:r>
          </w:p>
          <w:p w:rsidR="00796A0C" w:rsidRPr="005B0C4A" w:rsidRDefault="00796A0C" w:rsidP="005B0C4A">
            <w:pPr>
              <w:rPr>
                <w:rFonts w:ascii="Times New Roman" w:hAnsi="Times New Roman" w:cs="Times New Roman"/>
                <w:sz w:val="24"/>
                <w:szCs w:val="24"/>
              </w:rPr>
            </w:pPr>
            <w:proofErr w:type="gramStart"/>
            <w:r w:rsidRPr="005B0C4A">
              <w:rPr>
                <w:rFonts w:ascii="Times New Roman" w:hAnsi="Times New Roman" w:cs="Times New Roman"/>
                <w:sz w:val="24"/>
                <w:szCs w:val="24"/>
              </w:rPr>
              <w:t>высказываниях</w:t>
            </w:r>
            <w:proofErr w:type="gramEnd"/>
            <w:r w:rsidRPr="005B0C4A">
              <w:rPr>
                <w:rFonts w:ascii="Times New Roman" w:hAnsi="Times New Roman" w:cs="Times New Roman"/>
                <w:sz w:val="24"/>
                <w:szCs w:val="24"/>
              </w:rPr>
              <w:t>, в проектной деятельности;</w:t>
            </w:r>
          </w:p>
          <w:p w:rsidR="00796A0C" w:rsidRPr="005B0C4A" w:rsidRDefault="008A004B" w:rsidP="005B0C4A">
            <w:pPr>
              <w:rPr>
                <w:rFonts w:ascii="Times New Roman" w:hAnsi="Times New Roman" w:cs="Times New Roman"/>
                <w:sz w:val="24"/>
                <w:szCs w:val="24"/>
              </w:rPr>
            </w:pPr>
            <w:r>
              <w:rPr>
                <w:rFonts w:ascii="Times New Roman" w:hAnsi="Times New Roman" w:cs="Times New Roman"/>
                <w:sz w:val="24"/>
                <w:szCs w:val="24"/>
              </w:rPr>
              <w:t>— заполнять анкету,</w:t>
            </w:r>
            <w:r w:rsidR="00C34477">
              <w:rPr>
                <w:rFonts w:ascii="Times New Roman" w:hAnsi="Times New Roman" w:cs="Times New Roman"/>
                <w:sz w:val="24"/>
                <w:szCs w:val="24"/>
              </w:rPr>
              <w:t xml:space="preserve"> </w:t>
            </w:r>
            <w:r w:rsidR="00796A0C" w:rsidRPr="005B0C4A">
              <w:rPr>
                <w:rFonts w:ascii="Times New Roman" w:hAnsi="Times New Roman" w:cs="Times New Roman"/>
                <w:sz w:val="24"/>
                <w:szCs w:val="24"/>
              </w:rPr>
              <w:t>автобиографию указывая требующиеся данные о себе;</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составлять краткую аннотацию к прочитанному тексту;</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писать поздравление, личное письмо зарубежному другу, адекватно</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xml:space="preserve">употребляя формулы речевого этикета, принятые в данном жанре </w:t>
            </w:r>
            <w:proofErr w:type="gramStart"/>
            <w:r w:rsidRPr="005B0C4A">
              <w:rPr>
                <w:rFonts w:ascii="Times New Roman" w:hAnsi="Times New Roman" w:cs="Times New Roman"/>
                <w:sz w:val="24"/>
                <w:szCs w:val="24"/>
              </w:rPr>
              <w:t>в</w:t>
            </w:r>
            <w:proofErr w:type="gramEnd"/>
          </w:p>
          <w:p w:rsidR="00796A0C" w:rsidRPr="005B0C4A" w:rsidRDefault="00796A0C" w:rsidP="005B0C4A">
            <w:pPr>
              <w:rPr>
                <w:rFonts w:ascii="Times New Roman" w:hAnsi="Times New Roman" w:cs="Times New Roman"/>
                <w:sz w:val="24"/>
                <w:szCs w:val="24"/>
              </w:rPr>
            </w:pPr>
            <w:proofErr w:type="gramStart"/>
            <w:r w:rsidRPr="005B0C4A">
              <w:rPr>
                <w:rFonts w:ascii="Times New Roman" w:hAnsi="Times New Roman" w:cs="Times New Roman"/>
                <w:sz w:val="24"/>
                <w:szCs w:val="24"/>
              </w:rPr>
              <w:t>странах</w:t>
            </w:r>
            <w:proofErr w:type="gramEnd"/>
            <w:r w:rsidRPr="005B0C4A">
              <w:rPr>
                <w:rFonts w:ascii="Times New Roman" w:hAnsi="Times New Roman" w:cs="Times New Roman"/>
                <w:sz w:val="24"/>
                <w:szCs w:val="24"/>
              </w:rPr>
              <w:t>, говорящих на английском языке, излагая различные события,</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впечатления, высказывая свое мнение;</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писать краткое сообщение, комментарий, описание событий, людей</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с использованием оценочных суждений и уместных лингвистических</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сре</w:t>
            </w:r>
            <w:proofErr w:type="gramStart"/>
            <w:r w:rsidRPr="005B0C4A">
              <w:rPr>
                <w:rFonts w:ascii="Times New Roman" w:hAnsi="Times New Roman" w:cs="Times New Roman"/>
                <w:sz w:val="24"/>
                <w:szCs w:val="24"/>
              </w:rPr>
              <w:t>дств св</w:t>
            </w:r>
            <w:proofErr w:type="gramEnd"/>
            <w:r w:rsidRPr="005B0C4A">
              <w:rPr>
                <w:rFonts w:ascii="Times New Roman" w:hAnsi="Times New Roman" w:cs="Times New Roman"/>
                <w:sz w:val="24"/>
                <w:szCs w:val="24"/>
              </w:rPr>
              <w:t>язи (</w:t>
            </w:r>
            <w:proofErr w:type="spellStart"/>
            <w:r w:rsidRPr="005B0C4A">
              <w:rPr>
                <w:rFonts w:ascii="Times New Roman" w:hAnsi="Times New Roman" w:cs="Times New Roman"/>
                <w:sz w:val="24"/>
                <w:szCs w:val="24"/>
              </w:rPr>
              <w:t>linking</w:t>
            </w:r>
            <w:proofErr w:type="spellEnd"/>
            <w:r w:rsidRPr="005B0C4A">
              <w:rPr>
                <w:rFonts w:ascii="Times New Roman" w:hAnsi="Times New Roman" w:cs="Times New Roman"/>
                <w:sz w:val="24"/>
                <w:szCs w:val="24"/>
              </w:rPr>
              <w:t xml:space="preserve"> </w:t>
            </w:r>
            <w:proofErr w:type="spellStart"/>
            <w:r w:rsidRPr="005B0C4A">
              <w:rPr>
                <w:rFonts w:ascii="Times New Roman" w:hAnsi="Times New Roman" w:cs="Times New Roman"/>
                <w:sz w:val="24"/>
                <w:szCs w:val="24"/>
              </w:rPr>
              <w:t>words</w:t>
            </w:r>
            <w:proofErr w:type="spellEnd"/>
            <w:r w:rsidRPr="005B0C4A">
              <w:rPr>
                <w:rFonts w:ascii="Times New Roman" w:hAnsi="Times New Roman" w:cs="Times New Roman"/>
                <w:sz w:val="24"/>
                <w:szCs w:val="24"/>
              </w:rPr>
              <w:t>);</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составлять небольшие эссе, письменно аргументировать свою точку</w:t>
            </w:r>
          </w:p>
          <w:p w:rsidR="00796A0C" w:rsidRPr="005B0C4A" w:rsidRDefault="00796A0C" w:rsidP="005B0C4A">
            <w:pPr>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t>зрения по предложенной теме / проблеме</w:t>
            </w:r>
          </w:p>
        </w:tc>
      </w:tr>
    </w:tbl>
    <w:p w:rsidR="00796A0C" w:rsidRPr="005B0C4A" w:rsidRDefault="00796A0C" w:rsidP="005B0C4A">
      <w:pPr>
        <w:rPr>
          <w:rFonts w:ascii="Times New Roman" w:hAnsi="Times New Roman" w:cs="Times New Roman"/>
          <w:b/>
          <w:sz w:val="24"/>
          <w:szCs w:val="24"/>
        </w:rPr>
      </w:pPr>
      <w:r w:rsidRPr="005B0C4A">
        <w:rPr>
          <w:rFonts w:ascii="Times New Roman" w:hAnsi="Times New Roman" w:cs="Times New Roman"/>
          <w:b/>
          <w:sz w:val="24"/>
          <w:szCs w:val="24"/>
        </w:rPr>
        <w:lastRenderedPageBreak/>
        <w:t>Рецептивные речевые умения</w:t>
      </w:r>
    </w:p>
    <w:tbl>
      <w:tblPr>
        <w:tblStyle w:val="afb"/>
        <w:tblW w:w="10631" w:type="dxa"/>
        <w:tblInd w:w="-176" w:type="dxa"/>
        <w:tblLook w:val="04A0" w:firstRow="1" w:lastRow="0" w:firstColumn="1" w:lastColumn="0" w:noHBand="0" w:noVBand="1"/>
      </w:tblPr>
      <w:tblGrid>
        <w:gridCol w:w="2268"/>
        <w:gridCol w:w="8363"/>
      </w:tblGrid>
      <w:tr w:rsidR="00796A0C" w:rsidRPr="005B0C4A" w:rsidTr="00036E44">
        <w:tc>
          <w:tcPr>
            <w:tcW w:w="2268" w:type="dxa"/>
          </w:tcPr>
          <w:p w:rsidR="00796A0C" w:rsidRPr="005B0C4A" w:rsidRDefault="00796A0C" w:rsidP="005B0C4A">
            <w:pPr>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t xml:space="preserve">Умения </w:t>
            </w:r>
            <w:proofErr w:type="spellStart"/>
            <w:r w:rsidRPr="005B0C4A">
              <w:rPr>
                <w:rFonts w:ascii="Times New Roman" w:hAnsi="Times New Roman" w:cs="Times New Roman"/>
                <w:sz w:val="24"/>
                <w:szCs w:val="24"/>
              </w:rPr>
              <w:t>аудирования</w:t>
            </w:r>
            <w:proofErr w:type="spellEnd"/>
          </w:p>
        </w:tc>
        <w:tc>
          <w:tcPr>
            <w:tcW w:w="8363" w:type="dxa"/>
          </w:tcPr>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xml:space="preserve">В процессе овладения </w:t>
            </w:r>
            <w:proofErr w:type="spellStart"/>
            <w:r w:rsidRPr="005B0C4A">
              <w:rPr>
                <w:rFonts w:ascii="Times New Roman" w:hAnsi="Times New Roman" w:cs="Times New Roman"/>
                <w:sz w:val="24"/>
                <w:szCs w:val="24"/>
              </w:rPr>
              <w:t>аудиров</w:t>
            </w:r>
            <w:r w:rsidR="008F2EE9" w:rsidRPr="005B0C4A">
              <w:rPr>
                <w:rFonts w:ascii="Times New Roman" w:hAnsi="Times New Roman" w:cs="Times New Roman"/>
                <w:sz w:val="24"/>
                <w:szCs w:val="24"/>
              </w:rPr>
              <w:t>анием</w:t>
            </w:r>
            <w:proofErr w:type="spellEnd"/>
            <w:r w:rsidR="008F2EE9" w:rsidRPr="005B0C4A">
              <w:rPr>
                <w:rFonts w:ascii="Times New Roman" w:hAnsi="Times New Roman" w:cs="Times New Roman"/>
                <w:sz w:val="24"/>
                <w:szCs w:val="24"/>
              </w:rPr>
              <w:t xml:space="preserve"> (наряду с умениями, сфор</w:t>
            </w:r>
            <w:r w:rsidRPr="005B0C4A">
              <w:rPr>
                <w:rFonts w:ascii="Times New Roman" w:hAnsi="Times New Roman" w:cs="Times New Roman"/>
                <w:sz w:val="24"/>
                <w:szCs w:val="24"/>
              </w:rPr>
              <w:t>мированными ранее) школьники учатся:</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воспринимать на слух и понимать с опорой на наглядност</w:t>
            </w:r>
            <w:r w:rsidR="008F2EE9" w:rsidRPr="005B0C4A">
              <w:rPr>
                <w:rFonts w:ascii="Times New Roman" w:hAnsi="Times New Roman" w:cs="Times New Roman"/>
                <w:sz w:val="24"/>
                <w:szCs w:val="24"/>
              </w:rPr>
              <w:t xml:space="preserve">ь </w:t>
            </w:r>
            <w:r w:rsidRPr="005B0C4A">
              <w:rPr>
                <w:rFonts w:ascii="Times New Roman" w:hAnsi="Times New Roman" w:cs="Times New Roman"/>
                <w:sz w:val="24"/>
                <w:szCs w:val="24"/>
              </w:rPr>
              <w:t>(иллюстрации, жесты, мимику) и кон</w:t>
            </w:r>
            <w:r w:rsidR="008F2EE9" w:rsidRPr="005B0C4A">
              <w:rPr>
                <w:rFonts w:ascii="Times New Roman" w:hAnsi="Times New Roman" w:cs="Times New Roman"/>
                <w:sz w:val="24"/>
                <w:szCs w:val="24"/>
              </w:rPr>
              <w:t xml:space="preserve">текстуальную и языковую догадку </w:t>
            </w:r>
            <w:r w:rsidRPr="005B0C4A">
              <w:rPr>
                <w:rFonts w:ascii="Times New Roman" w:hAnsi="Times New Roman" w:cs="Times New Roman"/>
                <w:sz w:val="24"/>
                <w:szCs w:val="24"/>
              </w:rPr>
              <w:t>речь собеседника в процессе непоср</w:t>
            </w:r>
            <w:r w:rsidR="008F2EE9" w:rsidRPr="005B0C4A">
              <w:rPr>
                <w:rFonts w:ascii="Times New Roman" w:hAnsi="Times New Roman" w:cs="Times New Roman"/>
                <w:sz w:val="24"/>
                <w:szCs w:val="24"/>
              </w:rPr>
              <w:t xml:space="preserve">едственного общения, добиваться </w:t>
            </w:r>
            <w:r w:rsidRPr="005B0C4A">
              <w:rPr>
                <w:rFonts w:ascii="Times New Roman" w:hAnsi="Times New Roman" w:cs="Times New Roman"/>
                <w:sz w:val="24"/>
                <w:szCs w:val="24"/>
              </w:rPr>
              <w:t>полного понимания путем пересп</w:t>
            </w:r>
            <w:r w:rsidR="008F2EE9" w:rsidRPr="005B0C4A">
              <w:rPr>
                <w:rFonts w:ascii="Times New Roman" w:hAnsi="Times New Roman" w:cs="Times New Roman"/>
                <w:sz w:val="24"/>
                <w:szCs w:val="24"/>
              </w:rPr>
              <w:t xml:space="preserve">роса; а также понимать основное </w:t>
            </w:r>
            <w:r w:rsidRPr="005B0C4A">
              <w:rPr>
                <w:rFonts w:ascii="Times New Roman" w:hAnsi="Times New Roman" w:cs="Times New Roman"/>
                <w:sz w:val="24"/>
                <w:szCs w:val="24"/>
              </w:rPr>
              <w:t>содержание разговора между н</w:t>
            </w:r>
            <w:r w:rsidR="008F2EE9" w:rsidRPr="005B0C4A">
              <w:rPr>
                <w:rFonts w:ascii="Times New Roman" w:hAnsi="Times New Roman" w:cs="Times New Roman"/>
                <w:sz w:val="24"/>
                <w:szCs w:val="24"/>
              </w:rPr>
              <w:t xml:space="preserve">осителями языка в пределах тем, </w:t>
            </w:r>
            <w:r w:rsidRPr="005B0C4A">
              <w:rPr>
                <w:rFonts w:ascii="Times New Roman" w:hAnsi="Times New Roman" w:cs="Times New Roman"/>
                <w:sz w:val="24"/>
                <w:szCs w:val="24"/>
              </w:rPr>
              <w:t>обозначенных в программе;</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воспринимать на слух и понимать основное содержание</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аутентичных текстов в аудио- и ви</w:t>
            </w:r>
            <w:r w:rsidR="008F2EE9" w:rsidRPr="005B0C4A">
              <w:rPr>
                <w:rFonts w:ascii="Times New Roman" w:hAnsi="Times New Roman" w:cs="Times New Roman"/>
                <w:sz w:val="24"/>
                <w:szCs w:val="24"/>
              </w:rPr>
              <w:t xml:space="preserve">деозаписи: описаний, сообщений, </w:t>
            </w:r>
            <w:r w:rsidRPr="005B0C4A">
              <w:rPr>
                <w:rFonts w:ascii="Times New Roman" w:hAnsi="Times New Roman" w:cs="Times New Roman"/>
                <w:sz w:val="24"/>
                <w:szCs w:val="24"/>
              </w:rPr>
              <w:t xml:space="preserve">рассказов, интервью, </w:t>
            </w:r>
            <w:r w:rsidR="008F2EE9" w:rsidRPr="005B0C4A">
              <w:rPr>
                <w:rFonts w:ascii="Times New Roman" w:hAnsi="Times New Roman" w:cs="Times New Roman"/>
                <w:sz w:val="24"/>
                <w:szCs w:val="24"/>
              </w:rPr>
              <w:t xml:space="preserve">рекламно-информационных текстов </w:t>
            </w:r>
            <w:r w:rsidRPr="005B0C4A">
              <w:rPr>
                <w:rFonts w:ascii="Times New Roman" w:hAnsi="Times New Roman" w:cs="Times New Roman"/>
                <w:sz w:val="24"/>
                <w:szCs w:val="24"/>
              </w:rPr>
              <w:t>с опорой на языковую догадку и контекст;</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 xml:space="preserve">— воспринимать на слух и выделять </w:t>
            </w:r>
            <w:proofErr w:type="gramStart"/>
            <w:r w:rsidRPr="005B0C4A">
              <w:rPr>
                <w:rFonts w:ascii="Times New Roman" w:hAnsi="Times New Roman" w:cs="Times New Roman"/>
                <w:sz w:val="24"/>
                <w:szCs w:val="24"/>
              </w:rPr>
              <w:t>необходимую</w:t>
            </w:r>
            <w:proofErr w:type="gramEnd"/>
            <w:r w:rsidRPr="005B0C4A">
              <w:rPr>
                <w:rFonts w:ascii="Times New Roman" w:hAnsi="Times New Roman" w:cs="Times New Roman"/>
                <w:sz w:val="24"/>
                <w:szCs w:val="24"/>
              </w:rPr>
              <w:t xml:space="preserve"> / интересующую</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информацию в аутентичных рекламно-информационных текстах</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w:t>
            </w:r>
            <w:proofErr w:type="gramStart"/>
            <w:r w:rsidRPr="005B0C4A">
              <w:rPr>
                <w:rFonts w:ascii="Times New Roman" w:hAnsi="Times New Roman" w:cs="Times New Roman"/>
                <w:sz w:val="24"/>
                <w:szCs w:val="24"/>
              </w:rPr>
              <w:t>объявлениях</w:t>
            </w:r>
            <w:proofErr w:type="gramEnd"/>
            <w:r w:rsidRPr="005B0C4A">
              <w:rPr>
                <w:rFonts w:ascii="Times New Roman" w:hAnsi="Times New Roman" w:cs="Times New Roman"/>
                <w:sz w:val="24"/>
                <w:szCs w:val="24"/>
              </w:rPr>
              <w:t xml:space="preserve"> на вокзале, в аэропорту, прогнозе погоды, инструкциях),</w:t>
            </w:r>
          </w:p>
          <w:p w:rsidR="00796A0C" w:rsidRPr="005B0C4A" w:rsidRDefault="00796A0C" w:rsidP="005B0C4A">
            <w:pPr>
              <w:rPr>
                <w:rFonts w:ascii="Times New Roman" w:hAnsi="Times New Roman" w:cs="Times New Roman"/>
                <w:sz w:val="24"/>
                <w:szCs w:val="24"/>
              </w:rPr>
            </w:pPr>
            <w:r w:rsidRPr="005B0C4A">
              <w:rPr>
                <w:rFonts w:ascii="Times New Roman" w:hAnsi="Times New Roman" w:cs="Times New Roman"/>
                <w:sz w:val="24"/>
                <w:szCs w:val="24"/>
              </w:rPr>
              <w:t>оценивая эту информацию</w:t>
            </w:r>
            <w:r w:rsidR="00C203B8" w:rsidRPr="005B0C4A">
              <w:rPr>
                <w:rFonts w:ascii="Times New Roman" w:hAnsi="Times New Roman" w:cs="Times New Roman"/>
                <w:sz w:val="24"/>
                <w:szCs w:val="24"/>
              </w:rPr>
              <w:t xml:space="preserve"> с точки зрения ее полезности /</w:t>
            </w:r>
            <w:r w:rsidRPr="005B0C4A">
              <w:rPr>
                <w:rFonts w:ascii="Times New Roman" w:hAnsi="Times New Roman" w:cs="Times New Roman"/>
                <w:sz w:val="24"/>
                <w:szCs w:val="24"/>
              </w:rPr>
              <w:t>достоверности.</w:t>
            </w:r>
          </w:p>
        </w:tc>
      </w:tr>
      <w:tr w:rsidR="00796A0C" w:rsidRPr="005B0C4A" w:rsidTr="00036E44">
        <w:tc>
          <w:tcPr>
            <w:tcW w:w="2268" w:type="dxa"/>
          </w:tcPr>
          <w:p w:rsidR="00796A0C" w:rsidRPr="005B0C4A" w:rsidRDefault="00796A0C" w:rsidP="00942A78">
            <w:pPr>
              <w:jc w:val="both"/>
              <w:rPr>
                <w:rFonts w:ascii="Times New Roman" w:eastAsia="@Arial Unicode MS" w:hAnsi="Times New Roman" w:cs="Times New Roman"/>
                <w:sz w:val="24"/>
                <w:szCs w:val="24"/>
                <w:lang w:eastAsia="ar-SA"/>
              </w:rPr>
            </w:pPr>
            <w:r w:rsidRPr="005B0C4A">
              <w:rPr>
                <w:rFonts w:ascii="Times New Roman" w:hAnsi="Times New Roman" w:cs="Times New Roman"/>
                <w:sz w:val="24"/>
                <w:szCs w:val="24"/>
              </w:rPr>
              <w:t>Умения чтения</w:t>
            </w:r>
          </w:p>
        </w:tc>
        <w:tc>
          <w:tcPr>
            <w:tcW w:w="8363" w:type="dxa"/>
          </w:tcPr>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При овладении чтением школ</w:t>
            </w:r>
            <w:r w:rsidR="00C203B8" w:rsidRPr="005B0C4A">
              <w:rPr>
                <w:rFonts w:ascii="Times New Roman" w:hAnsi="Times New Roman" w:cs="Times New Roman"/>
                <w:sz w:val="24"/>
                <w:szCs w:val="24"/>
              </w:rPr>
              <w:t xml:space="preserve">ьники учатся читать аутентичные </w:t>
            </w:r>
            <w:r w:rsidRPr="005B0C4A">
              <w:rPr>
                <w:rFonts w:ascii="Times New Roman" w:hAnsi="Times New Roman" w:cs="Times New Roman"/>
                <w:sz w:val="24"/>
                <w:szCs w:val="24"/>
              </w:rPr>
              <w:t xml:space="preserve">тексты разных жанров с </w:t>
            </w:r>
            <w:r w:rsidR="00C203B8" w:rsidRPr="005B0C4A">
              <w:rPr>
                <w:rFonts w:ascii="Times New Roman" w:hAnsi="Times New Roman" w:cs="Times New Roman"/>
                <w:sz w:val="24"/>
                <w:szCs w:val="24"/>
              </w:rPr>
              <w:t xml:space="preserve">различной глубиной понимания их </w:t>
            </w:r>
            <w:r w:rsidRPr="005B0C4A">
              <w:rPr>
                <w:rFonts w:ascii="Times New Roman" w:hAnsi="Times New Roman" w:cs="Times New Roman"/>
                <w:sz w:val="24"/>
                <w:szCs w:val="24"/>
              </w:rPr>
              <w:t xml:space="preserve">содержания: с </w:t>
            </w:r>
            <w:r w:rsidR="00C203B8" w:rsidRPr="005B0C4A">
              <w:rPr>
                <w:rFonts w:ascii="Times New Roman" w:hAnsi="Times New Roman" w:cs="Times New Roman"/>
                <w:sz w:val="24"/>
                <w:szCs w:val="24"/>
              </w:rPr>
              <w:t xml:space="preserve">пониманием основного содержания </w:t>
            </w:r>
            <w:r w:rsidRPr="005B0C4A">
              <w:rPr>
                <w:rFonts w:ascii="Times New Roman" w:hAnsi="Times New Roman" w:cs="Times New Roman"/>
                <w:sz w:val="24"/>
                <w:szCs w:val="24"/>
              </w:rPr>
              <w:t>(ознакомительное чтение),</w:t>
            </w:r>
            <w:r w:rsidR="00C203B8" w:rsidRPr="005B0C4A">
              <w:rPr>
                <w:rFonts w:ascii="Times New Roman" w:hAnsi="Times New Roman" w:cs="Times New Roman"/>
                <w:sz w:val="24"/>
                <w:szCs w:val="24"/>
              </w:rPr>
              <w:t xml:space="preserve"> с полным пониманием (изучающее </w:t>
            </w:r>
            <w:r w:rsidRPr="005B0C4A">
              <w:rPr>
                <w:rFonts w:ascii="Times New Roman" w:hAnsi="Times New Roman" w:cs="Times New Roman"/>
                <w:sz w:val="24"/>
                <w:szCs w:val="24"/>
              </w:rPr>
              <w:t>чтение) и с извлечением нужной или интере</w:t>
            </w:r>
            <w:r w:rsidR="00C203B8" w:rsidRPr="005B0C4A">
              <w:rPr>
                <w:rFonts w:ascii="Times New Roman" w:hAnsi="Times New Roman" w:cs="Times New Roman"/>
                <w:sz w:val="24"/>
                <w:szCs w:val="24"/>
              </w:rPr>
              <w:t xml:space="preserve">сующей информации </w:t>
            </w:r>
            <w:r w:rsidRPr="005B0C4A">
              <w:rPr>
                <w:rFonts w:ascii="Times New Roman" w:hAnsi="Times New Roman" w:cs="Times New Roman"/>
                <w:sz w:val="24"/>
                <w:szCs w:val="24"/>
              </w:rPr>
              <w:t>(просмотровое или поисковое ч</w:t>
            </w:r>
            <w:r w:rsidR="00C203B8" w:rsidRPr="005B0C4A">
              <w:rPr>
                <w:rFonts w:ascii="Times New Roman" w:hAnsi="Times New Roman" w:cs="Times New Roman"/>
                <w:sz w:val="24"/>
                <w:szCs w:val="24"/>
              </w:rPr>
              <w:t xml:space="preserve">тение). Словарь используется по </w:t>
            </w:r>
            <w:r w:rsidRPr="005B0C4A">
              <w:rPr>
                <w:rFonts w:ascii="Times New Roman" w:hAnsi="Times New Roman" w:cs="Times New Roman"/>
                <w:sz w:val="24"/>
                <w:szCs w:val="24"/>
              </w:rPr>
              <w:t>мере необходимости независимо от вида чтения.</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Школьники учатся:</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читать с пониманием о</w:t>
            </w:r>
            <w:r w:rsidR="00C203B8" w:rsidRPr="005B0C4A">
              <w:rPr>
                <w:rFonts w:ascii="Times New Roman" w:hAnsi="Times New Roman" w:cs="Times New Roman"/>
                <w:sz w:val="24"/>
                <w:szCs w:val="24"/>
              </w:rPr>
              <w:t xml:space="preserve">сновного содержания аутентичные </w:t>
            </w:r>
            <w:r w:rsidRPr="005B0C4A">
              <w:rPr>
                <w:rFonts w:ascii="Times New Roman" w:hAnsi="Times New Roman" w:cs="Times New Roman"/>
                <w:sz w:val="24"/>
                <w:szCs w:val="24"/>
              </w:rPr>
              <w:t>тексты разных типов, жанро</w:t>
            </w:r>
            <w:r w:rsidR="00C203B8" w:rsidRPr="005B0C4A">
              <w:rPr>
                <w:rFonts w:ascii="Times New Roman" w:hAnsi="Times New Roman" w:cs="Times New Roman"/>
                <w:sz w:val="24"/>
                <w:szCs w:val="24"/>
              </w:rPr>
              <w:t xml:space="preserve">в и стилей: личные и формальные </w:t>
            </w:r>
            <w:r w:rsidRPr="005B0C4A">
              <w:rPr>
                <w:rFonts w:ascii="Times New Roman" w:hAnsi="Times New Roman" w:cs="Times New Roman"/>
                <w:sz w:val="24"/>
                <w:szCs w:val="24"/>
              </w:rPr>
              <w:t>письма, стихи, отрывки из худо</w:t>
            </w:r>
            <w:r w:rsidR="00C203B8" w:rsidRPr="005B0C4A">
              <w:rPr>
                <w:rFonts w:ascii="Times New Roman" w:hAnsi="Times New Roman" w:cs="Times New Roman"/>
                <w:sz w:val="24"/>
                <w:szCs w:val="24"/>
              </w:rPr>
              <w:t xml:space="preserve">жественной литературы: короткие </w:t>
            </w:r>
            <w:r w:rsidRPr="005B0C4A">
              <w:rPr>
                <w:rFonts w:ascii="Times New Roman" w:hAnsi="Times New Roman" w:cs="Times New Roman"/>
                <w:sz w:val="24"/>
                <w:szCs w:val="24"/>
              </w:rPr>
              <w:t>рассказы, газетные и журнальны</w:t>
            </w:r>
            <w:r w:rsidR="00C203B8" w:rsidRPr="005B0C4A">
              <w:rPr>
                <w:rFonts w:ascii="Times New Roman" w:hAnsi="Times New Roman" w:cs="Times New Roman"/>
                <w:sz w:val="24"/>
                <w:szCs w:val="24"/>
              </w:rPr>
              <w:t xml:space="preserve">е статьи, интервью, объявления, </w:t>
            </w:r>
            <w:r w:rsidRPr="005B0C4A">
              <w:rPr>
                <w:rFonts w:ascii="Times New Roman" w:hAnsi="Times New Roman" w:cs="Times New Roman"/>
                <w:sz w:val="24"/>
                <w:szCs w:val="24"/>
              </w:rPr>
              <w:t>вывески, меню, программы ра</w:t>
            </w:r>
            <w:r w:rsidR="00C203B8" w:rsidRPr="005B0C4A">
              <w:rPr>
                <w:rFonts w:ascii="Times New Roman" w:hAnsi="Times New Roman" w:cs="Times New Roman"/>
                <w:sz w:val="24"/>
                <w:szCs w:val="24"/>
              </w:rPr>
              <w:t xml:space="preserve">дио и телевидения, карты, планы </w:t>
            </w:r>
            <w:r w:rsidRPr="005B0C4A">
              <w:rPr>
                <w:rFonts w:ascii="Times New Roman" w:hAnsi="Times New Roman" w:cs="Times New Roman"/>
                <w:sz w:val="24"/>
                <w:szCs w:val="24"/>
              </w:rPr>
              <w:t>городов, расписания движени</w:t>
            </w:r>
            <w:r w:rsidR="00C203B8" w:rsidRPr="005B0C4A">
              <w:rPr>
                <w:rFonts w:ascii="Times New Roman" w:hAnsi="Times New Roman" w:cs="Times New Roman"/>
                <w:sz w:val="24"/>
                <w:szCs w:val="24"/>
              </w:rPr>
              <w:t xml:space="preserve">я транспорта и др. Тексты могут </w:t>
            </w:r>
            <w:r w:rsidRPr="005B0C4A">
              <w:rPr>
                <w:rFonts w:ascii="Times New Roman" w:hAnsi="Times New Roman" w:cs="Times New Roman"/>
                <w:sz w:val="24"/>
                <w:szCs w:val="24"/>
              </w:rPr>
              <w:t>содержать отдельные новые слова.</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В ходе </w:t>
            </w:r>
            <w:r w:rsidRPr="005B0C4A">
              <w:rPr>
                <w:rFonts w:ascii="Times New Roman" w:hAnsi="Times New Roman" w:cs="Times New Roman"/>
                <w:iCs/>
                <w:sz w:val="24"/>
                <w:szCs w:val="24"/>
              </w:rPr>
              <w:t>ознакомительного чтения</w:t>
            </w:r>
            <w:r w:rsidRPr="005B0C4A">
              <w:rPr>
                <w:rFonts w:ascii="Times New Roman" w:hAnsi="Times New Roman" w:cs="Times New Roman"/>
                <w:i/>
                <w:iCs/>
                <w:sz w:val="24"/>
                <w:szCs w:val="24"/>
              </w:rPr>
              <w:t xml:space="preserve"> </w:t>
            </w:r>
            <w:r w:rsidRPr="005B0C4A">
              <w:rPr>
                <w:rFonts w:ascii="Times New Roman" w:hAnsi="Times New Roman" w:cs="Times New Roman"/>
                <w:sz w:val="24"/>
                <w:szCs w:val="24"/>
              </w:rPr>
              <w:t>школьники учатся:</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определять тему (о чем идет речь в тексте);</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выделять основную мысль;</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выделять главные факты, опуская второстепенные;</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устанавливать логичес</w:t>
            </w:r>
            <w:r w:rsidR="00C203B8" w:rsidRPr="005B0C4A">
              <w:rPr>
                <w:rFonts w:ascii="Times New Roman" w:hAnsi="Times New Roman" w:cs="Times New Roman"/>
                <w:sz w:val="24"/>
                <w:szCs w:val="24"/>
              </w:rPr>
              <w:t xml:space="preserve">кую последовательность основных </w:t>
            </w:r>
            <w:r w:rsidRPr="005B0C4A">
              <w:rPr>
                <w:rFonts w:ascii="Times New Roman" w:hAnsi="Times New Roman" w:cs="Times New Roman"/>
                <w:sz w:val="24"/>
                <w:szCs w:val="24"/>
              </w:rPr>
              <w:t>фактов текста;</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прогнозировать содержание те</w:t>
            </w:r>
            <w:r w:rsidR="00C203B8" w:rsidRPr="005B0C4A">
              <w:rPr>
                <w:rFonts w:ascii="Times New Roman" w:hAnsi="Times New Roman" w:cs="Times New Roman"/>
                <w:sz w:val="24"/>
                <w:szCs w:val="24"/>
              </w:rPr>
              <w:t xml:space="preserve">кста по заголовку или по началу </w:t>
            </w:r>
            <w:r w:rsidRPr="005B0C4A">
              <w:rPr>
                <w:rFonts w:ascii="Times New Roman" w:hAnsi="Times New Roman" w:cs="Times New Roman"/>
                <w:sz w:val="24"/>
                <w:szCs w:val="24"/>
              </w:rPr>
              <w:t>текста;</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разбивать текст на относит</w:t>
            </w:r>
            <w:r w:rsidR="007E240F">
              <w:rPr>
                <w:rFonts w:ascii="Times New Roman" w:hAnsi="Times New Roman" w:cs="Times New Roman"/>
                <w:sz w:val="24"/>
                <w:szCs w:val="24"/>
              </w:rPr>
              <w:t xml:space="preserve">ельно самостоятельные смысловые </w:t>
            </w:r>
            <w:r w:rsidRPr="005B0C4A">
              <w:rPr>
                <w:rFonts w:ascii="Times New Roman" w:hAnsi="Times New Roman" w:cs="Times New Roman"/>
                <w:sz w:val="24"/>
                <w:szCs w:val="24"/>
              </w:rPr>
              <w:t>части;</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восстанавливать текст из</w:t>
            </w:r>
            <w:r w:rsidR="00C203B8" w:rsidRPr="005B0C4A">
              <w:rPr>
                <w:rFonts w:ascii="Times New Roman" w:hAnsi="Times New Roman" w:cs="Times New Roman"/>
                <w:sz w:val="24"/>
                <w:szCs w:val="24"/>
              </w:rPr>
              <w:t xml:space="preserve"> разрозненных абзацев или путем </w:t>
            </w:r>
            <w:r w:rsidRPr="005B0C4A">
              <w:rPr>
                <w:rFonts w:ascii="Times New Roman" w:hAnsi="Times New Roman" w:cs="Times New Roman"/>
                <w:sz w:val="24"/>
                <w:szCs w:val="24"/>
              </w:rPr>
              <w:t>до</w:t>
            </w:r>
            <w:r w:rsidR="00C203B8" w:rsidRPr="005B0C4A">
              <w:rPr>
                <w:rFonts w:ascii="Times New Roman" w:hAnsi="Times New Roman" w:cs="Times New Roman"/>
                <w:sz w:val="24"/>
                <w:szCs w:val="24"/>
              </w:rPr>
              <w:t xml:space="preserve">бавления выпущенных фрагментов; </w:t>
            </w:r>
            <w:r w:rsidRPr="005B0C4A">
              <w:rPr>
                <w:rFonts w:ascii="Times New Roman" w:hAnsi="Times New Roman" w:cs="Times New Roman"/>
                <w:sz w:val="24"/>
                <w:szCs w:val="24"/>
              </w:rPr>
              <w:t xml:space="preserve"> озаглавливать текст, его отдельные части;</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догадываться о значении отде</w:t>
            </w:r>
            <w:r w:rsidR="00C203B8" w:rsidRPr="005B0C4A">
              <w:rPr>
                <w:rFonts w:ascii="Times New Roman" w:hAnsi="Times New Roman" w:cs="Times New Roman"/>
                <w:sz w:val="24"/>
                <w:szCs w:val="24"/>
              </w:rPr>
              <w:t xml:space="preserve">льных слов с опорой на языковую </w:t>
            </w:r>
            <w:r w:rsidRPr="005B0C4A">
              <w:rPr>
                <w:rFonts w:ascii="Times New Roman" w:hAnsi="Times New Roman" w:cs="Times New Roman"/>
                <w:sz w:val="24"/>
                <w:szCs w:val="24"/>
              </w:rPr>
              <w:t xml:space="preserve">и </w:t>
            </w:r>
            <w:r w:rsidRPr="005B0C4A">
              <w:rPr>
                <w:rFonts w:ascii="Times New Roman" w:hAnsi="Times New Roman" w:cs="Times New Roman"/>
                <w:sz w:val="24"/>
                <w:szCs w:val="24"/>
              </w:rPr>
              <w:lastRenderedPageBreak/>
              <w:t>контекстуальную догадку;</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 игнорировать незнакомые </w:t>
            </w:r>
            <w:r w:rsidR="00C203B8" w:rsidRPr="005B0C4A">
              <w:rPr>
                <w:rFonts w:ascii="Times New Roman" w:hAnsi="Times New Roman" w:cs="Times New Roman"/>
                <w:sz w:val="24"/>
                <w:szCs w:val="24"/>
              </w:rPr>
              <w:t xml:space="preserve">слова, не влияющие на понимание </w:t>
            </w:r>
            <w:r w:rsidRPr="005B0C4A">
              <w:rPr>
                <w:rFonts w:ascii="Times New Roman" w:hAnsi="Times New Roman" w:cs="Times New Roman"/>
                <w:sz w:val="24"/>
                <w:szCs w:val="24"/>
              </w:rPr>
              <w:t>текста;</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пользоваться сносками, линг</w:t>
            </w:r>
            <w:r w:rsidR="00C203B8" w:rsidRPr="005B0C4A">
              <w:rPr>
                <w:rFonts w:ascii="Times New Roman" w:hAnsi="Times New Roman" w:cs="Times New Roman"/>
                <w:sz w:val="24"/>
                <w:szCs w:val="24"/>
              </w:rPr>
              <w:t xml:space="preserve">вострановедческим справочником, </w:t>
            </w:r>
            <w:r w:rsidRPr="005B0C4A">
              <w:rPr>
                <w:rFonts w:ascii="Times New Roman" w:hAnsi="Times New Roman" w:cs="Times New Roman"/>
                <w:sz w:val="24"/>
                <w:szCs w:val="24"/>
              </w:rPr>
              <w:t>словарем.</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читать с полным пон</w:t>
            </w:r>
            <w:r w:rsidR="000A3CE6">
              <w:rPr>
                <w:rFonts w:ascii="Times New Roman" w:hAnsi="Times New Roman" w:cs="Times New Roman"/>
                <w:sz w:val="24"/>
                <w:szCs w:val="24"/>
              </w:rPr>
              <w:t xml:space="preserve">иманием несложные аутентичные и </w:t>
            </w:r>
            <w:r w:rsidRPr="005B0C4A">
              <w:rPr>
                <w:rFonts w:ascii="Times New Roman" w:hAnsi="Times New Roman" w:cs="Times New Roman"/>
                <w:sz w:val="24"/>
                <w:szCs w:val="24"/>
              </w:rPr>
              <w:t>адаптированные тексты раз</w:t>
            </w:r>
            <w:r w:rsidR="00C203B8" w:rsidRPr="005B0C4A">
              <w:rPr>
                <w:rFonts w:ascii="Times New Roman" w:hAnsi="Times New Roman" w:cs="Times New Roman"/>
                <w:sz w:val="24"/>
                <w:szCs w:val="24"/>
              </w:rPr>
              <w:t>ных типов, жанров и стилей.</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В ходе </w:t>
            </w:r>
            <w:r w:rsidRPr="005B0C4A">
              <w:rPr>
                <w:rFonts w:ascii="Times New Roman" w:hAnsi="Times New Roman" w:cs="Times New Roman"/>
                <w:iCs/>
                <w:sz w:val="24"/>
                <w:szCs w:val="24"/>
              </w:rPr>
              <w:t>изучающего чтения</w:t>
            </w:r>
            <w:r w:rsidRPr="005B0C4A">
              <w:rPr>
                <w:rFonts w:ascii="Times New Roman" w:hAnsi="Times New Roman" w:cs="Times New Roman"/>
                <w:i/>
                <w:iCs/>
                <w:sz w:val="24"/>
                <w:szCs w:val="24"/>
              </w:rPr>
              <w:t xml:space="preserve"> </w:t>
            </w:r>
            <w:r w:rsidRPr="005B0C4A">
              <w:rPr>
                <w:rFonts w:ascii="Times New Roman" w:hAnsi="Times New Roman" w:cs="Times New Roman"/>
                <w:sz w:val="24"/>
                <w:szCs w:val="24"/>
              </w:rPr>
              <w:t>школьники учатся:</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полно и точно понимать тек</w:t>
            </w:r>
            <w:r w:rsidR="00C203B8" w:rsidRPr="005B0C4A">
              <w:rPr>
                <w:rFonts w:ascii="Times New Roman" w:hAnsi="Times New Roman" w:cs="Times New Roman"/>
                <w:sz w:val="24"/>
                <w:szCs w:val="24"/>
              </w:rPr>
              <w:t xml:space="preserve">ст на основе его информационной </w:t>
            </w:r>
            <w:r w:rsidRPr="005B0C4A">
              <w:rPr>
                <w:rFonts w:ascii="Times New Roman" w:hAnsi="Times New Roman" w:cs="Times New Roman"/>
                <w:sz w:val="24"/>
                <w:szCs w:val="24"/>
              </w:rPr>
              <w:t>переработки (смыслового и структурного анали</w:t>
            </w:r>
            <w:r w:rsidR="00C203B8" w:rsidRPr="005B0C4A">
              <w:rPr>
                <w:rFonts w:ascii="Times New Roman" w:hAnsi="Times New Roman" w:cs="Times New Roman"/>
                <w:sz w:val="24"/>
                <w:szCs w:val="24"/>
              </w:rPr>
              <w:t xml:space="preserve">за отдельных мест </w:t>
            </w:r>
            <w:r w:rsidRPr="005B0C4A">
              <w:rPr>
                <w:rFonts w:ascii="Times New Roman" w:hAnsi="Times New Roman" w:cs="Times New Roman"/>
                <w:sz w:val="24"/>
                <w:szCs w:val="24"/>
              </w:rPr>
              <w:t>текста, выборочного перевода и т. д.);</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устанавливать причинно-сл</w:t>
            </w:r>
            <w:r w:rsidR="00C203B8" w:rsidRPr="005B0C4A">
              <w:rPr>
                <w:rFonts w:ascii="Times New Roman" w:hAnsi="Times New Roman" w:cs="Times New Roman"/>
                <w:sz w:val="24"/>
                <w:szCs w:val="24"/>
              </w:rPr>
              <w:t xml:space="preserve">едственную взаимосвязь фактов и </w:t>
            </w:r>
            <w:r w:rsidRPr="005B0C4A">
              <w:rPr>
                <w:rFonts w:ascii="Times New Roman" w:hAnsi="Times New Roman" w:cs="Times New Roman"/>
                <w:sz w:val="24"/>
                <w:szCs w:val="24"/>
              </w:rPr>
              <w:t>событий, изложенных в тексте;</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обобщать и критически</w:t>
            </w:r>
            <w:r w:rsidR="00C203B8" w:rsidRPr="005B0C4A">
              <w:rPr>
                <w:rFonts w:ascii="Times New Roman" w:hAnsi="Times New Roman" w:cs="Times New Roman"/>
                <w:sz w:val="24"/>
                <w:szCs w:val="24"/>
              </w:rPr>
              <w:t xml:space="preserve"> оценивать полученную из текста </w:t>
            </w:r>
            <w:r w:rsidRPr="005B0C4A">
              <w:rPr>
                <w:rFonts w:ascii="Times New Roman" w:hAnsi="Times New Roman" w:cs="Times New Roman"/>
                <w:sz w:val="24"/>
                <w:szCs w:val="24"/>
              </w:rPr>
              <w:t>информацию;</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комментировать некоторые факты, события с</w:t>
            </w:r>
            <w:r w:rsidR="00C203B8" w:rsidRPr="005B0C4A">
              <w:rPr>
                <w:rFonts w:ascii="Times New Roman" w:hAnsi="Times New Roman" w:cs="Times New Roman"/>
                <w:sz w:val="24"/>
                <w:szCs w:val="24"/>
              </w:rPr>
              <w:t xml:space="preserve"> собственных </w:t>
            </w:r>
            <w:r w:rsidRPr="005B0C4A">
              <w:rPr>
                <w:rFonts w:ascii="Times New Roman" w:hAnsi="Times New Roman" w:cs="Times New Roman"/>
                <w:sz w:val="24"/>
                <w:szCs w:val="24"/>
              </w:rPr>
              <w:t>позиций, выражая свое мнение;</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читать с выборочным извле</w:t>
            </w:r>
            <w:r w:rsidR="00C203B8" w:rsidRPr="005B0C4A">
              <w:rPr>
                <w:rFonts w:ascii="Times New Roman" w:hAnsi="Times New Roman" w:cs="Times New Roman"/>
                <w:sz w:val="24"/>
                <w:szCs w:val="24"/>
              </w:rPr>
              <w:t xml:space="preserve">чением или нахождением в тексте </w:t>
            </w:r>
            <w:r w:rsidRPr="005B0C4A">
              <w:rPr>
                <w:rFonts w:ascii="Times New Roman" w:hAnsi="Times New Roman" w:cs="Times New Roman"/>
                <w:sz w:val="24"/>
                <w:szCs w:val="24"/>
              </w:rPr>
              <w:t>нужной / интересующей информации.</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В ходе </w:t>
            </w:r>
            <w:r w:rsidRPr="005B0C4A">
              <w:rPr>
                <w:rFonts w:ascii="Times New Roman" w:hAnsi="Times New Roman" w:cs="Times New Roman"/>
                <w:iCs/>
                <w:sz w:val="24"/>
                <w:szCs w:val="24"/>
              </w:rPr>
              <w:t>поискового / просмотрового чтения</w:t>
            </w:r>
            <w:r w:rsidRPr="005B0C4A">
              <w:rPr>
                <w:rFonts w:ascii="Times New Roman" w:hAnsi="Times New Roman" w:cs="Times New Roman"/>
                <w:i/>
                <w:iCs/>
                <w:sz w:val="24"/>
                <w:szCs w:val="24"/>
              </w:rPr>
              <w:t xml:space="preserve"> </w:t>
            </w:r>
            <w:r w:rsidRPr="005B0C4A">
              <w:rPr>
                <w:rFonts w:ascii="Times New Roman" w:hAnsi="Times New Roman" w:cs="Times New Roman"/>
                <w:sz w:val="24"/>
                <w:szCs w:val="24"/>
              </w:rPr>
              <w:t>школьники учатся:</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просматривать текст или серию текстов различного жанра, тип</w:t>
            </w:r>
            <w:r w:rsidR="00C203B8" w:rsidRPr="005B0C4A">
              <w:rPr>
                <w:rFonts w:ascii="Times New Roman" w:hAnsi="Times New Roman" w:cs="Times New Roman"/>
                <w:sz w:val="24"/>
                <w:szCs w:val="24"/>
              </w:rPr>
              <w:t xml:space="preserve">а, </w:t>
            </w:r>
            <w:r w:rsidRPr="005B0C4A">
              <w:rPr>
                <w:rFonts w:ascii="Times New Roman" w:hAnsi="Times New Roman" w:cs="Times New Roman"/>
                <w:sz w:val="24"/>
                <w:szCs w:val="24"/>
              </w:rPr>
              <w:t>стиля с целью поис</w:t>
            </w:r>
            <w:r w:rsidR="00C203B8" w:rsidRPr="005B0C4A">
              <w:rPr>
                <w:rFonts w:ascii="Times New Roman" w:hAnsi="Times New Roman" w:cs="Times New Roman"/>
                <w:sz w:val="24"/>
                <w:szCs w:val="24"/>
              </w:rPr>
              <w:t xml:space="preserve">ка необходимой или интересующей </w:t>
            </w:r>
            <w:r w:rsidRPr="005B0C4A">
              <w:rPr>
                <w:rFonts w:ascii="Times New Roman" w:hAnsi="Times New Roman" w:cs="Times New Roman"/>
                <w:sz w:val="24"/>
                <w:szCs w:val="24"/>
              </w:rPr>
              <w:t>информации;</w:t>
            </w:r>
          </w:p>
          <w:p w:rsidR="00796A0C" w:rsidRPr="005B0C4A" w:rsidRDefault="00796A0C"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 оценивать найденную информацию с </w:t>
            </w:r>
            <w:r w:rsidR="00C203B8" w:rsidRPr="005B0C4A">
              <w:rPr>
                <w:rFonts w:ascii="Times New Roman" w:hAnsi="Times New Roman" w:cs="Times New Roman"/>
                <w:sz w:val="24"/>
                <w:szCs w:val="24"/>
              </w:rPr>
              <w:t xml:space="preserve">точки зрения ее занимательности </w:t>
            </w:r>
            <w:r w:rsidRPr="005B0C4A">
              <w:rPr>
                <w:rFonts w:ascii="Times New Roman" w:hAnsi="Times New Roman" w:cs="Times New Roman"/>
                <w:sz w:val="24"/>
                <w:szCs w:val="24"/>
              </w:rPr>
              <w:t>или значимости для решения поставленной коммуникативной задачи.</w:t>
            </w:r>
          </w:p>
        </w:tc>
      </w:tr>
    </w:tbl>
    <w:p w:rsidR="00DA65B6" w:rsidRPr="00E62D42" w:rsidRDefault="00C203B8" w:rsidP="00942A78">
      <w:pPr>
        <w:jc w:val="both"/>
        <w:rPr>
          <w:rFonts w:ascii="Times New Roman" w:hAnsi="Times New Roman" w:cs="Times New Roman"/>
          <w:b/>
          <w:sz w:val="24"/>
          <w:szCs w:val="24"/>
        </w:rPr>
      </w:pPr>
      <w:r w:rsidRPr="005B0C4A">
        <w:rPr>
          <w:rFonts w:ascii="Times New Roman" w:hAnsi="Times New Roman" w:cs="Times New Roman"/>
          <w:sz w:val="24"/>
          <w:szCs w:val="24"/>
        </w:rPr>
        <w:lastRenderedPageBreak/>
        <w:t xml:space="preserve">                                      </w:t>
      </w:r>
      <w:r w:rsidR="00DA65B6" w:rsidRPr="00E62D42">
        <w:rPr>
          <w:rFonts w:ascii="Times New Roman" w:hAnsi="Times New Roman" w:cs="Times New Roman"/>
          <w:b/>
          <w:sz w:val="24"/>
          <w:szCs w:val="24"/>
        </w:rPr>
        <w:t>Социокультурная компетенция</w:t>
      </w:r>
    </w:p>
    <w:p w:rsidR="00C203B8" w:rsidRPr="005B0C4A" w:rsidRDefault="00DA65B6" w:rsidP="000A3CE6">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w:t>
      </w:r>
      <w:r w:rsidR="00C203B8" w:rsidRPr="005B0C4A">
        <w:rPr>
          <w:rFonts w:ascii="Times New Roman" w:eastAsia="Calibri" w:hAnsi="Times New Roman" w:cs="Times New Roman"/>
          <w:sz w:val="24"/>
          <w:szCs w:val="24"/>
          <w:lang w:eastAsia="ru-RU"/>
        </w:rPr>
        <w:t>К концу 9 класса школьники должны:</w:t>
      </w:r>
    </w:p>
    <w:p w:rsidR="00C203B8" w:rsidRPr="005B0C4A" w:rsidRDefault="00C203B8" w:rsidP="000A3CE6">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иметь представление о значимости владе</w:t>
      </w:r>
      <w:r w:rsidRPr="005B0C4A">
        <w:rPr>
          <w:rFonts w:ascii="Times New Roman" w:eastAsia="Calibri" w:hAnsi="Times New Roman" w:cs="Times New Roman"/>
          <w:sz w:val="24"/>
          <w:szCs w:val="24"/>
          <w:lang w:eastAsia="ru-RU"/>
        </w:rPr>
        <w:softHyphen/>
        <w:t>ния английским языком в современном мире как средстве межличностного и межкультурного об</w:t>
      </w:r>
      <w:r w:rsidRPr="005B0C4A">
        <w:rPr>
          <w:rFonts w:ascii="Times New Roman" w:eastAsia="Calibri" w:hAnsi="Times New Roman" w:cs="Times New Roman"/>
          <w:sz w:val="24"/>
          <w:szCs w:val="24"/>
          <w:lang w:eastAsia="ru-RU"/>
        </w:rPr>
        <w:softHyphen/>
        <w:t>щения, как средстве приобщения к знаниям в раз</w:t>
      </w:r>
      <w:r w:rsidRPr="005B0C4A">
        <w:rPr>
          <w:rFonts w:ascii="Times New Roman" w:eastAsia="Calibri" w:hAnsi="Times New Roman" w:cs="Times New Roman"/>
          <w:sz w:val="24"/>
          <w:szCs w:val="24"/>
          <w:lang w:eastAsia="ru-RU"/>
        </w:rPr>
        <w:softHyphen/>
        <w:t>личных областях, в том числе в области выбран</w:t>
      </w:r>
      <w:r w:rsidRPr="005B0C4A">
        <w:rPr>
          <w:rFonts w:ascii="Times New Roman" w:eastAsia="Calibri" w:hAnsi="Times New Roman" w:cs="Times New Roman"/>
          <w:sz w:val="24"/>
          <w:szCs w:val="24"/>
          <w:lang w:eastAsia="ru-RU"/>
        </w:rPr>
        <w:softHyphen/>
        <w:t>ной профессии;</w:t>
      </w:r>
    </w:p>
    <w:p w:rsidR="00C203B8" w:rsidRPr="005B0C4A" w:rsidRDefault="00C203B8" w:rsidP="000A3CE6">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знать наиболее употребительную фоно</w:t>
      </w:r>
      <w:r w:rsidRPr="005B0C4A">
        <w:rPr>
          <w:rFonts w:ascii="Times New Roman" w:eastAsia="Calibri" w:hAnsi="Times New Roman" w:cs="Times New Roman"/>
          <w:sz w:val="24"/>
          <w:szCs w:val="24"/>
          <w:lang w:eastAsia="ru-RU"/>
        </w:rPr>
        <w:softHyphen/>
        <w:t>вую лексику и реалии стран изучаемого языка: названия наиболее известных культурных памят</w:t>
      </w:r>
      <w:r w:rsidRPr="005B0C4A">
        <w:rPr>
          <w:rFonts w:ascii="Times New Roman" w:eastAsia="Calibri" w:hAnsi="Times New Roman" w:cs="Times New Roman"/>
          <w:sz w:val="24"/>
          <w:szCs w:val="24"/>
          <w:lang w:eastAsia="ru-RU"/>
        </w:rPr>
        <w:softHyphen/>
        <w:t>ников стран изучаемого языка, популярных га</w:t>
      </w:r>
      <w:r w:rsidRPr="005B0C4A">
        <w:rPr>
          <w:rFonts w:ascii="Times New Roman" w:eastAsia="Calibri" w:hAnsi="Times New Roman" w:cs="Times New Roman"/>
          <w:sz w:val="24"/>
          <w:szCs w:val="24"/>
          <w:lang w:eastAsia="ru-RU"/>
        </w:rPr>
        <w:softHyphen/>
        <w:t xml:space="preserve">зет </w:t>
      </w:r>
      <w:r w:rsidRPr="005B0C4A">
        <w:rPr>
          <w:rFonts w:ascii="Times New Roman" w:eastAsia="Calibri" w:hAnsi="Times New Roman" w:cs="Times New Roman"/>
          <w:i/>
          <w:iCs/>
          <w:sz w:val="24"/>
          <w:szCs w:val="24"/>
          <w:lang w:eastAsia="ru-RU"/>
        </w:rPr>
        <w:t>(</w:t>
      </w:r>
      <w:r w:rsidRPr="005B0C4A">
        <w:rPr>
          <w:rFonts w:ascii="Times New Roman" w:eastAsia="Calibri" w:hAnsi="Times New Roman" w:cs="Times New Roman"/>
          <w:i/>
          <w:iCs/>
          <w:sz w:val="24"/>
          <w:szCs w:val="24"/>
          <w:lang w:val="en-US" w:eastAsia="ru-RU"/>
        </w:rPr>
        <w:t>The</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Sunday</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Times</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The</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Sunday</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Telegraph</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The</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Guardian</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sz w:val="24"/>
          <w:szCs w:val="24"/>
          <w:lang w:eastAsia="ru-RU"/>
        </w:rPr>
        <w:t>телеканалов (</w:t>
      </w:r>
      <w:r w:rsidRPr="005B0C4A">
        <w:rPr>
          <w:rFonts w:ascii="Times New Roman" w:eastAsia="Calibri" w:hAnsi="Times New Roman" w:cs="Times New Roman"/>
          <w:sz w:val="24"/>
          <w:szCs w:val="24"/>
          <w:lang w:val="en-US" w:eastAsia="ru-RU"/>
        </w:rPr>
        <w:t>CNN</w:t>
      </w:r>
      <w:r w:rsidRPr="005B0C4A">
        <w:rPr>
          <w:rFonts w:ascii="Times New Roman" w:eastAsia="Calibri" w:hAnsi="Times New Roman" w:cs="Times New Roman"/>
          <w:sz w:val="24"/>
          <w:szCs w:val="24"/>
          <w:lang w:eastAsia="ru-RU"/>
        </w:rPr>
        <w:t>, ВВС), молодеж</w:t>
      </w:r>
      <w:r w:rsidRPr="005B0C4A">
        <w:rPr>
          <w:rFonts w:ascii="Times New Roman" w:eastAsia="Calibri" w:hAnsi="Times New Roman" w:cs="Times New Roman"/>
          <w:sz w:val="24"/>
          <w:szCs w:val="24"/>
          <w:lang w:eastAsia="ru-RU"/>
        </w:rPr>
        <w:softHyphen/>
        <w:t xml:space="preserve">ных журналов </w:t>
      </w:r>
      <w:r w:rsidRPr="005B0C4A">
        <w:rPr>
          <w:rFonts w:ascii="Times New Roman" w:eastAsia="Calibri" w:hAnsi="Times New Roman" w:cs="Times New Roman"/>
          <w:i/>
          <w:iCs/>
          <w:sz w:val="24"/>
          <w:szCs w:val="24"/>
          <w:lang w:eastAsia="ru-RU"/>
        </w:rPr>
        <w:t>(</w:t>
      </w:r>
      <w:r w:rsidRPr="005B0C4A">
        <w:rPr>
          <w:rFonts w:ascii="Times New Roman" w:eastAsia="Calibri" w:hAnsi="Times New Roman" w:cs="Times New Roman"/>
          <w:i/>
          <w:iCs/>
          <w:sz w:val="24"/>
          <w:szCs w:val="24"/>
          <w:lang w:val="en-US" w:eastAsia="ru-RU"/>
        </w:rPr>
        <w:t>Just</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Seventeen</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Smash</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Hits</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Shout</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sz w:val="24"/>
          <w:szCs w:val="24"/>
          <w:lang w:eastAsia="ru-RU"/>
        </w:rPr>
        <w:t>и т.д.;</w:t>
      </w:r>
    </w:p>
    <w:p w:rsidR="00C203B8" w:rsidRPr="005B0C4A" w:rsidRDefault="00C203B8" w:rsidP="000A3CE6">
      <w:pPr>
        <w:spacing w:after="0" w:line="240" w:lineRule="auto"/>
        <w:jc w:val="both"/>
        <w:rPr>
          <w:rFonts w:ascii="Times New Roman" w:eastAsia="Calibri" w:hAnsi="Times New Roman" w:cs="Times New Roman"/>
          <w:sz w:val="24"/>
          <w:szCs w:val="24"/>
          <w:lang w:eastAsia="ru-RU"/>
        </w:rPr>
      </w:pPr>
      <w:proofErr w:type="gramStart"/>
      <w:r w:rsidRPr="005B0C4A">
        <w:rPr>
          <w:rFonts w:ascii="Times New Roman" w:eastAsia="Calibri" w:hAnsi="Times New Roman" w:cs="Times New Roman"/>
          <w:sz w:val="24"/>
          <w:szCs w:val="24"/>
          <w:lang w:eastAsia="ru-RU"/>
        </w:rPr>
        <w:t xml:space="preserve">—  иметь представление о </w:t>
      </w:r>
      <w:r w:rsidR="00DA65B6" w:rsidRPr="005B0C4A">
        <w:rPr>
          <w:rFonts w:ascii="Times New Roman" w:eastAsia="Calibri" w:hAnsi="Times New Roman" w:cs="Times New Roman"/>
          <w:sz w:val="24"/>
          <w:szCs w:val="24"/>
          <w:lang w:eastAsia="ru-RU"/>
        </w:rPr>
        <w:t xml:space="preserve">социокультурном портрете стран, </w:t>
      </w:r>
      <w:r w:rsidRPr="005B0C4A">
        <w:rPr>
          <w:rFonts w:ascii="Times New Roman" w:eastAsia="Calibri" w:hAnsi="Times New Roman" w:cs="Times New Roman"/>
          <w:sz w:val="24"/>
          <w:szCs w:val="24"/>
          <w:lang w:eastAsia="ru-RU"/>
        </w:rPr>
        <w:t>говорящих на английском языке (на примере Великобритании и США): террито</w:t>
      </w:r>
      <w:r w:rsidRPr="005B0C4A">
        <w:rPr>
          <w:rFonts w:ascii="Times New Roman" w:eastAsia="Calibri" w:hAnsi="Times New Roman" w:cs="Times New Roman"/>
          <w:sz w:val="24"/>
          <w:szCs w:val="24"/>
          <w:lang w:eastAsia="ru-RU"/>
        </w:rPr>
        <w:softHyphen/>
        <w:t>рия, население, географические и природные ус</w:t>
      </w:r>
      <w:r w:rsidRPr="005B0C4A">
        <w:rPr>
          <w:rFonts w:ascii="Times New Roman" w:eastAsia="Calibri" w:hAnsi="Times New Roman" w:cs="Times New Roman"/>
          <w:sz w:val="24"/>
          <w:szCs w:val="24"/>
          <w:lang w:eastAsia="ru-RU"/>
        </w:rPr>
        <w:softHyphen/>
        <w:t>ловия, административное деление (на государ</w:t>
      </w:r>
      <w:r w:rsidRPr="005B0C4A">
        <w:rPr>
          <w:rFonts w:ascii="Times New Roman" w:eastAsia="Calibri" w:hAnsi="Times New Roman" w:cs="Times New Roman"/>
          <w:sz w:val="24"/>
          <w:szCs w:val="24"/>
          <w:lang w:eastAsia="ru-RU"/>
        </w:rPr>
        <w:softHyphen/>
        <w:t>ства, штаты и др.), государственный флаг, госу</w:t>
      </w:r>
      <w:r w:rsidRPr="005B0C4A">
        <w:rPr>
          <w:rFonts w:ascii="Times New Roman" w:eastAsia="Calibri" w:hAnsi="Times New Roman" w:cs="Times New Roman"/>
          <w:sz w:val="24"/>
          <w:szCs w:val="24"/>
          <w:lang w:eastAsia="ru-RU"/>
        </w:rPr>
        <w:softHyphen/>
        <w:t>дарственный герб, столица, крупные города, средства массовой информации;</w:t>
      </w:r>
      <w:proofErr w:type="gramEnd"/>
    </w:p>
    <w:p w:rsidR="00C203B8" w:rsidRPr="005B0C4A" w:rsidRDefault="00C203B8" w:rsidP="000A3CE6">
      <w:pPr>
        <w:spacing w:after="0" w:line="240" w:lineRule="auto"/>
        <w:jc w:val="both"/>
        <w:rPr>
          <w:rFonts w:ascii="Times New Roman" w:eastAsia="Calibri" w:hAnsi="Times New Roman" w:cs="Times New Roman"/>
          <w:sz w:val="24"/>
          <w:szCs w:val="24"/>
          <w:lang w:eastAsia="ru-RU"/>
        </w:rPr>
      </w:pPr>
      <w:proofErr w:type="gramStart"/>
      <w:r w:rsidRPr="005B0C4A">
        <w:rPr>
          <w:rFonts w:ascii="Times New Roman" w:eastAsia="Calibri" w:hAnsi="Times New Roman" w:cs="Times New Roman"/>
          <w:sz w:val="24"/>
          <w:szCs w:val="24"/>
          <w:lang w:eastAsia="ru-RU"/>
        </w:rPr>
        <w:t>—  иметь представление о культурном насле</w:t>
      </w:r>
      <w:r w:rsidRPr="005B0C4A">
        <w:rPr>
          <w:rFonts w:ascii="Times New Roman" w:eastAsia="Calibri" w:hAnsi="Times New Roman" w:cs="Times New Roman"/>
          <w:sz w:val="24"/>
          <w:szCs w:val="24"/>
          <w:lang w:eastAsia="ru-RU"/>
        </w:rPr>
        <w:softHyphen/>
        <w:t>дии англоговорящих стран и России: всемирно известных национальных центрах и памятниках (</w:t>
      </w:r>
      <w:r w:rsidRPr="005B0C4A">
        <w:rPr>
          <w:rFonts w:ascii="Times New Roman" w:eastAsia="Calibri" w:hAnsi="Times New Roman" w:cs="Times New Roman"/>
          <w:sz w:val="24"/>
          <w:szCs w:val="24"/>
          <w:lang w:val="en-US" w:eastAsia="ru-RU"/>
        </w:rPr>
        <w:t>The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Bolshoi</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Theatre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The</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Maly</w:t>
      </w:r>
      <w:proofErr w:type="spellEnd"/>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Theatre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The</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Yury</w:t>
      </w:r>
      <w:proofErr w:type="spellEnd"/>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Nikulin</w:t>
      </w:r>
      <w:proofErr w:type="spellEnd"/>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Old</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Circus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The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Moscow</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Dolphinarium</w:t>
      </w:r>
      <w:proofErr w:type="spellEnd"/>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Tolstoy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Museum</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in</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Yasnaya</w:t>
      </w:r>
      <w:proofErr w:type="spellEnd"/>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Poljana</w:t>
      </w:r>
      <w:proofErr w:type="spellEnd"/>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Stonehenge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The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Tower</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Bridge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Cleopatra</w:t>
      </w:r>
      <w:r w:rsidRPr="005B0C4A">
        <w:rPr>
          <w:rFonts w:ascii="Times New Roman" w:eastAsia="Calibri" w:hAnsi="Times New Roman" w:cs="Times New Roman"/>
          <w:sz w:val="24"/>
          <w:szCs w:val="24"/>
          <w:lang w:eastAsia="ru-RU"/>
        </w:rPr>
        <w:t>'</w:t>
      </w:r>
      <w:r w:rsidRPr="005B0C4A">
        <w:rPr>
          <w:rFonts w:ascii="Times New Roman" w:eastAsia="Calibri" w:hAnsi="Times New Roman" w:cs="Times New Roman"/>
          <w:sz w:val="24"/>
          <w:szCs w:val="24"/>
          <w:lang w:val="en-US" w:eastAsia="ru-RU"/>
        </w:rPr>
        <w:t>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Needle</w:t>
      </w:r>
      <w:r w:rsidRPr="005B0C4A">
        <w:rPr>
          <w:rFonts w:ascii="Times New Roman" w:eastAsia="Calibri" w:hAnsi="Times New Roman" w:cs="Times New Roman"/>
          <w:sz w:val="24"/>
          <w:szCs w:val="24"/>
          <w:lang w:eastAsia="ru-RU"/>
        </w:rPr>
        <w:t>); известных представителях литературы (</w:t>
      </w:r>
      <w:r w:rsidRPr="005B0C4A">
        <w:rPr>
          <w:rFonts w:ascii="Times New Roman" w:eastAsia="Calibri" w:hAnsi="Times New Roman" w:cs="Times New Roman"/>
          <w:sz w:val="24"/>
          <w:szCs w:val="24"/>
          <w:lang w:val="en-US" w:eastAsia="ru-RU"/>
        </w:rPr>
        <w:t>Agatha</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Christie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Mark</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Twain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Jack</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London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Charles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Dickens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Bernard</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Show</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Lewis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Carrol</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Robert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L</w:t>
      </w:r>
      <w:r w:rsidRPr="005B0C4A">
        <w:rPr>
          <w:rFonts w:ascii="Times New Roman" w:eastAsia="Calibri" w:hAnsi="Times New Roman" w:cs="Times New Roman"/>
          <w:sz w:val="24"/>
          <w:szCs w:val="24"/>
          <w:lang w:eastAsia="ru-RU"/>
        </w:rPr>
        <w:t>.</w:t>
      </w:r>
      <w:proofErr w:type="gramEnd"/>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Stevenson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W</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Shakespeare</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Charlote</w:t>
      </w:r>
      <w:proofErr w:type="spellEnd"/>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Bronte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Arthur</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Conan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Doyle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James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H</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Chase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Stephen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King</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Alexander</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Pushkin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Nikolai</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Gogol</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Anna</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Ahmatova</w:t>
      </w:r>
      <w:proofErr w:type="spellEnd"/>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Anton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Chekhov</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Alexander</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Belyaev</w:t>
      </w:r>
      <w:proofErr w:type="spellEnd"/>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Vassily</w:t>
      </w:r>
      <w:proofErr w:type="spellEnd"/>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Shukshin</w:t>
      </w:r>
      <w:proofErr w:type="spellEnd"/>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Artem</w:t>
      </w:r>
      <w:proofErr w:type="spellEnd"/>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Borovik</w:t>
      </w:r>
      <w:proofErr w:type="spellEnd"/>
      <w:r w:rsidRPr="005B0C4A">
        <w:rPr>
          <w:rFonts w:ascii="Times New Roman" w:eastAsia="Calibri" w:hAnsi="Times New Roman" w:cs="Times New Roman"/>
          <w:sz w:val="24"/>
          <w:szCs w:val="24"/>
          <w:lang w:eastAsia="ru-RU"/>
        </w:rPr>
        <w:t>), кино (</w:t>
      </w:r>
      <w:r w:rsidRPr="005B0C4A">
        <w:rPr>
          <w:rFonts w:ascii="Times New Roman" w:eastAsia="Calibri" w:hAnsi="Times New Roman" w:cs="Times New Roman"/>
          <w:sz w:val="24"/>
          <w:szCs w:val="24"/>
          <w:lang w:val="en-US" w:eastAsia="ru-RU"/>
        </w:rPr>
        <w:t>Walt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Disney</w:t>
      </w:r>
      <w:r w:rsidRPr="005B0C4A">
        <w:rPr>
          <w:rFonts w:ascii="Times New Roman" w:eastAsia="Calibri" w:hAnsi="Times New Roman" w:cs="Times New Roman"/>
          <w:sz w:val="24"/>
          <w:szCs w:val="24"/>
          <w:lang w:eastAsia="ru-RU"/>
        </w:rPr>
        <w:t>), театра (</w:t>
      </w:r>
      <w:r w:rsidRPr="005B0C4A">
        <w:rPr>
          <w:rFonts w:ascii="Times New Roman" w:eastAsia="Calibri" w:hAnsi="Times New Roman" w:cs="Times New Roman"/>
          <w:sz w:val="24"/>
          <w:szCs w:val="24"/>
          <w:lang w:val="en-US" w:eastAsia="ru-RU"/>
        </w:rPr>
        <w:t>Charlie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Chaplin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Galina</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Ulanova</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Slava</w:t>
      </w:r>
      <w:proofErr w:type="spellEnd"/>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Polunin</w:t>
      </w:r>
      <w:r w:rsidRPr="005B0C4A">
        <w:rPr>
          <w:rFonts w:ascii="Times New Roman" w:eastAsia="Calibri" w:hAnsi="Times New Roman" w:cs="Times New Roman"/>
          <w:sz w:val="24"/>
          <w:szCs w:val="24"/>
          <w:lang w:eastAsia="ru-RU"/>
        </w:rPr>
        <w:t>), музыки (</w:t>
      </w:r>
      <w:r w:rsidRPr="005B0C4A">
        <w:rPr>
          <w:rFonts w:ascii="Times New Roman" w:eastAsia="Calibri" w:hAnsi="Times New Roman" w:cs="Times New Roman"/>
          <w:sz w:val="24"/>
          <w:szCs w:val="24"/>
          <w:lang w:val="en-US" w:eastAsia="ru-RU"/>
        </w:rPr>
        <w:t>the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Beatles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Freddy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Mercury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Alia</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Pugacheva</w:t>
      </w:r>
      <w:proofErr w:type="spellEnd"/>
      <w:r w:rsidRPr="005B0C4A">
        <w:rPr>
          <w:rFonts w:ascii="Times New Roman" w:eastAsia="Calibri" w:hAnsi="Times New Roman" w:cs="Times New Roman"/>
          <w:sz w:val="24"/>
          <w:szCs w:val="24"/>
          <w:lang w:eastAsia="ru-RU"/>
        </w:rPr>
        <w:t>); выдающихся ученых и космонавтах (</w:t>
      </w:r>
      <w:r w:rsidRPr="005B0C4A">
        <w:rPr>
          <w:rFonts w:ascii="Times New Roman" w:eastAsia="Calibri" w:hAnsi="Times New Roman" w:cs="Times New Roman"/>
          <w:sz w:val="24"/>
          <w:szCs w:val="24"/>
          <w:lang w:val="en-US" w:eastAsia="ru-RU"/>
        </w:rPr>
        <w:t>Isaac</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Newton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Leonardo</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da</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Vinci</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K</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Tsiolkovsky</w:t>
      </w:r>
      <w:proofErr w:type="spellEnd"/>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S</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Korolev</w:t>
      </w:r>
      <w:proofErr w:type="spellEnd"/>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Gagarin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V</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Tereshkova</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Armstrong</w:t>
      </w:r>
      <w:r w:rsidRPr="005B0C4A">
        <w:rPr>
          <w:rFonts w:ascii="Times New Roman" w:eastAsia="Calibri" w:hAnsi="Times New Roman" w:cs="Times New Roman"/>
          <w:sz w:val="24"/>
          <w:szCs w:val="24"/>
          <w:lang w:eastAsia="ru-RU"/>
        </w:rPr>
        <w:t>), путешественниках (</w:t>
      </w:r>
      <w:r w:rsidRPr="005B0C4A">
        <w:rPr>
          <w:rFonts w:ascii="Times New Roman" w:eastAsia="Calibri" w:hAnsi="Times New Roman" w:cs="Times New Roman"/>
          <w:sz w:val="24"/>
          <w:szCs w:val="24"/>
          <w:lang w:val="en-US" w:eastAsia="ru-RU"/>
        </w:rPr>
        <w:t>V</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J</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Bering</w:t>
      </w:r>
      <w:r w:rsidRPr="005B0C4A">
        <w:rPr>
          <w:rFonts w:ascii="Times New Roman" w:eastAsia="Calibri" w:hAnsi="Times New Roman" w:cs="Times New Roman"/>
          <w:sz w:val="24"/>
          <w:szCs w:val="24"/>
          <w:lang w:eastAsia="ru-RU"/>
        </w:rPr>
        <w:t>), знаменитых гу</w:t>
      </w:r>
      <w:r w:rsidRPr="005B0C4A">
        <w:rPr>
          <w:rFonts w:ascii="Times New Roman" w:eastAsia="Calibri" w:hAnsi="Times New Roman" w:cs="Times New Roman"/>
          <w:sz w:val="24"/>
          <w:szCs w:val="24"/>
          <w:lang w:eastAsia="ru-RU"/>
        </w:rPr>
        <w:softHyphen/>
        <w:t>манистах (</w:t>
      </w:r>
      <w:r w:rsidRPr="005B0C4A">
        <w:rPr>
          <w:rFonts w:ascii="Times New Roman" w:eastAsia="Calibri" w:hAnsi="Times New Roman" w:cs="Times New Roman"/>
          <w:sz w:val="24"/>
          <w:szCs w:val="24"/>
          <w:lang w:val="en-US" w:eastAsia="ru-RU"/>
        </w:rPr>
        <w:t>Mother</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Teresa</w:t>
      </w:r>
      <w:r w:rsidRPr="005B0C4A">
        <w:rPr>
          <w:rFonts w:ascii="Times New Roman" w:eastAsia="Calibri" w:hAnsi="Times New Roman" w:cs="Times New Roman"/>
          <w:sz w:val="24"/>
          <w:szCs w:val="24"/>
          <w:lang w:eastAsia="ru-RU"/>
        </w:rPr>
        <w:t>), политиках (</w:t>
      </w:r>
      <w:r w:rsidRPr="005B0C4A">
        <w:rPr>
          <w:rFonts w:ascii="Times New Roman" w:eastAsia="Calibri" w:hAnsi="Times New Roman" w:cs="Times New Roman"/>
          <w:sz w:val="24"/>
          <w:szCs w:val="24"/>
          <w:lang w:val="en-US" w:eastAsia="ru-RU"/>
        </w:rPr>
        <w:t>Abraham</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Lincoln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M</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Gorbachev</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Martin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Luther</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King</w:t>
      </w:r>
      <w:r w:rsidRPr="005B0C4A">
        <w:rPr>
          <w:rFonts w:ascii="Times New Roman" w:eastAsia="Calibri" w:hAnsi="Times New Roman" w:cs="Times New Roman"/>
          <w:sz w:val="24"/>
          <w:szCs w:val="24"/>
          <w:lang w:eastAsia="ru-RU"/>
        </w:rPr>
        <w:t>), спорт</w:t>
      </w:r>
      <w:r w:rsidRPr="005B0C4A">
        <w:rPr>
          <w:rFonts w:ascii="Times New Roman" w:eastAsia="Calibri" w:hAnsi="Times New Roman" w:cs="Times New Roman"/>
          <w:sz w:val="24"/>
          <w:szCs w:val="24"/>
          <w:lang w:eastAsia="ru-RU"/>
        </w:rPr>
        <w:softHyphen/>
        <w:t>сменах (</w:t>
      </w:r>
      <w:r w:rsidRPr="005B0C4A">
        <w:rPr>
          <w:rFonts w:ascii="Times New Roman" w:eastAsia="Calibri" w:hAnsi="Times New Roman" w:cs="Times New Roman"/>
          <w:sz w:val="24"/>
          <w:szCs w:val="24"/>
          <w:lang w:val="en-US" w:eastAsia="ru-RU"/>
        </w:rPr>
        <w:t>Irina</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Rodnina</w:t>
      </w:r>
      <w:proofErr w:type="spellEnd"/>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Garri</w:t>
      </w:r>
      <w:proofErr w:type="spellEnd"/>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Kasparov</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David</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Backham</w:t>
      </w:r>
      <w:proofErr w:type="spellEnd"/>
      <w:r w:rsidRPr="005B0C4A">
        <w:rPr>
          <w:rFonts w:ascii="Times New Roman" w:eastAsia="Calibri" w:hAnsi="Times New Roman" w:cs="Times New Roman"/>
          <w:sz w:val="24"/>
          <w:szCs w:val="24"/>
          <w:lang w:eastAsia="ru-RU"/>
        </w:rPr>
        <w:t>), произведениях классической литера</w:t>
      </w:r>
      <w:r w:rsidRPr="005B0C4A">
        <w:rPr>
          <w:rFonts w:ascii="Times New Roman" w:eastAsia="Calibri" w:hAnsi="Times New Roman" w:cs="Times New Roman"/>
          <w:sz w:val="24"/>
          <w:szCs w:val="24"/>
          <w:lang w:eastAsia="ru-RU"/>
        </w:rPr>
        <w:softHyphen/>
        <w:t>туры ("</w:t>
      </w:r>
      <w:r w:rsidRPr="005B0C4A">
        <w:rPr>
          <w:rFonts w:ascii="Times New Roman" w:eastAsia="Calibri" w:hAnsi="Times New Roman" w:cs="Times New Roman"/>
          <w:sz w:val="24"/>
          <w:szCs w:val="24"/>
          <w:lang w:val="en-US" w:eastAsia="ru-RU"/>
        </w:rPr>
        <w:t>Gulliver</w:t>
      </w:r>
      <w:r w:rsidRPr="005B0C4A">
        <w:rPr>
          <w:rFonts w:ascii="Times New Roman" w:eastAsia="Calibri" w:hAnsi="Times New Roman" w:cs="Times New Roman"/>
          <w:sz w:val="24"/>
          <w:szCs w:val="24"/>
          <w:lang w:eastAsia="ru-RU"/>
        </w:rPr>
        <w:t>'</w:t>
      </w:r>
      <w:r w:rsidRPr="005B0C4A">
        <w:rPr>
          <w:rFonts w:ascii="Times New Roman" w:eastAsia="Calibri" w:hAnsi="Times New Roman" w:cs="Times New Roman"/>
          <w:sz w:val="24"/>
          <w:szCs w:val="24"/>
          <w:lang w:val="en-US" w:eastAsia="ru-RU"/>
        </w:rPr>
        <w:t>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Travels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Jonathan</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Swifth</w:t>
      </w:r>
      <w:proofErr w:type="spellEnd"/>
      <w:r w:rsidRPr="005B0C4A">
        <w:rPr>
          <w:rFonts w:ascii="Times New Roman" w:eastAsia="Calibri" w:hAnsi="Times New Roman" w:cs="Times New Roman"/>
          <w:sz w:val="24"/>
          <w:szCs w:val="24"/>
          <w:lang w:eastAsia="ru-RU"/>
        </w:rPr>
        <w:t>, "</w:t>
      </w:r>
      <w:r w:rsidRPr="005B0C4A">
        <w:rPr>
          <w:rFonts w:ascii="Times New Roman" w:eastAsia="Calibri" w:hAnsi="Times New Roman" w:cs="Times New Roman"/>
          <w:sz w:val="24"/>
          <w:szCs w:val="24"/>
          <w:lang w:val="en-US" w:eastAsia="ru-RU"/>
        </w:rPr>
        <w:t>Jane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Eire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Bronte</w:t>
      </w:r>
      <w:r w:rsidRPr="005B0C4A">
        <w:rPr>
          <w:rFonts w:ascii="Times New Roman" w:eastAsia="Calibri" w:hAnsi="Times New Roman" w:cs="Times New Roman"/>
          <w:sz w:val="24"/>
          <w:szCs w:val="24"/>
          <w:lang w:eastAsia="ru-RU"/>
        </w:rPr>
        <w:t>, "</w:t>
      </w:r>
      <w:r w:rsidRPr="005B0C4A">
        <w:rPr>
          <w:rFonts w:ascii="Times New Roman" w:eastAsia="Calibri" w:hAnsi="Times New Roman" w:cs="Times New Roman"/>
          <w:sz w:val="24"/>
          <w:szCs w:val="24"/>
          <w:lang w:val="en-US" w:eastAsia="ru-RU"/>
        </w:rPr>
        <w:t>Who</w:t>
      </w:r>
      <w:r w:rsidRPr="005B0C4A">
        <w:rPr>
          <w:rFonts w:ascii="Times New Roman" w:eastAsia="Calibri" w:hAnsi="Times New Roman" w:cs="Times New Roman"/>
          <w:sz w:val="24"/>
          <w:szCs w:val="24"/>
          <w:lang w:eastAsia="ru-RU"/>
        </w:rPr>
        <w:t>'</w:t>
      </w:r>
      <w:r w:rsidRPr="005B0C4A">
        <w:rPr>
          <w:rFonts w:ascii="Times New Roman" w:eastAsia="Calibri" w:hAnsi="Times New Roman" w:cs="Times New Roman"/>
          <w:sz w:val="24"/>
          <w:szCs w:val="24"/>
          <w:lang w:val="en-US" w:eastAsia="ru-RU"/>
        </w:rPr>
        <w:t>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There</w:t>
      </w:r>
      <w:r w:rsidRPr="005B0C4A">
        <w:rPr>
          <w:rFonts w:ascii="Times New Roman" w:eastAsia="Calibri" w:hAnsi="Times New Roman" w:cs="Times New Roman"/>
          <w:sz w:val="24"/>
          <w:szCs w:val="24"/>
          <w:lang w:eastAsia="ru-RU"/>
        </w:rPr>
        <w:t>?',' "</w:t>
      </w:r>
      <w:r w:rsidRPr="005B0C4A">
        <w:rPr>
          <w:rFonts w:ascii="Times New Roman" w:eastAsia="Calibri" w:hAnsi="Times New Roman" w:cs="Times New Roman"/>
          <w:sz w:val="24"/>
          <w:szCs w:val="24"/>
          <w:lang w:val="en-US" w:eastAsia="ru-RU"/>
        </w:rPr>
        <w:t>The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Headless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Ghost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Pete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Johnson</w:t>
      </w:r>
      <w:r w:rsidRPr="005B0C4A">
        <w:rPr>
          <w:rFonts w:ascii="Times New Roman" w:eastAsia="Calibri" w:hAnsi="Times New Roman" w:cs="Times New Roman"/>
          <w:sz w:val="24"/>
          <w:szCs w:val="24"/>
          <w:lang w:eastAsia="ru-RU"/>
        </w:rPr>
        <w:t>, "</w:t>
      </w:r>
      <w:r w:rsidRPr="005B0C4A">
        <w:rPr>
          <w:rFonts w:ascii="Times New Roman" w:eastAsia="Calibri" w:hAnsi="Times New Roman" w:cs="Times New Roman"/>
          <w:sz w:val="24"/>
          <w:szCs w:val="24"/>
          <w:lang w:val="en-US" w:eastAsia="ru-RU"/>
        </w:rPr>
        <w:t>The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Last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Inch</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James</w:t>
      </w:r>
      <w:r w:rsidRPr="005B0C4A">
        <w:rPr>
          <w:rFonts w:ascii="Times New Roman" w:eastAsia="Calibri" w:hAnsi="Times New Roman" w:cs="Times New Roman"/>
          <w:sz w:val="24"/>
          <w:szCs w:val="24"/>
          <w:lang w:eastAsia="ru-RU"/>
        </w:rPr>
        <w:t xml:space="preserve"> </w:t>
      </w:r>
      <w:proofErr w:type="spellStart"/>
      <w:r w:rsidRPr="005B0C4A">
        <w:rPr>
          <w:rFonts w:ascii="Times New Roman" w:eastAsia="Calibri" w:hAnsi="Times New Roman" w:cs="Times New Roman"/>
          <w:sz w:val="24"/>
          <w:szCs w:val="24"/>
          <w:lang w:val="en-US" w:eastAsia="ru-RU"/>
        </w:rPr>
        <w:t>Albridge</w:t>
      </w:r>
      <w:proofErr w:type="spellEnd"/>
      <w:r w:rsidRPr="005B0C4A">
        <w:rPr>
          <w:rFonts w:ascii="Times New Roman" w:eastAsia="Calibri" w:hAnsi="Times New Roman" w:cs="Times New Roman"/>
          <w:sz w:val="24"/>
          <w:szCs w:val="24"/>
          <w:lang w:eastAsia="ru-RU"/>
        </w:rPr>
        <w:t>, "</w:t>
      </w:r>
      <w:r w:rsidRPr="005B0C4A">
        <w:rPr>
          <w:rFonts w:ascii="Times New Roman" w:eastAsia="Calibri" w:hAnsi="Times New Roman" w:cs="Times New Roman"/>
          <w:sz w:val="24"/>
          <w:szCs w:val="24"/>
          <w:lang w:val="en-US" w:eastAsia="ru-RU"/>
        </w:rPr>
        <w:t>Romeo</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and</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Juliet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W</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Shakespeare</w:t>
      </w:r>
      <w:r w:rsidRPr="005B0C4A">
        <w:rPr>
          <w:rFonts w:ascii="Times New Roman" w:eastAsia="Calibri" w:hAnsi="Times New Roman" w:cs="Times New Roman"/>
          <w:sz w:val="24"/>
          <w:szCs w:val="24"/>
          <w:lang w:eastAsia="ru-RU"/>
        </w:rPr>
        <w:t>, "</w:t>
      </w:r>
      <w:r w:rsidRPr="005B0C4A">
        <w:rPr>
          <w:rFonts w:ascii="Times New Roman" w:eastAsia="Calibri" w:hAnsi="Times New Roman" w:cs="Times New Roman"/>
          <w:sz w:val="24"/>
          <w:szCs w:val="24"/>
          <w:lang w:val="en-US" w:eastAsia="ru-RU"/>
        </w:rPr>
        <w:t>Charlotte</w:t>
      </w:r>
      <w:r w:rsidRPr="005B0C4A">
        <w:rPr>
          <w:rFonts w:ascii="Times New Roman" w:eastAsia="Calibri" w:hAnsi="Times New Roman" w:cs="Times New Roman"/>
          <w:sz w:val="24"/>
          <w:szCs w:val="24"/>
          <w:lang w:eastAsia="ru-RU"/>
        </w:rPr>
        <w:t>'</w:t>
      </w:r>
      <w:r w:rsidRPr="005B0C4A">
        <w:rPr>
          <w:rFonts w:ascii="Times New Roman" w:eastAsia="Calibri" w:hAnsi="Times New Roman" w:cs="Times New Roman"/>
          <w:sz w:val="24"/>
          <w:szCs w:val="24"/>
          <w:lang w:val="en-US" w:eastAsia="ru-RU"/>
        </w:rPr>
        <w:t>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Web</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by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E</w:t>
      </w:r>
      <w:r w:rsidRPr="005B0C4A">
        <w:rPr>
          <w:rFonts w:ascii="Times New Roman" w:eastAsia="Calibri" w:hAnsi="Times New Roman" w:cs="Times New Roman"/>
          <w:sz w:val="24"/>
          <w:szCs w:val="24"/>
          <w:lang w:eastAsia="ru-RU"/>
        </w:rPr>
        <w:t xml:space="preserve">. В </w:t>
      </w:r>
      <w:r w:rsidRPr="005B0C4A">
        <w:rPr>
          <w:rFonts w:ascii="Times New Roman" w:eastAsia="Calibri" w:hAnsi="Times New Roman" w:cs="Times New Roman"/>
          <w:sz w:val="24"/>
          <w:szCs w:val="24"/>
          <w:lang w:val="en-US" w:eastAsia="ru-RU"/>
        </w:rPr>
        <w:t>White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and</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G</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Williams</w:t>
      </w:r>
      <w:r w:rsidRPr="005B0C4A">
        <w:rPr>
          <w:rFonts w:ascii="Times New Roman" w:eastAsia="Calibri" w:hAnsi="Times New Roman" w:cs="Times New Roman"/>
          <w:sz w:val="24"/>
          <w:szCs w:val="24"/>
          <w:lang w:eastAsia="ru-RU"/>
        </w:rPr>
        <w:t>);</w:t>
      </w:r>
    </w:p>
    <w:p w:rsidR="00C203B8" w:rsidRPr="005B0C4A" w:rsidRDefault="00C203B8" w:rsidP="000A3CE6">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уметь представлять свою страну на англий</w:t>
      </w:r>
      <w:r w:rsidRPr="005B0C4A">
        <w:rPr>
          <w:rFonts w:ascii="Times New Roman" w:eastAsia="Calibri" w:hAnsi="Times New Roman" w:cs="Times New Roman"/>
          <w:sz w:val="24"/>
          <w:szCs w:val="24"/>
          <w:lang w:eastAsia="ru-RU"/>
        </w:rPr>
        <w:softHyphen/>
        <w:t xml:space="preserve">ском языке, сообщая сведения о вкладе России в Мировую культуру, о национальных традициях и современной жизни, отмечая сходство и </w:t>
      </w:r>
      <w:r w:rsidRPr="005B0C4A">
        <w:rPr>
          <w:rFonts w:ascii="Times New Roman" w:eastAsia="Calibri" w:hAnsi="Times New Roman" w:cs="Times New Roman"/>
          <w:sz w:val="24"/>
          <w:szCs w:val="24"/>
          <w:lang w:eastAsia="ru-RU"/>
        </w:rPr>
        <w:lastRenderedPageBreak/>
        <w:t>различие в традициях России и некоторых англоговорящих стран (на примере Великобритании и США), рас</w:t>
      </w:r>
      <w:r w:rsidRPr="005B0C4A">
        <w:rPr>
          <w:rFonts w:ascii="Times New Roman" w:eastAsia="Calibri" w:hAnsi="Times New Roman" w:cs="Times New Roman"/>
          <w:sz w:val="24"/>
          <w:szCs w:val="24"/>
          <w:lang w:eastAsia="ru-RU"/>
        </w:rPr>
        <w:softHyphen/>
        <w:t>сказывая своем о крае, своем городе, селе;</w:t>
      </w:r>
    </w:p>
    <w:p w:rsidR="00C203B8" w:rsidRPr="005B0C4A" w:rsidRDefault="00C203B8" w:rsidP="000A3CE6">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уметь оказать помощь англоговорящим зарубежным гостям, приехавшим в Россию (встретить, познакомить с родным краем / горо</w:t>
      </w:r>
      <w:r w:rsidRPr="005B0C4A">
        <w:rPr>
          <w:rFonts w:ascii="Times New Roman" w:eastAsia="Calibri" w:hAnsi="Times New Roman" w:cs="Times New Roman"/>
          <w:sz w:val="24"/>
          <w:szCs w:val="24"/>
          <w:lang w:eastAsia="ru-RU"/>
        </w:rPr>
        <w:softHyphen/>
        <w:t>дом / селом, пригласить в гости в свою школу, семью), обсудить с ними актуальные проблемы (выбора профессии, образования, экологии и др.) в пределах изученной тематики.</w:t>
      </w:r>
    </w:p>
    <w:p w:rsidR="00C203B8" w:rsidRPr="005B0C4A" w:rsidRDefault="00C203B8" w:rsidP="00942A78">
      <w:pPr>
        <w:spacing w:line="240" w:lineRule="auto"/>
        <w:jc w:val="both"/>
        <w:rPr>
          <w:rFonts w:ascii="Times New Roman" w:eastAsia="Calibri" w:hAnsi="Times New Roman" w:cs="Times New Roman"/>
          <w:b/>
          <w:sz w:val="24"/>
          <w:szCs w:val="24"/>
          <w:lang w:eastAsia="ru-RU"/>
        </w:rPr>
      </w:pPr>
      <w:r w:rsidRPr="005B0C4A">
        <w:rPr>
          <w:rFonts w:ascii="Times New Roman" w:eastAsia="Calibri" w:hAnsi="Times New Roman" w:cs="Times New Roman"/>
          <w:b/>
          <w:sz w:val="24"/>
          <w:szCs w:val="24"/>
          <w:lang w:eastAsia="ru-RU"/>
        </w:rPr>
        <w:t xml:space="preserve">  Учебно-познавательная и компенсаторная компетенции</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Наряду с умениями, сформированными в пре</w:t>
      </w:r>
      <w:r w:rsidRPr="005B0C4A">
        <w:rPr>
          <w:rFonts w:ascii="Times New Roman" w:eastAsia="Calibri" w:hAnsi="Times New Roman" w:cs="Times New Roman"/>
          <w:sz w:val="24"/>
          <w:szCs w:val="24"/>
          <w:lang w:eastAsia="ru-RU"/>
        </w:rPr>
        <w:softHyphen/>
        <w:t>дыдущие годы в процессе обучения в 8-9 классах, школьники овладевают следующими умениями и навыками:</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пользоваться такими приемами мысли</w:t>
      </w:r>
      <w:r w:rsidRPr="005B0C4A">
        <w:rPr>
          <w:rFonts w:ascii="Times New Roman" w:eastAsia="Calibri" w:hAnsi="Times New Roman" w:cs="Times New Roman"/>
          <w:sz w:val="24"/>
          <w:szCs w:val="24"/>
          <w:lang w:eastAsia="ru-RU"/>
        </w:rPr>
        <w:softHyphen/>
        <w:t>тельной деятельности, как обобщение и система</w:t>
      </w:r>
      <w:r w:rsidRPr="005B0C4A">
        <w:rPr>
          <w:rFonts w:ascii="Times New Roman" w:eastAsia="Calibri" w:hAnsi="Times New Roman" w:cs="Times New Roman"/>
          <w:sz w:val="24"/>
          <w:szCs w:val="24"/>
          <w:lang w:eastAsia="ru-RU"/>
        </w:rPr>
        <w:softHyphen/>
        <w:t>тизация;</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выделять и фиксировать основное содержа</w:t>
      </w:r>
      <w:r w:rsidRPr="005B0C4A">
        <w:rPr>
          <w:rFonts w:ascii="Times New Roman" w:eastAsia="Calibri" w:hAnsi="Times New Roman" w:cs="Times New Roman"/>
          <w:sz w:val="24"/>
          <w:szCs w:val="24"/>
          <w:lang w:eastAsia="ru-RU"/>
        </w:rPr>
        <w:softHyphen/>
        <w:t>ние прочитанных или прослушанных сообщений;</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критически оценивать воспринимаемую информацию;</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использовать вербальные (перифраз, си</w:t>
      </w:r>
      <w:r w:rsidRPr="005B0C4A">
        <w:rPr>
          <w:rFonts w:ascii="Times New Roman" w:eastAsia="Calibri" w:hAnsi="Times New Roman" w:cs="Times New Roman"/>
          <w:sz w:val="24"/>
          <w:szCs w:val="24"/>
          <w:lang w:eastAsia="ru-RU"/>
        </w:rPr>
        <w:softHyphen/>
        <w:t>нонимы, антонимы) и невербальные (жесты и мимику) средства в процессе создания собствен</w:t>
      </w:r>
      <w:r w:rsidRPr="005B0C4A">
        <w:rPr>
          <w:rFonts w:ascii="Times New Roman" w:eastAsia="Calibri" w:hAnsi="Times New Roman" w:cs="Times New Roman"/>
          <w:sz w:val="24"/>
          <w:szCs w:val="24"/>
          <w:lang w:eastAsia="ru-RU"/>
        </w:rPr>
        <w:softHyphen/>
        <w:t>ных высказываний;</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использовать также языковую и контек</w:t>
      </w:r>
      <w:r w:rsidRPr="005B0C4A">
        <w:rPr>
          <w:rFonts w:ascii="Times New Roman" w:eastAsia="Calibri" w:hAnsi="Times New Roman" w:cs="Times New Roman"/>
          <w:sz w:val="24"/>
          <w:szCs w:val="24"/>
          <w:lang w:eastAsia="ru-RU"/>
        </w:rPr>
        <w:softHyphen/>
        <w:t>стуальную догадку, умение прогнозирования в процессе восприятия речи на слух и при Чтении;</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осуществлять самоконтроль с помощью специального блока проверочных заданий учеб</w:t>
      </w:r>
      <w:r w:rsidRPr="005B0C4A">
        <w:rPr>
          <w:rFonts w:ascii="Times New Roman" w:eastAsia="Calibri" w:hAnsi="Times New Roman" w:cs="Times New Roman"/>
          <w:sz w:val="24"/>
          <w:szCs w:val="24"/>
          <w:lang w:eastAsia="ru-RU"/>
        </w:rPr>
        <w:softHyphen/>
        <w:t>ника (</w:t>
      </w:r>
      <w:r w:rsidRPr="005B0C4A">
        <w:rPr>
          <w:rFonts w:ascii="Times New Roman" w:eastAsia="Calibri" w:hAnsi="Times New Roman" w:cs="Times New Roman"/>
          <w:sz w:val="24"/>
          <w:szCs w:val="24"/>
          <w:lang w:val="en-US" w:eastAsia="ru-RU"/>
        </w:rPr>
        <w:t>Progress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Check</w:t>
      </w:r>
      <w:r w:rsidRPr="005B0C4A">
        <w:rPr>
          <w:rFonts w:ascii="Times New Roman" w:eastAsia="Calibri" w:hAnsi="Times New Roman" w:cs="Times New Roman"/>
          <w:sz w:val="24"/>
          <w:szCs w:val="24"/>
          <w:lang w:eastAsia="ru-RU"/>
        </w:rPr>
        <w:t>), снабженных шкалой оце</w:t>
      </w:r>
      <w:r w:rsidRPr="005B0C4A">
        <w:rPr>
          <w:rFonts w:ascii="Times New Roman" w:eastAsia="Calibri" w:hAnsi="Times New Roman" w:cs="Times New Roman"/>
          <w:sz w:val="24"/>
          <w:szCs w:val="24"/>
          <w:lang w:eastAsia="ru-RU"/>
        </w:rPr>
        <w:softHyphen/>
        <w:t>нивания;</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  участвовать в проектной деятельности (в том числе </w:t>
      </w:r>
      <w:proofErr w:type="spellStart"/>
      <w:r w:rsidRPr="005B0C4A">
        <w:rPr>
          <w:rFonts w:ascii="Times New Roman" w:eastAsia="Calibri" w:hAnsi="Times New Roman" w:cs="Times New Roman"/>
          <w:sz w:val="24"/>
          <w:szCs w:val="24"/>
          <w:lang w:eastAsia="ru-RU"/>
        </w:rPr>
        <w:t>межпредметного</w:t>
      </w:r>
      <w:proofErr w:type="spellEnd"/>
      <w:r w:rsidRPr="005B0C4A">
        <w:rPr>
          <w:rFonts w:ascii="Times New Roman" w:eastAsia="Calibri" w:hAnsi="Times New Roman" w:cs="Times New Roman"/>
          <w:sz w:val="24"/>
          <w:szCs w:val="24"/>
          <w:lang w:eastAsia="ru-RU"/>
        </w:rPr>
        <w:t xml:space="preserve"> характера), плани</w:t>
      </w:r>
      <w:r w:rsidRPr="005B0C4A">
        <w:rPr>
          <w:rFonts w:ascii="Times New Roman" w:eastAsia="Calibri" w:hAnsi="Times New Roman" w:cs="Times New Roman"/>
          <w:sz w:val="24"/>
          <w:szCs w:val="24"/>
          <w:lang w:eastAsia="ru-RU"/>
        </w:rPr>
        <w:softHyphen/>
        <w:t>руя и осуществляя ее индивидуально и в группе;</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самостоятельно поддерживать уровень владения английским языком, а при желании и углублять его, пользуясь различными техничес</w:t>
      </w:r>
      <w:r w:rsidRPr="005B0C4A">
        <w:rPr>
          <w:rFonts w:ascii="Times New Roman" w:eastAsia="Calibri" w:hAnsi="Times New Roman" w:cs="Times New Roman"/>
          <w:sz w:val="24"/>
          <w:szCs w:val="24"/>
          <w:lang w:eastAsia="ru-RU"/>
        </w:rPr>
        <w:softHyphen/>
        <w:t>кими средствами (аудио, видео, компьютер), а также печатными и электронными источниками, в том числе справочниками и словарями.</w:t>
      </w:r>
    </w:p>
    <w:p w:rsidR="00C203B8" w:rsidRPr="005B0C4A" w:rsidRDefault="00C203B8" w:rsidP="00942A78">
      <w:pPr>
        <w:spacing w:line="240" w:lineRule="auto"/>
        <w:jc w:val="both"/>
        <w:rPr>
          <w:rFonts w:ascii="Times New Roman" w:eastAsia="Calibri" w:hAnsi="Times New Roman" w:cs="Times New Roman"/>
          <w:b/>
          <w:sz w:val="24"/>
          <w:szCs w:val="24"/>
          <w:lang w:eastAsia="ru-RU"/>
        </w:rPr>
      </w:pPr>
      <w:r w:rsidRPr="005B0C4A">
        <w:rPr>
          <w:rFonts w:ascii="Times New Roman" w:eastAsia="Calibri" w:hAnsi="Times New Roman" w:cs="Times New Roman"/>
          <w:b/>
          <w:sz w:val="24"/>
          <w:szCs w:val="24"/>
          <w:lang w:eastAsia="ru-RU"/>
        </w:rPr>
        <w:t xml:space="preserve"> Языковая компетенция</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Произносительная сторона речи. Орфография.</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Школьники учатся:</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применять правила чтения и орфографии на основе усвоенного ранее и нового лексическо</w:t>
      </w:r>
      <w:r w:rsidRPr="005B0C4A">
        <w:rPr>
          <w:rFonts w:ascii="Times New Roman" w:eastAsia="Calibri" w:hAnsi="Times New Roman" w:cs="Times New Roman"/>
          <w:sz w:val="24"/>
          <w:szCs w:val="24"/>
          <w:lang w:eastAsia="ru-RU"/>
        </w:rPr>
        <w:softHyphen/>
        <w:t>го материала, изучаемого в 8-9 класса;</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адекватно произносить и различать на слух все звуки английского языка;</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соблюдать словесное и фразовое ударе</w:t>
      </w:r>
      <w:r w:rsidRPr="005B0C4A">
        <w:rPr>
          <w:rFonts w:ascii="Times New Roman" w:eastAsia="Calibri" w:hAnsi="Times New Roman" w:cs="Times New Roman"/>
          <w:sz w:val="24"/>
          <w:szCs w:val="24"/>
          <w:lang w:eastAsia="ru-RU"/>
        </w:rPr>
        <w:softHyphen/>
        <w:t>ние:</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соблюдать интонацию различных типов предложений:</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выражать чувства и эмоции с помощью эмфатической интонации.</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Лексическая сторона речи</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К завершению основной школы (9 класс) про</w:t>
      </w:r>
      <w:r w:rsidRPr="005B0C4A">
        <w:rPr>
          <w:rFonts w:ascii="Times New Roman" w:eastAsia="Calibri" w:hAnsi="Times New Roman" w:cs="Times New Roman"/>
          <w:sz w:val="24"/>
          <w:szCs w:val="24"/>
          <w:lang w:eastAsia="ru-RU"/>
        </w:rPr>
        <w:softHyphen/>
        <w:t>дуктивный лексический минимум составляет около 1200 лексических единиц, включая лекси</w:t>
      </w:r>
      <w:r w:rsidRPr="005B0C4A">
        <w:rPr>
          <w:rFonts w:ascii="Times New Roman" w:eastAsia="Calibri" w:hAnsi="Times New Roman" w:cs="Times New Roman"/>
          <w:sz w:val="24"/>
          <w:szCs w:val="24"/>
          <w:lang w:eastAsia="ru-RU"/>
        </w:rPr>
        <w:softHyphen/>
        <w:t>ку, изученную в предыдущие годы, новые слова и речевые клише, а также новые значения извест</w:t>
      </w:r>
      <w:r w:rsidRPr="005B0C4A">
        <w:rPr>
          <w:rFonts w:ascii="Times New Roman" w:eastAsia="Calibri" w:hAnsi="Times New Roman" w:cs="Times New Roman"/>
          <w:sz w:val="24"/>
          <w:szCs w:val="24"/>
          <w:lang w:eastAsia="ru-RU"/>
        </w:rPr>
        <w:softHyphen/>
        <w:t>ных учащимся многозначных слов.</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Объем рецептивного словаря увеличивается за счет текстов для чтения и составляет примерно 1700 ЛЕ, включая продуктивный лексический ми</w:t>
      </w:r>
      <w:r w:rsidRPr="005B0C4A">
        <w:rPr>
          <w:rFonts w:ascii="Times New Roman" w:eastAsia="Calibri" w:hAnsi="Times New Roman" w:cs="Times New Roman"/>
          <w:sz w:val="24"/>
          <w:szCs w:val="24"/>
          <w:lang w:eastAsia="ru-RU"/>
        </w:rPr>
        <w:softHyphen/>
        <w:t>нимум.</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Расширение потенциального словаря проис</w:t>
      </w:r>
      <w:r w:rsidRPr="005B0C4A">
        <w:rPr>
          <w:rFonts w:ascii="Times New Roman" w:eastAsia="Calibri" w:hAnsi="Times New Roman" w:cs="Times New Roman"/>
          <w:sz w:val="24"/>
          <w:szCs w:val="24"/>
          <w:lang w:eastAsia="ru-RU"/>
        </w:rPr>
        <w:softHyphen/>
        <w:t>ходит за счет интернациональной лексики, зна</w:t>
      </w:r>
      <w:r w:rsidRPr="005B0C4A">
        <w:rPr>
          <w:rFonts w:ascii="Times New Roman" w:eastAsia="Calibri" w:hAnsi="Times New Roman" w:cs="Times New Roman"/>
          <w:sz w:val="24"/>
          <w:szCs w:val="24"/>
          <w:lang w:eastAsia="ru-RU"/>
        </w:rPr>
        <w:softHyphen/>
        <w:t>ния словообразовательных средств и овладения новыми аффиксами:</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существительных: -</w:t>
      </w:r>
      <w:proofErr w:type="spellStart"/>
      <w:r w:rsidRPr="005B0C4A">
        <w:rPr>
          <w:rFonts w:ascii="Times New Roman" w:eastAsia="Calibri" w:hAnsi="Times New Roman" w:cs="Times New Roman"/>
          <w:sz w:val="24"/>
          <w:szCs w:val="24"/>
          <w:lang w:val="en-US" w:eastAsia="ru-RU"/>
        </w:rPr>
        <w:t>sion</w:t>
      </w:r>
      <w:proofErr w:type="spellEnd"/>
      <w:r w:rsidRPr="005B0C4A">
        <w:rPr>
          <w:rFonts w:ascii="Times New Roman" w:eastAsia="Calibri" w:hAnsi="Times New Roman" w:cs="Times New Roman"/>
          <w:sz w:val="24"/>
          <w:szCs w:val="24"/>
          <w:lang w:eastAsia="ru-RU"/>
        </w:rPr>
        <w:t xml:space="preserve"> / -</w:t>
      </w:r>
      <w:proofErr w:type="spellStart"/>
      <w:r w:rsidRPr="005B0C4A">
        <w:rPr>
          <w:rFonts w:ascii="Times New Roman" w:eastAsia="Calibri" w:hAnsi="Times New Roman" w:cs="Times New Roman"/>
          <w:sz w:val="24"/>
          <w:szCs w:val="24"/>
          <w:lang w:val="en-US" w:eastAsia="ru-RU"/>
        </w:rPr>
        <w:t>tion</w:t>
      </w:r>
      <w:proofErr w:type="spellEnd"/>
      <w:r w:rsidRPr="005B0C4A">
        <w:rPr>
          <w:rFonts w:ascii="Times New Roman" w:eastAsia="Calibri" w:hAnsi="Times New Roman" w:cs="Times New Roman"/>
          <w:sz w:val="24"/>
          <w:szCs w:val="24"/>
          <w:lang w:eastAsia="ru-RU"/>
        </w:rPr>
        <w:t>, -</w:t>
      </w:r>
      <w:r w:rsidRPr="005B0C4A">
        <w:rPr>
          <w:rFonts w:ascii="Times New Roman" w:eastAsia="Calibri" w:hAnsi="Times New Roman" w:cs="Times New Roman"/>
          <w:sz w:val="24"/>
          <w:szCs w:val="24"/>
          <w:lang w:val="en-US" w:eastAsia="ru-RU"/>
        </w:rPr>
        <w:t>ness</w:t>
      </w:r>
      <w:r w:rsidRPr="005B0C4A">
        <w:rPr>
          <w:rFonts w:ascii="Times New Roman" w:eastAsia="Calibri" w:hAnsi="Times New Roman" w:cs="Times New Roman"/>
          <w:sz w:val="24"/>
          <w:szCs w:val="24"/>
          <w:lang w:eastAsia="ru-RU"/>
        </w:rPr>
        <w:t>,</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прилагательных: -</w:t>
      </w:r>
      <w:r w:rsidRPr="005B0C4A">
        <w:rPr>
          <w:rFonts w:ascii="Times New Roman" w:eastAsia="Calibri" w:hAnsi="Times New Roman" w:cs="Times New Roman"/>
          <w:sz w:val="24"/>
          <w:szCs w:val="24"/>
          <w:lang w:val="en-US" w:eastAsia="ru-RU"/>
        </w:rPr>
        <w:t>al</w:t>
      </w:r>
      <w:r w:rsidRPr="005B0C4A">
        <w:rPr>
          <w:rFonts w:ascii="Times New Roman" w:eastAsia="Calibri" w:hAnsi="Times New Roman" w:cs="Times New Roman"/>
          <w:sz w:val="24"/>
          <w:szCs w:val="24"/>
          <w:lang w:eastAsia="ru-RU"/>
        </w:rPr>
        <w:t>, -</w:t>
      </w:r>
      <w:r w:rsidRPr="005B0C4A">
        <w:rPr>
          <w:rFonts w:ascii="Times New Roman" w:eastAsia="Calibri" w:hAnsi="Times New Roman" w:cs="Times New Roman"/>
          <w:sz w:val="24"/>
          <w:szCs w:val="24"/>
          <w:lang w:val="en-US" w:eastAsia="ru-RU"/>
        </w:rPr>
        <w:t>less</w:t>
      </w:r>
      <w:r w:rsidRPr="005B0C4A">
        <w:rPr>
          <w:rFonts w:ascii="Times New Roman" w:eastAsia="Calibri" w:hAnsi="Times New Roman" w:cs="Times New Roman"/>
          <w:sz w:val="24"/>
          <w:szCs w:val="24"/>
          <w:lang w:eastAsia="ru-RU"/>
        </w:rPr>
        <w:t>.</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Грамматическая сторона речи</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Школьники учатся употреблять в речи:</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определенный артикль с уникальными объектами, с новыми географическими названи</w:t>
      </w:r>
      <w:r w:rsidRPr="005B0C4A">
        <w:rPr>
          <w:rFonts w:ascii="Times New Roman" w:eastAsia="Calibri" w:hAnsi="Times New Roman" w:cs="Times New Roman"/>
          <w:sz w:val="24"/>
          <w:szCs w:val="24"/>
          <w:lang w:eastAsia="ru-RU"/>
        </w:rPr>
        <w:softHyphen/>
        <w:t>ями; нулевой, неопределенный и определенный артикли во всех изученных ранее случаях упот</w:t>
      </w:r>
      <w:r w:rsidRPr="005B0C4A">
        <w:rPr>
          <w:rFonts w:ascii="Times New Roman" w:eastAsia="Calibri" w:hAnsi="Times New Roman" w:cs="Times New Roman"/>
          <w:sz w:val="24"/>
          <w:szCs w:val="24"/>
          <w:lang w:eastAsia="ru-RU"/>
        </w:rPr>
        <w:softHyphen/>
        <w:t>ребления с опорой на их систематизацию;</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неисчисляемые существительные; а также обобщают и систематизируют знания о суффик</w:t>
      </w:r>
      <w:r w:rsidRPr="005B0C4A">
        <w:rPr>
          <w:rFonts w:ascii="Times New Roman" w:eastAsia="Calibri" w:hAnsi="Times New Roman" w:cs="Times New Roman"/>
          <w:sz w:val="24"/>
          <w:szCs w:val="24"/>
          <w:lang w:eastAsia="ru-RU"/>
        </w:rPr>
        <w:softHyphen/>
        <w:t>сах существительных;</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неопределенные местоимения и их произ</w:t>
      </w:r>
      <w:r w:rsidRPr="005B0C4A">
        <w:rPr>
          <w:rFonts w:ascii="Times New Roman" w:eastAsia="Calibri" w:hAnsi="Times New Roman" w:cs="Times New Roman"/>
          <w:sz w:val="24"/>
          <w:szCs w:val="24"/>
          <w:lang w:eastAsia="ru-RU"/>
        </w:rPr>
        <w:softHyphen/>
        <w:t xml:space="preserve">водные: </w:t>
      </w:r>
      <w:r w:rsidRPr="005B0C4A">
        <w:rPr>
          <w:rFonts w:ascii="Times New Roman" w:eastAsia="Calibri" w:hAnsi="Times New Roman" w:cs="Times New Roman"/>
          <w:sz w:val="24"/>
          <w:szCs w:val="24"/>
          <w:lang w:val="en-US" w:eastAsia="ru-RU"/>
        </w:rPr>
        <w:t>somebody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anybody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nobody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everybody</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something</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anything</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nothing</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everything</w:t>
      </w:r>
      <w:r w:rsidRPr="005B0C4A">
        <w:rPr>
          <w:rFonts w:ascii="Times New Roman" w:eastAsia="Calibri" w:hAnsi="Times New Roman" w:cs="Times New Roman"/>
          <w:sz w:val="24"/>
          <w:szCs w:val="24"/>
          <w:lang w:eastAsia="ru-RU"/>
        </w:rPr>
        <w:t>), а также систематизируют изученные случаи употребле</w:t>
      </w:r>
      <w:r w:rsidRPr="005B0C4A">
        <w:rPr>
          <w:rFonts w:ascii="Times New Roman" w:eastAsia="Calibri" w:hAnsi="Times New Roman" w:cs="Times New Roman"/>
          <w:sz w:val="24"/>
          <w:szCs w:val="24"/>
          <w:lang w:eastAsia="ru-RU"/>
        </w:rPr>
        <w:softHyphen/>
        <w:t>ния возвратных местоимений (</w:t>
      </w:r>
      <w:r w:rsidRPr="005B0C4A">
        <w:rPr>
          <w:rFonts w:ascii="Times New Roman" w:eastAsia="Calibri" w:hAnsi="Times New Roman" w:cs="Times New Roman"/>
          <w:sz w:val="24"/>
          <w:szCs w:val="24"/>
          <w:lang w:val="en-US" w:eastAsia="ru-RU"/>
        </w:rPr>
        <w:t>myself</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yourself</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herself</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himself</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ourselves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yourselves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themselves</w:t>
      </w:r>
      <w:r w:rsidRPr="005B0C4A">
        <w:rPr>
          <w:rFonts w:ascii="Times New Roman" w:eastAsia="Calibri" w:hAnsi="Times New Roman" w:cs="Times New Roman"/>
          <w:sz w:val="24"/>
          <w:szCs w:val="24"/>
          <w:lang w:eastAsia="ru-RU"/>
        </w:rPr>
        <w:t>);</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proofErr w:type="gramStart"/>
      <w:r w:rsidRPr="005B0C4A">
        <w:rPr>
          <w:rFonts w:ascii="Times New Roman" w:eastAsia="Calibri" w:hAnsi="Times New Roman" w:cs="Times New Roman"/>
          <w:sz w:val="24"/>
          <w:szCs w:val="24"/>
          <w:lang w:val="en-US" w:eastAsia="ru-RU"/>
        </w:rPr>
        <w:lastRenderedPageBreak/>
        <w:t xml:space="preserve">—  </w:t>
      </w:r>
      <w:r w:rsidRPr="005B0C4A">
        <w:rPr>
          <w:rFonts w:ascii="Times New Roman" w:eastAsia="Calibri" w:hAnsi="Times New Roman" w:cs="Times New Roman"/>
          <w:sz w:val="24"/>
          <w:szCs w:val="24"/>
          <w:lang w:eastAsia="ru-RU"/>
        </w:rPr>
        <w:t>устойчивые</w:t>
      </w:r>
      <w:proofErr w:type="gramEnd"/>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словоформы</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в</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функции</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наре</w:t>
      </w:r>
      <w:r w:rsidRPr="005B0C4A">
        <w:rPr>
          <w:rFonts w:ascii="Times New Roman" w:eastAsia="Calibri" w:hAnsi="Times New Roman" w:cs="Times New Roman"/>
          <w:sz w:val="24"/>
          <w:szCs w:val="24"/>
          <w:lang w:val="en-US" w:eastAsia="ru-RU"/>
        </w:rPr>
        <w:softHyphen/>
      </w:r>
      <w:r w:rsidRPr="005B0C4A">
        <w:rPr>
          <w:rFonts w:ascii="Times New Roman" w:eastAsia="Calibri" w:hAnsi="Times New Roman" w:cs="Times New Roman"/>
          <w:sz w:val="24"/>
          <w:szCs w:val="24"/>
          <w:lang w:eastAsia="ru-RU"/>
        </w:rPr>
        <w:t>чия</w:t>
      </w:r>
      <w:r w:rsidRPr="005B0C4A">
        <w:rPr>
          <w:rFonts w:ascii="Times New Roman" w:eastAsia="Calibri" w:hAnsi="Times New Roman" w:cs="Times New Roman"/>
          <w:sz w:val="24"/>
          <w:szCs w:val="24"/>
          <w:lang w:val="en-US" w:eastAsia="ru-RU"/>
        </w:rPr>
        <w:t xml:space="preserve"> (at last, at least, at first, sometimes, outside);</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числительные для обозначения дат и боль</w:t>
      </w:r>
      <w:r w:rsidRPr="005B0C4A">
        <w:rPr>
          <w:rFonts w:ascii="Times New Roman" w:eastAsia="Calibri" w:hAnsi="Times New Roman" w:cs="Times New Roman"/>
          <w:sz w:val="24"/>
          <w:szCs w:val="24"/>
          <w:lang w:eastAsia="ru-RU"/>
        </w:rPr>
        <w:softHyphen/>
        <w:t>ших чисел;</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конструкции</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типа</w:t>
      </w:r>
      <w:r w:rsidRPr="005B0C4A">
        <w:rPr>
          <w:rFonts w:ascii="Times New Roman" w:eastAsia="Calibri" w:hAnsi="Times New Roman" w:cs="Times New Roman"/>
          <w:sz w:val="24"/>
          <w:szCs w:val="24"/>
          <w:lang w:val="en-US" w:eastAsia="ru-RU"/>
        </w:rPr>
        <w:t xml:space="preserve"> have / has always dreamed of doing something; make somebody do something, ask / want / tell somebody to do something; </w:t>
      </w:r>
      <w:r w:rsidRPr="005B0C4A">
        <w:rPr>
          <w:rFonts w:ascii="Times New Roman" w:eastAsia="Calibri" w:hAnsi="Times New Roman" w:cs="Times New Roman"/>
          <w:sz w:val="24"/>
          <w:szCs w:val="24"/>
          <w:lang w:eastAsia="ru-RU"/>
        </w:rPr>
        <w:t>устой</w:t>
      </w:r>
      <w:r w:rsidRPr="005B0C4A">
        <w:rPr>
          <w:rFonts w:ascii="Times New Roman" w:eastAsia="Calibri" w:hAnsi="Times New Roman" w:cs="Times New Roman"/>
          <w:sz w:val="24"/>
          <w:szCs w:val="24"/>
          <w:lang w:val="en-US" w:eastAsia="ru-RU"/>
        </w:rPr>
        <w:softHyphen/>
      </w:r>
      <w:proofErr w:type="spellStart"/>
      <w:r w:rsidRPr="005B0C4A">
        <w:rPr>
          <w:rFonts w:ascii="Times New Roman" w:eastAsia="Calibri" w:hAnsi="Times New Roman" w:cs="Times New Roman"/>
          <w:sz w:val="24"/>
          <w:szCs w:val="24"/>
          <w:lang w:eastAsia="ru-RU"/>
        </w:rPr>
        <w:t>чивые</w:t>
      </w:r>
      <w:proofErr w:type="spellEnd"/>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словосочетания</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с</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глаголами</w:t>
      </w:r>
      <w:r w:rsidRPr="005B0C4A">
        <w:rPr>
          <w:rFonts w:ascii="Times New Roman" w:eastAsia="Calibri" w:hAnsi="Times New Roman" w:cs="Times New Roman"/>
          <w:sz w:val="24"/>
          <w:szCs w:val="24"/>
          <w:lang w:val="en-US" w:eastAsia="ru-RU"/>
        </w:rPr>
        <w:t xml:space="preserve"> do </w:t>
      </w:r>
      <w:r w:rsidRPr="005B0C4A">
        <w:rPr>
          <w:rFonts w:ascii="Times New Roman" w:eastAsia="Calibri" w:hAnsi="Times New Roman" w:cs="Times New Roman"/>
          <w:sz w:val="24"/>
          <w:szCs w:val="24"/>
          <w:lang w:eastAsia="ru-RU"/>
        </w:rPr>
        <w:t>и</w:t>
      </w:r>
      <w:r w:rsidRPr="005B0C4A">
        <w:rPr>
          <w:rFonts w:ascii="Times New Roman" w:eastAsia="Calibri" w:hAnsi="Times New Roman" w:cs="Times New Roman"/>
          <w:sz w:val="24"/>
          <w:szCs w:val="24"/>
          <w:lang w:val="en-US" w:eastAsia="ru-RU"/>
        </w:rPr>
        <w:t xml:space="preserve"> make; be / get used to something; </w:t>
      </w:r>
      <w:r w:rsidRPr="005B0C4A">
        <w:rPr>
          <w:rFonts w:ascii="Times New Roman" w:eastAsia="Calibri" w:hAnsi="Times New Roman" w:cs="Times New Roman"/>
          <w:i/>
          <w:iCs/>
          <w:sz w:val="24"/>
          <w:szCs w:val="24"/>
          <w:lang w:eastAsia="ru-RU"/>
        </w:rPr>
        <w:t>некоторые</w:t>
      </w:r>
      <w:r w:rsidRPr="005B0C4A">
        <w:rPr>
          <w:rFonts w:ascii="Times New Roman" w:eastAsia="Calibri" w:hAnsi="Times New Roman" w:cs="Times New Roman"/>
          <w:i/>
          <w:iCs/>
          <w:sz w:val="24"/>
          <w:szCs w:val="24"/>
          <w:lang w:val="en-US" w:eastAsia="ru-RU"/>
        </w:rPr>
        <w:t xml:space="preserve"> </w:t>
      </w:r>
      <w:r w:rsidRPr="005B0C4A">
        <w:rPr>
          <w:rFonts w:ascii="Times New Roman" w:eastAsia="Calibri" w:hAnsi="Times New Roman" w:cs="Times New Roman"/>
          <w:i/>
          <w:iCs/>
          <w:sz w:val="24"/>
          <w:szCs w:val="24"/>
          <w:lang w:eastAsia="ru-RU"/>
        </w:rPr>
        <w:t>новые</w:t>
      </w:r>
      <w:r w:rsidRPr="005B0C4A">
        <w:rPr>
          <w:rFonts w:ascii="Times New Roman" w:eastAsia="Calibri" w:hAnsi="Times New Roman" w:cs="Times New Roman"/>
          <w:i/>
          <w:iCs/>
          <w:sz w:val="24"/>
          <w:szCs w:val="24"/>
          <w:lang w:val="en-US" w:eastAsia="ru-RU"/>
        </w:rPr>
        <w:t xml:space="preserve"> </w:t>
      </w:r>
      <w:proofErr w:type="spellStart"/>
      <w:r w:rsidRPr="005B0C4A">
        <w:rPr>
          <w:rFonts w:ascii="Times New Roman" w:eastAsia="Calibri" w:hAnsi="Times New Roman" w:cs="Times New Roman"/>
          <w:i/>
          <w:iCs/>
          <w:sz w:val="24"/>
          <w:szCs w:val="24"/>
          <w:lang w:eastAsia="ru-RU"/>
        </w:rPr>
        <w:t>фразо</w:t>
      </w:r>
      <w:proofErr w:type="spellEnd"/>
      <w:r w:rsidRPr="005B0C4A">
        <w:rPr>
          <w:rFonts w:ascii="Times New Roman" w:eastAsia="Calibri" w:hAnsi="Times New Roman" w:cs="Times New Roman"/>
          <w:i/>
          <w:iCs/>
          <w:sz w:val="24"/>
          <w:szCs w:val="24"/>
          <w:lang w:val="en-US" w:eastAsia="ru-RU"/>
        </w:rPr>
        <w:softHyphen/>
      </w:r>
      <w:r w:rsidRPr="005B0C4A">
        <w:rPr>
          <w:rFonts w:ascii="Times New Roman" w:eastAsia="Calibri" w:hAnsi="Times New Roman" w:cs="Times New Roman"/>
          <w:i/>
          <w:iCs/>
          <w:sz w:val="24"/>
          <w:szCs w:val="24"/>
          <w:lang w:eastAsia="ru-RU"/>
        </w:rPr>
        <w:t>вые</w:t>
      </w:r>
      <w:r w:rsidRPr="005B0C4A">
        <w:rPr>
          <w:rFonts w:ascii="Times New Roman" w:eastAsia="Calibri" w:hAnsi="Times New Roman" w:cs="Times New Roman"/>
          <w:i/>
          <w:iCs/>
          <w:sz w:val="24"/>
          <w:szCs w:val="24"/>
          <w:lang w:val="en-US" w:eastAsia="ru-RU"/>
        </w:rPr>
        <w:t xml:space="preserve"> </w:t>
      </w:r>
      <w:r w:rsidRPr="005B0C4A">
        <w:rPr>
          <w:rFonts w:ascii="Times New Roman" w:eastAsia="Calibri" w:hAnsi="Times New Roman" w:cs="Times New Roman"/>
          <w:i/>
          <w:iCs/>
          <w:sz w:val="24"/>
          <w:szCs w:val="24"/>
          <w:lang w:eastAsia="ru-RU"/>
        </w:rPr>
        <w:t>глаголы</w:t>
      </w:r>
      <w:r w:rsidRPr="005B0C4A">
        <w:rPr>
          <w:rFonts w:ascii="Times New Roman" w:eastAsia="Calibri" w:hAnsi="Times New Roman" w:cs="Times New Roman"/>
          <w:i/>
          <w:iCs/>
          <w:sz w:val="24"/>
          <w:szCs w:val="24"/>
          <w:lang w:val="en-US" w:eastAsia="ru-RU"/>
        </w:rPr>
        <w:t xml:space="preserve">; </w:t>
      </w:r>
      <w:r w:rsidRPr="005B0C4A">
        <w:rPr>
          <w:rFonts w:ascii="Times New Roman" w:eastAsia="Calibri" w:hAnsi="Times New Roman" w:cs="Times New Roman"/>
          <w:i/>
          <w:iCs/>
          <w:sz w:val="24"/>
          <w:szCs w:val="24"/>
          <w:lang w:eastAsia="ru-RU"/>
        </w:rPr>
        <w:t>конструкции</w:t>
      </w:r>
      <w:r w:rsidRPr="005B0C4A">
        <w:rPr>
          <w:rFonts w:ascii="Times New Roman" w:eastAsia="Calibri" w:hAnsi="Times New Roman" w:cs="Times New Roman"/>
          <w:i/>
          <w:iCs/>
          <w:sz w:val="24"/>
          <w:szCs w:val="24"/>
          <w:lang w:val="en-US" w:eastAsia="ru-RU"/>
        </w:rPr>
        <w:t xml:space="preserve"> </w:t>
      </w:r>
      <w:r w:rsidRPr="005B0C4A">
        <w:rPr>
          <w:rFonts w:ascii="Times New Roman" w:eastAsia="Calibri" w:hAnsi="Times New Roman" w:cs="Times New Roman"/>
          <w:i/>
          <w:iCs/>
          <w:sz w:val="24"/>
          <w:szCs w:val="24"/>
          <w:lang w:eastAsia="ru-RU"/>
        </w:rPr>
        <w:t>типа</w:t>
      </w:r>
      <w:r w:rsidRPr="005B0C4A">
        <w:rPr>
          <w:rFonts w:ascii="Times New Roman" w:eastAsia="Calibri" w:hAnsi="Times New Roman" w:cs="Times New Roman"/>
          <w:i/>
          <w:iCs/>
          <w:sz w:val="24"/>
          <w:szCs w:val="24"/>
          <w:lang w:val="en-US" w:eastAsia="ru-RU"/>
        </w:rPr>
        <w:t xml:space="preserve"> I saw Ann buy the flowers;</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sz w:val="24"/>
          <w:szCs w:val="24"/>
          <w:lang w:eastAsia="ru-RU"/>
        </w:rPr>
        <w:t>слова, словосочетания с формами на -</w:t>
      </w:r>
      <w:proofErr w:type="spellStart"/>
      <w:r w:rsidRPr="005B0C4A">
        <w:rPr>
          <w:rFonts w:ascii="Times New Roman" w:eastAsia="Calibri" w:hAnsi="Times New Roman" w:cs="Times New Roman"/>
          <w:sz w:val="24"/>
          <w:szCs w:val="24"/>
          <w:lang w:val="en-US" w:eastAsia="ru-RU"/>
        </w:rPr>
        <w:t>ing</w:t>
      </w:r>
      <w:proofErr w:type="spellEnd"/>
      <w:r w:rsidRPr="005B0C4A">
        <w:rPr>
          <w:rFonts w:ascii="Times New Roman" w:eastAsia="Calibri" w:hAnsi="Times New Roman" w:cs="Times New Roman"/>
          <w:sz w:val="24"/>
          <w:szCs w:val="24"/>
          <w:lang w:eastAsia="ru-RU"/>
        </w:rPr>
        <w:t xml:space="preserve"> без различения их функций (герундий, причастие настоящего времени, отглагольное существи</w:t>
      </w:r>
      <w:r w:rsidRPr="005B0C4A">
        <w:rPr>
          <w:rFonts w:ascii="Times New Roman" w:eastAsia="Calibri" w:hAnsi="Times New Roman" w:cs="Times New Roman"/>
          <w:sz w:val="24"/>
          <w:szCs w:val="24"/>
          <w:lang w:eastAsia="ru-RU"/>
        </w:rPr>
        <w:softHyphen/>
        <w:t>тельное);</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глагольные</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формы</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в</w:t>
      </w:r>
      <w:r w:rsidRPr="005B0C4A">
        <w:rPr>
          <w:rFonts w:ascii="Times New Roman" w:eastAsia="Calibri" w:hAnsi="Times New Roman" w:cs="Times New Roman"/>
          <w:sz w:val="24"/>
          <w:szCs w:val="24"/>
          <w:lang w:val="en-US" w:eastAsia="ru-RU"/>
        </w:rPr>
        <w:t xml:space="preserve"> Past Continuous Tense; Present Perfect and Present Perfect Continuous </w:t>
      </w:r>
      <w:r w:rsidRPr="005B0C4A">
        <w:rPr>
          <w:rFonts w:ascii="Times New Roman" w:eastAsia="Calibri" w:hAnsi="Times New Roman" w:cs="Times New Roman"/>
          <w:sz w:val="24"/>
          <w:szCs w:val="24"/>
          <w:lang w:eastAsia="ru-RU"/>
        </w:rPr>
        <w:t>с</w:t>
      </w:r>
      <w:r w:rsidRPr="005B0C4A">
        <w:rPr>
          <w:rFonts w:ascii="Times New Roman" w:eastAsia="Calibri" w:hAnsi="Times New Roman" w:cs="Times New Roman"/>
          <w:sz w:val="24"/>
          <w:szCs w:val="24"/>
          <w:lang w:val="en-US" w:eastAsia="ru-RU"/>
        </w:rPr>
        <w:t xml:space="preserve"> for </w:t>
      </w:r>
      <w:r w:rsidRPr="005B0C4A">
        <w:rPr>
          <w:rFonts w:ascii="Times New Roman" w:eastAsia="Calibri" w:hAnsi="Times New Roman" w:cs="Times New Roman"/>
          <w:sz w:val="24"/>
          <w:szCs w:val="24"/>
          <w:lang w:eastAsia="ru-RU"/>
        </w:rPr>
        <w:t>и</w:t>
      </w:r>
      <w:r w:rsidRPr="005B0C4A">
        <w:rPr>
          <w:rFonts w:ascii="Times New Roman" w:eastAsia="Calibri" w:hAnsi="Times New Roman" w:cs="Times New Roman"/>
          <w:sz w:val="24"/>
          <w:szCs w:val="24"/>
          <w:lang w:val="en-US" w:eastAsia="ru-RU"/>
        </w:rPr>
        <w:t xml:space="preserve"> since: I have always read books about space travels since I was a kid. It has been raining for two hours; </w:t>
      </w:r>
      <w:r w:rsidRPr="005B0C4A">
        <w:rPr>
          <w:rFonts w:ascii="Times New Roman" w:eastAsia="Calibri" w:hAnsi="Times New Roman" w:cs="Times New Roman"/>
          <w:i/>
          <w:iCs/>
          <w:sz w:val="24"/>
          <w:szCs w:val="24"/>
          <w:lang w:eastAsia="ru-RU"/>
        </w:rPr>
        <w:t>глагольные</w:t>
      </w:r>
      <w:r w:rsidRPr="005B0C4A">
        <w:rPr>
          <w:rFonts w:ascii="Times New Roman" w:eastAsia="Calibri" w:hAnsi="Times New Roman" w:cs="Times New Roman"/>
          <w:i/>
          <w:iCs/>
          <w:sz w:val="24"/>
          <w:szCs w:val="24"/>
          <w:lang w:val="en-US" w:eastAsia="ru-RU"/>
        </w:rPr>
        <w:t xml:space="preserve"> </w:t>
      </w:r>
      <w:r w:rsidRPr="005B0C4A">
        <w:rPr>
          <w:rFonts w:ascii="Times New Roman" w:eastAsia="Calibri" w:hAnsi="Times New Roman" w:cs="Times New Roman"/>
          <w:i/>
          <w:iCs/>
          <w:sz w:val="24"/>
          <w:szCs w:val="24"/>
          <w:lang w:eastAsia="ru-RU"/>
        </w:rPr>
        <w:t>формы</w:t>
      </w:r>
      <w:r w:rsidRPr="005B0C4A">
        <w:rPr>
          <w:rFonts w:ascii="Times New Roman" w:eastAsia="Calibri" w:hAnsi="Times New Roman" w:cs="Times New Roman"/>
          <w:i/>
          <w:iCs/>
          <w:sz w:val="24"/>
          <w:szCs w:val="24"/>
          <w:lang w:val="en-US" w:eastAsia="ru-RU"/>
        </w:rPr>
        <w:t xml:space="preserve"> </w:t>
      </w:r>
      <w:r w:rsidRPr="005B0C4A">
        <w:rPr>
          <w:rFonts w:ascii="Times New Roman" w:eastAsia="Calibri" w:hAnsi="Times New Roman" w:cs="Times New Roman"/>
          <w:i/>
          <w:iCs/>
          <w:sz w:val="24"/>
          <w:szCs w:val="24"/>
          <w:lang w:eastAsia="ru-RU"/>
        </w:rPr>
        <w:t>в</w:t>
      </w:r>
      <w:r w:rsidRPr="005B0C4A">
        <w:rPr>
          <w:rFonts w:ascii="Times New Roman" w:eastAsia="Calibri" w:hAnsi="Times New Roman" w:cs="Times New Roman"/>
          <w:i/>
          <w:iCs/>
          <w:sz w:val="24"/>
          <w:szCs w:val="24"/>
          <w:lang w:val="en-US" w:eastAsia="ru-RU"/>
        </w:rPr>
        <w:t xml:space="preserve"> Future Continuous, Past Perfect Passive;</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sz w:val="24"/>
          <w:szCs w:val="24"/>
          <w:lang w:eastAsia="ru-RU"/>
        </w:rPr>
        <w:t>косвенную речь в утвердительных, отрица</w:t>
      </w:r>
      <w:r w:rsidRPr="005B0C4A">
        <w:rPr>
          <w:rFonts w:ascii="Times New Roman" w:eastAsia="Calibri" w:hAnsi="Times New Roman" w:cs="Times New Roman"/>
          <w:sz w:val="24"/>
          <w:szCs w:val="24"/>
          <w:lang w:eastAsia="ru-RU"/>
        </w:rPr>
        <w:softHyphen/>
        <w:t>тельных и вопросительных предложениях в на</w:t>
      </w:r>
      <w:r w:rsidRPr="005B0C4A">
        <w:rPr>
          <w:rFonts w:ascii="Times New Roman" w:eastAsia="Calibri" w:hAnsi="Times New Roman" w:cs="Times New Roman"/>
          <w:sz w:val="24"/>
          <w:szCs w:val="24"/>
          <w:lang w:eastAsia="ru-RU"/>
        </w:rPr>
        <w:softHyphen/>
        <w:t xml:space="preserve">стоящем и прошедшем времени: </w:t>
      </w:r>
      <w:r w:rsidRPr="005B0C4A">
        <w:rPr>
          <w:rFonts w:ascii="Times New Roman" w:eastAsia="Calibri" w:hAnsi="Times New Roman" w:cs="Times New Roman"/>
          <w:sz w:val="24"/>
          <w:szCs w:val="24"/>
          <w:lang w:val="en-US" w:eastAsia="ru-RU"/>
        </w:rPr>
        <w:t>She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told</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me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that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she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would</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phone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me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 xml:space="preserve">My </w:t>
      </w:r>
      <w:proofErr w:type="spellStart"/>
      <w:r w:rsidRPr="005B0C4A">
        <w:rPr>
          <w:rFonts w:ascii="Times New Roman" w:eastAsia="Calibri" w:hAnsi="Times New Roman" w:cs="Times New Roman"/>
          <w:sz w:val="24"/>
          <w:szCs w:val="24"/>
          <w:lang w:val="en-US" w:eastAsia="ru-RU"/>
        </w:rPr>
        <w:t>neighbour</w:t>
      </w:r>
      <w:proofErr w:type="spellEnd"/>
      <w:r w:rsidRPr="005B0C4A">
        <w:rPr>
          <w:rFonts w:ascii="Times New Roman" w:eastAsia="Calibri" w:hAnsi="Times New Roman" w:cs="Times New Roman"/>
          <w:sz w:val="24"/>
          <w:szCs w:val="24"/>
          <w:lang w:val="en-US" w:eastAsia="ru-RU"/>
        </w:rPr>
        <w:t xml:space="preserve"> asked me not to turn the page over. She wondered if I would come to the party. He asked me why I was sad that day;</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proofErr w:type="gramStart"/>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сложноподчиненные</w:t>
      </w:r>
      <w:proofErr w:type="gramEnd"/>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предложения</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с</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со</w:t>
      </w:r>
      <w:r w:rsidRPr="005B0C4A">
        <w:rPr>
          <w:rFonts w:ascii="Times New Roman" w:eastAsia="Calibri" w:hAnsi="Times New Roman" w:cs="Times New Roman"/>
          <w:sz w:val="24"/>
          <w:szCs w:val="24"/>
          <w:lang w:val="en-US" w:eastAsia="ru-RU"/>
        </w:rPr>
        <w:softHyphen/>
      </w:r>
      <w:r w:rsidRPr="005B0C4A">
        <w:rPr>
          <w:rFonts w:ascii="Times New Roman" w:eastAsia="Calibri" w:hAnsi="Times New Roman" w:cs="Times New Roman"/>
          <w:sz w:val="24"/>
          <w:szCs w:val="24"/>
          <w:lang w:eastAsia="ru-RU"/>
        </w:rPr>
        <w:t>юзом</w:t>
      </w:r>
      <w:r w:rsidRPr="005B0C4A">
        <w:rPr>
          <w:rFonts w:ascii="Times New Roman" w:eastAsia="Calibri" w:hAnsi="Times New Roman" w:cs="Times New Roman"/>
          <w:sz w:val="24"/>
          <w:szCs w:val="24"/>
          <w:lang w:val="en-US" w:eastAsia="ru-RU"/>
        </w:rPr>
        <w:t xml:space="preserve"> that's why: That's why I asked you to come;</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 xml:space="preserve">—   </w:t>
      </w:r>
      <w:proofErr w:type="gramStart"/>
      <w:r w:rsidRPr="005B0C4A">
        <w:rPr>
          <w:rFonts w:ascii="Times New Roman" w:eastAsia="Calibri" w:hAnsi="Times New Roman" w:cs="Times New Roman"/>
          <w:sz w:val="24"/>
          <w:szCs w:val="24"/>
          <w:lang w:eastAsia="ru-RU"/>
        </w:rPr>
        <w:t>сложноподчиненные</w:t>
      </w:r>
      <w:proofErr w:type="gramEnd"/>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предложения</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с</w:t>
      </w:r>
      <w:r w:rsidRPr="005B0C4A">
        <w:rPr>
          <w:rFonts w:ascii="Times New Roman" w:eastAsia="Calibri" w:hAnsi="Times New Roman" w:cs="Times New Roman"/>
          <w:sz w:val="24"/>
          <w:szCs w:val="24"/>
          <w:lang w:val="en-US" w:eastAsia="ru-RU"/>
        </w:rPr>
        <w:t xml:space="preserve"> Conditional I (If + Present Simple + Future Simple), Conditional II (If + Past Simple + would + infinitive): If you come in time, you will meet our English friends. If I were rich, I would help endangered animals;</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proofErr w:type="gramStart"/>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i/>
          <w:iCs/>
          <w:sz w:val="24"/>
          <w:szCs w:val="24"/>
          <w:lang w:eastAsia="ru-RU"/>
        </w:rPr>
        <w:t>сложноподчиненные</w:t>
      </w:r>
      <w:proofErr w:type="gramEnd"/>
      <w:r w:rsidRPr="005B0C4A">
        <w:rPr>
          <w:rFonts w:ascii="Times New Roman" w:eastAsia="Calibri" w:hAnsi="Times New Roman" w:cs="Times New Roman"/>
          <w:i/>
          <w:iCs/>
          <w:sz w:val="24"/>
          <w:szCs w:val="24"/>
          <w:lang w:val="en-US" w:eastAsia="ru-RU"/>
        </w:rPr>
        <w:t xml:space="preserve"> </w:t>
      </w:r>
      <w:r w:rsidRPr="005B0C4A">
        <w:rPr>
          <w:rFonts w:ascii="Times New Roman" w:eastAsia="Calibri" w:hAnsi="Times New Roman" w:cs="Times New Roman"/>
          <w:i/>
          <w:iCs/>
          <w:sz w:val="24"/>
          <w:szCs w:val="24"/>
          <w:lang w:eastAsia="ru-RU"/>
        </w:rPr>
        <w:t>предложения</w:t>
      </w:r>
      <w:r w:rsidRPr="005B0C4A">
        <w:rPr>
          <w:rFonts w:ascii="Times New Roman" w:eastAsia="Calibri" w:hAnsi="Times New Roman" w:cs="Times New Roman"/>
          <w:i/>
          <w:iCs/>
          <w:sz w:val="24"/>
          <w:szCs w:val="24"/>
          <w:lang w:val="en-US" w:eastAsia="ru-RU"/>
        </w:rPr>
        <w:t xml:space="preserve"> </w:t>
      </w:r>
      <w:r w:rsidRPr="005B0C4A">
        <w:rPr>
          <w:rFonts w:ascii="Times New Roman" w:eastAsia="Calibri" w:hAnsi="Times New Roman" w:cs="Times New Roman"/>
          <w:i/>
          <w:iCs/>
          <w:sz w:val="24"/>
          <w:szCs w:val="24"/>
          <w:lang w:eastAsia="ru-RU"/>
        </w:rPr>
        <w:t>с</w:t>
      </w:r>
      <w:r w:rsidRPr="005B0C4A">
        <w:rPr>
          <w:rFonts w:ascii="Times New Roman" w:eastAsia="Calibri" w:hAnsi="Times New Roman" w:cs="Times New Roman"/>
          <w:i/>
          <w:iCs/>
          <w:sz w:val="24"/>
          <w:szCs w:val="24"/>
          <w:lang w:val="en-US" w:eastAsia="ru-RU"/>
        </w:rPr>
        <w:t xml:space="preserve"> Conditional III (If </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i/>
          <w:iCs/>
          <w:sz w:val="24"/>
          <w:szCs w:val="24"/>
          <w:lang w:val="en-US" w:eastAsia="ru-RU"/>
        </w:rPr>
        <w:t>Past Perfect +would have + infinitive): If people hadn't polluted the planet, many species of animals wouldn't have disappeared;</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i/>
          <w:iCs/>
          <w:sz w:val="24"/>
          <w:szCs w:val="24"/>
          <w:lang w:val="en-US" w:eastAsia="ru-RU"/>
        </w:rPr>
        <w:t xml:space="preserve">—   Conditional II </w:t>
      </w:r>
      <w:r w:rsidRPr="005B0C4A">
        <w:rPr>
          <w:rFonts w:ascii="Times New Roman" w:eastAsia="Calibri" w:hAnsi="Times New Roman" w:cs="Times New Roman"/>
          <w:i/>
          <w:iCs/>
          <w:sz w:val="24"/>
          <w:szCs w:val="24"/>
          <w:lang w:eastAsia="ru-RU"/>
        </w:rPr>
        <w:t>и</w:t>
      </w:r>
      <w:r w:rsidRPr="005B0C4A">
        <w:rPr>
          <w:rFonts w:ascii="Times New Roman" w:eastAsia="Calibri" w:hAnsi="Times New Roman" w:cs="Times New Roman"/>
          <w:i/>
          <w:iCs/>
          <w:sz w:val="24"/>
          <w:szCs w:val="24"/>
          <w:lang w:val="en-US" w:eastAsia="ru-RU"/>
        </w:rPr>
        <w:t xml:space="preserve"> Conditional III </w:t>
      </w:r>
      <w:r w:rsidRPr="005B0C4A">
        <w:rPr>
          <w:rFonts w:ascii="Times New Roman" w:eastAsia="Calibri" w:hAnsi="Times New Roman" w:cs="Times New Roman"/>
          <w:i/>
          <w:iCs/>
          <w:sz w:val="24"/>
          <w:szCs w:val="24"/>
          <w:lang w:eastAsia="ru-RU"/>
        </w:rPr>
        <w:t>в</w:t>
      </w:r>
      <w:r w:rsidRPr="005B0C4A">
        <w:rPr>
          <w:rFonts w:ascii="Times New Roman" w:eastAsia="Calibri" w:hAnsi="Times New Roman" w:cs="Times New Roman"/>
          <w:i/>
          <w:iCs/>
          <w:sz w:val="24"/>
          <w:szCs w:val="24"/>
          <w:lang w:val="en-US" w:eastAsia="ru-RU"/>
        </w:rPr>
        <w:t xml:space="preserve"> </w:t>
      </w:r>
      <w:r w:rsidRPr="005B0C4A">
        <w:rPr>
          <w:rFonts w:ascii="Times New Roman" w:eastAsia="Calibri" w:hAnsi="Times New Roman" w:cs="Times New Roman"/>
          <w:i/>
          <w:iCs/>
          <w:sz w:val="24"/>
          <w:szCs w:val="24"/>
          <w:lang w:eastAsia="ru-RU"/>
        </w:rPr>
        <w:t>сложных</w:t>
      </w:r>
      <w:r w:rsidRPr="005B0C4A">
        <w:rPr>
          <w:rFonts w:ascii="Times New Roman" w:eastAsia="Calibri" w:hAnsi="Times New Roman" w:cs="Times New Roman"/>
          <w:i/>
          <w:iCs/>
          <w:sz w:val="24"/>
          <w:szCs w:val="24"/>
          <w:lang w:val="en-US" w:eastAsia="ru-RU"/>
        </w:rPr>
        <w:t xml:space="preserve"> </w:t>
      </w:r>
      <w:r w:rsidRPr="005B0C4A">
        <w:rPr>
          <w:rFonts w:ascii="Times New Roman" w:eastAsia="Calibri" w:hAnsi="Times New Roman" w:cs="Times New Roman"/>
          <w:i/>
          <w:iCs/>
          <w:sz w:val="24"/>
          <w:szCs w:val="24"/>
          <w:lang w:eastAsia="ru-RU"/>
        </w:rPr>
        <w:t>комбинированных</w:t>
      </w:r>
      <w:r w:rsidRPr="005B0C4A">
        <w:rPr>
          <w:rFonts w:ascii="Times New Roman" w:eastAsia="Calibri" w:hAnsi="Times New Roman" w:cs="Times New Roman"/>
          <w:i/>
          <w:iCs/>
          <w:sz w:val="24"/>
          <w:szCs w:val="24"/>
          <w:lang w:val="en-US" w:eastAsia="ru-RU"/>
        </w:rPr>
        <w:t xml:space="preserve"> </w:t>
      </w:r>
      <w:r w:rsidRPr="005B0C4A">
        <w:rPr>
          <w:rFonts w:ascii="Times New Roman" w:eastAsia="Calibri" w:hAnsi="Times New Roman" w:cs="Times New Roman"/>
          <w:i/>
          <w:iCs/>
          <w:sz w:val="24"/>
          <w:szCs w:val="24"/>
          <w:lang w:eastAsia="ru-RU"/>
        </w:rPr>
        <w:t>предложениях</w:t>
      </w:r>
      <w:r w:rsidRPr="005B0C4A">
        <w:rPr>
          <w:rFonts w:ascii="Times New Roman" w:eastAsia="Calibri" w:hAnsi="Times New Roman" w:cs="Times New Roman"/>
          <w:i/>
          <w:iCs/>
          <w:sz w:val="24"/>
          <w:szCs w:val="24"/>
          <w:lang w:val="en-US" w:eastAsia="ru-RU"/>
        </w:rPr>
        <w:t>: If we thought about our future, we wouldn't have cut down forests. If he had phoned her yesterday, she would be able to continue the research now;</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  сложноподчиненные предложения с со</w:t>
      </w:r>
      <w:r w:rsidRPr="005B0C4A">
        <w:rPr>
          <w:rFonts w:ascii="Times New Roman" w:eastAsia="Calibri" w:hAnsi="Times New Roman" w:cs="Times New Roman"/>
          <w:i/>
          <w:iCs/>
          <w:sz w:val="24"/>
          <w:szCs w:val="24"/>
          <w:lang w:eastAsia="ru-RU"/>
        </w:rPr>
        <w:softHyphen/>
        <w:t xml:space="preserve">юзами </w:t>
      </w:r>
      <w:r w:rsidRPr="005B0C4A">
        <w:rPr>
          <w:rFonts w:ascii="Times New Roman" w:eastAsia="Calibri" w:hAnsi="Times New Roman" w:cs="Times New Roman"/>
          <w:i/>
          <w:iCs/>
          <w:sz w:val="24"/>
          <w:szCs w:val="24"/>
          <w:lang w:val="en-US" w:eastAsia="ru-RU"/>
        </w:rPr>
        <w:t>whoever</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whatever</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however</w:t>
      </w: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i/>
          <w:iCs/>
          <w:sz w:val="24"/>
          <w:szCs w:val="24"/>
          <w:lang w:val="en-US" w:eastAsia="ru-RU"/>
        </w:rPr>
        <w:t>whenever</w:t>
      </w:r>
      <w:r w:rsidRPr="005B0C4A">
        <w:rPr>
          <w:rFonts w:ascii="Times New Roman" w:eastAsia="Calibri" w:hAnsi="Times New Roman" w:cs="Times New Roman"/>
          <w:i/>
          <w:iCs/>
          <w:sz w:val="24"/>
          <w:szCs w:val="24"/>
          <w:lang w:eastAsia="ru-RU"/>
        </w:rPr>
        <w:t>;</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Систематизируется изученный материал: </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видовременные формы действительного (</w:t>
      </w:r>
      <w:r w:rsidRPr="005B0C4A">
        <w:rPr>
          <w:rFonts w:ascii="Times New Roman" w:eastAsia="Calibri" w:hAnsi="Times New Roman" w:cs="Times New Roman"/>
          <w:sz w:val="24"/>
          <w:szCs w:val="24"/>
          <w:lang w:val="en-US" w:eastAsia="ru-RU"/>
        </w:rPr>
        <w:t>Past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Continuous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Past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Perfect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Present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Perfect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Present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Perfect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Continuous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Future</w:t>
      </w:r>
      <w:r w:rsidRPr="005B0C4A">
        <w:rPr>
          <w:rFonts w:ascii="Times New Roman" w:eastAsia="Calibri" w:hAnsi="Times New Roman" w:cs="Times New Roman"/>
          <w:sz w:val="24"/>
          <w:szCs w:val="24"/>
          <w:lang w:eastAsia="ru-RU"/>
        </w:rPr>
        <w:t>-</w:t>
      </w:r>
      <w:r w:rsidRPr="005B0C4A">
        <w:rPr>
          <w:rFonts w:ascii="Times New Roman" w:eastAsia="Calibri" w:hAnsi="Times New Roman" w:cs="Times New Roman"/>
          <w:sz w:val="24"/>
          <w:szCs w:val="24"/>
          <w:lang w:val="en-US" w:eastAsia="ru-RU"/>
        </w:rPr>
        <w:t>in</w:t>
      </w:r>
      <w:r w:rsidRPr="005B0C4A">
        <w:rPr>
          <w:rFonts w:ascii="Times New Roman" w:eastAsia="Calibri" w:hAnsi="Times New Roman" w:cs="Times New Roman"/>
          <w:sz w:val="24"/>
          <w:szCs w:val="24"/>
          <w:lang w:eastAsia="ru-RU"/>
        </w:rPr>
        <w:t>-</w:t>
      </w:r>
      <w:r w:rsidRPr="005B0C4A">
        <w:rPr>
          <w:rFonts w:ascii="Times New Roman" w:eastAsia="Calibri" w:hAnsi="Times New Roman" w:cs="Times New Roman"/>
          <w:sz w:val="24"/>
          <w:szCs w:val="24"/>
          <w:lang w:val="en-US" w:eastAsia="ru-RU"/>
        </w:rPr>
        <w:t>the</w:t>
      </w:r>
      <w:r w:rsidRPr="005B0C4A">
        <w:rPr>
          <w:rFonts w:ascii="Times New Roman" w:eastAsia="Calibri" w:hAnsi="Times New Roman" w:cs="Times New Roman"/>
          <w:sz w:val="24"/>
          <w:szCs w:val="24"/>
          <w:lang w:eastAsia="ru-RU"/>
        </w:rPr>
        <w:t>-</w:t>
      </w:r>
      <w:r w:rsidRPr="005B0C4A">
        <w:rPr>
          <w:rFonts w:ascii="Times New Roman" w:eastAsia="Calibri" w:hAnsi="Times New Roman" w:cs="Times New Roman"/>
          <w:sz w:val="24"/>
          <w:szCs w:val="24"/>
          <w:lang w:val="en-US" w:eastAsia="ru-RU"/>
        </w:rPr>
        <w:t>Past</w:t>
      </w:r>
      <w:r w:rsidRPr="005B0C4A">
        <w:rPr>
          <w:rFonts w:ascii="Times New Roman" w:eastAsia="Calibri" w:hAnsi="Times New Roman" w:cs="Times New Roman"/>
          <w:sz w:val="24"/>
          <w:szCs w:val="24"/>
          <w:lang w:eastAsia="ru-RU"/>
        </w:rPr>
        <w:t>) и страда</w:t>
      </w:r>
      <w:r w:rsidRPr="005B0C4A">
        <w:rPr>
          <w:rFonts w:ascii="Times New Roman" w:eastAsia="Calibri" w:hAnsi="Times New Roman" w:cs="Times New Roman"/>
          <w:sz w:val="24"/>
          <w:szCs w:val="24"/>
          <w:lang w:eastAsia="ru-RU"/>
        </w:rPr>
        <w:softHyphen/>
        <w:t>тельного (</w:t>
      </w:r>
      <w:r w:rsidRPr="005B0C4A">
        <w:rPr>
          <w:rFonts w:ascii="Times New Roman" w:eastAsia="Calibri" w:hAnsi="Times New Roman" w:cs="Times New Roman"/>
          <w:sz w:val="24"/>
          <w:szCs w:val="24"/>
          <w:lang w:val="en-US" w:eastAsia="ru-RU"/>
        </w:rPr>
        <w:t>Present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Past</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Future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Simple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in</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Passive</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Voice</w:t>
      </w:r>
      <w:r w:rsidRPr="005B0C4A">
        <w:rPr>
          <w:rFonts w:ascii="Times New Roman" w:eastAsia="Calibri" w:hAnsi="Times New Roman" w:cs="Times New Roman"/>
          <w:sz w:val="24"/>
          <w:szCs w:val="24"/>
          <w:lang w:eastAsia="ru-RU"/>
        </w:rPr>
        <w:t>) залогов и сравнение употребления:</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proofErr w:type="gramStart"/>
      <w:r w:rsidRPr="005B0C4A">
        <w:rPr>
          <w:rFonts w:ascii="Times New Roman" w:eastAsia="Calibri" w:hAnsi="Times New Roman" w:cs="Times New Roman"/>
          <w:sz w:val="24"/>
          <w:szCs w:val="24"/>
          <w:lang w:val="en-US" w:eastAsia="ru-RU"/>
        </w:rPr>
        <w:t>•  Present</w:t>
      </w:r>
      <w:proofErr w:type="gramEnd"/>
      <w:r w:rsidRPr="005B0C4A">
        <w:rPr>
          <w:rFonts w:ascii="Times New Roman" w:eastAsia="Calibri" w:hAnsi="Times New Roman" w:cs="Times New Roman"/>
          <w:sz w:val="24"/>
          <w:szCs w:val="24"/>
          <w:lang w:val="en-US" w:eastAsia="ru-RU"/>
        </w:rPr>
        <w:t>, Past, Future Simple;</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proofErr w:type="gramStart"/>
      <w:r w:rsidRPr="005B0C4A">
        <w:rPr>
          <w:rFonts w:ascii="Times New Roman" w:eastAsia="Calibri" w:hAnsi="Times New Roman" w:cs="Times New Roman"/>
          <w:sz w:val="24"/>
          <w:szCs w:val="24"/>
          <w:lang w:val="en-US" w:eastAsia="ru-RU"/>
        </w:rPr>
        <w:t>•  Present</w:t>
      </w:r>
      <w:proofErr w:type="gramEnd"/>
      <w:r w:rsidRPr="005B0C4A">
        <w:rPr>
          <w:rFonts w:ascii="Times New Roman" w:eastAsia="Calibri" w:hAnsi="Times New Roman" w:cs="Times New Roman"/>
          <w:sz w:val="24"/>
          <w:szCs w:val="24"/>
          <w:lang w:val="en-US" w:eastAsia="ru-RU"/>
        </w:rPr>
        <w:t xml:space="preserve"> Simple, Present Continuous;</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proofErr w:type="gramStart"/>
      <w:r w:rsidRPr="005B0C4A">
        <w:rPr>
          <w:rFonts w:ascii="Times New Roman" w:eastAsia="Calibri" w:hAnsi="Times New Roman" w:cs="Times New Roman"/>
          <w:sz w:val="24"/>
          <w:szCs w:val="24"/>
          <w:lang w:val="en-US" w:eastAsia="ru-RU"/>
        </w:rPr>
        <w:t>•  Present</w:t>
      </w:r>
      <w:proofErr w:type="gramEnd"/>
      <w:r w:rsidRPr="005B0C4A">
        <w:rPr>
          <w:rFonts w:ascii="Times New Roman" w:eastAsia="Calibri" w:hAnsi="Times New Roman" w:cs="Times New Roman"/>
          <w:sz w:val="24"/>
          <w:szCs w:val="24"/>
          <w:lang w:val="en-US" w:eastAsia="ru-RU"/>
        </w:rPr>
        <w:t xml:space="preserve"> Continuous, Future Simple</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proofErr w:type="gramStart"/>
      <w:r w:rsidRPr="005B0C4A">
        <w:rPr>
          <w:rFonts w:ascii="Times New Roman" w:eastAsia="Calibri" w:hAnsi="Times New Roman" w:cs="Times New Roman"/>
          <w:sz w:val="24"/>
          <w:szCs w:val="24"/>
          <w:lang w:val="en-US" w:eastAsia="ru-RU"/>
        </w:rPr>
        <w:t>•  Present</w:t>
      </w:r>
      <w:proofErr w:type="gramEnd"/>
      <w:r w:rsidRPr="005B0C4A">
        <w:rPr>
          <w:rFonts w:ascii="Times New Roman" w:eastAsia="Calibri" w:hAnsi="Times New Roman" w:cs="Times New Roman"/>
          <w:sz w:val="24"/>
          <w:szCs w:val="24"/>
          <w:lang w:val="en-US" w:eastAsia="ru-RU"/>
        </w:rPr>
        <w:t xml:space="preserve"> Perfect, Past Simple;</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proofErr w:type="gramStart"/>
      <w:r w:rsidRPr="005B0C4A">
        <w:rPr>
          <w:rFonts w:ascii="Times New Roman" w:eastAsia="Calibri" w:hAnsi="Times New Roman" w:cs="Times New Roman"/>
          <w:sz w:val="24"/>
          <w:szCs w:val="24"/>
          <w:lang w:val="en-US" w:eastAsia="ru-RU"/>
        </w:rPr>
        <w:t>•  Past</w:t>
      </w:r>
      <w:proofErr w:type="gramEnd"/>
      <w:r w:rsidRPr="005B0C4A">
        <w:rPr>
          <w:rFonts w:ascii="Times New Roman" w:eastAsia="Calibri" w:hAnsi="Times New Roman" w:cs="Times New Roman"/>
          <w:sz w:val="24"/>
          <w:szCs w:val="24"/>
          <w:lang w:val="en-US" w:eastAsia="ru-RU"/>
        </w:rPr>
        <w:t xml:space="preserve"> Simple, Past Perfect, Past Continuous;</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proofErr w:type="gramStart"/>
      <w:r w:rsidRPr="005B0C4A">
        <w:rPr>
          <w:rFonts w:ascii="Times New Roman" w:eastAsia="Calibri" w:hAnsi="Times New Roman" w:cs="Times New Roman"/>
          <w:sz w:val="24"/>
          <w:szCs w:val="24"/>
          <w:lang w:val="en-US" w:eastAsia="ru-RU"/>
        </w:rPr>
        <w:t>•  Past</w:t>
      </w:r>
      <w:proofErr w:type="gramEnd"/>
      <w:r w:rsidRPr="005B0C4A">
        <w:rPr>
          <w:rFonts w:ascii="Times New Roman" w:eastAsia="Calibri" w:hAnsi="Times New Roman" w:cs="Times New Roman"/>
          <w:sz w:val="24"/>
          <w:szCs w:val="24"/>
          <w:lang w:val="en-US" w:eastAsia="ru-RU"/>
        </w:rPr>
        <w:t xml:space="preserve"> Simple Active, Past Simple Passive;</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proofErr w:type="gramStart"/>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модальные</w:t>
      </w:r>
      <w:proofErr w:type="gramEnd"/>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глаголы</w:t>
      </w:r>
      <w:r w:rsidRPr="005B0C4A">
        <w:rPr>
          <w:rFonts w:ascii="Times New Roman" w:eastAsia="Calibri" w:hAnsi="Times New Roman" w:cs="Times New Roman"/>
          <w:sz w:val="24"/>
          <w:szCs w:val="24"/>
          <w:lang w:val="en-US" w:eastAsia="ru-RU"/>
        </w:rPr>
        <w:t xml:space="preserve"> (can, could, may, must, might, shall, should, would) </w:t>
      </w:r>
      <w:r w:rsidRPr="005B0C4A">
        <w:rPr>
          <w:rFonts w:ascii="Times New Roman" w:eastAsia="Calibri" w:hAnsi="Times New Roman" w:cs="Times New Roman"/>
          <w:sz w:val="24"/>
          <w:szCs w:val="24"/>
          <w:lang w:eastAsia="ru-RU"/>
        </w:rPr>
        <w:t>и</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их</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эквиваленты</w:t>
      </w:r>
      <w:r w:rsidRPr="005B0C4A">
        <w:rPr>
          <w:rFonts w:ascii="Times New Roman" w:eastAsia="Calibri" w:hAnsi="Times New Roman" w:cs="Times New Roman"/>
          <w:sz w:val="24"/>
          <w:szCs w:val="24"/>
          <w:lang w:val="en-US" w:eastAsia="ru-RU"/>
        </w:rPr>
        <w:t xml:space="preserve"> (be able to, have to, need to / not need to);</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eastAsia="ru-RU"/>
        </w:rPr>
        <w:t xml:space="preserve">—  безличные предложения с </w:t>
      </w:r>
      <w:r w:rsidRPr="005B0C4A">
        <w:rPr>
          <w:rFonts w:ascii="Times New Roman" w:eastAsia="Calibri" w:hAnsi="Times New Roman" w:cs="Times New Roman"/>
          <w:sz w:val="24"/>
          <w:szCs w:val="24"/>
          <w:lang w:val="en-US" w:eastAsia="ru-RU"/>
        </w:rPr>
        <w:t>It</w:t>
      </w:r>
      <w:r w:rsidRPr="005B0C4A">
        <w:rPr>
          <w:rFonts w:ascii="Times New Roman" w:eastAsia="Calibri" w:hAnsi="Times New Roman" w:cs="Times New Roman"/>
          <w:sz w:val="24"/>
          <w:szCs w:val="24"/>
          <w:lang w:eastAsia="ru-RU"/>
        </w:rPr>
        <w:t>'</w:t>
      </w:r>
      <w:r w:rsidRPr="005B0C4A">
        <w:rPr>
          <w:rFonts w:ascii="Times New Roman" w:eastAsia="Calibri" w:hAnsi="Times New Roman" w:cs="Times New Roman"/>
          <w:sz w:val="24"/>
          <w:szCs w:val="24"/>
          <w:lang w:val="en-US" w:eastAsia="ru-RU"/>
        </w:rPr>
        <w:t>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It</w:t>
      </w:r>
      <w:r w:rsidRPr="005B0C4A">
        <w:rPr>
          <w:rFonts w:ascii="Times New Roman" w:eastAsia="Calibri" w:hAnsi="Times New Roman" w:cs="Times New Roman"/>
          <w:sz w:val="24"/>
          <w:szCs w:val="24"/>
          <w:lang w:eastAsia="ru-RU"/>
        </w:rPr>
        <w:t>'</w:t>
      </w:r>
      <w:r w:rsidRPr="005B0C4A">
        <w:rPr>
          <w:rFonts w:ascii="Times New Roman" w:eastAsia="Calibri" w:hAnsi="Times New Roman" w:cs="Times New Roman"/>
          <w:sz w:val="24"/>
          <w:szCs w:val="24"/>
          <w:lang w:val="en-US" w:eastAsia="ru-RU"/>
        </w:rPr>
        <w:t>s</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cold</w:t>
      </w:r>
      <w:r w:rsidRPr="005B0C4A">
        <w:rPr>
          <w:rFonts w:ascii="Times New Roman" w:eastAsia="Calibri" w:hAnsi="Times New Roman" w:cs="Times New Roman"/>
          <w:sz w:val="24"/>
          <w:szCs w:val="24"/>
          <w:lang w:eastAsia="ru-RU"/>
        </w:rPr>
        <w:t xml:space="preserve">. </w:t>
      </w:r>
      <w:r w:rsidRPr="005B0C4A">
        <w:rPr>
          <w:rFonts w:ascii="Times New Roman" w:eastAsia="Calibri" w:hAnsi="Times New Roman" w:cs="Times New Roman"/>
          <w:sz w:val="24"/>
          <w:szCs w:val="24"/>
          <w:lang w:val="en-US" w:eastAsia="ru-RU"/>
        </w:rPr>
        <w:t>It's time to go home. It's interesting. It takes me ten minutes to get to school;</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типы вопросительных предложений и воп</w:t>
      </w:r>
      <w:r w:rsidRPr="005B0C4A">
        <w:rPr>
          <w:rFonts w:ascii="Times New Roman" w:eastAsia="Calibri" w:hAnsi="Times New Roman" w:cs="Times New Roman"/>
          <w:sz w:val="24"/>
          <w:szCs w:val="24"/>
          <w:lang w:eastAsia="ru-RU"/>
        </w:rPr>
        <w:softHyphen/>
        <w:t>росительные слова;</w:t>
      </w:r>
    </w:p>
    <w:p w:rsidR="00C203B8" w:rsidRPr="005B0C4A" w:rsidRDefault="00C203B8" w:rsidP="00284F07">
      <w:pPr>
        <w:spacing w:after="0" w:line="240" w:lineRule="auto"/>
        <w:jc w:val="both"/>
        <w:rPr>
          <w:rFonts w:ascii="Times New Roman" w:eastAsia="Calibri" w:hAnsi="Times New Roman" w:cs="Times New Roman"/>
          <w:sz w:val="24"/>
          <w:szCs w:val="24"/>
          <w:lang w:val="en-US" w:eastAsia="ru-RU"/>
        </w:rPr>
      </w:pPr>
      <w:proofErr w:type="gramStart"/>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придаточные</w:t>
      </w:r>
      <w:proofErr w:type="gramEnd"/>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определительные</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с</w:t>
      </w:r>
      <w:r w:rsidRPr="005B0C4A">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союзами</w:t>
      </w:r>
      <w:r w:rsidRPr="005B0C4A">
        <w:rPr>
          <w:rFonts w:ascii="Times New Roman" w:eastAsia="Calibri" w:hAnsi="Times New Roman" w:cs="Times New Roman"/>
          <w:sz w:val="24"/>
          <w:szCs w:val="24"/>
          <w:lang w:val="en-US" w:eastAsia="ru-RU"/>
        </w:rPr>
        <w:t xml:space="preserve"> that / which / who: The flowers that you gave to Ann were beautiful. The book which I bought yesterday isn't very interesting. Do you know the people who live next door?</w:t>
      </w:r>
    </w:p>
    <w:p w:rsidR="00C203B8" w:rsidRPr="005B0C4A" w:rsidRDefault="00C203B8" w:rsidP="00942A78">
      <w:pPr>
        <w:spacing w:line="240" w:lineRule="auto"/>
        <w:jc w:val="both"/>
        <w:rPr>
          <w:rFonts w:ascii="Times New Roman" w:eastAsia="Calibri" w:hAnsi="Times New Roman" w:cs="Times New Roman"/>
          <w:b/>
          <w:sz w:val="24"/>
          <w:szCs w:val="24"/>
          <w:lang w:eastAsia="ru-RU"/>
        </w:rPr>
      </w:pPr>
      <w:r w:rsidRPr="005B0C4A">
        <w:rPr>
          <w:rFonts w:ascii="Times New Roman" w:eastAsia="Calibri" w:hAnsi="Times New Roman" w:cs="Times New Roman"/>
          <w:b/>
          <w:sz w:val="24"/>
          <w:szCs w:val="24"/>
          <w:lang w:eastAsia="ru-RU"/>
        </w:rPr>
        <w:t>Требования к уровню подготовки выпускников основной школы</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В результате изучения иностранного языка в </w:t>
      </w:r>
      <w:r w:rsidR="000A3CE6">
        <w:rPr>
          <w:rFonts w:ascii="Times New Roman" w:eastAsia="Calibri" w:hAnsi="Times New Roman" w:cs="Times New Roman"/>
          <w:sz w:val="24"/>
          <w:szCs w:val="24"/>
          <w:lang w:eastAsia="ru-RU"/>
        </w:rPr>
        <w:t>основной</w:t>
      </w:r>
      <w:r w:rsidRPr="005B0C4A">
        <w:rPr>
          <w:rFonts w:ascii="Times New Roman" w:eastAsia="Calibri" w:hAnsi="Times New Roman" w:cs="Times New Roman"/>
          <w:sz w:val="24"/>
          <w:szCs w:val="24"/>
          <w:lang w:eastAsia="ru-RU"/>
        </w:rPr>
        <w:t xml:space="preserve"> школе учащиеся должны:</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знать / понимать:</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основные значения изученных лексиче</w:t>
      </w:r>
      <w:r w:rsidRPr="005B0C4A">
        <w:rPr>
          <w:rFonts w:ascii="Times New Roman" w:eastAsia="Calibri" w:hAnsi="Times New Roman" w:cs="Times New Roman"/>
          <w:sz w:val="24"/>
          <w:szCs w:val="24"/>
          <w:lang w:eastAsia="ru-RU"/>
        </w:rPr>
        <w:softHyphen/>
        <w:t>ских единиц (слов, словосочетаний); основные способы словообразования (аффиксация, сло</w:t>
      </w:r>
      <w:r w:rsidRPr="005B0C4A">
        <w:rPr>
          <w:rFonts w:ascii="Times New Roman" w:eastAsia="Calibri" w:hAnsi="Times New Roman" w:cs="Times New Roman"/>
          <w:sz w:val="24"/>
          <w:szCs w:val="24"/>
          <w:lang w:eastAsia="ru-RU"/>
        </w:rPr>
        <w:softHyphen/>
        <w:t>восложение, конверсия);</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особенности структуры простых и сложных предложений английского языка; интонацию раз</w:t>
      </w:r>
      <w:r w:rsidRPr="005B0C4A">
        <w:rPr>
          <w:rFonts w:ascii="Times New Roman" w:eastAsia="Calibri" w:hAnsi="Times New Roman" w:cs="Times New Roman"/>
          <w:sz w:val="24"/>
          <w:szCs w:val="24"/>
          <w:lang w:eastAsia="ru-RU"/>
        </w:rPr>
        <w:softHyphen/>
        <w:t>личных типов коммуникативных предложений;</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признаки изученных грамматических явле</w:t>
      </w:r>
      <w:r w:rsidRPr="005B0C4A">
        <w:rPr>
          <w:rFonts w:ascii="Times New Roman" w:eastAsia="Calibri" w:hAnsi="Times New Roman" w:cs="Times New Roman"/>
          <w:sz w:val="24"/>
          <w:szCs w:val="24"/>
          <w:lang w:eastAsia="ru-RU"/>
        </w:rPr>
        <w:softHyphen/>
        <w:t>ний (видовременных форм глаголов, модальных глаголов и их эквивалентов, артиклей, существи</w:t>
      </w:r>
      <w:r w:rsidRPr="005B0C4A">
        <w:rPr>
          <w:rFonts w:ascii="Times New Roman" w:eastAsia="Calibri" w:hAnsi="Times New Roman" w:cs="Times New Roman"/>
          <w:sz w:val="24"/>
          <w:szCs w:val="24"/>
          <w:lang w:eastAsia="ru-RU"/>
        </w:rPr>
        <w:softHyphen/>
        <w:t>тельных, степеней сравнения прилагательных и на</w:t>
      </w:r>
      <w:r w:rsidRPr="005B0C4A">
        <w:rPr>
          <w:rFonts w:ascii="Times New Roman" w:eastAsia="Calibri" w:hAnsi="Times New Roman" w:cs="Times New Roman"/>
          <w:sz w:val="24"/>
          <w:szCs w:val="24"/>
          <w:lang w:eastAsia="ru-RU"/>
        </w:rPr>
        <w:softHyphen/>
        <w:t>речий, местоимений, числительных, предлогов);</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lastRenderedPageBreak/>
        <w:t>—  основные нормы речевого этикета (репли</w:t>
      </w:r>
      <w:r w:rsidRPr="005B0C4A">
        <w:rPr>
          <w:rFonts w:ascii="Times New Roman" w:eastAsia="Calibri" w:hAnsi="Times New Roman" w:cs="Times New Roman"/>
          <w:sz w:val="24"/>
          <w:szCs w:val="24"/>
          <w:lang w:eastAsia="ru-RU"/>
        </w:rPr>
        <w:softHyphen/>
        <w:t>ки-клише, наиболее распространенную оценоч</w:t>
      </w:r>
      <w:r w:rsidRPr="005B0C4A">
        <w:rPr>
          <w:rFonts w:ascii="Times New Roman" w:eastAsia="Calibri" w:hAnsi="Times New Roman" w:cs="Times New Roman"/>
          <w:sz w:val="24"/>
          <w:szCs w:val="24"/>
          <w:lang w:eastAsia="ru-RU"/>
        </w:rPr>
        <w:softHyphen/>
        <w:t>ную лексику), принятую в стране изучаемого языка;</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роль владения иностранными языками в современном мире; особенности образа жизни, быта, культуры англоговорящих стран (всемирно известные достопримечательности, выдаю</w:t>
      </w:r>
      <w:r w:rsidRPr="005B0C4A">
        <w:rPr>
          <w:rFonts w:ascii="Times New Roman" w:eastAsia="Calibri" w:hAnsi="Times New Roman" w:cs="Times New Roman"/>
          <w:sz w:val="24"/>
          <w:szCs w:val="24"/>
          <w:lang w:eastAsia="ru-RU"/>
        </w:rPr>
        <w:softHyphen/>
        <w:t>щиеся люди и их вклад в мировую культуру), сходство и различия в традициях своей страны и англоговорящих стран.</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уметь:</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в области говорения:</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начинать, вести / поддерживать и заканчи</w:t>
      </w:r>
      <w:r w:rsidRPr="005B0C4A">
        <w:rPr>
          <w:rFonts w:ascii="Times New Roman" w:eastAsia="Calibri" w:hAnsi="Times New Roman" w:cs="Times New Roman"/>
          <w:sz w:val="24"/>
          <w:szCs w:val="24"/>
          <w:lang w:eastAsia="ru-RU"/>
        </w:rPr>
        <w:softHyphen/>
        <w:t>вать беседу в стандартных ситуациях общения, соблюдая нормы речевого этикета, при необхо</w:t>
      </w:r>
      <w:r w:rsidRPr="005B0C4A">
        <w:rPr>
          <w:rFonts w:ascii="Times New Roman" w:eastAsia="Calibri" w:hAnsi="Times New Roman" w:cs="Times New Roman"/>
          <w:sz w:val="24"/>
          <w:szCs w:val="24"/>
          <w:lang w:eastAsia="ru-RU"/>
        </w:rPr>
        <w:softHyphen/>
        <w:t>димости переспрашивая, уточняя;</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расспрашивать собеседника и отвечать на его вопросы, высказывая свое мнение, просьбу, отвечать на предложение собеседника согласием / отказом, опираясь на изученную тематику и ус</w:t>
      </w:r>
      <w:r w:rsidRPr="005B0C4A">
        <w:rPr>
          <w:rFonts w:ascii="Times New Roman" w:eastAsia="Calibri" w:hAnsi="Times New Roman" w:cs="Times New Roman"/>
          <w:sz w:val="24"/>
          <w:szCs w:val="24"/>
          <w:lang w:eastAsia="ru-RU"/>
        </w:rPr>
        <w:softHyphen/>
        <w:t>военный лексико-грамматический материал;</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рассказывать о себе, своей семье, друзьях, своих интересах и планах на будущее, сообщать краткие сведения о своем городе / селе, своей стране и стране изучаемого языка;</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делать краткие сообщения, описывать со</w:t>
      </w:r>
      <w:r w:rsidRPr="005B0C4A">
        <w:rPr>
          <w:rFonts w:ascii="Times New Roman" w:eastAsia="Calibri" w:hAnsi="Times New Roman" w:cs="Times New Roman"/>
          <w:sz w:val="24"/>
          <w:szCs w:val="24"/>
          <w:lang w:eastAsia="ru-RU"/>
        </w:rPr>
        <w:softHyphen/>
        <w:t>бытия / явления (в рамках изученных тем), пере</w:t>
      </w:r>
      <w:r w:rsidRPr="005B0C4A">
        <w:rPr>
          <w:rFonts w:ascii="Times New Roman" w:eastAsia="Calibri" w:hAnsi="Times New Roman" w:cs="Times New Roman"/>
          <w:sz w:val="24"/>
          <w:szCs w:val="24"/>
          <w:lang w:eastAsia="ru-RU"/>
        </w:rPr>
        <w:softHyphen/>
        <w:t xml:space="preserve">давать основное содержание, основную мысль прочитанного или услышанного, выражать свое отношение к </w:t>
      </w:r>
      <w:proofErr w:type="gramStart"/>
      <w:r w:rsidRPr="005B0C4A">
        <w:rPr>
          <w:rFonts w:ascii="Times New Roman" w:eastAsia="Calibri" w:hAnsi="Times New Roman" w:cs="Times New Roman"/>
          <w:sz w:val="24"/>
          <w:szCs w:val="24"/>
          <w:lang w:eastAsia="ru-RU"/>
        </w:rPr>
        <w:t>прочитанному</w:t>
      </w:r>
      <w:proofErr w:type="gramEnd"/>
      <w:r w:rsidRPr="005B0C4A">
        <w:rPr>
          <w:rFonts w:ascii="Times New Roman" w:eastAsia="Calibri" w:hAnsi="Times New Roman" w:cs="Times New Roman"/>
          <w:sz w:val="24"/>
          <w:szCs w:val="24"/>
          <w:lang w:eastAsia="ru-RU"/>
        </w:rPr>
        <w:t xml:space="preserve"> / услышанному, да</w:t>
      </w:r>
      <w:r w:rsidRPr="005B0C4A">
        <w:rPr>
          <w:rFonts w:ascii="Times New Roman" w:eastAsia="Calibri" w:hAnsi="Times New Roman" w:cs="Times New Roman"/>
          <w:sz w:val="24"/>
          <w:szCs w:val="24"/>
          <w:lang w:eastAsia="ru-RU"/>
        </w:rPr>
        <w:softHyphen/>
        <w:t>вать краткую характеристику персонажей;</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  использовать </w:t>
      </w:r>
      <w:proofErr w:type="spellStart"/>
      <w:r w:rsidRPr="005B0C4A">
        <w:rPr>
          <w:rFonts w:ascii="Times New Roman" w:eastAsia="Calibri" w:hAnsi="Times New Roman" w:cs="Times New Roman"/>
          <w:sz w:val="24"/>
          <w:szCs w:val="24"/>
          <w:lang w:eastAsia="ru-RU"/>
        </w:rPr>
        <w:t>перефраз</w:t>
      </w:r>
      <w:proofErr w:type="spellEnd"/>
      <w:r w:rsidRPr="005B0C4A">
        <w:rPr>
          <w:rFonts w:ascii="Times New Roman" w:eastAsia="Calibri" w:hAnsi="Times New Roman" w:cs="Times New Roman"/>
          <w:sz w:val="24"/>
          <w:szCs w:val="24"/>
          <w:lang w:eastAsia="ru-RU"/>
        </w:rPr>
        <w:t>, синонимичные средства в процессе устного общения;</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 xml:space="preserve">в области </w:t>
      </w:r>
      <w:proofErr w:type="spellStart"/>
      <w:r w:rsidRPr="005B0C4A">
        <w:rPr>
          <w:rFonts w:ascii="Times New Roman" w:eastAsia="Calibri" w:hAnsi="Times New Roman" w:cs="Times New Roman"/>
          <w:i/>
          <w:iCs/>
          <w:sz w:val="24"/>
          <w:szCs w:val="24"/>
          <w:lang w:eastAsia="ru-RU"/>
        </w:rPr>
        <w:t>аудирования</w:t>
      </w:r>
      <w:proofErr w:type="spellEnd"/>
      <w:r w:rsidRPr="005B0C4A">
        <w:rPr>
          <w:rFonts w:ascii="Times New Roman" w:eastAsia="Calibri" w:hAnsi="Times New Roman" w:cs="Times New Roman"/>
          <w:i/>
          <w:iCs/>
          <w:sz w:val="24"/>
          <w:szCs w:val="24"/>
          <w:lang w:eastAsia="ru-RU"/>
        </w:rPr>
        <w:t>:</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sz w:val="24"/>
          <w:szCs w:val="24"/>
          <w:lang w:eastAsia="ru-RU"/>
        </w:rPr>
        <w:t xml:space="preserve">понимать основное содержание коротких, несложных аутентичных прагматических текстов (прогноз погоды, программы </w:t>
      </w:r>
      <w:proofErr w:type="gramStart"/>
      <w:r w:rsidRPr="005B0C4A">
        <w:rPr>
          <w:rFonts w:ascii="Times New Roman" w:eastAsia="Calibri" w:hAnsi="Times New Roman" w:cs="Times New Roman"/>
          <w:sz w:val="24"/>
          <w:szCs w:val="24"/>
          <w:lang w:eastAsia="ru-RU"/>
        </w:rPr>
        <w:t>теле</w:t>
      </w:r>
      <w:proofErr w:type="gramEnd"/>
      <w:r w:rsidRPr="005B0C4A">
        <w:rPr>
          <w:rFonts w:ascii="Times New Roman" w:eastAsia="Calibri" w:hAnsi="Times New Roman" w:cs="Times New Roman"/>
          <w:sz w:val="24"/>
          <w:szCs w:val="24"/>
          <w:lang w:eastAsia="ru-RU"/>
        </w:rPr>
        <w:t>- и радио</w:t>
      </w:r>
      <w:r w:rsidRPr="005B0C4A">
        <w:rPr>
          <w:rFonts w:ascii="Times New Roman" w:eastAsia="Calibri" w:hAnsi="Times New Roman" w:cs="Times New Roman"/>
          <w:sz w:val="24"/>
          <w:szCs w:val="24"/>
          <w:lang w:eastAsia="ru-RU"/>
        </w:rPr>
        <w:softHyphen/>
        <w:t>передач, объявления на вокзале / в аэропорту) и выделять значимую информацию;</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понимать на слух основное содержание не</w:t>
      </w:r>
      <w:r w:rsidRPr="005B0C4A">
        <w:rPr>
          <w:rFonts w:ascii="Times New Roman" w:eastAsia="Calibri" w:hAnsi="Times New Roman" w:cs="Times New Roman"/>
          <w:sz w:val="24"/>
          <w:szCs w:val="24"/>
          <w:lang w:eastAsia="ru-RU"/>
        </w:rPr>
        <w:softHyphen/>
        <w:t>сложных аутентичных текстов, относящихся к разным коммуникативным типам речи (сообще</w:t>
      </w:r>
      <w:r w:rsidRPr="005B0C4A">
        <w:rPr>
          <w:rFonts w:ascii="Times New Roman" w:eastAsia="Calibri" w:hAnsi="Times New Roman" w:cs="Times New Roman"/>
          <w:sz w:val="24"/>
          <w:szCs w:val="24"/>
          <w:lang w:eastAsia="ru-RU"/>
        </w:rPr>
        <w:softHyphen/>
        <w:t>ние / рассказ); уметь определять тему текста, выделять главные факты, опуская второстепенные;</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использовать переспрос, просьбу повторить;</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в области чтения:</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sz w:val="24"/>
          <w:szCs w:val="24"/>
          <w:lang w:eastAsia="ru-RU"/>
        </w:rPr>
        <w:t>ориентироваться в тексте на английском языке; прогнозировать его содержание по заголовку;</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читать аутентичные тексты разных жан</w:t>
      </w:r>
      <w:r w:rsidRPr="005B0C4A">
        <w:rPr>
          <w:rFonts w:ascii="Times New Roman" w:eastAsia="Calibri" w:hAnsi="Times New Roman" w:cs="Times New Roman"/>
          <w:sz w:val="24"/>
          <w:szCs w:val="24"/>
          <w:lang w:eastAsia="ru-RU"/>
        </w:rPr>
        <w:softHyphen/>
        <w:t>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w:t>
      </w:r>
      <w:r w:rsidRPr="005B0C4A">
        <w:rPr>
          <w:rFonts w:ascii="Times New Roman" w:eastAsia="Calibri" w:hAnsi="Times New Roman" w:cs="Times New Roman"/>
          <w:sz w:val="24"/>
          <w:szCs w:val="24"/>
          <w:lang w:eastAsia="ru-RU"/>
        </w:rPr>
        <w:softHyphen/>
        <w:t>тов текста);</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читать несложные аутентичные тексты разных стилей с полным и точным пониманием, используя различные приемы смысловой перера</w:t>
      </w:r>
      <w:r w:rsidRPr="005B0C4A">
        <w:rPr>
          <w:rFonts w:ascii="Times New Roman" w:eastAsia="Calibri" w:hAnsi="Times New Roman" w:cs="Times New Roman"/>
          <w:sz w:val="24"/>
          <w:szCs w:val="24"/>
          <w:lang w:eastAsia="ru-RU"/>
        </w:rPr>
        <w:softHyphen/>
        <w:t>ботки текста (языковую догадку, анализ, выбо</w:t>
      </w:r>
      <w:r w:rsidRPr="005B0C4A">
        <w:rPr>
          <w:rFonts w:ascii="Times New Roman" w:eastAsia="Calibri" w:hAnsi="Times New Roman" w:cs="Times New Roman"/>
          <w:sz w:val="24"/>
          <w:szCs w:val="24"/>
          <w:lang w:eastAsia="ru-RU"/>
        </w:rPr>
        <w:softHyphen/>
        <w:t>рочный перевод), оценивать полученную инфор</w:t>
      </w:r>
      <w:r w:rsidRPr="005B0C4A">
        <w:rPr>
          <w:rFonts w:ascii="Times New Roman" w:eastAsia="Calibri" w:hAnsi="Times New Roman" w:cs="Times New Roman"/>
          <w:sz w:val="24"/>
          <w:szCs w:val="24"/>
          <w:lang w:eastAsia="ru-RU"/>
        </w:rPr>
        <w:softHyphen/>
        <w:t>мацию, выражать свое мнение;</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читать текст с выборочным пониманием нужной или интересующей информации:</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в области письма:</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sz w:val="24"/>
          <w:szCs w:val="24"/>
          <w:lang w:eastAsia="ru-RU"/>
        </w:rPr>
        <w:t>заполнять анкеты и формуляры;</w:t>
      </w:r>
    </w:p>
    <w:p w:rsidR="00C203B8" w:rsidRPr="005B0C4A" w:rsidRDefault="00C203B8" w:rsidP="00284F07">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писать поздравления, личные письма с опо</w:t>
      </w:r>
      <w:r w:rsidRPr="005B0C4A">
        <w:rPr>
          <w:rFonts w:ascii="Times New Roman" w:eastAsia="Calibri" w:hAnsi="Times New Roman" w:cs="Times New Roman"/>
          <w:sz w:val="24"/>
          <w:szCs w:val="24"/>
          <w:lang w:eastAsia="ru-RU"/>
        </w:rPr>
        <w:softHyphen/>
        <w:t>рой на образец: расспрашивать адресата о его жизни и делах, сообщать то же самое о себе, вы</w:t>
      </w:r>
      <w:r w:rsidRPr="005B0C4A">
        <w:rPr>
          <w:rFonts w:ascii="Times New Roman" w:eastAsia="Calibri" w:hAnsi="Times New Roman" w:cs="Times New Roman"/>
          <w:sz w:val="24"/>
          <w:szCs w:val="24"/>
          <w:lang w:eastAsia="ru-RU"/>
        </w:rPr>
        <w:softHyphen/>
        <w:t>ражать благодарность, просьбу, употребляя фор</w:t>
      </w:r>
      <w:r w:rsidRPr="005B0C4A">
        <w:rPr>
          <w:rFonts w:ascii="Times New Roman" w:eastAsia="Calibri" w:hAnsi="Times New Roman" w:cs="Times New Roman"/>
          <w:sz w:val="24"/>
          <w:szCs w:val="24"/>
          <w:lang w:eastAsia="ru-RU"/>
        </w:rPr>
        <w:softHyphen/>
        <w:t>мулы речевого этикета, принятые в странах изу</w:t>
      </w:r>
      <w:r w:rsidRPr="005B0C4A">
        <w:rPr>
          <w:rFonts w:ascii="Times New Roman" w:eastAsia="Calibri" w:hAnsi="Times New Roman" w:cs="Times New Roman"/>
          <w:sz w:val="24"/>
          <w:szCs w:val="24"/>
          <w:lang w:eastAsia="ru-RU"/>
        </w:rPr>
        <w:softHyphen/>
        <w:t>чаемого языка.</w:t>
      </w:r>
    </w:p>
    <w:p w:rsidR="00C203B8" w:rsidRPr="005B0C4A" w:rsidRDefault="00C203B8" w:rsidP="00942A78">
      <w:pPr>
        <w:spacing w:line="240" w:lineRule="auto"/>
        <w:jc w:val="both"/>
        <w:rPr>
          <w:rFonts w:ascii="Times New Roman" w:eastAsia="Times New Roman" w:hAnsi="Times New Roman" w:cs="Times New Roman"/>
          <w:sz w:val="24"/>
          <w:szCs w:val="24"/>
          <w:lang w:eastAsia="ru-RU"/>
        </w:rPr>
      </w:pPr>
    </w:p>
    <w:p w:rsidR="00FB5FC6" w:rsidRPr="005B0C4A" w:rsidRDefault="005B0C4A" w:rsidP="0024183C">
      <w:pPr>
        <w:spacing w:after="0"/>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                                            </w:t>
      </w:r>
      <w:r w:rsidR="000A3CE6">
        <w:rPr>
          <w:rFonts w:ascii="Times New Roman" w:eastAsia="Calibri" w:hAnsi="Times New Roman" w:cs="Times New Roman"/>
          <w:b/>
          <w:sz w:val="24"/>
          <w:szCs w:val="24"/>
          <w:lang w:eastAsia="ru-RU"/>
        </w:rPr>
        <w:tab/>
      </w:r>
      <w:r w:rsidR="000A3CE6">
        <w:rPr>
          <w:rFonts w:ascii="Times New Roman" w:eastAsia="Calibri" w:hAnsi="Times New Roman" w:cs="Times New Roman"/>
          <w:b/>
          <w:sz w:val="24"/>
          <w:szCs w:val="24"/>
          <w:lang w:eastAsia="ru-RU"/>
        </w:rPr>
        <w:tab/>
      </w:r>
      <w:r>
        <w:rPr>
          <w:rFonts w:ascii="Times New Roman" w:eastAsia="Calibri" w:hAnsi="Times New Roman" w:cs="Times New Roman"/>
          <w:b/>
          <w:sz w:val="24"/>
          <w:szCs w:val="24"/>
          <w:lang w:eastAsia="ru-RU"/>
        </w:rPr>
        <w:t xml:space="preserve">   </w:t>
      </w:r>
      <w:r w:rsidR="00FB5FC6" w:rsidRPr="005B0C4A">
        <w:rPr>
          <w:rFonts w:ascii="Times New Roman" w:eastAsia="Calibri" w:hAnsi="Times New Roman" w:cs="Times New Roman"/>
          <w:b/>
          <w:sz w:val="24"/>
          <w:szCs w:val="24"/>
          <w:lang w:eastAsia="ru-RU"/>
        </w:rPr>
        <w:t>Тематическое планирование</w:t>
      </w:r>
    </w:p>
    <w:p w:rsidR="00FB5FC6" w:rsidRPr="005B0C4A" w:rsidRDefault="005B0C4A" w:rsidP="00942A78">
      <w:pPr>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                       </w:t>
      </w:r>
      <w:r w:rsidR="000A3CE6">
        <w:rPr>
          <w:rFonts w:ascii="Times New Roman" w:eastAsia="Calibri" w:hAnsi="Times New Roman" w:cs="Times New Roman"/>
          <w:b/>
          <w:sz w:val="24"/>
          <w:szCs w:val="24"/>
          <w:lang w:eastAsia="ru-RU"/>
        </w:rPr>
        <w:tab/>
      </w:r>
      <w:r w:rsidR="000A3CE6">
        <w:rPr>
          <w:rFonts w:ascii="Times New Roman" w:eastAsia="Calibri" w:hAnsi="Times New Roman" w:cs="Times New Roman"/>
          <w:b/>
          <w:sz w:val="24"/>
          <w:szCs w:val="24"/>
          <w:lang w:eastAsia="ru-RU"/>
        </w:rPr>
        <w:tab/>
      </w:r>
      <w:r>
        <w:rPr>
          <w:rFonts w:ascii="Times New Roman" w:eastAsia="Calibri" w:hAnsi="Times New Roman" w:cs="Times New Roman"/>
          <w:b/>
          <w:sz w:val="24"/>
          <w:szCs w:val="24"/>
          <w:lang w:eastAsia="ru-RU"/>
        </w:rPr>
        <w:t xml:space="preserve"> </w:t>
      </w:r>
      <w:r w:rsidR="00FB5FC6" w:rsidRPr="005B0C4A">
        <w:rPr>
          <w:rFonts w:ascii="Times New Roman" w:eastAsia="Calibri" w:hAnsi="Times New Roman" w:cs="Times New Roman"/>
          <w:b/>
          <w:sz w:val="24"/>
          <w:szCs w:val="24"/>
          <w:lang w:eastAsia="ru-RU"/>
        </w:rPr>
        <w:t>с определением основных видов учебной деятельности.</w:t>
      </w:r>
    </w:p>
    <w:p w:rsidR="00FB5FC6" w:rsidRPr="005B0C4A" w:rsidRDefault="00FB5FC6" w:rsidP="00284F07">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 xml:space="preserve">Предметное содержание устной и письменной речи соответствует требованиям ФГОС, целям и задачам образовательной программы учреждения и строится по темам в соответствии с учебно-тематическим планом рабочей программы. </w:t>
      </w:r>
    </w:p>
    <w:p w:rsidR="00FB5FC6" w:rsidRPr="005B0C4A" w:rsidRDefault="00FB5FC6"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5 класс (105 часов, 3  часа в неделю)</w:t>
      </w:r>
    </w:p>
    <w:tbl>
      <w:tblPr>
        <w:tblStyle w:val="19"/>
        <w:tblW w:w="10632" w:type="dxa"/>
        <w:tblInd w:w="-34" w:type="dxa"/>
        <w:tblLayout w:type="fixed"/>
        <w:tblLook w:val="04A0" w:firstRow="1" w:lastRow="0" w:firstColumn="1" w:lastColumn="0" w:noHBand="0" w:noVBand="1"/>
      </w:tblPr>
      <w:tblGrid>
        <w:gridCol w:w="1418"/>
        <w:gridCol w:w="2694"/>
        <w:gridCol w:w="6520"/>
      </w:tblGrid>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Тема</w:t>
            </w: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Содержание</w:t>
            </w: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Характеристика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видов деятельности учащихся</w:t>
            </w:r>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xml:space="preserve">1.Школа и школьная жизнь, изучаемые предметы и отношение к ним. </w:t>
            </w:r>
            <w:r w:rsidRPr="005B0C4A">
              <w:rPr>
                <w:rFonts w:ascii="Times New Roman" w:eastAsia="Calibri" w:hAnsi="Times New Roman"/>
                <w:sz w:val="24"/>
                <w:szCs w:val="24"/>
                <w:shd w:val="clear" w:color="auto" w:fill="FFFFFE"/>
              </w:rPr>
              <w:t>Переписка с зарубежными сверстниками. К</w:t>
            </w:r>
            <w:r w:rsidRPr="005B0C4A">
              <w:rPr>
                <w:rFonts w:ascii="Times New Roman" w:eastAsia="Calibri" w:hAnsi="Times New Roman"/>
                <w:sz w:val="24"/>
                <w:szCs w:val="24"/>
              </w:rPr>
              <w:t>аникулы и их проведение в различное время года.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Всего 27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Первый школьный день в пятом классе.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Новый ученик-англичанин в нашей школе.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Классная комната.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Школьное расписание.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Новые предметы.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Режим дня.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Письмо-приглашение о школьном обмене.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Речевой этикет: вежливая просьба.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Ответное письмо учительнице из Великобритании.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Прошедшие летние каникулы: досуг во время каникул.</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Факты из жизни известных людей из России и Англии.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Планы на выходные и каникулы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Посещение достопримечательностей в России во время каникул.</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Рекламный буклет для туристов.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Школьные клубы по интересам. Контроль письма.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Символы и девизы клубов.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Клубы для мальчиков и девочек.</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Английский школьный театр. Приглашения-объявления в клубы.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Контроль </w:t>
            </w:r>
            <w:proofErr w:type="spellStart"/>
            <w:r w:rsidRPr="005B0C4A">
              <w:rPr>
                <w:rFonts w:ascii="Times New Roman" w:eastAsia="Calibri" w:hAnsi="Times New Roman"/>
                <w:sz w:val="24"/>
                <w:szCs w:val="24"/>
              </w:rPr>
              <w:t>аудирования</w:t>
            </w:r>
            <w:proofErr w:type="spellEnd"/>
            <w:r w:rsidRPr="005B0C4A">
              <w:rPr>
                <w:rFonts w:ascii="Times New Roman" w:eastAsia="Calibri" w:hAnsi="Times New Roman"/>
                <w:sz w:val="24"/>
                <w:szCs w:val="24"/>
              </w:rPr>
              <w:t>. Правила поведения в школе.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Придумываем и обсуждаем правила для учеников и учителей.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Британская школа: начало обучения в школе, школьное расписание, предметы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Отношение к школьной форме.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Контроль чтения. </w:t>
            </w:r>
            <w:r w:rsidRPr="005B0C4A">
              <w:rPr>
                <w:rFonts w:ascii="Times New Roman" w:eastAsia="Calibri" w:hAnsi="Times New Roman"/>
                <w:sz w:val="24"/>
                <w:szCs w:val="24"/>
              </w:rPr>
              <w:lastRenderedPageBreak/>
              <w:t>Любимые предметы</w:t>
            </w:r>
          </w:p>
          <w:p w:rsidR="00FB5FC6" w:rsidRPr="005B0C4A" w:rsidRDefault="00FB5FC6" w:rsidP="00942A78">
            <w:pPr>
              <w:jc w:val="both"/>
              <w:rPr>
                <w:rFonts w:ascii="Times New Roman" w:eastAsia="Calibri" w:hAnsi="Times New Roman"/>
                <w:color w:val="FF0000"/>
                <w:sz w:val="24"/>
                <w:szCs w:val="24"/>
              </w:rPr>
            </w:pPr>
            <w:r w:rsidRPr="005B0C4A">
              <w:rPr>
                <w:rFonts w:ascii="Times New Roman" w:eastAsia="Calibri" w:hAnsi="Times New Roman"/>
                <w:sz w:val="24"/>
                <w:szCs w:val="24"/>
              </w:rPr>
              <w:t>Сайт британской школы.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Контроль говорения. Школьные друзья.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Проектная работа «Школа и школьная жиз</w:t>
            </w:r>
            <w:r w:rsidR="000A3CE6">
              <w:rPr>
                <w:rFonts w:ascii="Times New Roman" w:eastAsia="Calibri" w:hAnsi="Times New Roman"/>
                <w:sz w:val="24"/>
                <w:szCs w:val="24"/>
              </w:rPr>
              <w:t>нь»</w:t>
            </w:r>
          </w:p>
        </w:tc>
        <w:tc>
          <w:tcPr>
            <w:tcW w:w="6520" w:type="dxa"/>
          </w:tcPr>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lastRenderedPageBreak/>
              <w:t>Говорение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разыгрывать мини-диалоги, включающие реплики-клише речевого этикета;</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вести этикетный диалог: выражать просьбу;</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обсуждать в парах, что можно / нельзя делать на уроке в школе;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сравнивать российские и британские школы информацию из прослушанного текста /таблицы;</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рассказывать о своем школьном дне с опорой на план;</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рассказывать о правилах поведения на уроке и в школе,</w:t>
            </w:r>
            <w:r w:rsidR="000A3CE6">
              <w:rPr>
                <w:rFonts w:ascii="Times New Roman" w:hAnsi="Times New Roman"/>
                <w:sz w:val="24"/>
                <w:szCs w:val="24"/>
              </w:rPr>
              <w:t xml:space="preserve"> сравнивать их с требованиями в </w:t>
            </w:r>
            <w:r w:rsidRPr="005B0C4A">
              <w:rPr>
                <w:rFonts w:ascii="Times New Roman" w:hAnsi="Times New Roman"/>
                <w:sz w:val="24"/>
                <w:szCs w:val="24"/>
              </w:rPr>
              <w:t>британской школе;</w:t>
            </w:r>
          </w:p>
          <w:p w:rsidR="00FB5FC6" w:rsidRPr="005B0C4A" w:rsidRDefault="00FB5FC6" w:rsidP="00942A78">
            <w:pPr>
              <w:jc w:val="both"/>
              <w:rPr>
                <w:rFonts w:ascii="Times New Roman" w:hAnsi="Times New Roman"/>
                <w:sz w:val="24"/>
                <w:szCs w:val="24"/>
              </w:rPr>
            </w:pPr>
            <w:proofErr w:type="spellStart"/>
            <w:r w:rsidRPr="005B0C4A">
              <w:rPr>
                <w:rFonts w:ascii="Times New Roman" w:hAnsi="Times New Roman"/>
                <w:sz w:val="24"/>
                <w:szCs w:val="24"/>
              </w:rPr>
              <w:t>Аудирование</w:t>
            </w:r>
            <w:proofErr w:type="spellEnd"/>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понимать запрашиваемую информацию в прослушанном тексте </w:t>
            </w:r>
            <w:r w:rsidR="000A3CE6">
              <w:rPr>
                <w:rFonts w:ascii="Times New Roman" w:hAnsi="Times New Roman"/>
                <w:sz w:val="24"/>
                <w:szCs w:val="24"/>
              </w:rPr>
              <w:t xml:space="preserve">диалогического </w:t>
            </w:r>
            <w:r w:rsidRPr="005B0C4A">
              <w:rPr>
                <w:rFonts w:ascii="Times New Roman" w:hAnsi="Times New Roman"/>
                <w:sz w:val="24"/>
                <w:szCs w:val="24"/>
              </w:rPr>
              <w:t>характера (об обучении в британской школе);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полностью понимать мини-диалоги этикетного характера; </w:t>
            </w:r>
            <w:r w:rsidRPr="005B0C4A">
              <w:rPr>
                <w:rFonts w:ascii="Times New Roman" w:hAnsi="Times New Roman"/>
                <w:iCs/>
                <w:sz w:val="24"/>
                <w:szCs w:val="24"/>
              </w:rPr>
              <w:t>соотносить их с</w:t>
            </w:r>
            <w:r w:rsidRPr="005B0C4A">
              <w:rPr>
                <w:rFonts w:ascii="Times New Roman" w:hAnsi="Times New Roman"/>
                <w:sz w:val="24"/>
                <w:szCs w:val="24"/>
              </w:rPr>
              <w:t xml:space="preserve"> </w:t>
            </w:r>
            <w:r w:rsidRPr="005B0C4A">
              <w:rPr>
                <w:rFonts w:ascii="Times New Roman" w:hAnsi="Times New Roman"/>
                <w:iCs/>
                <w:sz w:val="24"/>
                <w:szCs w:val="24"/>
              </w:rPr>
              <w:t>картинками</w:t>
            </w:r>
            <w:r w:rsidRPr="005B0C4A">
              <w:rPr>
                <w:rFonts w:ascii="Times New Roman" w:hAnsi="Times New Roman"/>
                <w:sz w:val="24"/>
                <w:szCs w:val="24"/>
              </w:rPr>
              <w:t>;</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w:t>
            </w:r>
            <w:r w:rsidRPr="005B0C4A">
              <w:rPr>
                <w:rFonts w:ascii="Times New Roman" w:hAnsi="Times New Roman"/>
                <w:iCs/>
                <w:sz w:val="24"/>
                <w:szCs w:val="24"/>
              </w:rPr>
              <w:t>осуществлять самоконтроль:</w:t>
            </w:r>
            <w:r w:rsidRPr="005B0C4A">
              <w:rPr>
                <w:rFonts w:ascii="Times New Roman" w:hAnsi="Times New Roman"/>
                <w:i/>
                <w:iCs/>
                <w:sz w:val="24"/>
                <w:szCs w:val="24"/>
              </w:rPr>
              <w:t xml:space="preserve"> </w:t>
            </w:r>
            <w:r w:rsidRPr="005B0C4A">
              <w:rPr>
                <w:rFonts w:ascii="Times New Roman" w:hAnsi="Times New Roman"/>
                <w:sz w:val="24"/>
                <w:szCs w:val="24"/>
              </w:rPr>
              <w:t>полностью понимать прослушанный текст, построенный на знакомом языковом материале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Чтение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текст диалогического характера (о британско</w:t>
            </w:r>
            <w:r w:rsidR="000A3CE6">
              <w:rPr>
                <w:rFonts w:ascii="Times New Roman" w:hAnsi="Times New Roman"/>
                <w:sz w:val="24"/>
                <w:szCs w:val="24"/>
              </w:rPr>
              <w:t xml:space="preserve">й школе) с пониманием основного </w:t>
            </w:r>
            <w:r w:rsidRPr="005B0C4A">
              <w:rPr>
                <w:rFonts w:ascii="Times New Roman" w:hAnsi="Times New Roman"/>
                <w:sz w:val="24"/>
                <w:szCs w:val="24"/>
              </w:rPr>
              <w:t>содержания; восстанавливать целостность текс</w:t>
            </w:r>
            <w:r w:rsidR="000A3CE6">
              <w:rPr>
                <w:rFonts w:ascii="Times New Roman" w:hAnsi="Times New Roman"/>
                <w:sz w:val="24"/>
                <w:szCs w:val="24"/>
              </w:rPr>
              <w:t xml:space="preserve">та путем добавления пропущенной </w:t>
            </w:r>
            <w:r w:rsidRPr="005B0C4A">
              <w:rPr>
                <w:rFonts w:ascii="Times New Roman" w:hAnsi="Times New Roman"/>
                <w:sz w:val="24"/>
                <w:szCs w:val="24"/>
              </w:rPr>
              <w:t>информации (вопросов);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текст (</w:t>
            </w:r>
            <w:r w:rsidR="000A3CE6">
              <w:rPr>
                <w:rFonts w:ascii="Times New Roman" w:hAnsi="Times New Roman"/>
                <w:sz w:val="24"/>
                <w:szCs w:val="24"/>
              </w:rPr>
              <w:t xml:space="preserve">о правилах поведения на уроках) </w:t>
            </w:r>
            <w:r w:rsidRPr="005B0C4A">
              <w:rPr>
                <w:rFonts w:ascii="Times New Roman" w:hAnsi="Times New Roman"/>
                <w:sz w:val="24"/>
                <w:szCs w:val="24"/>
              </w:rPr>
              <w:t>с полным пониманием;</w:t>
            </w:r>
            <w:r w:rsidR="000A3CE6">
              <w:rPr>
                <w:rFonts w:ascii="Times New Roman" w:hAnsi="Times New Roman"/>
                <w:sz w:val="24"/>
                <w:szCs w:val="24"/>
              </w:rPr>
              <w:t xml:space="preserve"> восстанавливать </w:t>
            </w:r>
            <w:r w:rsidRPr="005B0C4A">
              <w:rPr>
                <w:rFonts w:ascii="Times New Roman" w:hAnsi="Times New Roman"/>
                <w:sz w:val="24"/>
                <w:szCs w:val="24"/>
              </w:rPr>
              <w:t>целостность текста путем добавления пропущенных слов;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тексты (истории из школьной жизни) с п</w:t>
            </w:r>
            <w:r w:rsidR="000A3CE6">
              <w:rPr>
                <w:rFonts w:ascii="Times New Roman" w:hAnsi="Times New Roman"/>
                <w:sz w:val="24"/>
                <w:szCs w:val="24"/>
              </w:rPr>
              <w:t xml:space="preserve">ониманием основного содержания; </w:t>
            </w:r>
            <w:r w:rsidRPr="005B0C4A">
              <w:rPr>
                <w:rFonts w:ascii="Times New Roman" w:hAnsi="Times New Roman"/>
                <w:iCs/>
                <w:sz w:val="24"/>
                <w:szCs w:val="24"/>
              </w:rPr>
              <w:t>прогнозировать возможные события</w:t>
            </w:r>
            <w:r w:rsidRPr="005B0C4A">
              <w:rPr>
                <w:rFonts w:ascii="Times New Roman" w:hAnsi="Times New Roman"/>
                <w:sz w:val="24"/>
                <w:szCs w:val="24"/>
              </w:rPr>
              <w:t xml:space="preserve">; находить запрашиваемую информацию; </w:t>
            </w:r>
            <w:r w:rsidRPr="005B0C4A">
              <w:rPr>
                <w:rFonts w:ascii="Times New Roman" w:hAnsi="Times New Roman"/>
                <w:iCs/>
                <w:sz w:val="24"/>
                <w:szCs w:val="24"/>
              </w:rPr>
              <w:t>находить в тексте предложения,</w:t>
            </w:r>
            <w:r w:rsidRPr="005B0C4A">
              <w:rPr>
                <w:rFonts w:ascii="Times New Roman" w:hAnsi="Times New Roman"/>
                <w:sz w:val="24"/>
                <w:szCs w:val="24"/>
              </w:rPr>
              <w:t xml:space="preserve"> </w:t>
            </w:r>
            <w:r w:rsidRPr="005B0C4A">
              <w:rPr>
                <w:rFonts w:ascii="Times New Roman" w:hAnsi="Times New Roman"/>
                <w:iCs/>
                <w:sz w:val="24"/>
                <w:szCs w:val="24"/>
              </w:rPr>
              <w:t>соответствующие картинкам</w:t>
            </w:r>
            <w:r w:rsidRPr="005B0C4A">
              <w:rPr>
                <w:rFonts w:ascii="Times New Roman" w:hAnsi="Times New Roman"/>
                <w:sz w:val="24"/>
                <w:szCs w:val="24"/>
              </w:rPr>
              <w:t>; производить</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лингвистиче</w:t>
            </w:r>
            <w:r w:rsidR="000A3CE6">
              <w:rPr>
                <w:rFonts w:ascii="Times New Roman" w:hAnsi="Times New Roman"/>
                <w:sz w:val="24"/>
                <w:szCs w:val="24"/>
              </w:rPr>
              <w:t xml:space="preserve">ский анализ прочитанного текста </w:t>
            </w:r>
            <w:r w:rsidRPr="005B0C4A">
              <w:rPr>
                <w:rFonts w:ascii="Times New Roman" w:hAnsi="Times New Roman"/>
                <w:sz w:val="24"/>
                <w:szCs w:val="24"/>
              </w:rPr>
              <w:t xml:space="preserve">(перевести предложения с </w:t>
            </w:r>
            <w:proofErr w:type="spellStart"/>
            <w:r w:rsidRPr="005B0C4A">
              <w:rPr>
                <w:rFonts w:ascii="Times New Roman" w:hAnsi="Times New Roman"/>
                <w:iCs/>
                <w:sz w:val="24"/>
                <w:szCs w:val="24"/>
              </w:rPr>
              <w:t>have</w:t>
            </w:r>
            <w:proofErr w:type="spellEnd"/>
            <w:r w:rsidRPr="005B0C4A">
              <w:rPr>
                <w:rFonts w:ascii="Times New Roman" w:hAnsi="Times New Roman"/>
                <w:iCs/>
                <w:sz w:val="24"/>
                <w:szCs w:val="24"/>
              </w:rPr>
              <w:t xml:space="preserve"> </w:t>
            </w:r>
            <w:proofErr w:type="spellStart"/>
            <w:r w:rsidRPr="005B0C4A">
              <w:rPr>
                <w:rFonts w:ascii="Times New Roman" w:hAnsi="Times New Roman"/>
                <w:iCs/>
                <w:sz w:val="24"/>
                <w:szCs w:val="24"/>
              </w:rPr>
              <w:t>to</w:t>
            </w:r>
            <w:proofErr w:type="spellEnd"/>
            <w:r w:rsidRPr="005B0C4A">
              <w:rPr>
                <w:rFonts w:ascii="Times New Roman" w:hAnsi="Times New Roman"/>
                <w:sz w:val="24"/>
                <w:szCs w:val="24"/>
              </w:rPr>
              <w:t>)</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Письмо</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w:t>
            </w:r>
            <w:r w:rsidRPr="005B0C4A">
              <w:rPr>
                <w:rFonts w:ascii="Times New Roman" w:hAnsi="Times New Roman"/>
                <w:iCs/>
                <w:sz w:val="24"/>
                <w:szCs w:val="24"/>
              </w:rPr>
              <w:t>заполнять таблицу</w:t>
            </w:r>
            <w:r w:rsidRPr="005B0C4A">
              <w:rPr>
                <w:rFonts w:ascii="Times New Roman" w:hAnsi="Times New Roman"/>
                <w:sz w:val="24"/>
                <w:szCs w:val="24"/>
              </w:rPr>
              <w:t>, внося в нее информацию из прослушанного текста / собственного опыта;</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писать небольшое сочинение о своей школе, опираясь на план, представленный в виде косвенных вопросов;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Орфография</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совершенст</w:t>
            </w:r>
            <w:r w:rsidR="000A3CE6">
              <w:rPr>
                <w:rFonts w:ascii="Times New Roman" w:hAnsi="Times New Roman"/>
                <w:sz w:val="24"/>
                <w:szCs w:val="24"/>
              </w:rPr>
              <w:t xml:space="preserve">вовать орфографические умения и </w:t>
            </w:r>
            <w:r w:rsidRPr="005B0C4A">
              <w:rPr>
                <w:rFonts w:ascii="Times New Roman" w:hAnsi="Times New Roman"/>
                <w:sz w:val="24"/>
                <w:szCs w:val="24"/>
              </w:rPr>
              <w:t>навыки: написание новых слов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Фонетическая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совершенствовать </w:t>
            </w:r>
            <w:proofErr w:type="spellStart"/>
            <w:r w:rsidRPr="005B0C4A">
              <w:rPr>
                <w:rFonts w:ascii="Times New Roman" w:hAnsi="Times New Roman"/>
                <w:sz w:val="24"/>
                <w:szCs w:val="24"/>
              </w:rPr>
              <w:t>слухо</w:t>
            </w:r>
            <w:proofErr w:type="spellEnd"/>
            <w:r w:rsidRPr="005B0C4A">
              <w:rPr>
                <w:rFonts w:ascii="Times New Roman" w:hAnsi="Times New Roman"/>
                <w:sz w:val="24"/>
                <w:szCs w:val="24"/>
              </w:rPr>
              <w:t>-произносительные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навыки, в том числе применительно к новому языковому материалу</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Лексическая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распознавать и употреблять в речи основные значения новых</w:t>
            </w:r>
            <w:r w:rsidR="000A3CE6">
              <w:rPr>
                <w:rFonts w:ascii="Times New Roman" w:hAnsi="Times New Roman"/>
                <w:sz w:val="24"/>
                <w:szCs w:val="24"/>
              </w:rPr>
              <w:t xml:space="preserve"> и изученных лексических единиц </w:t>
            </w:r>
            <w:r w:rsidRPr="005B0C4A">
              <w:rPr>
                <w:rFonts w:ascii="Times New Roman" w:hAnsi="Times New Roman"/>
                <w:sz w:val="24"/>
                <w:szCs w:val="24"/>
              </w:rPr>
              <w:t>(слова, устойчивы</w:t>
            </w:r>
            <w:r w:rsidR="00036E44">
              <w:rPr>
                <w:rFonts w:ascii="Times New Roman" w:hAnsi="Times New Roman"/>
                <w:sz w:val="24"/>
                <w:szCs w:val="24"/>
              </w:rPr>
              <w:t xml:space="preserve">е словосочетания, реплики-клише </w:t>
            </w:r>
            <w:r w:rsidRPr="005B0C4A">
              <w:rPr>
                <w:rFonts w:ascii="Times New Roman" w:hAnsi="Times New Roman"/>
                <w:sz w:val="24"/>
                <w:szCs w:val="24"/>
              </w:rPr>
              <w:t xml:space="preserve">речевого этикета), обслуживающие тему и ситуации общения </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Грамматическая сторона речи</w:t>
            </w:r>
          </w:p>
          <w:p w:rsidR="00FB5FC6" w:rsidRPr="000A3CE6" w:rsidRDefault="00FB5FC6" w:rsidP="00942A78">
            <w:pPr>
              <w:jc w:val="both"/>
              <w:rPr>
                <w:rFonts w:ascii="Times New Roman" w:hAnsi="Times New Roman"/>
                <w:sz w:val="24"/>
                <w:szCs w:val="24"/>
              </w:rPr>
            </w:pPr>
            <w:r w:rsidRPr="005B0C4A">
              <w:rPr>
                <w:rFonts w:ascii="Times New Roman" w:hAnsi="Times New Roman"/>
                <w:sz w:val="24"/>
                <w:szCs w:val="24"/>
              </w:rPr>
              <w:t>- систематизировать пройденный</w:t>
            </w:r>
            <w:r w:rsidR="000A3CE6">
              <w:rPr>
                <w:rFonts w:ascii="Times New Roman" w:hAnsi="Times New Roman"/>
                <w:sz w:val="24"/>
                <w:szCs w:val="24"/>
              </w:rPr>
              <w:t xml:space="preserve"> </w:t>
            </w:r>
            <w:proofErr w:type="gramStart"/>
            <w:r w:rsidRPr="005B0C4A">
              <w:rPr>
                <w:rFonts w:ascii="Times New Roman" w:hAnsi="Times New Roman"/>
                <w:sz w:val="24"/>
                <w:szCs w:val="24"/>
              </w:rPr>
              <w:t>грамматического</w:t>
            </w:r>
            <w:proofErr w:type="gramEnd"/>
            <w:r w:rsidRPr="005B0C4A">
              <w:rPr>
                <w:rFonts w:ascii="Times New Roman" w:hAnsi="Times New Roman"/>
                <w:sz w:val="24"/>
                <w:szCs w:val="24"/>
              </w:rPr>
              <w:t xml:space="preserve"> материал.</w:t>
            </w:r>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2.Досуг и увлечения.  Виды отдыха. Путешествия.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Всего 21 час.</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Подготовка к школьному обмену между российскими и британскими школами.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Согласование условий обмена, уточнение деталей.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Распределение обязанностей перед школьной вечеринкой.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Работа с текстом «Хандра в день рождения».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Планы на ближайшее будущее. Планирование недели, вечера.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Выходной с Мери </w:t>
            </w:r>
            <w:proofErr w:type="spellStart"/>
            <w:r w:rsidRPr="005B0C4A">
              <w:rPr>
                <w:rFonts w:ascii="Times New Roman" w:eastAsia="Calibri" w:hAnsi="Times New Roman"/>
                <w:sz w:val="24"/>
                <w:szCs w:val="24"/>
              </w:rPr>
              <w:t>Поппинс</w:t>
            </w:r>
            <w:proofErr w:type="spellEnd"/>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Семейные путешествия.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Праздник «Хэллоуин».</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Обсуждение сувениров для британских школьников.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Контроль </w:t>
            </w:r>
            <w:proofErr w:type="spellStart"/>
            <w:r w:rsidRPr="005B0C4A">
              <w:rPr>
                <w:rFonts w:ascii="Times New Roman" w:eastAsia="Calibri" w:hAnsi="Times New Roman"/>
                <w:sz w:val="24"/>
                <w:szCs w:val="24"/>
              </w:rPr>
              <w:t>аудирования</w:t>
            </w:r>
            <w:proofErr w:type="spellEnd"/>
            <w:r w:rsidRPr="005B0C4A">
              <w:rPr>
                <w:rFonts w:ascii="Times New Roman" w:eastAsia="Calibri" w:hAnsi="Times New Roman"/>
                <w:sz w:val="24"/>
                <w:szCs w:val="24"/>
              </w:rPr>
              <w:t xml:space="preserve">. «Сравнение правил вежливого поведения в типичных ситуациях в Англии и России».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Создание школьного альбома для британских друзей.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Обсуждение событий, происходящих в момент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Из истории Деда Мороза.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Контроль чтения.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Вечер/воскресное утро в кругу семьи.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Подготовка к празднованию Рождества и Нового года.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Рождество в Великобритании.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Каникулы Санта Клауса. Общее и отличительное у Санта Клауса и Деда Мороза.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Проектная работа. «Любимый праздник британцев». Контроль говорения.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Контроль письма.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Внеклассное чтение</w:t>
            </w:r>
            <w:r w:rsidR="000A3CE6">
              <w:rPr>
                <w:rFonts w:ascii="Times New Roman" w:eastAsia="Calibri" w:hAnsi="Times New Roman"/>
                <w:sz w:val="24"/>
                <w:szCs w:val="24"/>
              </w:rPr>
              <w:t xml:space="preserve"> «Мальчик, который хотел щенка»</w:t>
            </w: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участвов</w:t>
            </w:r>
            <w:r w:rsidR="000A3CE6">
              <w:rPr>
                <w:rFonts w:ascii="Times New Roman" w:eastAsia="Calibri" w:hAnsi="Times New Roman"/>
                <w:sz w:val="24"/>
                <w:szCs w:val="24"/>
              </w:rPr>
              <w:t xml:space="preserve">ать в обсуждении информационных </w:t>
            </w:r>
            <w:r w:rsidRPr="005B0C4A">
              <w:rPr>
                <w:rFonts w:ascii="Times New Roman" w:eastAsia="Calibri" w:hAnsi="Times New Roman"/>
                <w:sz w:val="24"/>
                <w:szCs w:val="24"/>
              </w:rPr>
              <w:t>знаков, которые нас окружают;</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вести диалог-расспрос, запрашивая интересующую информацию (о собеседнике); переходя с позиции </w:t>
            </w:r>
            <w:proofErr w:type="gramStart"/>
            <w:r w:rsidRPr="005B0C4A">
              <w:rPr>
                <w:rFonts w:ascii="Times New Roman" w:eastAsia="Calibri" w:hAnsi="Times New Roman"/>
                <w:sz w:val="24"/>
                <w:szCs w:val="24"/>
              </w:rPr>
              <w:t>спрашивающего</w:t>
            </w:r>
            <w:proofErr w:type="gramEnd"/>
            <w:r w:rsidRPr="005B0C4A">
              <w:rPr>
                <w:rFonts w:ascii="Times New Roman" w:eastAsia="Calibri" w:hAnsi="Times New Roman"/>
                <w:sz w:val="24"/>
                <w:szCs w:val="24"/>
              </w:rPr>
              <w:t xml:space="preserve"> на позицию отвечающего;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том, как бы хотелось провести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выходные с опорой на речевые образцы, обосновывать свой выбор;</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любимых играх с опорой на прочитанный текст;</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своих домашних обязанностях с опорой на речевые образцы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излагать результаты выполненной групповой работы, </w:t>
            </w:r>
            <w:r w:rsidRPr="005B0C4A">
              <w:rPr>
                <w:rFonts w:ascii="Times New Roman" w:eastAsia="Calibri" w:hAnsi="Times New Roman"/>
                <w:iCs/>
                <w:sz w:val="24"/>
                <w:szCs w:val="24"/>
              </w:rPr>
              <w:t>используя дополнительные</w:t>
            </w: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сведения из Интернета</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запрашиваемую информацию в прослушанном тексте (беседе);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полност</w:t>
            </w:r>
            <w:r w:rsidR="000A3CE6">
              <w:rPr>
                <w:rFonts w:ascii="Times New Roman" w:eastAsia="Calibri" w:hAnsi="Times New Roman"/>
                <w:sz w:val="24"/>
                <w:szCs w:val="24"/>
              </w:rPr>
              <w:t xml:space="preserve">ью понимать прослушанный текст, </w:t>
            </w:r>
            <w:r w:rsidRPr="005B0C4A">
              <w:rPr>
                <w:rFonts w:ascii="Times New Roman" w:eastAsia="Calibri" w:hAnsi="Times New Roman"/>
                <w:sz w:val="24"/>
                <w:szCs w:val="24"/>
              </w:rPr>
              <w:t>построенный на знакомом языковом материале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полным пониманием короткие тексты диалогичес</w:t>
            </w:r>
            <w:r w:rsidR="000A3CE6">
              <w:rPr>
                <w:rFonts w:ascii="Times New Roman" w:eastAsia="Calibri" w:hAnsi="Times New Roman"/>
                <w:sz w:val="24"/>
                <w:szCs w:val="24"/>
              </w:rPr>
              <w:t xml:space="preserve">кого характера: восстанавливать </w:t>
            </w:r>
            <w:r w:rsidRPr="005B0C4A">
              <w:rPr>
                <w:rFonts w:ascii="Times New Roman" w:eastAsia="Calibri" w:hAnsi="Times New Roman"/>
                <w:sz w:val="24"/>
                <w:szCs w:val="24"/>
              </w:rPr>
              <w:t>целостность текстов путем добавления слов и словосочетаний;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текст (страничку из личного дневника);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устанавливать временную взаимосвязь фактов и событий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w:t>
            </w:r>
            <w:r w:rsidR="000A3CE6">
              <w:rPr>
                <w:rFonts w:ascii="Times New Roman" w:eastAsia="Calibri" w:hAnsi="Times New Roman"/>
                <w:sz w:val="24"/>
                <w:szCs w:val="24"/>
              </w:rPr>
              <w:t xml:space="preserve"> короткие информационные тексты </w:t>
            </w:r>
            <w:r w:rsidRPr="005B0C4A">
              <w:rPr>
                <w:rFonts w:ascii="Times New Roman" w:eastAsia="Calibri" w:hAnsi="Times New Roman"/>
                <w:sz w:val="24"/>
                <w:szCs w:val="24"/>
              </w:rPr>
              <w:t>социокультурного характера, оп</w:t>
            </w:r>
            <w:r w:rsidR="000A3CE6">
              <w:rPr>
                <w:rFonts w:ascii="Times New Roman" w:eastAsia="Calibri" w:hAnsi="Times New Roman"/>
                <w:sz w:val="24"/>
                <w:szCs w:val="24"/>
              </w:rPr>
              <w:t xml:space="preserve">ределять основную мысль текста, </w:t>
            </w:r>
            <w:r w:rsidRPr="005B0C4A">
              <w:rPr>
                <w:rFonts w:ascii="Times New Roman" w:eastAsia="Calibri" w:hAnsi="Times New Roman"/>
                <w:sz w:val="24"/>
                <w:szCs w:val="24"/>
              </w:rPr>
              <w:t>восстанавливать целостность текста путем сопоставления вопросов и ответов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писать правила, опираясь на образец;</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составлять тезисы устного сообщения по результатам групповой работы </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работать в группах (обучение в сотрудничестве): работа с информацией (поиск, обработка, использование в собственной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0A3CE6">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0A3CE6">
              <w:rPr>
                <w:rFonts w:ascii="Times New Roman" w:eastAsia="Calibri" w:hAnsi="Times New Roman"/>
                <w:sz w:val="24"/>
                <w:szCs w:val="24"/>
              </w:rPr>
              <w:t xml:space="preserve">ствовать </w:t>
            </w:r>
            <w:proofErr w:type="spellStart"/>
            <w:r w:rsidR="000A3CE6">
              <w:rPr>
                <w:rFonts w:ascii="Times New Roman" w:eastAsia="Calibri" w:hAnsi="Times New Roman"/>
                <w:sz w:val="24"/>
                <w:szCs w:val="24"/>
              </w:rPr>
              <w:t>слухо</w:t>
            </w:r>
            <w:proofErr w:type="spellEnd"/>
            <w:r w:rsidR="000A3CE6">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навыки, в том числе применительно к новому языковому материалу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новые и изученные лексические единицы;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узнавать в письменном и устном тексте новые значения изученных лексических единиц;</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proofErr w:type="spellStart"/>
            <w:r w:rsidRPr="005B0C4A">
              <w:rPr>
                <w:rFonts w:ascii="Times New Roman" w:eastAsia="Calibri" w:hAnsi="Times New Roman"/>
                <w:iCs/>
                <w:sz w:val="24"/>
                <w:szCs w:val="24"/>
              </w:rPr>
              <w:t>семантизировать</w:t>
            </w:r>
            <w:proofErr w:type="spellEnd"/>
            <w:r w:rsidRPr="005B0C4A">
              <w:rPr>
                <w:rFonts w:ascii="Times New Roman" w:eastAsia="Calibri" w:hAnsi="Times New Roman"/>
                <w:iCs/>
                <w:sz w:val="24"/>
                <w:szCs w:val="24"/>
              </w:rPr>
              <w:t xml:space="preserve"> </w:t>
            </w:r>
            <w:r w:rsidRPr="005B0C4A">
              <w:rPr>
                <w:rFonts w:ascii="Times New Roman" w:eastAsia="Calibri" w:hAnsi="Times New Roman"/>
                <w:sz w:val="24"/>
                <w:szCs w:val="24"/>
              </w:rPr>
              <w:t xml:space="preserve">новую лексику при чтении </w:t>
            </w:r>
            <w:r w:rsidRPr="005B0C4A">
              <w:rPr>
                <w:rFonts w:ascii="Times New Roman" w:eastAsia="Calibri" w:hAnsi="Times New Roman"/>
                <w:iCs/>
                <w:sz w:val="24"/>
                <w:szCs w:val="24"/>
              </w:rPr>
              <w:t>с помощью толкования значения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i/>
                <w:iCs/>
                <w:sz w:val="24"/>
                <w:szCs w:val="24"/>
              </w:rPr>
            </w:pPr>
            <w:r w:rsidRPr="005B0C4A">
              <w:rPr>
                <w:rFonts w:ascii="Times New Roman" w:eastAsia="Calibri" w:hAnsi="Times New Roman"/>
                <w:sz w:val="24"/>
                <w:szCs w:val="24"/>
              </w:rPr>
              <w:t xml:space="preserve">- распознавать и употреблять в речи модальные глаголы и их эквиваленты: </w:t>
            </w:r>
            <w:proofErr w:type="spellStart"/>
            <w:r w:rsidRPr="005B0C4A">
              <w:rPr>
                <w:rFonts w:ascii="Times New Roman" w:eastAsia="Calibri" w:hAnsi="Times New Roman"/>
                <w:i/>
                <w:iCs/>
                <w:sz w:val="24"/>
                <w:szCs w:val="24"/>
              </w:rPr>
              <w:t>must</w:t>
            </w:r>
            <w:proofErr w:type="spellEnd"/>
            <w:r w:rsidRPr="005B0C4A">
              <w:rPr>
                <w:rFonts w:ascii="Times New Roman" w:eastAsia="Calibri" w:hAnsi="Times New Roman"/>
                <w:i/>
                <w:iCs/>
                <w:sz w:val="24"/>
                <w:szCs w:val="24"/>
              </w:rPr>
              <w:t xml:space="preserve"> / </w:t>
            </w:r>
            <w:proofErr w:type="spellStart"/>
            <w:r w:rsidRPr="005B0C4A">
              <w:rPr>
                <w:rFonts w:ascii="Times New Roman" w:eastAsia="Calibri" w:hAnsi="Times New Roman"/>
                <w:i/>
                <w:iCs/>
                <w:sz w:val="24"/>
                <w:szCs w:val="24"/>
              </w:rPr>
              <w:t>have</w:t>
            </w:r>
            <w:proofErr w:type="spellEnd"/>
            <w:r w:rsidRPr="005B0C4A">
              <w:rPr>
                <w:rFonts w:ascii="Times New Roman" w:eastAsia="Calibri" w:hAnsi="Times New Roman"/>
                <w:i/>
                <w:iCs/>
                <w:sz w:val="24"/>
                <w:szCs w:val="24"/>
              </w:rPr>
              <w:t xml:space="preserve"> </w:t>
            </w:r>
            <w:proofErr w:type="spellStart"/>
            <w:r w:rsidRPr="005B0C4A">
              <w:rPr>
                <w:rFonts w:ascii="Times New Roman" w:eastAsia="Calibri" w:hAnsi="Times New Roman"/>
                <w:i/>
                <w:iCs/>
                <w:sz w:val="24"/>
                <w:szCs w:val="24"/>
              </w:rPr>
              <w:t>to</w:t>
            </w:r>
            <w:proofErr w:type="spellEnd"/>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систематизировать пройденный</w:t>
            </w:r>
          </w:p>
          <w:p w:rsidR="00FB5FC6" w:rsidRPr="005B0C4A" w:rsidRDefault="00FB5FC6" w:rsidP="00942A78">
            <w:pPr>
              <w:jc w:val="both"/>
              <w:rPr>
                <w:rFonts w:ascii="Times New Roman" w:hAnsi="Times New Roman"/>
                <w:sz w:val="24"/>
                <w:szCs w:val="24"/>
              </w:rPr>
            </w:pPr>
            <w:proofErr w:type="gramStart"/>
            <w:r w:rsidRPr="005B0C4A">
              <w:rPr>
                <w:rFonts w:ascii="Times New Roman" w:hAnsi="Times New Roman"/>
                <w:sz w:val="24"/>
                <w:szCs w:val="24"/>
              </w:rPr>
              <w:t>грамматического</w:t>
            </w:r>
            <w:proofErr w:type="gramEnd"/>
            <w:r w:rsidRPr="005B0C4A">
              <w:rPr>
                <w:rFonts w:ascii="Times New Roman" w:hAnsi="Times New Roman"/>
                <w:sz w:val="24"/>
                <w:szCs w:val="24"/>
              </w:rPr>
              <w:t xml:space="preserve"> материал:</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неисчисляемые имена существительные;</w:t>
            </w:r>
          </w:p>
          <w:p w:rsidR="00FB5FC6" w:rsidRPr="005B0C4A" w:rsidRDefault="00FB5FC6" w:rsidP="00942A78">
            <w:pPr>
              <w:jc w:val="both"/>
              <w:rPr>
                <w:rFonts w:ascii="Times New Roman" w:eastAsia="Calibri" w:hAnsi="Times New Roman"/>
                <w:sz w:val="24"/>
                <w:szCs w:val="24"/>
              </w:rPr>
            </w:pPr>
            <w:r w:rsidRPr="005B0C4A">
              <w:rPr>
                <w:rFonts w:ascii="Times New Roman" w:hAnsi="Times New Roman"/>
                <w:sz w:val="24"/>
                <w:szCs w:val="24"/>
              </w:rPr>
              <w:t xml:space="preserve">– слова, обозначающие некоторое количество </w:t>
            </w:r>
            <w:proofErr w:type="spellStart"/>
            <w:r w:rsidRPr="005B0C4A">
              <w:rPr>
                <w:rFonts w:ascii="Times New Roman" w:hAnsi="Times New Roman"/>
                <w:i/>
                <w:iCs/>
                <w:sz w:val="24"/>
                <w:szCs w:val="24"/>
              </w:rPr>
              <w:t>some</w:t>
            </w:r>
            <w:proofErr w:type="spellEnd"/>
            <w:r w:rsidRPr="005B0C4A">
              <w:rPr>
                <w:rFonts w:ascii="Times New Roman" w:hAnsi="Times New Roman"/>
                <w:i/>
                <w:iCs/>
                <w:sz w:val="24"/>
                <w:szCs w:val="24"/>
              </w:rPr>
              <w:t xml:space="preserve"> / </w:t>
            </w:r>
            <w:proofErr w:type="spellStart"/>
            <w:r w:rsidRPr="005B0C4A">
              <w:rPr>
                <w:rFonts w:ascii="Times New Roman" w:hAnsi="Times New Roman"/>
                <w:i/>
                <w:iCs/>
                <w:sz w:val="24"/>
                <w:szCs w:val="24"/>
              </w:rPr>
              <w:t>any</w:t>
            </w:r>
            <w:proofErr w:type="spellEnd"/>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xml:space="preserve">3.Страна/страны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w:t>
            </w:r>
            <w:r w:rsidRPr="005B0C4A">
              <w:rPr>
                <w:rFonts w:ascii="Times New Roman" w:eastAsia="Calibri" w:hAnsi="Times New Roman"/>
                <w:sz w:val="24"/>
                <w:szCs w:val="24"/>
              </w:rPr>
              <w:br/>
              <w:t xml:space="preserve">страницы истории, выдающиеся люди и их вклад в </w:t>
            </w:r>
            <w:proofErr w:type="gramStart"/>
            <w:r w:rsidRPr="005B0C4A">
              <w:rPr>
                <w:rFonts w:ascii="Times New Roman" w:eastAsia="Calibri" w:hAnsi="Times New Roman"/>
                <w:sz w:val="24"/>
                <w:szCs w:val="24"/>
              </w:rPr>
              <w:t>науку</w:t>
            </w:r>
            <w:proofErr w:type="gramEnd"/>
            <w:r w:rsidRPr="005B0C4A">
              <w:rPr>
                <w:rFonts w:ascii="Times New Roman" w:eastAsia="Calibri" w:hAnsi="Times New Roman"/>
                <w:sz w:val="24"/>
                <w:szCs w:val="24"/>
              </w:rPr>
              <w:t xml:space="preserve"> и мировую культуру.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Всего 30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Пребывание российских школьников в английских семьях.</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Карта Великобритании.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Факты о</w:t>
            </w:r>
            <w:proofErr w:type="gramEnd"/>
            <w:r w:rsidRPr="005B0C4A">
              <w:rPr>
                <w:rFonts w:ascii="Times New Roman" w:eastAsia="Calibri" w:hAnsi="Times New Roman"/>
                <w:sz w:val="24"/>
                <w:szCs w:val="24"/>
              </w:rPr>
              <w:t xml:space="preserve"> великих городах России.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Лондонский зоопарк.</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Карта Лондона.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Наиболее известные достопримечательности Лондона.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Путешествие по Темзе.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Ориентация в незнакомом городе. Правила вежливого обращения, клише.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Трафальгарская площадь.</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Наиболее известные символы стран мира. Контроль </w:t>
            </w:r>
            <w:proofErr w:type="spellStart"/>
            <w:r w:rsidRPr="005B0C4A">
              <w:rPr>
                <w:rFonts w:ascii="Times New Roman" w:eastAsia="Calibri" w:hAnsi="Times New Roman"/>
                <w:sz w:val="24"/>
                <w:szCs w:val="24"/>
              </w:rPr>
              <w:t>аудирования</w:t>
            </w:r>
            <w:proofErr w:type="spellEnd"/>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Музеи Лондона: музей Мадам </w:t>
            </w:r>
            <w:proofErr w:type="spellStart"/>
            <w:r w:rsidRPr="005B0C4A">
              <w:rPr>
                <w:rFonts w:ascii="Times New Roman" w:eastAsia="Calibri" w:hAnsi="Times New Roman"/>
                <w:sz w:val="24"/>
                <w:szCs w:val="24"/>
              </w:rPr>
              <w:t>Тюссо</w:t>
            </w:r>
            <w:proofErr w:type="spellEnd"/>
            <w:r w:rsidRPr="005B0C4A">
              <w:rPr>
                <w:rFonts w:ascii="Times New Roman" w:eastAsia="Calibri" w:hAnsi="Times New Roman"/>
                <w:sz w:val="24"/>
                <w:szCs w:val="24"/>
              </w:rPr>
              <w:t xml:space="preserve"> и Шерлока Холмса, интерактивный музей.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Контроль чтения.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Посещение колеса обозрения «Лондонский глаз». Живые скульптуры в Лондоне.</w:t>
            </w:r>
          </w:p>
          <w:p w:rsidR="00FB5FC6" w:rsidRPr="005B0C4A" w:rsidRDefault="0027781F" w:rsidP="0027781F">
            <w:pPr>
              <w:rPr>
                <w:rFonts w:ascii="Times New Roman" w:eastAsia="Calibri" w:hAnsi="Times New Roman"/>
                <w:sz w:val="24"/>
                <w:szCs w:val="24"/>
              </w:rPr>
            </w:pPr>
            <w:proofErr w:type="gramStart"/>
            <w:r>
              <w:rPr>
                <w:rFonts w:ascii="Times New Roman" w:eastAsia="Calibri" w:hAnsi="Times New Roman"/>
                <w:sz w:val="24"/>
                <w:szCs w:val="24"/>
              </w:rPr>
              <w:t xml:space="preserve">Факты </w:t>
            </w:r>
            <w:r w:rsidR="00FB5FC6" w:rsidRPr="005B0C4A">
              <w:rPr>
                <w:rFonts w:ascii="Times New Roman" w:eastAsia="Calibri" w:hAnsi="Times New Roman"/>
                <w:sz w:val="24"/>
                <w:szCs w:val="24"/>
              </w:rPr>
              <w:t>об</w:t>
            </w:r>
            <w:proofErr w:type="gramEnd"/>
            <w:r w:rsidR="00FB5FC6" w:rsidRPr="005B0C4A">
              <w:rPr>
                <w:rFonts w:ascii="Times New Roman" w:eastAsia="Calibri" w:hAnsi="Times New Roman"/>
                <w:sz w:val="24"/>
                <w:szCs w:val="24"/>
              </w:rPr>
              <w:t xml:space="preserve"> Останкинской башне.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 забавной истории о встрече в парке.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Парк – любимое место лондонцев.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Бытовые диалоги из жизни англичан.</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Парки Лондона.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Организации для рождения. Организации угощения и досуга гостей.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Меню сладкоежки. Чаепитие по-английски.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Столовые принадлежности/приборы. Вежливая беседа за столом.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Контроль письма. Лексико-грамматический тест.</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Знаменитые люди из </w:t>
            </w:r>
            <w:proofErr w:type="gramStart"/>
            <w:r w:rsidRPr="005B0C4A">
              <w:rPr>
                <w:rFonts w:ascii="Times New Roman" w:eastAsia="Calibri" w:hAnsi="Times New Roman"/>
                <w:sz w:val="24"/>
                <w:szCs w:val="24"/>
              </w:rPr>
              <w:t>англо-говорящих</w:t>
            </w:r>
            <w:proofErr w:type="gramEnd"/>
            <w:r w:rsidRPr="005B0C4A">
              <w:rPr>
                <w:rFonts w:ascii="Times New Roman" w:eastAsia="Calibri" w:hAnsi="Times New Roman"/>
                <w:sz w:val="24"/>
                <w:szCs w:val="24"/>
              </w:rPr>
              <w:t xml:space="preserve"> стран.</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Названия литературных произведений на английском языке. Известные литературные персонажи.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Факты биографий.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Подготовка к проекту.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Проектная работа «Добро пожаловать в наш город».</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Контроль говорения «Достопримечательности Лондона»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Внеклассное чтение. «Побег» Часть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Внеклас</w:t>
            </w:r>
            <w:r w:rsidR="002C213E">
              <w:rPr>
                <w:rFonts w:ascii="Times New Roman" w:eastAsia="Calibri" w:hAnsi="Times New Roman"/>
                <w:sz w:val="24"/>
                <w:szCs w:val="24"/>
              </w:rPr>
              <w:t>сное чтение «Побег». Часть 2,3.</w:t>
            </w: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Соединенном Королевстве, с опорой на план и информацию из прочитанных текстов;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называть страны, входящие в состав Соединенного Королевства, </w:t>
            </w:r>
            <w:r w:rsidRPr="005B0C4A">
              <w:rPr>
                <w:rFonts w:ascii="Times New Roman" w:eastAsia="Calibri" w:hAnsi="Times New Roman"/>
                <w:iCs/>
                <w:sz w:val="24"/>
                <w:szCs w:val="24"/>
              </w:rPr>
              <w:t>пользуясь картой</w:t>
            </w:r>
            <w:r w:rsidRPr="005B0C4A">
              <w:rPr>
                <w:rFonts w:ascii="Times New Roman" w:eastAsia="Calibri" w:hAnsi="Times New Roman"/>
                <w:sz w:val="24"/>
                <w:szCs w:val="24"/>
              </w:rPr>
              <w:t>;</w:t>
            </w:r>
          </w:p>
          <w:p w:rsidR="00FB5FC6" w:rsidRPr="000A3CE6"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соотносить флаги и названия стран; рассказывать о флагах, </w:t>
            </w:r>
            <w:r w:rsidRPr="005B0C4A">
              <w:rPr>
                <w:rFonts w:ascii="Times New Roman" w:eastAsia="Calibri" w:hAnsi="Times New Roman"/>
                <w:iCs/>
                <w:sz w:val="24"/>
                <w:szCs w:val="24"/>
              </w:rPr>
              <w:t>используя информацию</w:t>
            </w:r>
            <w:r w:rsidR="000A3CE6">
              <w:rPr>
                <w:rFonts w:ascii="Times New Roman" w:eastAsia="Calibri" w:hAnsi="Times New Roman"/>
                <w:sz w:val="24"/>
                <w:szCs w:val="24"/>
              </w:rPr>
              <w:t xml:space="preserve"> </w:t>
            </w:r>
            <w:r w:rsidRPr="005B0C4A">
              <w:rPr>
                <w:rFonts w:ascii="Times New Roman" w:eastAsia="Calibri" w:hAnsi="Times New Roman"/>
                <w:iCs/>
                <w:sz w:val="24"/>
                <w:szCs w:val="24"/>
              </w:rPr>
              <w:t>из Интернета</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воспринимать на слух и понимать небольшой текст диалогического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воспринимать на слух и понимать полностью короткие диалоги, опираясь на картинки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построенный на знакомом языковом материале, с полным пониманием;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восстанавливать целостность текста путем добавления пропущенных слов; находить в тексте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тексты страноведческого характер</w:t>
            </w:r>
            <w:r w:rsidR="000A3CE6">
              <w:rPr>
                <w:rFonts w:ascii="Times New Roman" w:eastAsia="Calibri" w:hAnsi="Times New Roman"/>
                <w:sz w:val="24"/>
                <w:szCs w:val="24"/>
              </w:rPr>
              <w:t xml:space="preserve">а (о </w:t>
            </w:r>
            <w:r w:rsidRPr="005B0C4A">
              <w:rPr>
                <w:rFonts w:ascii="Times New Roman" w:eastAsia="Calibri" w:hAnsi="Times New Roman"/>
                <w:sz w:val="24"/>
                <w:szCs w:val="24"/>
              </w:rPr>
              <w:t>Соединенном Королевстве и его частях; о государственном флаге); находить в текстах зап</w:t>
            </w:r>
            <w:r w:rsidR="000A3CE6">
              <w:rPr>
                <w:rFonts w:ascii="Times New Roman" w:eastAsia="Calibri" w:hAnsi="Times New Roman"/>
                <w:sz w:val="24"/>
                <w:szCs w:val="24"/>
              </w:rPr>
              <w:t xml:space="preserve">рашиваемую информацию; находить предложения с выделенными </w:t>
            </w:r>
            <w:r w:rsidRPr="005B0C4A">
              <w:rPr>
                <w:rFonts w:ascii="Times New Roman" w:eastAsia="Calibri" w:hAnsi="Times New Roman"/>
                <w:sz w:val="24"/>
                <w:szCs w:val="24"/>
              </w:rPr>
              <w:t>словосочетаниями;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короткие страноведческие тексты с полным пониманием и соотносить их с картинками</w:t>
            </w:r>
            <w:r w:rsidR="000A3CE6">
              <w:rPr>
                <w:rFonts w:ascii="Times New Roman" w:eastAsia="Calibri" w:hAnsi="Times New Roman"/>
                <w:sz w:val="24"/>
                <w:szCs w:val="24"/>
              </w:rPr>
              <w:t xml:space="preserve"> (изображениями символов и </w:t>
            </w:r>
            <w:r w:rsidRPr="005B0C4A">
              <w:rPr>
                <w:rFonts w:ascii="Times New Roman" w:eastAsia="Calibri" w:hAnsi="Times New Roman"/>
                <w:sz w:val="24"/>
                <w:szCs w:val="24"/>
              </w:rPr>
              <w:t>флагов стран, входящих в Соединенное Королевство)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писать небольшое сообщение о Соединенном Королевстве, опираясь на план, карту и используя информацию из прочитанного текста;</w:t>
            </w:r>
          </w:p>
          <w:p w:rsidR="00FB5FC6" w:rsidRPr="000A3CE6"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писать небольшое сочинение о Соединенном Королевстве, о</w:t>
            </w:r>
            <w:r w:rsidR="000A3CE6">
              <w:rPr>
                <w:rFonts w:ascii="Times New Roman" w:eastAsia="Calibri" w:hAnsi="Times New Roman"/>
                <w:sz w:val="24"/>
                <w:szCs w:val="24"/>
              </w:rPr>
              <w:t>пираясь на план и используя ин</w:t>
            </w:r>
            <w:r w:rsidRPr="005B0C4A">
              <w:rPr>
                <w:rFonts w:ascii="Times New Roman" w:eastAsia="Calibri" w:hAnsi="Times New Roman"/>
                <w:sz w:val="24"/>
                <w:szCs w:val="24"/>
              </w:rPr>
              <w:t xml:space="preserve">формацию из прочитанного текста, а также </w:t>
            </w:r>
            <w:r w:rsidRPr="005B0C4A">
              <w:rPr>
                <w:rFonts w:ascii="Times New Roman" w:eastAsia="Calibri" w:hAnsi="Times New Roman"/>
                <w:iCs/>
                <w:sz w:val="24"/>
                <w:szCs w:val="24"/>
              </w:rPr>
              <w:t>дополнительные сведения из Интернета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0A3CE6">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xml:space="preserve">- совершенствовать </w:t>
            </w:r>
            <w:proofErr w:type="spellStart"/>
            <w:r w:rsidRPr="005B0C4A">
              <w:rPr>
                <w:rFonts w:ascii="Times New Roman" w:eastAsia="Calibri" w:hAnsi="Times New Roman"/>
                <w:sz w:val="24"/>
                <w:szCs w:val="24"/>
              </w:rPr>
              <w:t>слухо</w:t>
            </w:r>
            <w:proofErr w:type="spellEnd"/>
            <w:r w:rsidR="000A3CE6">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новые и изученные лексические единицы (слова, устойчивы</w:t>
            </w:r>
            <w:r w:rsidR="000A3CE6">
              <w:rPr>
                <w:rFonts w:ascii="Times New Roman" w:eastAsia="Calibri" w:hAnsi="Times New Roman"/>
                <w:sz w:val="24"/>
                <w:szCs w:val="24"/>
              </w:rPr>
              <w:t xml:space="preserve">е словосочетания, реплики-клише </w:t>
            </w:r>
            <w:r w:rsidRPr="005B0C4A">
              <w:rPr>
                <w:rFonts w:ascii="Times New Roman" w:eastAsia="Calibri" w:hAnsi="Times New Roman"/>
                <w:sz w:val="24"/>
                <w:szCs w:val="24"/>
              </w:rPr>
              <w:t>речевого этикета), обслуживающие тему и ситуации общения 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w:t>
            </w:r>
            <w:r w:rsidR="000A3CE6">
              <w:rPr>
                <w:rFonts w:ascii="Times New Roman" w:eastAsia="Calibri" w:hAnsi="Times New Roman"/>
                <w:sz w:val="24"/>
                <w:szCs w:val="24"/>
              </w:rPr>
              <w:t xml:space="preserve">спознавать и употреблять в речи </w:t>
            </w:r>
            <w:r w:rsidRPr="005B0C4A">
              <w:rPr>
                <w:rFonts w:ascii="Times New Roman" w:eastAsia="Calibri" w:hAnsi="Times New Roman"/>
                <w:sz w:val="24"/>
                <w:szCs w:val="24"/>
              </w:rPr>
              <w:t>количественные числительные (большие числа);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систематизировать пройденный</w:t>
            </w:r>
          </w:p>
          <w:p w:rsidR="00FB5FC6" w:rsidRPr="000A3CE6"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грамматический материал: распознавать и употре</w:t>
            </w:r>
            <w:r w:rsidR="000A3CE6">
              <w:rPr>
                <w:rFonts w:ascii="Times New Roman" w:eastAsia="Calibri" w:hAnsi="Times New Roman"/>
                <w:sz w:val="24"/>
                <w:szCs w:val="24"/>
              </w:rPr>
              <w:t xml:space="preserve">блять в речи глаголы в наиболее </w:t>
            </w:r>
            <w:r w:rsidRPr="005B0C4A">
              <w:rPr>
                <w:rFonts w:ascii="Times New Roman" w:eastAsia="Calibri" w:hAnsi="Times New Roman"/>
                <w:sz w:val="24"/>
                <w:szCs w:val="24"/>
              </w:rPr>
              <w:t xml:space="preserve">употребительных временных формах действительного </w:t>
            </w:r>
            <w:r w:rsidR="000A3CE6">
              <w:rPr>
                <w:rFonts w:ascii="Times New Roman" w:eastAsia="Calibri" w:hAnsi="Times New Roman"/>
                <w:sz w:val="24"/>
                <w:szCs w:val="24"/>
              </w:rPr>
              <w:t xml:space="preserve">залога: </w:t>
            </w:r>
            <w:proofErr w:type="spellStart"/>
            <w:r w:rsidR="000A3CE6">
              <w:rPr>
                <w:rFonts w:ascii="Times New Roman" w:eastAsia="Calibri" w:hAnsi="Times New Roman"/>
                <w:sz w:val="24"/>
                <w:szCs w:val="24"/>
              </w:rPr>
              <w:t>Present</w:t>
            </w:r>
            <w:proofErr w:type="spellEnd"/>
            <w:r w:rsidR="000A3CE6">
              <w:rPr>
                <w:rFonts w:ascii="Times New Roman" w:eastAsia="Calibri" w:hAnsi="Times New Roman"/>
                <w:sz w:val="24"/>
                <w:szCs w:val="24"/>
              </w:rPr>
              <w:t xml:space="preserve"> / </w:t>
            </w:r>
            <w:proofErr w:type="spellStart"/>
            <w:r w:rsidR="000A3CE6">
              <w:rPr>
                <w:rFonts w:ascii="Times New Roman" w:eastAsia="Calibri" w:hAnsi="Times New Roman"/>
                <w:sz w:val="24"/>
                <w:szCs w:val="24"/>
              </w:rPr>
              <w:t>Past</w:t>
            </w:r>
            <w:proofErr w:type="spellEnd"/>
            <w:r w:rsidR="000A3CE6">
              <w:rPr>
                <w:rFonts w:ascii="Times New Roman" w:eastAsia="Calibri" w:hAnsi="Times New Roman"/>
                <w:sz w:val="24"/>
                <w:szCs w:val="24"/>
              </w:rPr>
              <w:t xml:space="preserve"> / </w:t>
            </w:r>
            <w:proofErr w:type="spellStart"/>
            <w:r w:rsidR="000A3CE6">
              <w:rPr>
                <w:rFonts w:ascii="Times New Roman" w:eastAsia="Calibri" w:hAnsi="Times New Roman"/>
                <w:sz w:val="24"/>
                <w:szCs w:val="24"/>
              </w:rPr>
              <w:t>Future</w:t>
            </w:r>
            <w:proofErr w:type="spellEnd"/>
            <w:r w:rsidR="000A3CE6">
              <w:rPr>
                <w:rFonts w:ascii="Times New Roman" w:eastAsia="Calibri" w:hAnsi="Times New Roman"/>
                <w:sz w:val="24"/>
                <w:szCs w:val="24"/>
              </w:rPr>
              <w:t xml:space="preserve"> </w:t>
            </w:r>
            <w:r w:rsidRPr="005B0C4A">
              <w:rPr>
                <w:rFonts w:ascii="Times New Roman" w:eastAsia="Calibri" w:hAnsi="Times New Roman"/>
                <w:sz w:val="24"/>
                <w:szCs w:val="24"/>
                <w:lang w:val="en-US"/>
              </w:rPr>
              <w:t>Simple</w:t>
            </w:r>
            <w:r w:rsidRPr="000A3CE6">
              <w:rPr>
                <w:rFonts w:ascii="Times New Roman" w:eastAsia="Calibri" w:hAnsi="Times New Roman"/>
                <w:sz w:val="24"/>
                <w:szCs w:val="24"/>
              </w:rPr>
              <w:t xml:space="preserve">, </w:t>
            </w:r>
            <w:r w:rsidRPr="005B0C4A">
              <w:rPr>
                <w:rFonts w:ascii="Times New Roman" w:eastAsia="Calibri" w:hAnsi="Times New Roman"/>
                <w:sz w:val="24"/>
                <w:szCs w:val="24"/>
                <w:lang w:val="en-US"/>
              </w:rPr>
              <w:t>Present</w:t>
            </w:r>
            <w:r w:rsidRPr="000A3CE6">
              <w:rPr>
                <w:rFonts w:ascii="Times New Roman" w:eastAsia="Calibri" w:hAnsi="Times New Roman"/>
                <w:sz w:val="24"/>
                <w:szCs w:val="24"/>
              </w:rPr>
              <w:t xml:space="preserve"> </w:t>
            </w:r>
            <w:r w:rsidRPr="005B0C4A">
              <w:rPr>
                <w:rFonts w:ascii="Times New Roman" w:eastAsia="Calibri" w:hAnsi="Times New Roman"/>
                <w:sz w:val="24"/>
                <w:szCs w:val="24"/>
                <w:lang w:val="en-US"/>
              </w:rPr>
              <w:t>Continuous</w:t>
            </w:r>
            <w:r w:rsidRPr="000A3CE6">
              <w:rPr>
                <w:rFonts w:ascii="Times New Roman" w:eastAsia="Calibri" w:hAnsi="Times New Roman"/>
                <w:sz w:val="24"/>
                <w:szCs w:val="24"/>
              </w:rPr>
              <w:t xml:space="preserve">, </w:t>
            </w:r>
            <w:r w:rsidRPr="005B0C4A">
              <w:rPr>
                <w:rFonts w:ascii="Times New Roman" w:eastAsia="Calibri" w:hAnsi="Times New Roman"/>
                <w:sz w:val="24"/>
                <w:szCs w:val="24"/>
                <w:lang w:val="en-US"/>
              </w:rPr>
              <w:t>Present</w:t>
            </w:r>
            <w:r w:rsidRPr="000A3CE6">
              <w:rPr>
                <w:rFonts w:ascii="Times New Roman" w:eastAsia="Calibri" w:hAnsi="Times New Roman"/>
                <w:sz w:val="24"/>
                <w:szCs w:val="24"/>
              </w:rPr>
              <w:t xml:space="preserve"> </w:t>
            </w:r>
            <w:r w:rsidRPr="005B0C4A">
              <w:rPr>
                <w:rFonts w:ascii="Times New Roman" w:eastAsia="Calibri" w:hAnsi="Times New Roman"/>
                <w:sz w:val="24"/>
                <w:szCs w:val="24"/>
                <w:lang w:val="en-US"/>
              </w:rPr>
              <w:t>Perfect</w:t>
            </w:r>
            <w:r w:rsidRPr="000A3CE6">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w:t>
            </w:r>
            <w:r w:rsidR="000A3CE6">
              <w:rPr>
                <w:rFonts w:ascii="Times New Roman" w:eastAsia="Calibri" w:hAnsi="Times New Roman"/>
                <w:sz w:val="24"/>
                <w:szCs w:val="24"/>
              </w:rPr>
              <w:t xml:space="preserve">спознавать и употреблять в речи </w:t>
            </w:r>
            <w:proofErr w:type="gramStart"/>
            <w:r w:rsidRPr="005B0C4A">
              <w:rPr>
                <w:rFonts w:ascii="Times New Roman" w:eastAsia="Calibri" w:hAnsi="Times New Roman"/>
                <w:sz w:val="24"/>
                <w:szCs w:val="24"/>
              </w:rPr>
              <w:t>о</w:t>
            </w:r>
            <w:r w:rsidR="000A3CE6">
              <w:rPr>
                <w:rFonts w:ascii="Times New Roman" w:eastAsia="Calibri" w:hAnsi="Times New Roman"/>
                <w:sz w:val="24"/>
                <w:szCs w:val="24"/>
              </w:rPr>
              <w:t>пределенный</w:t>
            </w:r>
            <w:proofErr w:type="gramEnd"/>
            <w:r w:rsidR="000A3CE6">
              <w:rPr>
                <w:rFonts w:ascii="Times New Roman" w:eastAsia="Calibri" w:hAnsi="Times New Roman"/>
                <w:sz w:val="24"/>
                <w:szCs w:val="24"/>
              </w:rPr>
              <w:t xml:space="preserve"> / нулевой артикли с </w:t>
            </w:r>
            <w:r w:rsidRPr="005B0C4A">
              <w:rPr>
                <w:rFonts w:ascii="Times New Roman" w:eastAsia="Calibri" w:hAnsi="Times New Roman"/>
                <w:sz w:val="24"/>
                <w:szCs w:val="24"/>
              </w:rPr>
              <w:t>географическими названиями</w:t>
            </w:r>
          </w:p>
          <w:p w:rsidR="00FB5FC6" w:rsidRPr="005B0C4A" w:rsidRDefault="00FB5FC6" w:rsidP="00942A78">
            <w:pPr>
              <w:jc w:val="both"/>
              <w:rPr>
                <w:rFonts w:ascii="Times New Roman" w:hAnsi="Times New Roman"/>
                <w:sz w:val="24"/>
                <w:szCs w:val="24"/>
              </w:rPr>
            </w:pPr>
          </w:p>
        </w:tc>
      </w:tr>
      <w:tr w:rsidR="00FB5FC6" w:rsidRPr="00DB4242"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4.Межличностные взаимоотношения в семье, со сверстниками; решение конфликтных ситуаций. Внешность и черты характера.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Всего 16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Средняя школа в Лондоне: ученики, их увлечения, учебные предметы.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Обмен впечатлениями о пребывании в Лондоне.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Письма домой.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Типичная английская семья.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Внешность и характер членов семьи.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Отношения в семье между родителями и детьми, братьями и сестрами.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Контроль говорения «Рассказ о своей </w:t>
            </w:r>
            <w:r w:rsidRPr="005B0C4A">
              <w:rPr>
                <w:rFonts w:ascii="Times New Roman" w:eastAsia="Calibri" w:hAnsi="Times New Roman"/>
                <w:sz w:val="24"/>
                <w:szCs w:val="24"/>
              </w:rPr>
              <w:lastRenderedPageBreak/>
              <w:t>семье».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Семейный альбом.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Традиции проведения праздников в твоей семье.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Идеальная семья.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Любимое домашнее животное.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Детективная история об английском мальчике и его собаке.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Интервью о своем домашнем питомце.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Хобби, которыми увлекаются люди.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Контроль чтения. «Странные и необычные хобби».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Хобби твои и твоих друзей.</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lastRenderedPageBreak/>
              <w:t>Говорение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разыгрывать диалоги по ролям;</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вести диалог-расспрос: запрашивать интересующую информацию (о семье);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рассказывать о своих домашних обязанностях с опорой на речевые образцы;</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составлять рассказ по картинкам, определяя (передавая) временную последовательность событий;</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декламировать стихотворение “</w:t>
            </w:r>
            <w:proofErr w:type="spellStart"/>
            <w:r w:rsidRPr="005B0C4A">
              <w:rPr>
                <w:rFonts w:ascii="Times New Roman" w:hAnsi="Times New Roman"/>
                <w:sz w:val="24"/>
                <w:szCs w:val="24"/>
              </w:rPr>
              <w:t>What</w:t>
            </w:r>
            <w:proofErr w:type="spellEnd"/>
            <w:r w:rsidRPr="005B0C4A">
              <w:rPr>
                <w:rFonts w:ascii="Times New Roman" w:hAnsi="Times New Roman"/>
                <w:sz w:val="24"/>
                <w:szCs w:val="24"/>
              </w:rPr>
              <w:t xml:space="preserve"> </w:t>
            </w:r>
            <w:proofErr w:type="spellStart"/>
            <w:r w:rsidRPr="005B0C4A">
              <w:rPr>
                <w:rFonts w:ascii="Times New Roman" w:hAnsi="Times New Roman"/>
                <w:sz w:val="24"/>
                <w:szCs w:val="24"/>
              </w:rPr>
              <w:t>is</w:t>
            </w:r>
            <w:proofErr w:type="spellEnd"/>
            <w:r w:rsidRPr="005B0C4A">
              <w:rPr>
                <w:rFonts w:ascii="Times New Roman" w:hAnsi="Times New Roman"/>
                <w:sz w:val="24"/>
                <w:szCs w:val="24"/>
              </w:rPr>
              <w:t xml:space="preserve"> a </w:t>
            </w:r>
            <w:proofErr w:type="spellStart"/>
            <w:r w:rsidRPr="005B0C4A">
              <w:rPr>
                <w:rFonts w:ascii="Times New Roman" w:hAnsi="Times New Roman"/>
                <w:sz w:val="24"/>
                <w:szCs w:val="24"/>
              </w:rPr>
              <w:t>family</w:t>
            </w:r>
            <w:proofErr w:type="spellEnd"/>
            <w:r w:rsidRPr="005B0C4A">
              <w:rPr>
                <w:rFonts w:ascii="Times New Roman" w:hAnsi="Times New Roman"/>
                <w:sz w:val="24"/>
                <w:szCs w:val="24"/>
              </w:rPr>
              <w:t>?”</w:t>
            </w:r>
          </w:p>
          <w:p w:rsidR="00FB5FC6" w:rsidRPr="005B0C4A" w:rsidRDefault="00FB5FC6" w:rsidP="00942A78">
            <w:pPr>
              <w:jc w:val="both"/>
              <w:rPr>
                <w:rFonts w:ascii="Times New Roman" w:hAnsi="Times New Roman"/>
                <w:sz w:val="24"/>
                <w:szCs w:val="24"/>
              </w:rPr>
            </w:pPr>
            <w:proofErr w:type="spellStart"/>
            <w:r w:rsidRPr="005B0C4A">
              <w:rPr>
                <w:rFonts w:ascii="Times New Roman" w:hAnsi="Times New Roman"/>
                <w:sz w:val="24"/>
                <w:szCs w:val="24"/>
              </w:rPr>
              <w:t>Аудирование</w:t>
            </w:r>
            <w:proofErr w:type="spellEnd"/>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понимать полностью содержание текста, построенного на знакомом языковом материале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Читать</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с полным пониманием короткие тексты диалогического характера, построенные на знакомом языковом материале;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читать с полным пониманием текст диалогического </w:t>
            </w:r>
            <w:r w:rsidRPr="005B0C4A">
              <w:rPr>
                <w:rFonts w:ascii="Times New Roman" w:hAnsi="Times New Roman"/>
                <w:sz w:val="24"/>
                <w:szCs w:val="24"/>
              </w:rPr>
              <w:lastRenderedPageBreak/>
              <w:t>характера (телефонный разговор) и кратко передавать основное содержание прочитанного;</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с пониманием основного содержания небольшой текст; выделять главные факты из текста, опуская второстепенные; отвечать на вопросы по тексту.</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Письмо</w:t>
            </w:r>
          </w:p>
          <w:p w:rsidR="00FB5FC6" w:rsidRPr="005B0C4A" w:rsidRDefault="00FB5FC6" w:rsidP="00942A78">
            <w:pPr>
              <w:jc w:val="both"/>
              <w:rPr>
                <w:rFonts w:ascii="Times New Roman" w:hAnsi="Times New Roman"/>
                <w:iCs/>
                <w:sz w:val="24"/>
                <w:szCs w:val="24"/>
              </w:rPr>
            </w:pPr>
            <w:r w:rsidRPr="005B0C4A">
              <w:rPr>
                <w:rFonts w:ascii="Times New Roman" w:hAnsi="Times New Roman"/>
                <w:sz w:val="24"/>
                <w:szCs w:val="24"/>
              </w:rPr>
              <w:t xml:space="preserve">- </w:t>
            </w:r>
            <w:r w:rsidRPr="005B0C4A">
              <w:rPr>
                <w:rFonts w:ascii="Times New Roman" w:hAnsi="Times New Roman"/>
                <w:iCs/>
                <w:sz w:val="24"/>
                <w:szCs w:val="24"/>
              </w:rPr>
              <w:t xml:space="preserve">заполнять таблицу, систематизируя </w:t>
            </w:r>
            <w:r w:rsidRPr="005B0C4A">
              <w:rPr>
                <w:rFonts w:ascii="Times New Roman" w:hAnsi="Times New Roman"/>
                <w:sz w:val="24"/>
                <w:szCs w:val="24"/>
              </w:rPr>
              <w:t>изученные лексические единицы;</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писать небольшой рассказ о семейном празднике с опорой на план, представленный в виде речевых образцов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Орфография</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совершенст</w:t>
            </w:r>
            <w:r w:rsidR="008324E9">
              <w:rPr>
                <w:rFonts w:ascii="Times New Roman" w:hAnsi="Times New Roman"/>
                <w:sz w:val="24"/>
                <w:szCs w:val="24"/>
              </w:rPr>
              <w:t xml:space="preserve">вовать орфографические умения и </w:t>
            </w:r>
            <w:r w:rsidRPr="005B0C4A">
              <w:rPr>
                <w:rFonts w:ascii="Times New Roman" w:hAnsi="Times New Roman"/>
                <w:sz w:val="24"/>
                <w:szCs w:val="24"/>
              </w:rPr>
              <w:t>навыки: написание новых слов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Фонетическая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совершен</w:t>
            </w:r>
            <w:r w:rsidR="000A3CE6">
              <w:rPr>
                <w:rFonts w:ascii="Times New Roman" w:hAnsi="Times New Roman"/>
                <w:sz w:val="24"/>
                <w:szCs w:val="24"/>
              </w:rPr>
              <w:t xml:space="preserve">ствовать </w:t>
            </w:r>
            <w:proofErr w:type="spellStart"/>
            <w:r w:rsidR="000A3CE6">
              <w:rPr>
                <w:rFonts w:ascii="Times New Roman" w:hAnsi="Times New Roman"/>
                <w:sz w:val="24"/>
                <w:szCs w:val="24"/>
              </w:rPr>
              <w:t>слухо</w:t>
            </w:r>
            <w:proofErr w:type="spellEnd"/>
            <w:r w:rsidR="000A3CE6">
              <w:rPr>
                <w:rFonts w:ascii="Times New Roman" w:hAnsi="Times New Roman"/>
                <w:sz w:val="24"/>
                <w:szCs w:val="24"/>
              </w:rPr>
              <w:t xml:space="preserve">-произносительные </w:t>
            </w:r>
            <w:r w:rsidRPr="005B0C4A">
              <w:rPr>
                <w:rFonts w:ascii="Times New Roman" w:hAnsi="Times New Roman"/>
                <w:sz w:val="24"/>
                <w:szCs w:val="24"/>
              </w:rPr>
              <w:t>навыки, в том числе применительно к новому языковому материалу</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Лексическая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распознавать и употреблять в речи основные значени</w:t>
            </w:r>
            <w:r w:rsidR="000A3CE6">
              <w:rPr>
                <w:rFonts w:ascii="Times New Roman" w:hAnsi="Times New Roman"/>
                <w:sz w:val="24"/>
                <w:szCs w:val="24"/>
              </w:rPr>
              <w:t xml:space="preserve">я новых и изученных лексических </w:t>
            </w:r>
            <w:r w:rsidRPr="005B0C4A">
              <w:rPr>
                <w:rFonts w:ascii="Times New Roman" w:hAnsi="Times New Roman"/>
                <w:sz w:val="24"/>
                <w:szCs w:val="24"/>
              </w:rPr>
              <w:t>единиц (слов, устойчивых словосочетаний, реплик-клише р</w:t>
            </w:r>
            <w:r w:rsidR="000A3CE6">
              <w:rPr>
                <w:rFonts w:ascii="Times New Roman" w:hAnsi="Times New Roman"/>
                <w:sz w:val="24"/>
                <w:szCs w:val="24"/>
              </w:rPr>
              <w:t xml:space="preserve">ечевого этикета) в соответствии </w:t>
            </w:r>
            <w:r w:rsidRPr="005B0C4A">
              <w:rPr>
                <w:rFonts w:ascii="Times New Roman" w:hAnsi="Times New Roman"/>
                <w:sz w:val="24"/>
                <w:szCs w:val="24"/>
              </w:rPr>
              <w:t>с коммуникативной задачей;</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Грамматическая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глаголы в наиболее употребительных временных формах</w:t>
            </w:r>
          </w:p>
          <w:p w:rsidR="000A3CE6" w:rsidRPr="000A3CE6" w:rsidRDefault="00FB5FC6" w:rsidP="00942A78">
            <w:pPr>
              <w:jc w:val="both"/>
              <w:rPr>
                <w:rFonts w:ascii="Times New Roman" w:hAnsi="Times New Roman"/>
                <w:sz w:val="24"/>
                <w:szCs w:val="24"/>
                <w:lang w:val="en-US"/>
              </w:rPr>
            </w:pPr>
            <w:r w:rsidRPr="005B0C4A">
              <w:rPr>
                <w:rFonts w:ascii="Times New Roman" w:hAnsi="Times New Roman"/>
                <w:sz w:val="24"/>
                <w:szCs w:val="24"/>
              </w:rPr>
              <w:t>действительного</w:t>
            </w:r>
            <w:r w:rsidRPr="005B0C4A">
              <w:rPr>
                <w:rFonts w:ascii="Times New Roman" w:hAnsi="Times New Roman"/>
                <w:sz w:val="24"/>
                <w:szCs w:val="24"/>
                <w:lang w:val="en-US"/>
              </w:rPr>
              <w:t xml:space="preserve"> </w:t>
            </w:r>
            <w:r w:rsidRPr="005B0C4A">
              <w:rPr>
                <w:rFonts w:ascii="Times New Roman" w:hAnsi="Times New Roman"/>
                <w:sz w:val="24"/>
                <w:szCs w:val="24"/>
              </w:rPr>
              <w:t>залога</w:t>
            </w:r>
            <w:r w:rsidRPr="005B0C4A">
              <w:rPr>
                <w:rFonts w:ascii="Times New Roman" w:hAnsi="Times New Roman"/>
                <w:sz w:val="24"/>
                <w:szCs w:val="24"/>
                <w:lang w:val="en-US"/>
              </w:rPr>
              <w:t>: Present / Past / Future Simple; Prese</w:t>
            </w:r>
            <w:r w:rsidR="000A3CE6">
              <w:rPr>
                <w:rFonts w:ascii="Times New Roman" w:hAnsi="Times New Roman"/>
                <w:sz w:val="24"/>
                <w:szCs w:val="24"/>
                <w:lang w:val="en-US"/>
              </w:rPr>
              <w:t>nt Continuous; Present Perfect</w:t>
            </w:r>
            <w:r w:rsidR="000A3CE6" w:rsidRPr="000A3CE6">
              <w:rPr>
                <w:rFonts w:ascii="Times New Roman" w:hAnsi="Times New Roman"/>
                <w:sz w:val="24"/>
                <w:szCs w:val="24"/>
                <w:lang w:val="en-US"/>
              </w:rPr>
              <w:t>.</w:t>
            </w:r>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5.Мир профессий. Проблема выбора профессии.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Всего 11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Мир профессий.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Предпочтения твоих сверстников в выборе профессии.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Контроль </w:t>
            </w:r>
            <w:proofErr w:type="spellStart"/>
            <w:r w:rsidRPr="005B0C4A">
              <w:rPr>
                <w:rFonts w:ascii="Times New Roman" w:eastAsia="Calibri" w:hAnsi="Times New Roman"/>
                <w:sz w:val="24"/>
                <w:szCs w:val="24"/>
              </w:rPr>
              <w:t>аудирования</w:t>
            </w:r>
            <w:proofErr w:type="spellEnd"/>
            <w:r w:rsidRPr="005B0C4A">
              <w:rPr>
                <w:rFonts w:ascii="Times New Roman" w:eastAsia="Calibri" w:hAnsi="Times New Roman"/>
                <w:sz w:val="24"/>
                <w:szCs w:val="24"/>
              </w:rPr>
              <w:t>. «Типичные черты характера для определения профессий».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Рассказы людей разных профессий.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Идеальная работа в твоем понимании.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 страноведческих текстов и их обсуждение.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 страноведческих текстов и создание собственных рассказов.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Проектная работа.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Выполнение лексико-грамматических упражнений.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Контроль письма. Лексико-грамматический тест.</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Урок-обобщение пройденного материала за год.</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обмениваться мнениями по теме;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об известных людях;</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тексты, включающие некоторое количество 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заполнять таблицу в требуемой форме;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соотносить графический образ слова со </w:t>
            </w:r>
            <w:proofErr w:type="gramStart"/>
            <w:r w:rsidRPr="005B0C4A">
              <w:rPr>
                <w:rFonts w:ascii="Times New Roman" w:eastAsia="Calibri" w:hAnsi="Times New Roman"/>
                <w:sz w:val="24"/>
                <w:szCs w:val="24"/>
              </w:rPr>
              <w:t>звуковым</w:t>
            </w:r>
            <w:proofErr w:type="gramEnd"/>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0A3CE6">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0A3CE6">
              <w:rPr>
                <w:rFonts w:ascii="Times New Roman" w:eastAsia="Calibri" w:hAnsi="Times New Roman"/>
                <w:sz w:val="24"/>
                <w:szCs w:val="24"/>
              </w:rPr>
              <w:t xml:space="preserve">ствовать </w:t>
            </w:r>
            <w:proofErr w:type="spellStart"/>
            <w:r w:rsidR="000A3CE6">
              <w:rPr>
                <w:rFonts w:ascii="Times New Roman" w:eastAsia="Calibri" w:hAnsi="Times New Roman"/>
                <w:sz w:val="24"/>
                <w:szCs w:val="24"/>
              </w:rPr>
              <w:t>слухо</w:t>
            </w:r>
            <w:proofErr w:type="spellEnd"/>
            <w:r w:rsidR="000A3CE6">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0A3CE6">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коммуникати</w:t>
            </w:r>
            <w:r w:rsidR="000A3CE6">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0A3CE6">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i/>
                <w:iCs/>
                <w:sz w:val="24"/>
                <w:szCs w:val="24"/>
              </w:rPr>
              <w:t xml:space="preserve">- </w:t>
            </w:r>
            <w:r w:rsidRPr="005B0C4A">
              <w:rPr>
                <w:rFonts w:ascii="Times New Roman" w:eastAsia="Calibri" w:hAnsi="Times New Roman"/>
                <w:iCs/>
                <w:sz w:val="24"/>
                <w:szCs w:val="24"/>
              </w:rPr>
              <w:t>систематизировать</w:t>
            </w:r>
            <w:r w:rsidRPr="005B0C4A">
              <w:rPr>
                <w:rFonts w:ascii="Times New Roman" w:eastAsia="Calibri" w:hAnsi="Times New Roman"/>
                <w:i/>
                <w:iCs/>
                <w:sz w:val="24"/>
                <w:szCs w:val="24"/>
              </w:rPr>
              <w:t xml:space="preserve"> </w:t>
            </w:r>
            <w:r w:rsidRPr="005B0C4A">
              <w:rPr>
                <w:rFonts w:ascii="Times New Roman" w:eastAsia="Calibri" w:hAnsi="Times New Roman"/>
                <w:sz w:val="24"/>
                <w:szCs w:val="24"/>
              </w:rPr>
              <w:t xml:space="preserve">грамматический материал, пройденный в других темах;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w:t>
            </w:r>
            <w:r w:rsidR="000A3CE6">
              <w:rPr>
                <w:rFonts w:ascii="Times New Roman" w:eastAsia="Calibri" w:hAnsi="Times New Roman"/>
                <w:sz w:val="24"/>
                <w:szCs w:val="24"/>
              </w:rPr>
              <w:t xml:space="preserve">ельные), вопросительные (общий, </w:t>
            </w:r>
            <w:r w:rsidRPr="005B0C4A">
              <w:rPr>
                <w:rFonts w:ascii="Times New Roman" w:eastAsia="Calibri" w:hAnsi="Times New Roman"/>
                <w:sz w:val="24"/>
                <w:szCs w:val="24"/>
              </w:rPr>
              <w:t>специальный,</w:t>
            </w:r>
            <w:r w:rsidR="000A3CE6">
              <w:rPr>
                <w:rFonts w:ascii="Times New Roman" w:eastAsia="Calibri" w:hAnsi="Times New Roman"/>
                <w:sz w:val="24"/>
                <w:szCs w:val="24"/>
              </w:rPr>
              <w:t xml:space="preserve"> альтернативный, разделительный </w:t>
            </w:r>
            <w:r w:rsidRPr="005B0C4A">
              <w:rPr>
                <w:rFonts w:ascii="Times New Roman" w:eastAsia="Calibri" w:hAnsi="Times New Roman"/>
                <w:sz w:val="24"/>
                <w:szCs w:val="24"/>
              </w:rPr>
              <w:t>вопросы), побудительные (в 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 формах действительного залога</w:t>
            </w:r>
          </w:p>
        </w:tc>
      </w:tr>
    </w:tbl>
    <w:p w:rsidR="00FB5FC6" w:rsidRPr="005B0C4A" w:rsidRDefault="005B0C4A" w:rsidP="000A3CE6">
      <w:pPr>
        <w:ind w:firstLine="708"/>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lastRenderedPageBreak/>
        <w:t xml:space="preserve"> </w:t>
      </w:r>
      <w:r w:rsidR="00FB5FC6" w:rsidRPr="005B0C4A">
        <w:rPr>
          <w:rFonts w:ascii="Times New Roman" w:eastAsia="Calibri" w:hAnsi="Times New Roman" w:cs="Times New Roman"/>
          <w:b/>
          <w:sz w:val="24"/>
          <w:szCs w:val="24"/>
          <w:lang w:eastAsia="ru-RU"/>
        </w:rPr>
        <w:t>6 класс (105 часов, 3  часа в неделю)</w:t>
      </w:r>
    </w:p>
    <w:tbl>
      <w:tblPr>
        <w:tblStyle w:val="19"/>
        <w:tblW w:w="10632" w:type="dxa"/>
        <w:tblInd w:w="-34" w:type="dxa"/>
        <w:tblLayout w:type="fixed"/>
        <w:tblLook w:val="04A0" w:firstRow="1" w:lastRow="0" w:firstColumn="1" w:lastColumn="0" w:noHBand="0" w:noVBand="1"/>
      </w:tblPr>
      <w:tblGrid>
        <w:gridCol w:w="1418"/>
        <w:gridCol w:w="2694"/>
        <w:gridCol w:w="6520"/>
      </w:tblGrid>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Тема</w:t>
            </w: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Содержание</w:t>
            </w: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Характеристика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видов деятельности учащихся</w:t>
            </w:r>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1.Виды отдыха, путешествия.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Всего 15 часов</w:t>
            </w: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Добро пожаловать в </w:t>
            </w:r>
            <w:r w:rsidRPr="005B0C4A">
              <w:rPr>
                <w:rFonts w:ascii="Times New Roman" w:eastAsia="Calibri" w:hAnsi="Times New Roman"/>
                <w:iCs/>
                <w:sz w:val="24"/>
                <w:szCs w:val="24"/>
              </w:rPr>
              <w:t xml:space="preserve">«Клуб международных путешественников». </w:t>
            </w:r>
            <w:r w:rsidRPr="005B0C4A">
              <w:rPr>
                <w:rFonts w:ascii="Times New Roman" w:eastAsia="Calibri" w:hAnsi="Times New Roman"/>
                <w:sz w:val="24"/>
                <w:szCs w:val="24"/>
              </w:rPr>
              <w:t>У карты  мира. Где находятся эти страны? Что тебе нравиться делать, а что нет? Виды путешествий. Чудеса природы. Ниагарский водопад. Чудеса природы России. Добро пожаловать в мир приключений. Подготовка к походу. Приключения во время похода. Великие путешественники прошлого.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Современные путешественники (Дмитрий </w:t>
            </w:r>
            <w:proofErr w:type="spellStart"/>
            <w:r w:rsidRPr="005B0C4A">
              <w:rPr>
                <w:rFonts w:ascii="Times New Roman" w:eastAsia="Calibri" w:hAnsi="Times New Roman"/>
                <w:sz w:val="24"/>
                <w:szCs w:val="24"/>
              </w:rPr>
              <w:t>Шпаро</w:t>
            </w:r>
            <w:proofErr w:type="spellEnd"/>
            <w:r w:rsidRPr="005B0C4A">
              <w:rPr>
                <w:rFonts w:ascii="Times New Roman" w:eastAsia="Calibri" w:hAnsi="Times New Roman"/>
                <w:sz w:val="24"/>
                <w:szCs w:val="24"/>
              </w:rPr>
              <w:t>). Виды путешествий. Поездка за город</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разыгрывать этикетные диалоги (диалоги-знакомства) по ролям;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рассказывать </w:t>
            </w:r>
            <w:r w:rsidR="000A3CE6">
              <w:rPr>
                <w:rFonts w:ascii="Times New Roman" w:eastAsia="Calibri" w:hAnsi="Times New Roman"/>
                <w:sz w:val="24"/>
                <w:szCs w:val="24"/>
              </w:rPr>
              <w:t xml:space="preserve">о себе (хобби, свободное время, </w:t>
            </w:r>
            <w:r w:rsidRPr="005B0C4A">
              <w:rPr>
                <w:rFonts w:ascii="Times New Roman" w:eastAsia="Calibri" w:hAnsi="Times New Roman"/>
                <w:sz w:val="24"/>
                <w:szCs w:val="24"/>
              </w:rPr>
              <w:t>летние каникулы) с опорой на речевые образцы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описывать членов детского клуба путешественников (внешность, одежда, сведения о стране проживания) с опорой на план, представленный в виде вопросов;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найти на карте и назвать страны</w:t>
            </w:r>
            <w:r w:rsidRPr="005B0C4A">
              <w:rPr>
                <w:rFonts w:ascii="Times New Roman" w:eastAsia="Calibri" w:hAnsi="Times New Roman"/>
                <w:sz w:val="24"/>
                <w:szCs w:val="24"/>
              </w:rPr>
              <w:t>, из которых приехали члены детского международного клуба путешественников</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диалогического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w:t>
            </w:r>
            <w:r w:rsidR="000A3CE6">
              <w:rPr>
                <w:rFonts w:ascii="Times New Roman" w:eastAsia="Calibri" w:hAnsi="Times New Roman"/>
                <w:sz w:val="24"/>
                <w:szCs w:val="24"/>
              </w:rPr>
              <w:t xml:space="preserve">слух основное содержание текста </w:t>
            </w:r>
            <w:r w:rsidRPr="005B0C4A">
              <w:rPr>
                <w:rFonts w:ascii="Times New Roman" w:eastAsia="Calibri" w:hAnsi="Times New Roman"/>
                <w:sz w:val="24"/>
                <w:szCs w:val="24"/>
              </w:rPr>
              <w:t>информационного характера (о международном к</w:t>
            </w:r>
            <w:r w:rsidR="000A3CE6">
              <w:rPr>
                <w:rFonts w:ascii="Times New Roman" w:eastAsia="Calibri" w:hAnsi="Times New Roman"/>
                <w:sz w:val="24"/>
                <w:szCs w:val="24"/>
              </w:rPr>
              <w:t xml:space="preserve">лубе путешественников), выделяя </w:t>
            </w:r>
            <w:r w:rsidRPr="005B0C4A">
              <w:rPr>
                <w:rFonts w:ascii="Times New Roman" w:eastAsia="Calibri" w:hAnsi="Times New Roman"/>
                <w:sz w:val="24"/>
                <w:szCs w:val="24"/>
              </w:rPr>
              <w:t>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запрашиваемую информацию в тексте (в телефонном разговоре)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полным пониманием небольшой текст (э</w:t>
            </w:r>
            <w:r w:rsidR="000A3CE6">
              <w:rPr>
                <w:rFonts w:ascii="Times New Roman" w:eastAsia="Calibri" w:hAnsi="Times New Roman"/>
                <w:sz w:val="24"/>
                <w:szCs w:val="24"/>
              </w:rPr>
              <w:t xml:space="preserve">лектронное письмо); отвечать на </w:t>
            </w:r>
            <w:r w:rsidRPr="005B0C4A">
              <w:rPr>
                <w:rFonts w:ascii="Times New Roman" w:eastAsia="Calibri" w:hAnsi="Times New Roman"/>
                <w:sz w:val="24"/>
                <w:szCs w:val="24"/>
              </w:rPr>
              <w:t xml:space="preserve">вопросы по содержанию </w:t>
            </w:r>
            <w:r w:rsidRPr="005B0C4A">
              <w:rPr>
                <w:rFonts w:ascii="Times New Roman" w:eastAsia="Calibri" w:hAnsi="Times New Roman"/>
                <w:sz w:val="24"/>
                <w:szCs w:val="24"/>
              </w:rPr>
              <w:lastRenderedPageBreak/>
              <w:t>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w:t>
            </w:r>
            <w:r w:rsidR="000A3CE6">
              <w:rPr>
                <w:rFonts w:ascii="Times New Roman" w:eastAsia="Calibri" w:hAnsi="Times New Roman"/>
                <w:sz w:val="24"/>
                <w:szCs w:val="24"/>
              </w:rPr>
              <w:t xml:space="preserve">сты страноведческого характера, включающие некоторое количество </w:t>
            </w:r>
            <w:r w:rsidRPr="005B0C4A">
              <w:rPr>
                <w:rFonts w:ascii="Times New Roman" w:eastAsia="Calibri" w:hAnsi="Times New Roman"/>
                <w:sz w:val="24"/>
                <w:szCs w:val="24"/>
              </w:rPr>
              <w:t>незнакомых слов;</w:t>
            </w:r>
          </w:p>
          <w:p w:rsidR="00FB5FC6" w:rsidRPr="000A3CE6"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текст, представленный в виде анкеты, находить в </w:t>
            </w:r>
            <w:r w:rsidR="000A3CE6">
              <w:rPr>
                <w:rFonts w:ascii="Times New Roman" w:eastAsia="Calibri" w:hAnsi="Times New Roman"/>
                <w:sz w:val="24"/>
                <w:szCs w:val="24"/>
              </w:rPr>
              <w:t xml:space="preserve">нем запрашиваемую </w:t>
            </w:r>
            <w:proofErr w:type="spellStart"/>
            <w:r w:rsidR="000A3CE6">
              <w:rPr>
                <w:rFonts w:ascii="Times New Roman" w:eastAsia="Calibri" w:hAnsi="Times New Roman"/>
                <w:sz w:val="24"/>
                <w:szCs w:val="24"/>
              </w:rPr>
              <w:t>информацию</w:t>
            </w:r>
            <w:proofErr w:type="gramStart"/>
            <w:r w:rsidR="000A3CE6">
              <w:rPr>
                <w:rFonts w:ascii="Times New Roman" w:eastAsia="Calibri" w:hAnsi="Times New Roman"/>
                <w:sz w:val="24"/>
                <w:szCs w:val="24"/>
              </w:rPr>
              <w:t>;</w:t>
            </w:r>
            <w:r w:rsidRPr="005B0C4A">
              <w:rPr>
                <w:rFonts w:ascii="Times New Roman" w:eastAsia="Calibri" w:hAnsi="Times New Roman"/>
                <w:iCs/>
                <w:sz w:val="24"/>
                <w:szCs w:val="24"/>
              </w:rPr>
              <w:t>с</w:t>
            </w:r>
            <w:proofErr w:type="gramEnd"/>
            <w:r w:rsidRPr="005B0C4A">
              <w:rPr>
                <w:rFonts w:ascii="Times New Roman" w:eastAsia="Calibri" w:hAnsi="Times New Roman"/>
                <w:iCs/>
                <w:sz w:val="24"/>
                <w:szCs w:val="24"/>
              </w:rPr>
              <w:t>равнивать</w:t>
            </w:r>
            <w:proofErr w:type="spellEnd"/>
            <w:r w:rsidRPr="005B0C4A">
              <w:rPr>
                <w:rFonts w:ascii="Times New Roman" w:eastAsia="Calibri" w:hAnsi="Times New Roman"/>
                <w:iCs/>
                <w:sz w:val="24"/>
                <w:szCs w:val="24"/>
              </w:rPr>
              <w:t xml:space="preserve"> и обобщать </w:t>
            </w:r>
            <w:r w:rsidR="000A3CE6">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заполнять анкету члена детского клуба путешественн</w:t>
            </w:r>
            <w:r w:rsidR="00405B28">
              <w:rPr>
                <w:rFonts w:ascii="Times New Roman" w:eastAsia="Calibri" w:hAnsi="Times New Roman"/>
                <w:sz w:val="24"/>
                <w:szCs w:val="24"/>
              </w:rPr>
              <w:t xml:space="preserve">иков, сообщая личную информацию </w:t>
            </w:r>
            <w:r w:rsidRPr="005B0C4A">
              <w:rPr>
                <w:rFonts w:ascii="Times New Roman" w:eastAsia="Calibri" w:hAnsi="Times New Roman"/>
                <w:sz w:val="24"/>
                <w:szCs w:val="24"/>
              </w:rPr>
              <w:t>(имя, фамилия, возраст; страна проживания; языки, к</w:t>
            </w:r>
            <w:r w:rsidR="00405B28">
              <w:rPr>
                <w:rFonts w:ascii="Times New Roman" w:eastAsia="Calibri" w:hAnsi="Times New Roman"/>
                <w:sz w:val="24"/>
                <w:szCs w:val="24"/>
              </w:rPr>
              <w:t xml:space="preserve">оторыми владеет; хобби; любимые </w:t>
            </w:r>
            <w:r w:rsidRPr="005B0C4A">
              <w:rPr>
                <w:rFonts w:ascii="Times New Roman" w:eastAsia="Calibri" w:hAnsi="Times New Roman"/>
                <w:sz w:val="24"/>
                <w:szCs w:val="24"/>
              </w:rPr>
              <w:t>школьные предметы; названия стран, в которых хоте</w:t>
            </w:r>
            <w:proofErr w:type="gramStart"/>
            <w:r w:rsidRPr="005B0C4A">
              <w:rPr>
                <w:rFonts w:ascii="Times New Roman" w:eastAsia="Calibri" w:hAnsi="Times New Roman"/>
                <w:sz w:val="24"/>
                <w:szCs w:val="24"/>
              </w:rPr>
              <w:t>л(</w:t>
            </w:r>
            <w:proofErr w:type="gramEnd"/>
            <w:r w:rsidRPr="005B0C4A">
              <w:rPr>
                <w:rFonts w:ascii="Times New Roman" w:eastAsia="Calibri" w:hAnsi="Times New Roman"/>
                <w:sz w:val="24"/>
                <w:szCs w:val="24"/>
              </w:rPr>
              <w:t>а) бы</w:t>
            </w:r>
            <w:r w:rsidR="00405B28">
              <w:rPr>
                <w:rFonts w:ascii="Times New Roman" w:eastAsia="Calibri" w:hAnsi="Times New Roman"/>
                <w:sz w:val="24"/>
                <w:szCs w:val="24"/>
              </w:rPr>
              <w:t xml:space="preserve"> побывать); заполнять анкету от </w:t>
            </w:r>
            <w:r w:rsidRPr="005B0C4A">
              <w:rPr>
                <w:rFonts w:ascii="Times New Roman" w:eastAsia="Calibri" w:hAnsi="Times New Roman"/>
                <w:sz w:val="24"/>
                <w:szCs w:val="24"/>
              </w:rPr>
              <w:t>имени члена клуба на основании информации, полученной при прослушивании диалога (телефонного разговора);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описывать членов детского клуба путешественников с опорой на план, представленный в виде вопросов;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405B28">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w:t>
            </w:r>
            <w:r w:rsidR="00405B28">
              <w:rPr>
                <w:rFonts w:ascii="Times New Roman" w:eastAsia="Calibri" w:hAnsi="Times New Roman"/>
                <w:sz w:val="24"/>
                <w:szCs w:val="24"/>
              </w:rPr>
              <w:t xml:space="preserve">нствовать </w:t>
            </w:r>
            <w:proofErr w:type="spellStart"/>
            <w:r w:rsidR="00405B28">
              <w:rPr>
                <w:rFonts w:ascii="Times New Roman" w:eastAsia="Calibri" w:hAnsi="Times New Roman"/>
                <w:sz w:val="24"/>
                <w:szCs w:val="24"/>
              </w:rPr>
              <w:t>слухо</w:t>
            </w:r>
            <w:proofErr w:type="spellEnd"/>
            <w:r w:rsidR="007E240F">
              <w:rPr>
                <w:rFonts w:ascii="Times New Roman" w:eastAsia="Calibri" w:hAnsi="Times New Roman"/>
                <w:sz w:val="24"/>
                <w:szCs w:val="24"/>
              </w:rPr>
              <w:t>-</w:t>
            </w:r>
            <w:r w:rsidR="00405B28">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навыки, в том числе применительно к новому языковому ма</w:t>
            </w:r>
            <w:r w:rsidR="00845E33">
              <w:rPr>
                <w:rFonts w:ascii="Times New Roman" w:eastAsia="Calibri" w:hAnsi="Times New Roman"/>
                <w:sz w:val="24"/>
                <w:szCs w:val="24"/>
              </w:rPr>
              <w:t xml:space="preserve">териалу (названия частей света, </w:t>
            </w:r>
            <w:r w:rsidRPr="005B0C4A">
              <w:rPr>
                <w:rFonts w:ascii="Times New Roman" w:eastAsia="Calibri" w:hAnsi="Times New Roman"/>
                <w:sz w:val="24"/>
                <w:szCs w:val="24"/>
              </w:rPr>
              <w:t>стран);</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ритмико-интонационные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особенности предложений различных коммуникати</w:t>
            </w:r>
            <w:r w:rsidR="00845E33">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845E33">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r w:rsidR="00845E33">
              <w:rPr>
                <w:rFonts w:ascii="Times New Roman" w:eastAsia="Calibri" w:hAnsi="Times New Roman"/>
                <w:sz w:val="24"/>
                <w:szCs w:val="24"/>
              </w:rPr>
              <w:t>.</w:t>
            </w:r>
            <w:r w:rsidRPr="005B0C4A">
              <w:rPr>
                <w:rFonts w:ascii="Times New Roman" w:eastAsia="Calibri" w:hAnsi="Times New Roman"/>
                <w:sz w:val="24"/>
                <w:szCs w:val="24"/>
              </w:rPr>
              <w:t xml:space="preserve">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7E240F" w:rsidRDefault="00FB5FC6" w:rsidP="00942A78">
            <w:pPr>
              <w:jc w:val="both"/>
              <w:rPr>
                <w:rFonts w:ascii="Times New Roman" w:eastAsia="Calibri" w:hAnsi="Times New Roman"/>
                <w:sz w:val="24"/>
                <w:szCs w:val="24"/>
              </w:rPr>
            </w:pPr>
            <w:r w:rsidRPr="005B0C4A">
              <w:rPr>
                <w:rFonts w:ascii="Times New Roman" w:eastAsia="Calibri" w:hAnsi="Times New Roman"/>
                <w:iCs/>
                <w:sz w:val="24"/>
                <w:szCs w:val="24"/>
              </w:rPr>
              <w:t xml:space="preserve">Систематизировать </w:t>
            </w:r>
            <w:r w:rsidR="00845E33">
              <w:rPr>
                <w:rFonts w:ascii="Times New Roman" w:eastAsia="Calibri" w:hAnsi="Times New Roman"/>
                <w:sz w:val="24"/>
                <w:szCs w:val="24"/>
              </w:rPr>
              <w:t xml:space="preserve">грамматический </w:t>
            </w:r>
            <w:r w:rsidR="007E240F">
              <w:rPr>
                <w:rFonts w:ascii="Times New Roman" w:eastAsia="Calibri" w:hAnsi="Times New Roman"/>
                <w:sz w:val="24"/>
                <w:szCs w:val="24"/>
              </w:rPr>
              <w:t>материал</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w:t>
            </w:r>
            <w:r w:rsidR="00845E33">
              <w:rPr>
                <w:rFonts w:ascii="Times New Roman" w:eastAsia="Calibri" w:hAnsi="Times New Roman"/>
                <w:sz w:val="24"/>
                <w:szCs w:val="24"/>
              </w:rPr>
              <w:t xml:space="preserve">ельные), вопросительные (общий, </w:t>
            </w:r>
            <w:r w:rsidRPr="005B0C4A">
              <w:rPr>
                <w:rFonts w:ascii="Times New Roman" w:eastAsia="Calibri" w:hAnsi="Times New Roman"/>
                <w:sz w:val="24"/>
                <w:szCs w:val="24"/>
              </w:rPr>
              <w:t xml:space="preserve">специальный, альтернативный, разделительный вопросы), </w:t>
            </w:r>
            <w:r w:rsidR="00845E33">
              <w:rPr>
                <w:rFonts w:ascii="Times New Roman" w:eastAsia="Calibri" w:hAnsi="Times New Roman"/>
                <w:sz w:val="24"/>
                <w:szCs w:val="24"/>
              </w:rPr>
              <w:t xml:space="preserve">побудительные (в утвердительной </w:t>
            </w:r>
            <w:r w:rsidRPr="005B0C4A">
              <w:rPr>
                <w:rFonts w:ascii="Times New Roman" w:eastAsia="Calibri" w:hAnsi="Times New Roman"/>
                <w:sz w:val="24"/>
                <w:szCs w:val="24"/>
              </w:rPr>
              <w:t>форме предложения);</w:t>
            </w:r>
            <w:proofErr w:type="gramEnd"/>
          </w:p>
          <w:p w:rsidR="00FB5FC6" w:rsidRPr="00405B28"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w:t>
            </w:r>
            <w:r w:rsidR="00405B28">
              <w:rPr>
                <w:rFonts w:ascii="Times New Roman" w:eastAsia="Calibri" w:hAnsi="Times New Roman"/>
                <w:sz w:val="24"/>
                <w:szCs w:val="24"/>
              </w:rPr>
              <w:t xml:space="preserve"> формах действительного залога: </w:t>
            </w:r>
            <w:r w:rsidRPr="005B0C4A">
              <w:rPr>
                <w:rFonts w:ascii="Times New Roman" w:eastAsia="Calibri" w:hAnsi="Times New Roman"/>
                <w:sz w:val="24"/>
                <w:szCs w:val="24"/>
                <w:lang w:val="en-US"/>
              </w:rPr>
              <w:t>Present</w:t>
            </w:r>
            <w:r w:rsidRPr="00405B28">
              <w:rPr>
                <w:rFonts w:ascii="Times New Roman" w:eastAsia="Calibri" w:hAnsi="Times New Roman"/>
                <w:sz w:val="24"/>
                <w:szCs w:val="24"/>
              </w:rPr>
              <w:t xml:space="preserve"> / </w:t>
            </w:r>
            <w:r w:rsidRPr="005B0C4A">
              <w:rPr>
                <w:rFonts w:ascii="Times New Roman" w:eastAsia="Calibri" w:hAnsi="Times New Roman"/>
                <w:sz w:val="24"/>
                <w:szCs w:val="24"/>
                <w:lang w:val="en-US"/>
              </w:rPr>
              <w:t>Past</w:t>
            </w:r>
            <w:r w:rsidRPr="00405B28">
              <w:rPr>
                <w:rFonts w:ascii="Times New Roman" w:eastAsia="Calibri" w:hAnsi="Times New Roman"/>
                <w:sz w:val="24"/>
                <w:szCs w:val="24"/>
              </w:rPr>
              <w:t xml:space="preserve"> / </w:t>
            </w:r>
            <w:r w:rsidRPr="005B0C4A">
              <w:rPr>
                <w:rFonts w:ascii="Times New Roman" w:eastAsia="Calibri" w:hAnsi="Times New Roman"/>
                <w:sz w:val="24"/>
                <w:szCs w:val="24"/>
                <w:lang w:val="en-US"/>
              </w:rPr>
              <w:t>Fut</w:t>
            </w:r>
            <w:r w:rsidR="00845E33">
              <w:rPr>
                <w:rFonts w:ascii="Times New Roman" w:eastAsia="Calibri" w:hAnsi="Times New Roman"/>
                <w:sz w:val="24"/>
                <w:szCs w:val="24"/>
                <w:lang w:val="en-US"/>
              </w:rPr>
              <w:t>ure</w:t>
            </w:r>
            <w:r w:rsidR="00845E33" w:rsidRPr="00405B28">
              <w:rPr>
                <w:rFonts w:ascii="Times New Roman" w:eastAsia="Calibri" w:hAnsi="Times New Roman"/>
                <w:sz w:val="24"/>
                <w:szCs w:val="24"/>
              </w:rPr>
              <w:t xml:space="preserve"> </w:t>
            </w:r>
            <w:r w:rsidR="00845E33">
              <w:rPr>
                <w:rFonts w:ascii="Times New Roman" w:eastAsia="Calibri" w:hAnsi="Times New Roman"/>
                <w:sz w:val="24"/>
                <w:szCs w:val="24"/>
                <w:lang w:val="en-US"/>
              </w:rPr>
              <w:t>Simple</w:t>
            </w:r>
            <w:r w:rsidR="00845E33" w:rsidRPr="00405B28">
              <w:rPr>
                <w:rFonts w:ascii="Times New Roman" w:eastAsia="Calibri" w:hAnsi="Times New Roman"/>
                <w:sz w:val="24"/>
                <w:szCs w:val="24"/>
              </w:rPr>
              <w:t xml:space="preserve">; </w:t>
            </w:r>
            <w:r w:rsidR="00845E33">
              <w:rPr>
                <w:rFonts w:ascii="Times New Roman" w:eastAsia="Calibri" w:hAnsi="Times New Roman"/>
                <w:sz w:val="24"/>
                <w:szCs w:val="24"/>
                <w:lang w:val="en-US"/>
              </w:rPr>
              <w:t>Present</w:t>
            </w:r>
            <w:r w:rsidR="00845E33" w:rsidRPr="00405B28">
              <w:rPr>
                <w:rFonts w:ascii="Times New Roman" w:eastAsia="Calibri" w:hAnsi="Times New Roman"/>
                <w:sz w:val="24"/>
                <w:szCs w:val="24"/>
              </w:rPr>
              <w:t xml:space="preserve"> </w:t>
            </w:r>
            <w:r w:rsidR="00845E33">
              <w:rPr>
                <w:rFonts w:ascii="Times New Roman" w:eastAsia="Calibri" w:hAnsi="Times New Roman"/>
                <w:sz w:val="24"/>
                <w:szCs w:val="24"/>
                <w:lang w:val="en-US"/>
              </w:rPr>
              <w:t>Continuous</w:t>
            </w:r>
            <w:r w:rsidR="00845E33" w:rsidRPr="00405B28">
              <w:rPr>
                <w:rFonts w:ascii="Times New Roman" w:eastAsia="Calibri" w:hAnsi="Times New Roman"/>
                <w:sz w:val="24"/>
                <w:szCs w:val="24"/>
              </w:rPr>
              <w:t xml:space="preserve">, </w:t>
            </w:r>
            <w:r w:rsidRPr="00845E33">
              <w:rPr>
                <w:rFonts w:ascii="Times New Roman" w:eastAsia="Calibri" w:hAnsi="Times New Roman"/>
                <w:sz w:val="24"/>
                <w:szCs w:val="24"/>
                <w:lang w:val="en-US"/>
              </w:rPr>
              <w:t>Present</w:t>
            </w:r>
            <w:r w:rsidRPr="00405B28">
              <w:rPr>
                <w:rFonts w:ascii="Times New Roman" w:eastAsia="Calibri" w:hAnsi="Times New Roman"/>
                <w:sz w:val="24"/>
                <w:szCs w:val="24"/>
              </w:rPr>
              <w:t xml:space="preserve"> </w:t>
            </w:r>
            <w:r w:rsidRPr="00845E33">
              <w:rPr>
                <w:rFonts w:ascii="Times New Roman" w:eastAsia="Calibri" w:hAnsi="Times New Roman"/>
                <w:sz w:val="24"/>
                <w:szCs w:val="24"/>
                <w:lang w:val="en-US"/>
              </w:rPr>
              <w:t>Perfect</w:t>
            </w:r>
            <w:r w:rsidRPr="00405B28">
              <w:rPr>
                <w:rFonts w:ascii="Times New Roman" w:eastAsia="Calibri" w:hAnsi="Times New Roman"/>
                <w:sz w:val="24"/>
                <w:szCs w:val="24"/>
              </w:rPr>
              <w:t>;</w:t>
            </w:r>
          </w:p>
          <w:p w:rsidR="00FB5FC6" w:rsidRPr="00845E33"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различные грамматические средства для выражения бу</w:t>
            </w:r>
            <w:r w:rsidR="00845E33">
              <w:rPr>
                <w:rFonts w:ascii="Times New Roman" w:eastAsia="Calibri" w:hAnsi="Times New Roman"/>
                <w:sz w:val="24"/>
                <w:szCs w:val="24"/>
              </w:rPr>
              <w:t xml:space="preserve">дущего действия: </w:t>
            </w:r>
            <w:proofErr w:type="spellStart"/>
            <w:r w:rsidR="00845E33">
              <w:rPr>
                <w:rFonts w:ascii="Times New Roman" w:eastAsia="Calibri" w:hAnsi="Times New Roman"/>
                <w:sz w:val="24"/>
                <w:szCs w:val="24"/>
              </w:rPr>
              <w:t>Simple</w:t>
            </w:r>
            <w:proofErr w:type="spellEnd"/>
            <w:r w:rsidR="00845E33">
              <w:rPr>
                <w:rFonts w:ascii="Times New Roman" w:eastAsia="Calibri" w:hAnsi="Times New Roman"/>
                <w:sz w:val="24"/>
                <w:szCs w:val="24"/>
              </w:rPr>
              <w:t xml:space="preserve"> </w:t>
            </w:r>
            <w:proofErr w:type="spellStart"/>
            <w:r w:rsidR="00845E33">
              <w:rPr>
                <w:rFonts w:ascii="Times New Roman" w:eastAsia="Calibri" w:hAnsi="Times New Roman"/>
                <w:sz w:val="24"/>
                <w:szCs w:val="24"/>
              </w:rPr>
              <w:t>Future</w:t>
            </w:r>
            <w:proofErr w:type="spellEnd"/>
            <w:r w:rsidR="00845E33">
              <w:rPr>
                <w:rFonts w:ascii="Times New Roman" w:eastAsia="Calibri" w:hAnsi="Times New Roman"/>
                <w:sz w:val="24"/>
                <w:szCs w:val="24"/>
              </w:rPr>
              <w:t xml:space="preserve">, </w:t>
            </w:r>
            <w:proofErr w:type="spellStart"/>
            <w:r w:rsidRPr="005B0C4A">
              <w:rPr>
                <w:rFonts w:ascii="Times New Roman" w:eastAsia="Calibri" w:hAnsi="Times New Roman"/>
                <w:i/>
                <w:iCs/>
                <w:sz w:val="24"/>
                <w:szCs w:val="24"/>
              </w:rPr>
              <w:t>to</w:t>
            </w:r>
            <w:proofErr w:type="spellEnd"/>
            <w:r w:rsidRPr="005B0C4A">
              <w:rPr>
                <w:rFonts w:ascii="Times New Roman" w:eastAsia="Calibri" w:hAnsi="Times New Roman"/>
                <w:i/>
                <w:iCs/>
                <w:sz w:val="24"/>
                <w:szCs w:val="24"/>
              </w:rPr>
              <w:t xml:space="preserve"> </w:t>
            </w:r>
            <w:proofErr w:type="spellStart"/>
            <w:r w:rsidRPr="005B0C4A">
              <w:rPr>
                <w:rFonts w:ascii="Times New Roman" w:eastAsia="Calibri" w:hAnsi="Times New Roman"/>
                <w:i/>
                <w:iCs/>
                <w:sz w:val="24"/>
                <w:szCs w:val="24"/>
              </w:rPr>
              <w:t>be</w:t>
            </w:r>
            <w:proofErr w:type="spellEnd"/>
            <w:r w:rsidRPr="005B0C4A">
              <w:rPr>
                <w:rFonts w:ascii="Times New Roman" w:eastAsia="Calibri" w:hAnsi="Times New Roman"/>
                <w:i/>
                <w:iCs/>
                <w:sz w:val="24"/>
                <w:szCs w:val="24"/>
              </w:rPr>
              <w:t xml:space="preserve"> </w:t>
            </w:r>
            <w:proofErr w:type="spellStart"/>
            <w:r w:rsidRPr="005B0C4A">
              <w:rPr>
                <w:rFonts w:ascii="Times New Roman" w:eastAsia="Calibri" w:hAnsi="Times New Roman"/>
                <w:i/>
                <w:iCs/>
                <w:sz w:val="24"/>
                <w:szCs w:val="24"/>
              </w:rPr>
              <w:t>going</w:t>
            </w:r>
            <w:proofErr w:type="spellEnd"/>
            <w:r w:rsidRPr="005B0C4A">
              <w:rPr>
                <w:rFonts w:ascii="Times New Roman" w:eastAsia="Calibri" w:hAnsi="Times New Roman"/>
                <w:i/>
                <w:iCs/>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определенный / нулевой артикли.</w:t>
            </w:r>
          </w:p>
        </w:tc>
      </w:tr>
      <w:tr w:rsidR="00FB5FC6" w:rsidRPr="005B0C4A" w:rsidTr="00C37A98">
        <w:tc>
          <w:tcPr>
            <w:tcW w:w="1418" w:type="dxa"/>
          </w:tcPr>
          <w:p w:rsidR="00FB5FC6" w:rsidRPr="005B0C4A" w:rsidRDefault="00FB5FC6" w:rsidP="00942A78">
            <w:pPr>
              <w:jc w:val="both"/>
              <w:rPr>
                <w:rFonts w:ascii="Times New Roman" w:eastAsia="Times New Roman" w:hAnsi="Times New Roman"/>
                <w:sz w:val="24"/>
                <w:szCs w:val="24"/>
                <w:lang w:eastAsia="ar-SA"/>
              </w:rPr>
            </w:pPr>
            <w:r w:rsidRPr="005B0C4A">
              <w:rPr>
                <w:rFonts w:ascii="Times New Roman" w:eastAsia="Calibri" w:hAnsi="Times New Roman"/>
                <w:sz w:val="24"/>
                <w:szCs w:val="24"/>
              </w:rPr>
              <w:lastRenderedPageBreak/>
              <w:t>2.</w:t>
            </w:r>
            <w:r w:rsidRPr="005B0C4A">
              <w:rPr>
                <w:rFonts w:ascii="Times New Roman" w:eastAsia="Times New Roman" w:hAnsi="Times New Roman"/>
                <w:sz w:val="24"/>
                <w:szCs w:val="24"/>
                <w:lang w:eastAsia="ar-SA"/>
              </w:rPr>
              <w:t xml:space="preserve"> Межличностные отношения в семье, со сверстниками, решение </w:t>
            </w:r>
            <w:r w:rsidRPr="005B0C4A">
              <w:rPr>
                <w:rFonts w:ascii="Times New Roman" w:eastAsia="Times New Roman" w:hAnsi="Times New Roman"/>
                <w:sz w:val="24"/>
                <w:szCs w:val="24"/>
                <w:lang w:eastAsia="ar-SA"/>
              </w:rPr>
              <w:lastRenderedPageBreak/>
              <w:t>конфликтных ситуаций. Всего 5 часов</w:t>
            </w:r>
          </w:p>
          <w:p w:rsidR="00FB5FC6" w:rsidRPr="005B0C4A" w:rsidRDefault="00FB5FC6" w:rsidP="00942A78">
            <w:pPr>
              <w:jc w:val="both"/>
              <w:rPr>
                <w:rFonts w:ascii="Times New Roman" w:eastAsia="Calibri" w:hAnsi="Times New Roman"/>
                <w:sz w:val="24"/>
                <w:szCs w:val="24"/>
              </w:rPr>
            </w:pPr>
          </w:p>
          <w:p w:rsidR="00FB5FC6" w:rsidRPr="005B0C4A" w:rsidRDefault="00FB5FC6" w:rsidP="00942A78">
            <w:pPr>
              <w:jc w:val="both"/>
              <w:rPr>
                <w:rFonts w:ascii="Times New Roman" w:eastAsia="Calibri" w:hAnsi="Times New Roman"/>
                <w:sz w:val="24"/>
                <w:szCs w:val="24"/>
              </w:rPr>
            </w:pP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Знакомство с друзьями. Будь вежлив. Гостим в английской семье. Описываем наших друзей. Подарок бабушке.</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Говорение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разыгрывать диалоги по ролям;</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вести диалог-расспрос: запрашивать интересующую информацию (о семье);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рассказывать о своих домашних обязанностях с опорой на речевые образцы;</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описывать (по картинке) внешность члено</w:t>
            </w:r>
            <w:r w:rsidR="00845E33">
              <w:rPr>
                <w:rFonts w:ascii="Times New Roman" w:hAnsi="Times New Roman"/>
                <w:sz w:val="24"/>
                <w:szCs w:val="24"/>
              </w:rPr>
              <w:t xml:space="preserve">в детского международного клуба </w:t>
            </w:r>
            <w:r w:rsidRPr="005B0C4A">
              <w:rPr>
                <w:rFonts w:ascii="Times New Roman" w:hAnsi="Times New Roman"/>
                <w:sz w:val="24"/>
                <w:szCs w:val="24"/>
              </w:rPr>
              <w:t>путешественников;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lastRenderedPageBreak/>
              <w:t>- составлять рассказ по картинкам, определяя (передава</w:t>
            </w:r>
            <w:r w:rsidR="00845E33">
              <w:rPr>
                <w:rFonts w:ascii="Times New Roman" w:hAnsi="Times New Roman"/>
                <w:sz w:val="24"/>
                <w:szCs w:val="24"/>
              </w:rPr>
              <w:t xml:space="preserve">я) временную последовательность </w:t>
            </w:r>
            <w:r w:rsidRPr="005B0C4A">
              <w:rPr>
                <w:rFonts w:ascii="Times New Roman" w:hAnsi="Times New Roman"/>
                <w:sz w:val="24"/>
                <w:szCs w:val="24"/>
              </w:rPr>
              <w:t>событий;</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декламировать стихотворение “</w:t>
            </w:r>
            <w:proofErr w:type="spellStart"/>
            <w:r w:rsidRPr="005B0C4A">
              <w:rPr>
                <w:rFonts w:ascii="Times New Roman" w:hAnsi="Times New Roman"/>
                <w:sz w:val="24"/>
                <w:szCs w:val="24"/>
              </w:rPr>
              <w:t>What</w:t>
            </w:r>
            <w:proofErr w:type="spellEnd"/>
            <w:r w:rsidRPr="005B0C4A">
              <w:rPr>
                <w:rFonts w:ascii="Times New Roman" w:hAnsi="Times New Roman"/>
                <w:sz w:val="24"/>
                <w:szCs w:val="24"/>
              </w:rPr>
              <w:t xml:space="preserve"> </w:t>
            </w:r>
            <w:proofErr w:type="spellStart"/>
            <w:r w:rsidRPr="005B0C4A">
              <w:rPr>
                <w:rFonts w:ascii="Times New Roman" w:hAnsi="Times New Roman"/>
                <w:sz w:val="24"/>
                <w:szCs w:val="24"/>
              </w:rPr>
              <w:t>is</w:t>
            </w:r>
            <w:proofErr w:type="spellEnd"/>
            <w:r w:rsidRPr="005B0C4A">
              <w:rPr>
                <w:rFonts w:ascii="Times New Roman" w:hAnsi="Times New Roman"/>
                <w:sz w:val="24"/>
                <w:szCs w:val="24"/>
              </w:rPr>
              <w:t xml:space="preserve"> a </w:t>
            </w:r>
            <w:proofErr w:type="spellStart"/>
            <w:r w:rsidRPr="005B0C4A">
              <w:rPr>
                <w:rFonts w:ascii="Times New Roman" w:hAnsi="Times New Roman"/>
                <w:sz w:val="24"/>
                <w:szCs w:val="24"/>
              </w:rPr>
              <w:t>family</w:t>
            </w:r>
            <w:proofErr w:type="spellEnd"/>
            <w:r w:rsidRPr="005B0C4A">
              <w:rPr>
                <w:rFonts w:ascii="Times New Roman" w:hAnsi="Times New Roman"/>
                <w:sz w:val="24"/>
                <w:szCs w:val="24"/>
              </w:rPr>
              <w:t>?”</w:t>
            </w:r>
          </w:p>
          <w:p w:rsidR="00FB5FC6" w:rsidRPr="005B0C4A" w:rsidRDefault="00FB5FC6" w:rsidP="00942A78">
            <w:pPr>
              <w:jc w:val="both"/>
              <w:rPr>
                <w:rFonts w:ascii="Times New Roman" w:hAnsi="Times New Roman"/>
                <w:sz w:val="24"/>
                <w:szCs w:val="24"/>
              </w:rPr>
            </w:pPr>
            <w:proofErr w:type="spellStart"/>
            <w:r w:rsidRPr="005B0C4A">
              <w:rPr>
                <w:rFonts w:ascii="Times New Roman" w:hAnsi="Times New Roman"/>
                <w:sz w:val="24"/>
                <w:szCs w:val="24"/>
              </w:rPr>
              <w:t>Аудирование</w:t>
            </w:r>
            <w:proofErr w:type="spellEnd"/>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понимать полностью содержание текста, построенного</w:t>
            </w:r>
            <w:r w:rsidR="00845E33">
              <w:rPr>
                <w:rFonts w:ascii="Times New Roman" w:hAnsi="Times New Roman"/>
                <w:sz w:val="24"/>
                <w:szCs w:val="24"/>
              </w:rPr>
              <w:t xml:space="preserve"> на знакомом языковом материале </w:t>
            </w:r>
            <w:r w:rsidRPr="005B0C4A">
              <w:rPr>
                <w:rFonts w:ascii="Times New Roman" w:hAnsi="Times New Roman"/>
                <w:sz w:val="24"/>
                <w:szCs w:val="24"/>
              </w:rPr>
              <w:t>(телефонном разговоре): находить на картинке члена клуба путешественников по описанию</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Читать</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с полным пониманием короткие тексты диалогического характера (шутки),</w:t>
            </w:r>
          </w:p>
          <w:p w:rsidR="00FB5FC6" w:rsidRPr="005B0C4A" w:rsidRDefault="00FB5FC6" w:rsidP="00942A78">
            <w:pPr>
              <w:jc w:val="both"/>
              <w:rPr>
                <w:rFonts w:ascii="Times New Roman" w:hAnsi="Times New Roman"/>
                <w:sz w:val="24"/>
                <w:szCs w:val="24"/>
              </w:rPr>
            </w:pPr>
            <w:proofErr w:type="gramStart"/>
            <w:r w:rsidRPr="005B0C4A">
              <w:rPr>
                <w:rFonts w:ascii="Times New Roman" w:hAnsi="Times New Roman"/>
                <w:sz w:val="24"/>
                <w:szCs w:val="24"/>
              </w:rPr>
              <w:t>построенные</w:t>
            </w:r>
            <w:proofErr w:type="gramEnd"/>
            <w:r w:rsidRPr="005B0C4A">
              <w:rPr>
                <w:rFonts w:ascii="Times New Roman" w:hAnsi="Times New Roman"/>
                <w:sz w:val="24"/>
                <w:szCs w:val="24"/>
              </w:rPr>
              <w:t xml:space="preserve"> на знакомом языковом материале;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с полным пониманием текст диалогического характера (телефонный разговор) и кратко передавать основное содержание прочитанного;</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с пониманием основного содержания небольшо</w:t>
            </w:r>
            <w:r w:rsidR="00845E33">
              <w:rPr>
                <w:rFonts w:ascii="Times New Roman" w:hAnsi="Times New Roman"/>
                <w:sz w:val="24"/>
                <w:szCs w:val="24"/>
              </w:rPr>
              <w:t xml:space="preserve">й текст (рассказ о дне рождения </w:t>
            </w:r>
            <w:r w:rsidRPr="005B0C4A">
              <w:rPr>
                <w:rFonts w:ascii="Times New Roman" w:hAnsi="Times New Roman"/>
                <w:sz w:val="24"/>
                <w:szCs w:val="24"/>
              </w:rPr>
              <w:t>бабушки); выделять главные факты из текста, опуская второстепенные; отвечать на вопросы по тексту.</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Письмо</w:t>
            </w:r>
          </w:p>
          <w:p w:rsidR="00FB5FC6" w:rsidRPr="005B0C4A" w:rsidRDefault="00FB5FC6" w:rsidP="00942A78">
            <w:pPr>
              <w:jc w:val="both"/>
              <w:rPr>
                <w:rFonts w:ascii="Times New Roman" w:hAnsi="Times New Roman"/>
                <w:iCs/>
                <w:sz w:val="24"/>
                <w:szCs w:val="24"/>
              </w:rPr>
            </w:pPr>
            <w:r w:rsidRPr="005B0C4A">
              <w:rPr>
                <w:rFonts w:ascii="Times New Roman" w:hAnsi="Times New Roman"/>
                <w:sz w:val="24"/>
                <w:szCs w:val="24"/>
              </w:rPr>
              <w:t xml:space="preserve">- </w:t>
            </w:r>
            <w:r w:rsidRPr="005B0C4A">
              <w:rPr>
                <w:rFonts w:ascii="Times New Roman" w:hAnsi="Times New Roman"/>
                <w:iCs/>
                <w:sz w:val="24"/>
                <w:szCs w:val="24"/>
              </w:rPr>
              <w:t xml:space="preserve">заполнять таблицу, систематизируя </w:t>
            </w:r>
            <w:r w:rsidRPr="005B0C4A">
              <w:rPr>
                <w:rFonts w:ascii="Times New Roman" w:hAnsi="Times New Roman"/>
                <w:sz w:val="24"/>
                <w:szCs w:val="24"/>
              </w:rPr>
              <w:t>изученные лексические единицы;</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писать небольшой рассказ о семейном празднике с опорой на план, представленный в виде речевых образцов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Орфография</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совершенст</w:t>
            </w:r>
            <w:r w:rsidR="00405B28">
              <w:rPr>
                <w:rFonts w:ascii="Times New Roman" w:hAnsi="Times New Roman"/>
                <w:sz w:val="24"/>
                <w:szCs w:val="24"/>
              </w:rPr>
              <w:t xml:space="preserve">вовать орфографические умения и </w:t>
            </w:r>
            <w:r w:rsidRPr="005B0C4A">
              <w:rPr>
                <w:rFonts w:ascii="Times New Roman" w:hAnsi="Times New Roman"/>
                <w:sz w:val="24"/>
                <w:szCs w:val="24"/>
              </w:rPr>
              <w:t>навыки: написание новых слов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Фонетическая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совершен</w:t>
            </w:r>
            <w:r w:rsidR="00405B28">
              <w:rPr>
                <w:rFonts w:ascii="Times New Roman" w:hAnsi="Times New Roman"/>
                <w:sz w:val="24"/>
                <w:szCs w:val="24"/>
              </w:rPr>
              <w:t xml:space="preserve">ствовать </w:t>
            </w:r>
            <w:proofErr w:type="spellStart"/>
            <w:r w:rsidR="00405B28">
              <w:rPr>
                <w:rFonts w:ascii="Times New Roman" w:hAnsi="Times New Roman"/>
                <w:sz w:val="24"/>
                <w:szCs w:val="24"/>
              </w:rPr>
              <w:t>слухо</w:t>
            </w:r>
            <w:proofErr w:type="spellEnd"/>
            <w:r w:rsidR="00405B28">
              <w:rPr>
                <w:rFonts w:ascii="Times New Roman" w:hAnsi="Times New Roman"/>
                <w:sz w:val="24"/>
                <w:szCs w:val="24"/>
              </w:rPr>
              <w:t xml:space="preserve">-произносительные </w:t>
            </w:r>
            <w:r w:rsidRPr="005B0C4A">
              <w:rPr>
                <w:rFonts w:ascii="Times New Roman" w:hAnsi="Times New Roman"/>
                <w:sz w:val="24"/>
                <w:szCs w:val="24"/>
              </w:rPr>
              <w:t>навыки, в том числе применительно к новому языковому материалу</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Лексическая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распознавать и употреблять в речи основные значени</w:t>
            </w:r>
            <w:r w:rsidR="00405B28">
              <w:rPr>
                <w:rFonts w:ascii="Times New Roman" w:hAnsi="Times New Roman"/>
                <w:sz w:val="24"/>
                <w:szCs w:val="24"/>
              </w:rPr>
              <w:t xml:space="preserve">я новых и изученных лексических </w:t>
            </w:r>
            <w:r w:rsidRPr="005B0C4A">
              <w:rPr>
                <w:rFonts w:ascii="Times New Roman" w:hAnsi="Times New Roman"/>
                <w:sz w:val="24"/>
                <w:szCs w:val="24"/>
              </w:rPr>
              <w:t>единиц (слов, устойчивых словосочетаний, реплик-клише р</w:t>
            </w:r>
            <w:r w:rsidR="00845E33">
              <w:rPr>
                <w:rFonts w:ascii="Times New Roman" w:hAnsi="Times New Roman"/>
                <w:sz w:val="24"/>
                <w:szCs w:val="24"/>
              </w:rPr>
              <w:t xml:space="preserve">ечевого этикета) в соответствии </w:t>
            </w:r>
            <w:r w:rsidRPr="005B0C4A">
              <w:rPr>
                <w:rFonts w:ascii="Times New Roman" w:hAnsi="Times New Roman"/>
                <w:sz w:val="24"/>
                <w:szCs w:val="24"/>
              </w:rPr>
              <w:t>с коммуникативной задачей;</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распознавать и употреблять в речи речевые</w:t>
            </w:r>
          </w:p>
          <w:p w:rsidR="00FB5FC6" w:rsidRPr="005B0C4A" w:rsidRDefault="00FB5FC6" w:rsidP="00942A78">
            <w:pPr>
              <w:jc w:val="both"/>
              <w:rPr>
                <w:rFonts w:ascii="Times New Roman" w:hAnsi="Times New Roman"/>
                <w:i/>
                <w:iCs/>
                <w:sz w:val="24"/>
                <w:szCs w:val="24"/>
                <w:lang w:val="en-US"/>
              </w:rPr>
            </w:pPr>
            <w:r w:rsidRPr="005B0C4A">
              <w:rPr>
                <w:rFonts w:ascii="Times New Roman" w:hAnsi="Times New Roman"/>
                <w:sz w:val="24"/>
                <w:szCs w:val="24"/>
              </w:rPr>
              <w:t>образцы</w:t>
            </w:r>
            <w:r w:rsidRPr="005B0C4A">
              <w:rPr>
                <w:rFonts w:ascii="Times New Roman" w:hAnsi="Times New Roman"/>
                <w:sz w:val="24"/>
                <w:szCs w:val="24"/>
                <w:lang w:val="en-US"/>
              </w:rPr>
              <w:t xml:space="preserve">: </w:t>
            </w:r>
            <w:r w:rsidRPr="005B0C4A">
              <w:rPr>
                <w:rFonts w:ascii="Times New Roman" w:hAnsi="Times New Roman"/>
                <w:i/>
                <w:iCs/>
                <w:sz w:val="24"/>
                <w:szCs w:val="24"/>
                <w:lang w:val="en-US"/>
              </w:rPr>
              <w:t>What is… like? / What does… look like?</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Грамматическая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глаголы в наиболее употребительных временных формах</w:t>
            </w:r>
          </w:p>
          <w:p w:rsidR="00FB5FC6" w:rsidRPr="005B0C4A" w:rsidRDefault="00FB5FC6" w:rsidP="00942A78">
            <w:pPr>
              <w:jc w:val="both"/>
              <w:rPr>
                <w:rFonts w:ascii="Times New Roman" w:hAnsi="Times New Roman"/>
                <w:sz w:val="24"/>
                <w:szCs w:val="24"/>
                <w:lang w:val="en-US"/>
              </w:rPr>
            </w:pPr>
            <w:r w:rsidRPr="005B0C4A">
              <w:rPr>
                <w:rFonts w:ascii="Times New Roman" w:hAnsi="Times New Roman"/>
                <w:sz w:val="24"/>
                <w:szCs w:val="24"/>
              </w:rPr>
              <w:t>действительного</w:t>
            </w:r>
            <w:r w:rsidRPr="005B0C4A">
              <w:rPr>
                <w:rFonts w:ascii="Times New Roman" w:hAnsi="Times New Roman"/>
                <w:sz w:val="24"/>
                <w:szCs w:val="24"/>
                <w:lang w:val="en-US"/>
              </w:rPr>
              <w:t xml:space="preserve"> </w:t>
            </w:r>
            <w:r w:rsidRPr="005B0C4A">
              <w:rPr>
                <w:rFonts w:ascii="Times New Roman" w:hAnsi="Times New Roman"/>
                <w:sz w:val="24"/>
                <w:szCs w:val="24"/>
              </w:rPr>
              <w:t>залога</w:t>
            </w:r>
            <w:r w:rsidRPr="005B0C4A">
              <w:rPr>
                <w:rFonts w:ascii="Times New Roman" w:hAnsi="Times New Roman"/>
                <w:sz w:val="24"/>
                <w:szCs w:val="24"/>
                <w:lang w:val="en-US"/>
              </w:rPr>
              <w:t>: Present / Past / Future Simple; Present Continuous; Present Perfect;</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распознавать и употреблять в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предложения с конструкцией: </w:t>
            </w:r>
            <w:proofErr w:type="spellStart"/>
            <w:r w:rsidRPr="005B0C4A">
              <w:rPr>
                <w:rFonts w:ascii="Times New Roman" w:hAnsi="Times New Roman"/>
                <w:sz w:val="24"/>
                <w:szCs w:val="24"/>
              </w:rPr>
              <w:t>as</w:t>
            </w:r>
            <w:proofErr w:type="spellEnd"/>
            <w:r w:rsidRPr="005B0C4A">
              <w:rPr>
                <w:rFonts w:ascii="Times New Roman" w:hAnsi="Times New Roman"/>
                <w:sz w:val="24"/>
                <w:szCs w:val="24"/>
              </w:rPr>
              <w:t xml:space="preserve">… </w:t>
            </w:r>
            <w:proofErr w:type="spellStart"/>
            <w:r w:rsidRPr="005B0C4A">
              <w:rPr>
                <w:rFonts w:ascii="Times New Roman" w:hAnsi="Times New Roman"/>
                <w:sz w:val="24"/>
                <w:szCs w:val="24"/>
              </w:rPr>
              <w:t>as</w:t>
            </w:r>
            <w:proofErr w:type="spellEnd"/>
            <w:r w:rsidRPr="005B0C4A">
              <w:rPr>
                <w:rFonts w:ascii="Times New Roman" w:hAnsi="Times New Roman"/>
                <w:sz w:val="24"/>
                <w:szCs w:val="24"/>
              </w:rPr>
              <w:t xml:space="preserve">, </w:t>
            </w:r>
            <w:proofErr w:type="spellStart"/>
            <w:r w:rsidRPr="005B0C4A">
              <w:rPr>
                <w:rFonts w:ascii="Times New Roman" w:hAnsi="Times New Roman"/>
                <w:sz w:val="24"/>
                <w:szCs w:val="24"/>
              </w:rPr>
              <w:t>not</w:t>
            </w:r>
            <w:proofErr w:type="spellEnd"/>
            <w:r w:rsidRPr="005B0C4A">
              <w:rPr>
                <w:rFonts w:ascii="Times New Roman" w:hAnsi="Times New Roman"/>
                <w:sz w:val="24"/>
                <w:szCs w:val="24"/>
              </w:rPr>
              <w:t xml:space="preserve"> </w:t>
            </w:r>
            <w:proofErr w:type="spellStart"/>
            <w:r w:rsidRPr="005B0C4A">
              <w:rPr>
                <w:rFonts w:ascii="Times New Roman" w:hAnsi="Times New Roman"/>
                <w:sz w:val="24"/>
                <w:szCs w:val="24"/>
              </w:rPr>
              <w:t>as</w:t>
            </w:r>
            <w:proofErr w:type="spellEnd"/>
            <w:r w:rsidRPr="005B0C4A">
              <w:rPr>
                <w:rFonts w:ascii="Times New Roman" w:hAnsi="Times New Roman"/>
                <w:sz w:val="24"/>
                <w:szCs w:val="24"/>
              </w:rPr>
              <w:t>…</w:t>
            </w:r>
            <w:proofErr w:type="spellStart"/>
            <w:r w:rsidRPr="005B0C4A">
              <w:rPr>
                <w:rFonts w:ascii="Times New Roman" w:hAnsi="Times New Roman"/>
                <w:sz w:val="24"/>
                <w:szCs w:val="24"/>
              </w:rPr>
              <w:t>as</w:t>
            </w:r>
            <w:proofErr w:type="spellEnd"/>
          </w:p>
        </w:tc>
      </w:tr>
      <w:tr w:rsidR="00FB5FC6" w:rsidRPr="005B0C4A" w:rsidTr="00C37A98">
        <w:tc>
          <w:tcPr>
            <w:tcW w:w="1418" w:type="dxa"/>
          </w:tcPr>
          <w:p w:rsidR="00FB5FC6" w:rsidRPr="005B0C4A" w:rsidRDefault="00FB5FC6" w:rsidP="00942A78">
            <w:pPr>
              <w:jc w:val="both"/>
              <w:rPr>
                <w:rFonts w:ascii="Times New Roman" w:eastAsia="Times New Roman" w:hAnsi="Times New Roman"/>
                <w:sz w:val="24"/>
                <w:szCs w:val="24"/>
                <w:lang w:eastAsia="ar-SA"/>
              </w:rPr>
            </w:pPr>
            <w:r w:rsidRPr="005B0C4A">
              <w:rPr>
                <w:rFonts w:ascii="Times New Roman" w:eastAsia="Calibri" w:hAnsi="Times New Roman"/>
                <w:sz w:val="24"/>
                <w:szCs w:val="24"/>
              </w:rPr>
              <w:lastRenderedPageBreak/>
              <w:t xml:space="preserve">3. </w:t>
            </w:r>
            <w:r w:rsidRPr="005B0C4A">
              <w:rPr>
                <w:rFonts w:ascii="Times New Roman" w:eastAsia="Times New Roman" w:hAnsi="Times New Roman"/>
                <w:sz w:val="24"/>
                <w:szCs w:val="24"/>
                <w:lang w:eastAsia="ar-SA"/>
              </w:rPr>
              <w:t xml:space="preserve">Условия проживания в городской/сельской местности.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Всего 4 часа. </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Мой дом - моя крепость. Жизнь в городе и деревне. Типы домов. Описание своего дома /квартиры</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Говорение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разыгрывать диалоги, содержащие этикетные речевые клише, по ролям;</w:t>
            </w:r>
          </w:p>
          <w:p w:rsidR="00FB5FC6" w:rsidRPr="005B0C4A" w:rsidRDefault="00FB5FC6" w:rsidP="00942A78">
            <w:pPr>
              <w:jc w:val="both"/>
              <w:rPr>
                <w:rFonts w:ascii="Times New Roman" w:hAnsi="Times New Roman"/>
                <w:sz w:val="24"/>
                <w:szCs w:val="24"/>
              </w:rPr>
            </w:pPr>
            <w:proofErr w:type="gramStart"/>
            <w:r w:rsidRPr="005B0C4A">
              <w:rPr>
                <w:rFonts w:ascii="Times New Roman" w:hAnsi="Times New Roman"/>
                <w:sz w:val="24"/>
                <w:szCs w:val="24"/>
              </w:rPr>
              <w:t>- вести диалог-расспрос, запрашивая интересующую информацию (о доме</w:t>
            </w:r>
            <w:proofErr w:type="gramEnd"/>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с</w:t>
            </w:r>
            <w:r w:rsidR="00845E33">
              <w:rPr>
                <w:rFonts w:ascii="Times New Roman" w:hAnsi="Times New Roman"/>
                <w:sz w:val="24"/>
                <w:szCs w:val="24"/>
              </w:rPr>
              <w:t xml:space="preserve">обеседника); переходя с позиции </w:t>
            </w:r>
            <w:r w:rsidRPr="005B0C4A">
              <w:rPr>
                <w:rFonts w:ascii="Times New Roman" w:hAnsi="Times New Roman"/>
                <w:sz w:val="24"/>
                <w:szCs w:val="24"/>
              </w:rPr>
              <w:t>спрашивающего на позицию отвечающего и наоборот;</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рассказывать о том, где бы хотел жить (в городе или за городом), используя информацию из текста и опираясь на предлагаемы</w:t>
            </w:r>
            <w:r w:rsidR="00845E33">
              <w:rPr>
                <w:rFonts w:ascii="Times New Roman" w:hAnsi="Times New Roman"/>
                <w:sz w:val="24"/>
                <w:szCs w:val="24"/>
              </w:rPr>
              <w:t xml:space="preserve">е речевые </w:t>
            </w:r>
            <w:r w:rsidRPr="005B0C4A">
              <w:rPr>
                <w:rFonts w:ascii="Times New Roman" w:hAnsi="Times New Roman"/>
                <w:sz w:val="24"/>
                <w:szCs w:val="24"/>
              </w:rPr>
              <w:t>образцы;</w:t>
            </w:r>
          </w:p>
          <w:p w:rsidR="00FB5FC6" w:rsidRPr="00845E33" w:rsidRDefault="00FB5FC6" w:rsidP="00942A78">
            <w:pPr>
              <w:jc w:val="both"/>
              <w:rPr>
                <w:rFonts w:ascii="Times New Roman" w:hAnsi="Times New Roman"/>
                <w:sz w:val="24"/>
                <w:szCs w:val="24"/>
              </w:rPr>
            </w:pPr>
            <w:r w:rsidRPr="005B0C4A">
              <w:rPr>
                <w:rFonts w:ascii="Times New Roman" w:hAnsi="Times New Roman"/>
                <w:sz w:val="24"/>
                <w:szCs w:val="24"/>
              </w:rPr>
              <w:lastRenderedPageBreak/>
              <w:t>- описывать различные виды английских домов на основе ил</w:t>
            </w:r>
            <w:r w:rsidR="00845E33">
              <w:rPr>
                <w:rFonts w:ascii="Times New Roman" w:hAnsi="Times New Roman"/>
                <w:sz w:val="24"/>
                <w:szCs w:val="24"/>
              </w:rPr>
              <w:t xml:space="preserve">люстраций и с опорой на речевые </w:t>
            </w:r>
            <w:r w:rsidRPr="005B0C4A">
              <w:rPr>
                <w:rFonts w:ascii="Times New Roman" w:hAnsi="Times New Roman"/>
                <w:sz w:val="24"/>
                <w:szCs w:val="24"/>
              </w:rPr>
              <w:t xml:space="preserve">образцы; </w:t>
            </w:r>
          </w:p>
          <w:p w:rsidR="00FB5FC6" w:rsidRPr="005B0C4A" w:rsidRDefault="00FB5FC6" w:rsidP="00942A78">
            <w:pPr>
              <w:jc w:val="both"/>
              <w:rPr>
                <w:rFonts w:ascii="Times New Roman" w:hAnsi="Times New Roman"/>
                <w:sz w:val="24"/>
                <w:szCs w:val="24"/>
              </w:rPr>
            </w:pPr>
            <w:proofErr w:type="spellStart"/>
            <w:r w:rsidRPr="005B0C4A">
              <w:rPr>
                <w:rFonts w:ascii="Times New Roman" w:hAnsi="Times New Roman"/>
                <w:sz w:val="24"/>
                <w:szCs w:val="24"/>
              </w:rPr>
              <w:t>Аудирование</w:t>
            </w:r>
            <w:proofErr w:type="spellEnd"/>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понимать на слух основное содержание коротких диалогов и определять, где они происходя</w:t>
            </w:r>
            <w:r w:rsidR="00405B28">
              <w:rPr>
                <w:rFonts w:ascii="Times New Roman" w:hAnsi="Times New Roman"/>
                <w:sz w:val="24"/>
                <w:szCs w:val="24"/>
              </w:rPr>
              <w:t xml:space="preserve">т (в банке, библиотеке, аптеке, </w:t>
            </w:r>
            <w:r w:rsidRPr="005B0C4A">
              <w:rPr>
                <w:rFonts w:ascii="Times New Roman" w:hAnsi="Times New Roman"/>
                <w:sz w:val="24"/>
                <w:szCs w:val="24"/>
              </w:rPr>
              <w:t>магазине и т. д.);</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понимать на </w:t>
            </w:r>
            <w:r w:rsidR="00845E33">
              <w:rPr>
                <w:rFonts w:ascii="Times New Roman" w:hAnsi="Times New Roman"/>
                <w:sz w:val="24"/>
                <w:szCs w:val="24"/>
              </w:rPr>
              <w:t xml:space="preserve">слух основное содержание текста </w:t>
            </w:r>
            <w:r w:rsidRPr="005B0C4A">
              <w:rPr>
                <w:rFonts w:ascii="Times New Roman" w:hAnsi="Times New Roman"/>
                <w:sz w:val="24"/>
                <w:szCs w:val="24"/>
              </w:rPr>
              <w:t>диалогического характера (беседы) и выражать свое отношение к месту проживания одного из собеседников; восстанавливать целостность тек</w:t>
            </w:r>
            <w:r w:rsidR="00845E33">
              <w:rPr>
                <w:rFonts w:ascii="Times New Roman" w:hAnsi="Times New Roman"/>
                <w:sz w:val="24"/>
                <w:szCs w:val="24"/>
              </w:rPr>
              <w:t xml:space="preserve">ста путем добавления выпущенных </w:t>
            </w:r>
            <w:r w:rsidRPr="005B0C4A">
              <w:rPr>
                <w:rFonts w:ascii="Times New Roman" w:hAnsi="Times New Roman"/>
                <w:sz w:val="24"/>
                <w:szCs w:val="24"/>
              </w:rPr>
              <w:t>фрагментов;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понимать на слух содержание текстов (рассказов членов детского клуба путешественников об их домах), выделяя</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нужную информацию; </w:t>
            </w:r>
            <w:r w:rsidRPr="005B0C4A">
              <w:rPr>
                <w:rFonts w:ascii="Times New Roman" w:hAnsi="Times New Roman"/>
                <w:i/>
                <w:iCs/>
                <w:sz w:val="24"/>
                <w:szCs w:val="24"/>
              </w:rPr>
              <w:t xml:space="preserve">заполнять таблицу </w:t>
            </w:r>
            <w:r w:rsidRPr="005B0C4A">
              <w:rPr>
                <w:rFonts w:ascii="Times New Roman" w:hAnsi="Times New Roman"/>
                <w:sz w:val="24"/>
                <w:szCs w:val="24"/>
              </w:rPr>
              <w:t>в соответствии с полученной информацией</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Чтение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с пониманием основного содержания</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небольшие тексты о жизни в городе и за городом; выражать свое отношение к </w:t>
            </w:r>
            <w:proofErr w:type="gramStart"/>
            <w:r w:rsidRPr="005B0C4A">
              <w:rPr>
                <w:rFonts w:ascii="Times New Roman" w:hAnsi="Times New Roman"/>
                <w:sz w:val="24"/>
                <w:szCs w:val="24"/>
              </w:rPr>
              <w:t>прочитанному</w:t>
            </w:r>
            <w:proofErr w:type="gramEnd"/>
            <w:r w:rsidRPr="005B0C4A">
              <w:rPr>
                <w:rFonts w:ascii="Times New Roman" w:hAnsi="Times New Roman"/>
                <w:sz w:val="24"/>
                <w:szCs w:val="24"/>
              </w:rPr>
              <w:t>;</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игнорировать незнакомые слова, не мешающие пониманию основного содержания текста;</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с полным пониманием небольшой текст (о люб</w:t>
            </w:r>
            <w:r w:rsidR="00845E33">
              <w:rPr>
                <w:rFonts w:ascii="Times New Roman" w:hAnsi="Times New Roman"/>
                <w:sz w:val="24"/>
                <w:szCs w:val="24"/>
              </w:rPr>
              <w:t xml:space="preserve">имом месте в доме), построенный </w:t>
            </w:r>
            <w:r w:rsidRPr="005B0C4A">
              <w:rPr>
                <w:rFonts w:ascii="Times New Roman" w:hAnsi="Times New Roman"/>
                <w:sz w:val="24"/>
                <w:szCs w:val="24"/>
              </w:rPr>
              <w:t>на знакомом языковом материале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Письмо</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заполнять таблицу по результатам парной работы (обсуждения достоинств и недостатков жизни в городе и сельской местности);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писать небольшое сочинение о любимом месте в доме с</w:t>
            </w:r>
            <w:r w:rsidR="00845E33">
              <w:rPr>
                <w:rFonts w:ascii="Times New Roman" w:hAnsi="Times New Roman"/>
                <w:sz w:val="24"/>
                <w:szCs w:val="24"/>
              </w:rPr>
              <w:t xml:space="preserve"> опорой на план, представленный </w:t>
            </w:r>
            <w:r w:rsidRPr="005B0C4A">
              <w:rPr>
                <w:rFonts w:ascii="Times New Roman" w:hAnsi="Times New Roman"/>
                <w:sz w:val="24"/>
                <w:szCs w:val="24"/>
              </w:rPr>
              <w:t>в виде косвенных вопросов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Орфография</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совершенст</w:t>
            </w:r>
            <w:r w:rsidR="00845E33">
              <w:rPr>
                <w:rFonts w:ascii="Times New Roman" w:hAnsi="Times New Roman"/>
                <w:sz w:val="24"/>
                <w:szCs w:val="24"/>
              </w:rPr>
              <w:t xml:space="preserve">вовать орфографические умения и </w:t>
            </w:r>
            <w:r w:rsidRPr="005B0C4A">
              <w:rPr>
                <w:rFonts w:ascii="Times New Roman" w:hAnsi="Times New Roman"/>
                <w:sz w:val="24"/>
                <w:szCs w:val="24"/>
              </w:rPr>
              <w:t>навыки: написание новых слов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Фонетическая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совершен</w:t>
            </w:r>
            <w:r w:rsidR="00845E33">
              <w:rPr>
                <w:rFonts w:ascii="Times New Roman" w:hAnsi="Times New Roman"/>
                <w:sz w:val="24"/>
                <w:szCs w:val="24"/>
              </w:rPr>
              <w:t xml:space="preserve">ствовать </w:t>
            </w:r>
            <w:proofErr w:type="spellStart"/>
            <w:r w:rsidR="00845E33">
              <w:rPr>
                <w:rFonts w:ascii="Times New Roman" w:hAnsi="Times New Roman"/>
                <w:sz w:val="24"/>
                <w:szCs w:val="24"/>
              </w:rPr>
              <w:t>слухо</w:t>
            </w:r>
            <w:proofErr w:type="spellEnd"/>
            <w:r w:rsidR="00845E33">
              <w:rPr>
                <w:rFonts w:ascii="Times New Roman" w:hAnsi="Times New Roman"/>
                <w:sz w:val="24"/>
                <w:szCs w:val="24"/>
              </w:rPr>
              <w:t xml:space="preserve">-произносительные </w:t>
            </w:r>
            <w:r w:rsidRPr="005B0C4A">
              <w:rPr>
                <w:rFonts w:ascii="Times New Roman" w:hAnsi="Times New Roman"/>
                <w:sz w:val="24"/>
                <w:szCs w:val="24"/>
              </w:rPr>
              <w:t>навыки, в том числе применительно к новому языковому материалу;</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соблюдать правила ударения в словах </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Лексическая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распознавать и употреблять в речи новые и изучен</w:t>
            </w:r>
            <w:r w:rsidR="00845E33">
              <w:rPr>
                <w:rFonts w:ascii="Times New Roman" w:hAnsi="Times New Roman"/>
                <w:sz w:val="24"/>
                <w:szCs w:val="24"/>
              </w:rPr>
              <w:t xml:space="preserve">ные лексические единицы (слова, </w:t>
            </w:r>
            <w:r w:rsidRPr="005B0C4A">
              <w:rPr>
                <w:rFonts w:ascii="Times New Roman" w:hAnsi="Times New Roman"/>
                <w:sz w:val="24"/>
                <w:szCs w:val="24"/>
              </w:rPr>
              <w:t>устойчивые словосочетания, реплик-клише речевого этикета), обслуживающие тему и</w:t>
            </w:r>
          </w:p>
          <w:p w:rsidR="00FB5FC6" w:rsidRPr="00036E44" w:rsidRDefault="00036E44" w:rsidP="00942A78">
            <w:pPr>
              <w:jc w:val="both"/>
              <w:rPr>
                <w:rFonts w:ascii="Times New Roman" w:hAnsi="Times New Roman"/>
                <w:sz w:val="24"/>
                <w:szCs w:val="24"/>
              </w:rPr>
            </w:pPr>
            <w:r>
              <w:rPr>
                <w:rFonts w:ascii="Times New Roman" w:hAnsi="Times New Roman"/>
                <w:sz w:val="24"/>
                <w:szCs w:val="24"/>
              </w:rPr>
              <w:t xml:space="preserve">ситуации общения  </w:t>
            </w:r>
            <w:r w:rsidR="00FB5FC6" w:rsidRPr="005B0C4A">
              <w:rPr>
                <w:rFonts w:ascii="Times New Roman" w:hAnsi="Times New Roman"/>
                <w:i/>
                <w:iCs/>
                <w:sz w:val="24"/>
                <w:szCs w:val="24"/>
              </w:rPr>
              <w:t xml:space="preserve">распознавать и употреблять в речи интернациональные слова </w:t>
            </w:r>
            <w:r w:rsidR="00FB5FC6" w:rsidRPr="005B0C4A">
              <w:rPr>
                <w:rFonts w:ascii="Times New Roman" w:hAnsi="Times New Roman"/>
                <w:sz w:val="24"/>
                <w:szCs w:val="24"/>
              </w:rPr>
              <w:t>(</w:t>
            </w:r>
            <w:proofErr w:type="spellStart"/>
            <w:r w:rsidR="00FB5FC6" w:rsidRPr="005B0C4A">
              <w:rPr>
                <w:rFonts w:ascii="Times New Roman" w:hAnsi="Times New Roman"/>
                <w:sz w:val="24"/>
                <w:szCs w:val="24"/>
              </w:rPr>
              <w:t>bank</w:t>
            </w:r>
            <w:proofErr w:type="spellEnd"/>
            <w:r w:rsidR="00FB5FC6" w:rsidRPr="005B0C4A">
              <w:rPr>
                <w:rFonts w:ascii="Times New Roman" w:hAnsi="Times New Roman"/>
                <w:sz w:val="24"/>
                <w:szCs w:val="24"/>
              </w:rPr>
              <w:t xml:space="preserve">, </w:t>
            </w:r>
            <w:proofErr w:type="spellStart"/>
            <w:r w:rsidR="00FB5FC6" w:rsidRPr="005B0C4A">
              <w:rPr>
                <w:rFonts w:ascii="Times New Roman" w:hAnsi="Times New Roman"/>
                <w:sz w:val="24"/>
                <w:szCs w:val="24"/>
              </w:rPr>
              <w:t>supermarket</w:t>
            </w:r>
            <w:proofErr w:type="spellEnd"/>
            <w:r w:rsidR="00845E33">
              <w:rPr>
                <w:rFonts w:ascii="Times New Roman" w:hAnsi="Times New Roman"/>
                <w:i/>
                <w:iCs/>
                <w:sz w:val="24"/>
                <w:szCs w:val="24"/>
              </w:rPr>
              <w:t xml:space="preserve"> </w:t>
            </w:r>
            <w:proofErr w:type="spellStart"/>
            <w:r w:rsidR="00FB5FC6" w:rsidRPr="005B0C4A">
              <w:rPr>
                <w:rFonts w:ascii="Times New Roman" w:hAnsi="Times New Roman"/>
                <w:sz w:val="24"/>
                <w:szCs w:val="24"/>
              </w:rPr>
              <w:t>etc</w:t>
            </w:r>
            <w:proofErr w:type="spellEnd"/>
            <w:r w:rsidR="00FB5FC6" w:rsidRPr="005B0C4A">
              <w:rPr>
                <w:rFonts w:ascii="Times New Roman" w:hAnsi="Times New Roman"/>
                <w:sz w:val="24"/>
                <w:szCs w:val="24"/>
              </w:rPr>
              <w:t>);</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w:t>
            </w:r>
            <w:proofErr w:type="spellStart"/>
            <w:r w:rsidRPr="005B0C4A">
              <w:rPr>
                <w:rFonts w:ascii="Times New Roman" w:hAnsi="Times New Roman"/>
                <w:i/>
                <w:iCs/>
                <w:sz w:val="24"/>
                <w:szCs w:val="24"/>
              </w:rPr>
              <w:t>семантизировать</w:t>
            </w:r>
            <w:proofErr w:type="spellEnd"/>
            <w:r w:rsidRPr="005B0C4A">
              <w:rPr>
                <w:rFonts w:ascii="Times New Roman" w:hAnsi="Times New Roman"/>
                <w:i/>
                <w:iCs/>
                <w:sz w:val="24"/>
                <w:szCs w:val="24"/>
              </w:rPr>
              <w:t xml:space="preserve"> </w:t>
            </w:r>
            <w:r w:rsidRPr="005B0C4A">
              <w:rPr>
                <w:rFonts w:ascii="Times New Roman" w:hAnsi="Times New Roman"/>
                <w:sz w:val="24"/>
                <w:szCs w:val="24"/>
              </w:rPr>
              <w:t xml:space="preserve">новую лексику при чтении </w:t>
            </w:r>
            <w:r w:rsidRPr="005B0C4A">
              <w:rPr>
                <w:rFonts w:ascii="Times New Roman" w:hAnsi="Times New Roman"/>
                <w:i/>
                <w:iCs/>
                <w:sz w:val="24"/>
                <w:szCs w:val="24"/>
              </w:rPr>
              <w:t>с помощью толкования значения</w:t>
            </w:r>
            <w:r w:rsidRPr="005B0C4A">
              <w:rPr>
                <w:rFonts w:ascii="Times New Roman" w:hAnsi="Times New Roman"/>
                <w:sz w:val="24"/>
                <w:szCs w:val="24"/>
              </w:rPr>
              <w:t>;</w:t>
            </w:r>
          </w:p>
          <w:p w:rsidR="00FB5FC6" w:rsidRPr="00405B28" w:rsidRDefault="00845E33" w:rsidP="00942A78">
            <w:pPr>
              <w:jc w:val="both"/>
              <w:rPr>
                <w:rFonts w:ascii="Times New Roman" w:hAnsi="Times New Roman"/>
                <w:sz w:val="24"/>
                <w:szCs w:val="24"/>
              </w:rPr>
            </w:pPr>
            <w:r>
              <w:rPr>
                <w:rFonts w:ascii="Times New Roman" w:hAnsi="Times New Roman"/>
                <w:sz w:val="24"/>
                <w:szCs w:val="24"/>
              </w:rPr>
              <w:t xml:space="preserve">-применять один из способов </w:t>
            </w:r>
            <w:proofErr w:type="spellStart"/>
            <w:r w:rsidR="00FB5FC6" w:rsidRPr="005B0C4A">
              <w:rPr>
                <w:rFonts w:ascii="Times New Roman" w:hAnsi="Times New Roman"/>
                <w:sz w:val="24"/>
                <w:szCs w:val="24"/>
              </w:rPr>
              <w:t>с</w:t>
            </w:r>
            <w:r w:rsidR="00405B28">
              <w:rPr>
                <w:rFonts w:ascii="Times New Roman" w:hAnsi="Times New Roman"/>
                <w:sz w:val="24"/>
                <w:szCs w:val="24"/>
              </w:rPr>
              <w:t>ловообразования:„словосложение</w:t>
            </w:r>
            <w:proofErr w:type="spellEnd"/>
            <w:r w:rsidR="00405B28">
              <w:rPr>
                <w:rFonts w:ascii="Times New Roman" w:hAnsi="Times New Roman"/>
                <w:sz w:val="24"/>
                <w:szCs w:val="24"/>
              </w:rPr>
              <w:t xml:space="preserve">“ </w:t>
            </w:r>
            <w:r w:rsidR="00FB5FC6" w:rsidRPr="005B0C4A">
              <w:rPr>
                <w:rFonts w:ascii="Times New Roman" w:hAnsi="Times New Roman"/>
                <w:sz w:val="24"/>
                <w:szCs w:val="24"/>
              </w:rPr>
              <w:t xml:space="preserve">(существительное + </w:t>
            </w:r>
            <w:proofErr w:type="gramStart"/>
            <w:r w:rsidR="00FB5FC6" w:rsidRPr="005B0C4A">
              <w:rPr>
                <w:rFonts w:ascii="Times New Roman" w:hAnsi="Times New Roman"/>
                <w:sz w:val="24"/>
                <w:szCs w:val="24"/>
              </w:rPr>
              <w:t>существительное</w:t>
            </w:r>
            <w:proofErr w:type="gramEnd"/>
            <w:r w:rsidR="00FB5FC6" w:rsidRPr="005B0C4A">
              <w:rPr>
                <w:rFonts w:ascii="Times New Roman" w:hAnsi="Times New Roman"/>
                <w:sz w:val="24"/>
                <w:szCs w:val="24"/>
              </w:rPr>
              <w:t xml:space="preserve"> </w:t>
            </w:r>
            <w:r w:rsidR="00FB5FC6" w:rsidRPr="005B0C4A">
              <w:rPr>
                <w:rFonts w:ascii="Times New Roman" w:hAnsi="Times New Roman"/>
                <w:i/>
                <w:iCs/>
                <w:sz w:val="24"/>
                <w:szCs w:val="24"/>
              </w:rPr>
              <w:t>(</w:t>
            </w:r>
            <w:proofErr w:type="spellStart"/>
            <w:r w:rsidR="00FB5FC6" w:rsidRPr="005B0C4A">
              <w:rPr>
                <w:rFonts w:ascii="Times New Roman" w:hAnsi="Times New Roman"/>
                <w:i/>
                <w:iCs/>
                <w:sz w:val="24"/>
                <w:szCs w:val="24"/>
              </w:rPr>
              <w:t>post</w:t>
            </w:r>
            <w:proofErr w:type="spellEnd"/>
            <w:r w:rsidR="00FB5FC6" w:rsidRPr="005B0C4A">
              <w:rPr>
                <w:rFonts w:ascii="Times New Roman" w:hAnsi="Times New Roman"/>
                <w:i/>
                <w:iCs/>
                <w:sz w:val="24"/>
                <w:szCs w:val="24"/>
              </w:rPr>
              <w:t xml:space="preserve"> </w:t>
            </w:r>
            <w:proofErr w:type="spellStart"/>
            <w:r w:rsidR="00FB5FC6" w:rsidRPr="005B0C4A">
              <w:rPr>
                <w:rFonts w:ascii="Times New Roman" w:hAnsi="Times New Roman"/>
                <w:i/>
                <w:iCs/>
                <w:sz w:val="24"/>
                <w:szCs w:val="24"/>
              </w:rPr>
              <w:t>office</w:t>
            </w:r>
            <w:proofErr w:type="spellEnd"/>
            <w:r w:rsidR="00FB5FC6" w:rsidRPr="005B0C4A">
              <w:rPr>
                <w:rFonts w:ascii="Times New Roman" w:hAnsi="Times New Roman"/>
                <w:i/>
                <w:iCs/>
                <w:sz w:val="24"/>
                <w:szCs w:val="24"/>
              </w:rPr>
              <w:t xml:space="preserve">, </w:t>
            </w:r>
            <w:proofErr w:type="spellStart"/>
            <w:r w:rsidR="00FB5FC6" w:rsidRPr="005B0C4A">
              <w:rPr>
                <w:rFonts w:ascii="Times New Roman" w:hAnsi="Times New Roman"/>
                <w:i/>
                <w:iCs/>
                <w:sz w:val="24"/>
                <w:szCs w:val="24"/>
              </w:rPr>
              <w:t>bookshop</w:t>
            </w:r>
            <w:proofErr w:type="spellEnd"/>
            <w:r w:rsidR="00FB5FC6" w:rsidRPr="005B0C4A">
              <w:rPr>
                <w:rFonts w:ascii="Times New Roman" w:hAnsi="Times New Roman"/>
                <w:i/>
                <w:iCs/>
                <w:sz w:val="24"/>
                <w:szCs w:val="24"/>
              </w:rPr>
              <w:t>)</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Грамматическая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распознавать и употреб</w:t>
            </w:r>
            <w:r w:rsidR="00845E33">
              <w:rPr>
                <w:rFonts w:ascii="Times New Roman" w:hAnsi="Times New Roman"/>
                <w:sz w:val="24"/>
                <w:szCs w:val="24"/>
              </w:rPr>
              <w:t xml:space="preserve">лять в речи </w:t>
            </w:r>
            <w:r w:rsidRPr="005B0C4A">
              <w:rPr>
                <w:rFonts w:ascii="Times New Roman" w:hAnsi="Times New Roman"/>
                <w:sz w:val="24"/>
                <w:szCs w:val="24"/>
              </w:rPr>
              <w:t>гла</w:t>
            </w:r>
            <w:r w:rsidR="00845E33">
              <w:rPr>
                <w:rFonts w:ascii="Times New Roman" w:hAnsi="Times New Roman"/>
                <w:sz w:val="24"/>
                <w:szCs w:val="24"/>
              </w:rPr>
              <w:t xml:space="preserve">голы в наиболее употребительных </w:t>
            </w:r>
            <w:r w:rsidRPr="005B0C4A">
              <w:rPr>
                <w:rFonts w:ascii="Times New Roman" w:hAnsi="Times New Roman"/>
                <w:sz w:val="24"/>
                <w:szCs w:val="24"/>
              </w:rPr>
              <w:t xml:space="preserve">временных формах действительного залога: </w:t>
            </w:r>
            <w:r w:rsidRPr="005B0C4A">
              <w:rPr>
                <w:rFonts w:ascii="Times New Roman" w:hAnsi="Times New Roman"/>
                <w:sz w:val="24"/>
                <w:szCs w:val="24"/>
                <w:lang w:val="en-US"/>
              </w:rPr>
              <w:t>Present</w:t>
            </w:r>
            <w:r w:rsidRPr="005B0C4A">
              <w:rPr>
                <w:rFonts w:ascii="Times New Roman" w:hAnsi="Times New Roman"/>
                <w:sz w:val="24"/>
                <w:szCs w:val="24"/>
              </w:rPr>
              <w:t xml:space="preserve"> / </w:t>
            </w:r>
            <w:r w:rsidRPr="005B0C4A">
              <w:rPr>
                <w:rFonts w:ascii="Times New Roman" w:hAnsi="Times New Roman"/>
                <w:sz w:val="24"/>
                <w:szCs w:val="24"/>
                <w:lang w:val="en-US"/>
              </w:rPr>
              <w:t>Past</w:t>
            </w:r>
            <w:r w:rsidRPr="005B0C4A">
              <w:rPr>
                <w:rFonts w:ascii="Times New Roman" w:hAnsi="Times New Roman"/>
                <w:sz w:val="24"/>
                <w:szCs w:val="24"/>
              </w:rPr>
              <w:t xml:space="preserve"> / </w:t>
            </w:r>
            <w:r w:rsidRPr="005B0C4A">
              <w:rPr>
                <w:rFonts w:ascii="Times New Roman" w:hAnsi="Times New Roman"/>
                <w:sz w:val="24"/>
                <w:szCs w:val="24"/>
                <w:lang w:val="en-US"/>
              </w:rPr>
              <w:t>Future</w:t>
            </w:r>
            <w:r w:rsidRPr="005B0C4A">
              <w:rPr>
                <w:rFonts w:ascii="Times New Roman" w:hAnsi="Times New Roman"/>
                <w:sz w:val="24"/>
                <w:szCs w:val="24"/>
              </w:rPr>
              <w:t xml:space="preserve"> </w:t>
            </w:r>
            <w:r w:rsidRPr="005B0C4A">
              <w:rPr>
                <w:rFonts w:ascii="Times New Roman" w:hAnsi="Times New Roman"/>
                <w:sz w:val="24"/>
                <w:szCs w:val="24"/>
                <w:lang w:val="en-US"/>
              </w:rPr>
              <w:t>Simple</w:t>
            </w:r>
            <w:r w:rsidRPr="005B0C4A">
              <w:rPr>
                <w:rFonts w:ascii="Times New Roman" w:hAnsi="Times New Roman"/>
                <w:sz w:val="24"/>
                <w:szCs w:val="24"/>
              </w:rPr>
              <w:t xml:space="preserve">; </w:t>
            </w:r>
            <w:r w:rsidRPr="005B0C4A">
              <w:rPr>
                <w:rFonts w:ascii="Times New Roman" w:hAnsi="Times New Roman"/>
                <w:sz w:val="24"/>
                <w:szCs w:val="24"/>
                <w:lang w:val="en-US"/>
              </w:rPr>
              <w:t>Present</w:t>
            </w:r>
            <w:r w:rsidRPr="005B0C4A">
              <w:rPr>
                <w:rFonts w:ascii="Times New Roman" w:hAnsi="Times New Roman"/>
                <w:sz w:val="24"/>
                <w:szCs w:val="24"/>
              </w:rPr>
              <w:t xml:space="preserve"> </w:t>
            </w:r>
            <w:r w:rsidRPr="005B0C4A">
              <w:rPr>
                <w:rFonts w:ascii="Times New Roman" w:hAnsi="Times New Roman"/>
                <w:sz w:val="24"/>
                <w:szCs w:val="24"/>
                <w:lang w:val="en-US"/>
              </w:rPr>
              <w:t>Continuous</w:t>
            </w:r>
            <w:r w:rsidRPr="005B0C4A">
              <w:rPr>
                <w:rFonts w:ascii="Times New Roman" w:hAnsi="Times New Roman"/>
                <w:sz w:val="24"/>
                <w:szCs w:val="24"/>
              </w:rPr>
              <w:t xml:space="preserve">, </w:t>
            </w:r>
            <w:r w:rsidRPr="005B0C4A">
              <w:rPr>
                <w:rFonts w:ascii="Times New Roman" w:hAnsi="Times New Roman"/>
                <w:sz w:val="24"/>
                <w:szCs w:val="24"/>
                <w:lang w:val="en-US"/>
              </w:rPr>
              <w:t>Present</w:t>
            </w:r>
            <w:r w:rsidRPr="005B0C4A">
              <w:rPr>
                <w:rFonts w:ascii="Times New Roman" w:hAnsi="Times New Roman"/>
                <w:sz w:val="24"/>
                <w:szCs w:val="24"/>
              </w:rPr>
              <w:t xml:space="preserve"> </w:t>
            </w:r>
            <w:r w:rsidRPr="005B0C4A">
              <w:rPr>
                <w:rFonts w:ascii="Times New Roman" w:hAnsi="Times New Roman"/>
                <w:sz w:val="24"/>
                <w:szCs w:val="24"/>
                <w:lang w:val="en-US"/>
              </w:rPr>
              <w:t>Perfect</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lastRenderedPageBreak/>
              <w:t>- ра</w:t>
            </w:r>
            <w:r w:rsidR="00845E33">
              <w:rPr>
                <w:rFonts w:ascii="Times New Roman" w:hAnsi="Times New Roman"/>
                <w:sz w:val="24"/>
                <w:szCs w:val="24"/>
              </w:rPr>
              <w:t xml:space="preserve">спознавать и употреблять в речи </w:t>
            </w:r>
            <w:r w:rsidRPr="005B0C4A">
              <w:rPr>
                <w:rFonts w:ascii="Times New Roman" w:hAnsi="Times New Roman"/>
                <w:sz w:val="24"/>
                <w:szCs w:val="24"/>
              </w:rPr>
              <w:t xml:space="preserve">сложноподчиненные предложения с союзами </w:t>
            </w:r>
            <w:proofErr w:type="spellStart"/>
            <w:r w:rsidRPr="005B0C4A">
              <w:rPr>
                <w:rFonts w:ascii="Times New Roman" w:hAnsi="Times New Roman"/>
                <w:i/>
                <w:iCs/>
                <w:sz w:val="24"/>
                <w:szCs w:val="24"/>
              </w:rPr>
              <w:t>who</w:t>
            </w:r>
            <w:proofErr w:type="spellEnd"/>
            <w:r w:rsidRPr="005B0C4A">
              <w:rPr>
                <w:rFonts w:ascii="Times New Roman" w:hAnsi="Times New Roman"/>
                <w:i/>
                <w:iCs/>
                <w:sz w:val="24"/>
                <w:szCs w:val="24"/>
              </w:rPr>
              <w:t xml:space="preserve">, </w:t>
            </w:r>
            <w:proofErr w:type="spellStart"/>
            <w:r w:rsidRPr="005B0C4A">
              <w:rPr>
                <w:rFonts w:ascii="Times New Roman" w:hAnsi="Times New Roman"/>
                <w:i/>
                <w:iCs/>
                <w:sz w:val="24"/>
                <w:szCs w:val="24"/>
              </w:rPr>
              <w:t>which</w:t>
            </w:r>
            <w:proofErr w:type="spellEnd"/>
          </w:p>
        </w:tc>
      </w:tr>
      <w:tr w:rsidR="00FB5FC6" w:rsidRPr="002A2C9F"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4. Страна/страны изучаемого языка</w:t>
            </w:r>
            <w:r w:rsidRPr="005B0C4A">
              <w:rPr>
                <w:rFonts w:ascii="Times New Roman" w:eastAsia="Calibri" w:hAnsi="Times New Roman"/>
                <w:sz w:val="24"/>
                <w:szCs w:val="24"/>
                <w:shd w:val="clear" w:color="auto" w:fill="FFFFFE"/>
              </w:rPr>
              <w:t>, и</w:t>
            </w:r>
            <w:r w:rsidRPr="005B0C4A">
              <w:rPr>
                <w:rFonts w:ascii="Times New Roman" w:eastAsia="Calibri" w:hAnsi="Times New Roman"/>
                <w:sz w:val="24"/>
                <w:szCs w:val="24"/>
                <w:shd w:val="clear" w:color="auto" w:fill="FCFDFA"/>
              </w:rPr>
              <w:t xml:space="preserve">х </w:t>
            </w:r>
            <w:r w:rsidRPr="005B0C4A">
              <w:rPr>
                <w:rFonts w:ascii="Times New Roman" w:eastAsia="Calibri" w:hAnsi="Times New Roman"/>
                <w:sz w:val="24"/>
                <w:szCs w:val="24"/>
                <w:shd w:val="clear" w:color="auto" w:fill="FFFFFE"/>
              </w:rPr>
              <w:t>географическое положение, столицы и крупные города, достопримечательности, культурные особенности (национальные праздники, знаменательные даты, традиции, обычаи, выдающиеся люди, их вклад в науку и мировую культуру)</w:t>
            </w:r>
            <w:r w:rsidRPr="005B0C4A">
              <w:rPr>
                <w:rFonts w:ascii="Times New Roman" w:eastAsia="Times New Roman" w:hAnsi="Times New Roman"/>
                <w:sz w:val="24"/>
                <w:szCs w:val="24"/>
                <w:lang w:eastAsia="ar-SA"/>
              </w:rPr>
              <w:t xml:space="preserve">. Всего 49 часов </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Памятные дни в Британии. Особенный день для семьи. Британские праздники. Как отметить любимый праздник. Веселое время провождение (Домашнее чтение). Путешествия и клады.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Клуб международных путешественников. Твое последнее путешествие. Твой любимый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праздник. Угощение: разные продукты питания. Традиционный английский завтрак.</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Английская еда в       сравнении с русской. Любимая еда. Участие в международном интернет - проекте. Вебсайт Международного клуба исследователей. Письмо команде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сайта клуба. Карта Великобритании. Интересные факты о Великобритании. Флаг</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Великобритании. Традиции и       обычаи Британии. Путешествие по Англии. Города Англии. Лексико-грамматический тест.       Уэльс. Северная Ирландия. Викторина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Северная Ирландия». Шотландия. Чтение        шотландской сказки «Я сам!» (2 части).</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Знаменитые люди Великобритании.</w:t>
            </w:r>
            <w:r w:rsidRPr="005B0C4A">
              <w:rPr>
                <w:rFonts w:ascii="Times New Roman" w:eastAsia="Calibri" w:hAnsi="Times New Roman"/>
                <w:i/>
                <w:iCs/>
                <w:sz w:val="24"/>
                <w:szCs w:val="24"/>
              </w:rPr>
              <w:t xml:space="preserve"> </w:t>
            </w:r>
            <w:r w:rsidR="007E240F">
              <w:rPr>
                <w:rFonts w:ascii="Times New Roman" w:eastAsia="Calibri" w:hAnsi="Times New Roman"/>
                <w:iCs/>
                <w:sz w:val="24"/>
                <w:szCs w:val="24"/>
              </w:rPr>
              <w:t xml:space="preserve">Древний замок        на западе </w:t>
            </w:r>
            <w:r w:rsidRPr="005B0C4A">
              <w:rPr>
                <w:rFonts w:ascii="Times New Roman" w:eastAsia="Calibri" w:hAnsi="Times New Roman"/>
                <w:iCs/>
                <w:sz w:val="24"/>
                <w:szCs w:val="24"/>
              </w:rPr>
              <w:t>Великобритании.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Принцесса Диана и </w:t>
            </w:r>
            <w:proofErr w:type="spellStart"/>
            <w:r w:rsidRPr="005B0C4A">
              <w:rPr>
                <w:rFonts w:ascii="Times New Roman" w:eastAsia="Calibri" w:hAnsi="Times New Roman"/>
                <w:sz w:val="24"/>
                <w:szCs w:val="24"/>
              </w:rPr>
              <w:t>Даниел</w:t>
            </w:r>
            <w:proofErr w:type="spellEnd"/>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rPr>
              <w:t>Рэдклифф</w:t>
            </w:r>
            <w:proofErr w:type="spellEnd"/>
            <w:r w:rsidRPr="005B0C4A">
              <w:rPr>
                <w:rFonts w:ascii="Times New Roman" w:eastAsia="Calibri" w:hAnsi="Times New Roman"/>
                <w:sz w:val="24"/>
                <w:szCs w:val="24"/>
              </w:rPr>
              <w:t xml:space="preserve">. </w:t>
            </w:r>
            <w:r w:rsidRPr="005B0C4A">
              <w:rPr>
                <w:rFonts w:ascii="Times New Roman" w:eastAsia="Calibri" w:hAnsi="Times New Roman"/>
                <w:sz w:val="24"/>
                <w:szCs w:val="24"/>
              </w:rPr>
              <w:lastRenderedPageBreak/>
              <w:t>Джозеф Киплинг. Праздники и фестивали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   Великобритании и России. Семейный праздник. Мой любимый   праздник.</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Праздники  России и Британии.  Масленица в России. </w:t>
            </w:r>
            <w:r w:rsidRPr="005B0C4A">
              <w:rPr>
                <w:rFonts w:ascii="Times New Roman" w:eastAsia="Calibri" w:hAnsi="Times New Roman"/>
                <w:sz w:val="24"/>
                <w:szCs w:val="24"/>
                <w:shd w:val="clear" w:color="auto" w:fill="FFFFFF"/>
              </w:rPr>
              <w:t>Добро пожаловать в Россию!</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Соединенном Королевстве, с опорой на план и информацию из прочитанных текстов;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называть страны, входящие в состав Соединенного Королевства, </w:t>
            </w:r>
            <w:r w:rsidRPr="005B0C4A">
              <w:rPr>
                <w:rFonts w:ascii="Times New Roman" w:eastAsia="Calibri" w:hAnsi="Times New Roman"/>
                <w:iCs/>
                <w:sz w:val="24"/>
                <w:szCs w:val="24"/>
              </w:rPr>
              <w:t>пользуясь картой</w:t>
            </w:r>
            <w:r w:rsidRPr="005B0C4A">
              <w:rPr>
                <w:rFonts w:ascii="Times New Roman" w:eastAsia="Calibri" w:hAnsi="Times New Roman"/>
                <w:sz w:val="24"/>
                <w:szCs w:val="24"/>
              </w:rPr>
              <w:t>;</w:t>
            </w:r>
          </w:p>
          <w:p w:rsidR="00FB5FC6" w:rsidRPr="0051355C" w:rsidRDefault="00FB5FC6" w:rsidP="00942A78">
            <w:pPr>
              <w:jc w:val="both"/>
              <w:rPr>
                <w:rFonts w:ascii="Times New Roman" w:eastAsia="Calibri" w:hAnsi="Times New Roman"/>
                <w:sz w:val="24"/>
                <w:szCs w:val="24"/>
                <w:lang w:val="en-US"/>
              </w:rPr>
            </w:pPr>
            <w:r w:rsidRPr="0051355C">
              <w:rPr>
                <w:rFonts w:ascii="Times New Roman" w:eastAsia="Calibri" w:hAnsi="Times New Roman"/>
                <w:sz w:val="24"/>
                <w:szCs w:val="24"/>
                <w:lang w:val="en-US"/>
              </w:rPr>
              <w:t xml:space="preserve">- </w:t>
            </w:r>
            <w:r w:rsidRPr="005B0C4A">
              <w:rPr>
                <w:rFonts w:ascii="Times New Roman" w:eastAsia="Calibri" w:hAnsi="Times New Roman"/>
                <w:sz w:val="24"/>
                <w:szCs w:val="24"/>
              </w:rPr>
              <w:t>декламировать</w:t>
            </w:r>
            <w:r w:rsidR="0051355C" w:rsidRPr="0051355C">
              <w:rPr>
                <w:rFonts w:ascii="Times New Roman" w:eastAsia="Calibri" w:hAnsi="Times New Roman"/>
                <w:sz w:val="24"/>
                <w:szCs w:val="24"/>
                <w:lang w:val="en-US"/>
              </w:rPr>
              <w:t xml:space="preserve"> </w:t>
            </w:r>
            <w:r w:rsidR="0051355C">
              <w:rPr>
                <w:rFonts w:ascii="Times New Roman" w:eastAsia="Calibri" w:hAnsi="Times New Roman"/>
                <w:sz w:val="24"/>
                <w:szCs w:val="24"/>
              </w:rPr>
              <w:t>стихотворения</w:t>
            </w:r>
            <w:r w:rsidR="0051355C" w:rsidRPr="0051355C">
              <w:rPr>
                <w:rFonts w:ascii="Times New Roman" w:eastAsia="Calibri" w:hAnsi="Times New Roman"/>
                <w:sz w:val="24"/>
                <w:szCs w:val="24"/>
                <w:lang w:val="en-US"/>
              </w:rPr>
              <w:t xml:space="preserve"> “This is the key </w:t>
            </w:r>
            <w:r w:rsidRPr="005B0C4A">
              <w:rPr>
                <w:rFonts w:ascii="Times New Roman" w:eastAsia="Calibri" w:hAnsi="Times New Roman"/>
                <w:sz w:val="24"/>
                <w:szCs w:val="24"/>
                <w:lang w:val="en-US"/>
              </w:rPr>
              <w:t>of the kingdom”, “So many countries”;</w:t>
            </w:r>
          </w:p>
          <w:p w:rsidR="00FB5FC6" w:rsidRPr="00845E33"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соотносить флаги и названия стран; рассказывать о флагах, </w:t>
            </w:r>
            <w:r w:rsidRPr="005B0C4A">
              <w:rPr>
                <w:rFonts w:ascii="Times New Roman" w:eastAsia="Calibri" w:hAnsi="Times New Roman"/>
                <w:iCs/>
                <w:sz w:val="24"/>
                <w:szCs w:val="24"/>
              </w:rPr>
              <w:t>используя информацию</w:t>
            </w:r>
            <w:r w:rsidR="00845E33">
              <w:rPr>
                <w:rFonts w:ascii="Times New Roman" w:eastAsia="Calibri" w:hAnsi="Times New Roman"/>
                <w:sz w:val="24"/>
                <w:szCs w:val="24"/>
              </w:rPr>
              <w:t xml:space="preserve"> </w:t>
            </w:r>
            <w:r w:rsidRPr="005B0C4A">
              <w:rPr>
                <w:rFonts w:ascii="Times New Roman" w:eastAsia="Calibri" w:hAnsi="Times New Roman"/>
                <w:iCs/>
                <w:sz w:val="24"/>
                <w:szCs w:val="24"/>
              </w:rPr>
              <w:t>из Интернета</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воспринимать на слух и понимать небольшой текст диалогического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воспринимать на слух и понимать полностью короткие диа</w:t>
            </w:r>
            <w:r w:rsidR="00845E33">
              <w:rPr>
                <w:rFonts w:ascii="Times New Roman" w:eastAsia="Calibri" w:hAnsi="Times New Roman"/>
                <w:sz w:val="24"/>
                <w:szCs w:val="24"/>
              </w:rPr>
              <w:t xml:space="preserve">логи юмористического характера, </w:t>
            </w:r>
            <w:r w:rsidRPr="005B0C4A">
              <w:rPr>
                <w:rFonts w:ascii="Times New Roman" w:eastAsia="Calibri" w:hAnsi="Times New Roman"/>
                <w:sz w:val="24"/>
                <w:szCs w:val="24"/>
              </w:rPr>
              <w:t>опираясь на картинки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построенный на знакомом языковом материале, с полным пониманием;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восстанавливать целостность текста путем добавления пропущенных слов; находить в тексте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текст</w:t>
            </w:r>
            <w:r w:rsidR="00845E33">
              <w:rPr>
                <w:rFonts w:ascii="Times New Roman" w:eastAsia="Calibri" w:hAnsi="Times New Roman"/>
                <w:sz w:val="24"/>
                <w:szCs w:val="24"/>
              </w:rPr>
              <w:t xml:space="preserve">ы страноведческого характера (о </w:t>
            </w:r>
            <w:r w:rsidRPr="005B0C4A">
              <w:rPr>
                <w:rFonts w:ascii="Times New Roman" w:eastAsia="Calibri" w:hAnsi="Times New Roman"/>
                <w:sz w:val="24"/>
                <w:szCs w:val="24"/>
              </w:rPr>
              <w:t>Соединенном Королевстве и его частях; о государственном флаге); находить в текстах зап</w:t>
            </w:r>
            <w:r w:rsidR="00845E33">
              <w:rPr>
                <w:rFonts w:ascii="Times New Roman" w:eastAsia="Calibri" w:hAnsi="Times New Roman"/>
                <w:sz w:val="24"/>
                <w:szCs w:val="24"/>
              </w:rPr>
              <w:t xml:space="preserve">рашиваемую информацию; находить предложения с выделенными </w:t>
            </w:r>
            <w:r w:rsidRPr="005B0C4A">
              <w:rPr>
                <w:rFonts w:ascii="Times New Roman" w:eastAsia="Calibri" w:hAnsi="Times New Roman"/>
                <w:sz w:val="24"/>
                <w:szCs w:val="24"/>
              </w:rPr>
              <w:t>словосочетаниями;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короткие страноведческие тексты с полным пониманием и соотносить их с карти</w:t>
            </w:r>
            <w:r w:rsidR="00845E33">
              <w:rPr>
                <w:rFonts w:ascii="Times New Roman" w:eastAsia="Calibri" w:hAnsi="Times New Roman"/>
                <w:sz w:val="24"/>
                <w:szCs w:val="24"/>
              </w:rPr>
              <w:t xml:space="preserve">нками (изображениями символов и </w:t>
            </w:r>
            <w:r w:rsidRPr="005B0C4A">
              <w:rPr>
                <w:rFonts w:ascii="Times New Roman" w:eastAsia="Calibri" w:hAnsi="Times New Roman"/>
                <w:sz w:val="24"/>
                <w:szCs w:val="24"/>
              </w:rPr>
              <w:t>флагов стран, входящих в Соединенное Королевство)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писать небольшое сообщение о Соединенном Королевстве, опираясь на план, карту и используя информацию из прочитанного текста;</w:t>
            </w:r>
          </w:p>
          <w:p w:rsidR="00FB5FC6" w:rsidRPr="00845E33"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писать небольшое сочинение о Соединенном Королевстве, о</w:t>
            </w:r>
            <w:r w:rsidR="00845E33">
              <w:rPr>
                <w:rFonts w:ascii="Times New Roman" w:eastAsia="Calibri" w:hAnsi="Times New Roman"/>
                <w:sz w:val="24"/>
                <w:szCs w:val="24"/>
              </w:rPr>
              <w:t>пираясь на план и используя ин</w:t>
            </w:r>
            <w:r w:rsidRPr="005B0C4A">
              <w:rPr>
                <w:rFonts w:ascii="Times New Roman" w:eastAsia="Calibri" w:hAnsi="Times New Roman"/>
                <w:sz w:val="24"/>
                <w:szCs w:val="24"/>
              </w:rPr>
              <w:t xml:space="preserve">формацию из прочитанного текста, а также </w:t>
            </w:r>
            <w:r w:rsidRPr="005B0C4A">
              <w:rPr>
                <w:rFonts w:ascii="Times New Roman" w:eastAsia="Calibri" w:hAnsi="Times New Roman"/>
                <w:i/>
                <w:iCs/>
                <w:sz w:val="24"/>
                <w:szCs w:val="24"/>
              </w:rPr>
              <w:t>дополнительные сведения из Интернета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845E33">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51355C">
              <w:rPr>
                <w:rFonts w:ascii="Times New Roman" w:eastAsia="Calibri" w:hAnsi="Times New Roman"/>
                <w:sz w:val="24"/>
                <w:szCs w:val="24"/>
              </w:rPr>
              <w:t xml:space="preserve">ствовать </w:t>
            </w:r>
            <w:proofErr w:type="spellStart"/>
            <w:r w:rsidR="0051355C">
              <w:rPr>
                <w:rFonts w:ascii="Times New Roman" w:eastAsia="Calibri" w:hAnsi="Times New Roman"/>
                <w:sz w:val="24"/>
                <w:szCs w:val="24"/>
              </w:rPr>
              <w:t>слухо</w:t>
            </w:r>
            <w:proofErr w:type="spellEnd"/>
            <w:r w:rsidR="0051355C">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навыки, в том числе применительно к новому языко</w:t>
            </w:r>
            <w:r w:rsidR="00845E33">
              <w:rPr>
                <w:rFonts w:ascii="Times New Roman" w:eastAsia="Calibri" w:hAnsi="Times New Roman"/>
                <w:sz w:val="24"/>
                <w:szCs w:val="24"/>
              </w:rPr>
              <w:t xml:space="preserve">вому материалу (названия стран, </w:t>
            </w:r>
            <w:r w:rsidRPr="005B0C4A">
              <w:rPr>
                <w:rFonts w:ascii="Times New Roman" w:eastAsia="Calibri" w:hAnsi="Times New Roman"/>
                <w:sz w:val="24"/>
                <w:szCs w:val="24"/>
              </w:rPr>
              <w:t>входящих в с</w:t>
            </w:r>
            <w:r w:rsidR="00845E33">
              <w:rPr>
                <w:rFonts w:ascii="Times New Roman" w:eastAsia="Calibri" w:hAnsi="Times New Roman"/>
                <w:sz w:val="24"/>
                <w:szCs w:val="24"/>
              </w:rPr>
              <w:t xml:space="preserve">остав Соединенного Королевства, </w:t>
            </w:r>
            <w:r w:rsidRPr="005B0C4A">
              <w:rPr>
                <w:rFonts w:ascii="Times New Roman" w:eastAsia="Calibri" w:hAnsi="Times New Roman"/>
                <w:sz w:val="24"/>
                <w:szCs w:val="24"/>
              </w:rPr>
              <w:t>их столиц, названия флагов и символов)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новые и изученные лексические единицы (слова, устойчивые словосочетани</w:t>
            </w:r>
            <w:r w:rsidR="00845E33">
              <w:rPr>
                <w:rFonts w:ascii="Times New Roman" w:eastAsia="Calibri" w:hAnsi="Times New Roman"/>
                <w:sz w:val="24"/>
                <w:szCs w:val="24"/>
              </w:rPr>
              <w:t xml:space="preserve">я, реплики-клише </w:t>
            </w:r>
            <w:r w:rsidRPr="005B0C4A">
              <w:rPr>
                <w:rFonts w:ascii="Times New Roman" w:eastAsia="Calibri" w:hAnsi="Times New Roman"/>
                <w:sz w:val="24"/>
                <w:szCs w:val="24"/>
              </w:rPr>
              <w:t>речевого этикета), обслуживающие тему и ситуации общения 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количественные числительные (большие числа);</w:t>
            </w:r>
          </w:p>
          <w:p w:rsidR="00FB5FC6" w:rsidRPr="005B0C4A" w:rsidRDefault="00AA6377" w:rsidP="00942A78">
            <w:pPr>
              <w:jc w:val="both"/>
              <w:rPr>
                <w:rFonts w:ascii="Times New Roman" w:eastAsia="Calibri" w:hAnsi="Times New Roman"/>
                <w:sz w:val="24"/>
                <w:szCs w:val="24"/>
              </w:rPr>
            </w:pPr>
            <w:r>
              <w:rPr>
                <w:rFonts w:ascii="Times New Roman" w:eastAsia="Calibri" w:hAnsi="Times New Roman"/>
                <w:sz w:val="24"/>
                <w:szCs w:val="24"/>
              </w:rPr>
              <w:t xml:space="preserve">- систематизировать пройденный </w:t>
            </w:r>
            <w:r w:rsidR="00FB5FC6" w:rsidRPr="005B0C4A">
              <w:rPr>
                <w:rFonts w:ascii="Times New Roman" w:eastAsia="Calibri" w:hAnsi="Times New Roman"/>
                <w:sz w:val="24"/>
                <w:szCs w:val="24"/>
              </w:rPr>
              <w:t xml:space="preserve">грамматический материал: распознавать и употреблять в речи глаголы </w:t>
            </w:r>
            <w:proofErr w:type="gramStart"/>
            <w:r w:rsidR="00FB5FC6" w:rsidRPr="005B0C4A">
              <w:rPr>
                <w:rFonts w:ascii="Times New Roman" w:eastAsia="Calibri" w:hAnsi="Times New Roman"/>
                <w:sz w:val="24"/>
                <w:szCs w:val="24"/>
              </w:rPr>
              <w:t>в</w:t>
            </w:r>
            <w:proofErr w:type="gramEnd"/>
            <w:r w:rsidR="00FB5FC6" w:rsidRPr="005B0C4A">
              <w:rPr>
                <w:rFonts w:ascii="Times New Roman" w:eastAsia="Calibri" w:hAnsi="Times New Roman"/>
                <w:sz w:val="24"/>
                <w:szCs w:val="24"/>
              </w:rPr>
              <w:t xml:space="preserve"> наиболее</w:t>
            </w:r>
          </w:p>
          <w:p w:rsidR="00FB5FC6" w:rsidRPr="00AA6377" w:rsidRDefault="00FB5FC6" w:rsidP="00942A78">
            <w:pPr>
              <w:jc w:val="both"/>
              <w:rPr>
                <w:rFonts w:ascii="Times New Roman" w:eastAsia="Calibri" w:hAnsi="Times New Roman"/>
                <w:sz w:val="24"/>
                <w:szCs w:val="24"/>
                <w:lang w:val="en-US"/>
              </w:rPr>
            </w:pPr>
            <w:r w:rsidRPr="005B0C4A">
              <w:rPr>
                <w:rFonts w:ascii="Times New Roman" w:eastAsia="Calibri" w:hAnsi="Times New Roman"/>
                <w:sz w:val="24"/>
                <w:szCs w:val="24"/>
              </w:rPr>
              <w:t>употребительных</w:t>
            </w:r>
            <w:r w:rsidRPr="00AA6377">
              <w:rPr>
                <w:rFonts w:ascii="Times New Roman" w:eastAsia="Calibri" w:hAnsi="Times New Roman"/>
                <w:sz w:val="24"/>
                <w:szCs w:val="24"/>
                <w:lang w:val="en-US"/>
              </w:rPr>
              <w:t xml:space="preserve"> </w:t>
            </w:r>
            <w:r w:rsidRPr="005B0C4A">
              <w:rPr>
                <w:rFonts w:ascii="Times New Roman" w:eastAsia="Calibri" w:hAnsi="Times New Roman"/>
                <w:sz w:val="24"/>
                <w:szCs w:val="24"/>
              </w:rPr>
              <w:t>временных</w:t>
            </w:r>
            <w:r w:rsidRPr="00AA6377">
              <w:rPr>
                <w:rFonts w:ascii="Times New Roman" w:eastAsia="Calibri" w:hAnsi="Times New Roman"/>
                <w:sz w:val="24"/>
                <w:szCs w:val="24"/>
                <w:lang w:val="en-US"/>
              </w:rPr>
              <w:t xml:space="preserve"> </w:t>
            </w:r>
            <w:proofErr w:type="gramStart"/>
            <w:r w:rsidRPr="005B0C4A">
              <w:rPr>
                <w:rFonts w:ascii="Times New Roman" w:eastAsia="Calibri" w:hAnsi="Times New Roman"/>
                <w:sz w:val="24"/>
                <w:szCs w:val="24"/>
              </w:rPr>
              <w:t>формах</w:t>
            </w:r>
            <w:proofErr w:type="gramEnd"/>
            <w:r w:rsidRPr="00AA6377">
              <w:rPr>
                <w:rFonts w:ascii="Times New Roman" w:eastAsia="Calibri" w:hAnsi="Times New Roman"/>
                <w:sz w:val="24"/>
                <w:szCs w:val="24"/>
                <w:lang w:val="en-US"/>
              </w:rPr>
              <w:t xml:space="preserve"> </w:t>
            </w:r>
            <w:r w:rsidRPr="005B0C4A">
              <w:rPr>
                <w:rFonts w:ascii="Times New Roman" w:eastAsia="Calibri" w:hAnsi="Times New Roman"/>
                <w:sz w:val="24"/>
                <w:szCs w:val="24"/>
              </w:rPr>
              <w:t>действительного</w:t>
            </w:r>
            <w:r w:rsidRPr="00AA6377">
              <w:rPr>
                <w:rFonts w:ascii="Times New Roman" w:eastAsia="Calibri" w:hAnsi="Times New Roman"/>
                <w:sz w:val="24"/>
                <w:szCs w:val="24"/>
                <w:lang w:val="en-US"/>
              </w:rPr>
              <w:t xml:space="preserve"> </w:t>
            </w:r>
            <w:r w:rsidR="00AA6377">
              <w:rPr>
                <w:rFonts w:ascii="Times New Roman" w:eastAsia="Calibri" w:hAnsi="Times New Roman"/>
                <w:sz w:val="24"/>
                <w:szCs w:val="24"/>
              </w:rPr>
              <w:t>залога</w:t>
            </w:r>
            <w:r w:rsidR="00AA6377" w:rsidRPr="00AA6377">
              <w:rPr>
                <w:rFonts w:ascii="Times New Roman" w:eastAsia="Calibri" w:hAnsi="Times New Roman"/>
                <w:sz w:val="24"/>
                <w:szCs w:val="24"/>
                <w:lang w:val="en-US"/>
              </w:rPr>
              <w:t xml:space="preserve">: Present / Past / Future </w:t>
            </w:r>
            <w:r w:rsidRPr="005B0C4A">
              <w:rPr>
                <w:rFonts w:ascii="Times New Roman" w:eastAsia="Calibri" w:hAnsi="Times New Roman"/>
                <w:sz w:val="24"/>
                <w:szCs w:val="24"/>
                <w:lang w:val="en-US"/>
              </w:rPr>
              <w:t>Simple, Present Continuous, Present Perfect;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w:t>
            </w:r>
            <w:r w:rsidR="002A2C9F">
              <w:rPr>
                <w:rFonts w:ascii="Times New Roman" w:eastAsia="Calibri" w:hAnsi="Times New Roman"/>
                <w:sz w:val="24"/>
                <w:szCs w:val="24"/>
              </w:rPr>
              <w:t xml:space="preserve">спознавать и употреблять в речи </w:t>
            </w:r>
            <w:proofErr w:type="gramStart"/>
            <w:r w:rsidRPr="005B0C4A">
              <w:rPr>
                <w:rFonts w:ascii="Times New Roman" w:eastAsia="Calibri" w:hAnsi="Times New Roman"/>
                <w:sz w:val="24"/>
                <w:szCs w:val="24"/>
              </w:rPr>
              <w:t>о</w:t>
            </w:r>
            <w:r w:rsidR="00AA6377">
              <w:rPr>
                <w:rFonts w:ascii="Times New Roman" w:eastAsia="Calibri" w:hAnsi="Times New Roman"/>
                <w:sz w:val="24"/>
                <w:szCs w:val="24"/>
              </w:rPr>
              <w:t>пределенный</w:t>
            </w:r>
            <w:proofErr w:type="gramEnd"/>
            <w:r w:rsidR="00AA6377">
              <w:rPr>
                <w:rFonts w:ascii="Times New Roman" w:eastAsia="Calibri" w:hAnsi="Times New Roman"/>
                <w:sz w:val="24"/>
                <w:szCs w:val="24"/>
              </w:rPr>
              <w:t xml:space="preserve"> / нулевой артикли с </w:t>
            </w:r>
            <w:r w:rsidRPr="005B0C4A">
              <w:rPr>
                <w:rFonts w:ascii="Times New Roman" w:eastAsia="Calibri" w:hAnsi="Times New Roman"/>
                <w:sz w:val="24"/>
                <w:szCs w:val="24"/>
              </w:rPr>
              <w:t>географическими названиями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распознавать и употреблять в речи </w:t>
            </w:r>
            <w:proofErr w:type="spellStart"/>
            <w:r w:rsidRPr="005B0C4A">
              <w:rPr>
                <w:rFonts w:ascii="Times New Roman" w:hAnsi="Times New Roman"/>
                <w:sz w:val="24"/>
                <w:szCs w:val="24"/>
              </w:rPr>
              <w:t>Zero</w:t>
            </w:r>
            <w:proofErr w:type="spellEnd"/>
            <w:r w:rsidRPr="005B0C4A">
              <w:rPr>
                <w:rFonts w:ascii="Times New Roman" w:hAnsi="Times New Roman"/>
                <w:sz w:val="24"/>
                <w:szCs w:val="24"/>
              </w:rPr>
              <w:t xml:space="preserve"> </w:t>
            </w:r>
            <w:proofErr w:type="spellStart"/>
            <w:r w:rsidRPr="005B0C4A">
              <w:rPr>
                <w:rFonts w:ascii="Times New Roman" w:hAnsi="Times New Roman"/>
                <w:sz w:val="24"/>
                <w:szCs w:val="24"/>
              </w:rPr>
              <w:t>Conditional</w:t>
            </w:r>
            <w:proofErr w:type="spellEnd"/>
            <w:r w:rsidRPr="005B0C4A">
              <w:rPr>
                <w:rFonts w:ascii="Times New Roman" w:hAnsi="Times New Roman"/>
                <w:sz w:val="24"/>
                <w:szCs w:val="24"/>
              </w:rPr>
              <w:t>.</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w:t>
            </w:r>
            <w:r w:rsidR="00AA6377">
              <w:rPr>
                <w:rFonts w:ascii="Times New Roman" w:hAnsi="Times New Roman"/>
                <w:sz w:val="24"/>
                <w:szCs w:val="24"/>
              </w:rPr>
              <w:t xml:space="preserve"> образовывать степени сравнения </w:t>
            </w:r>
            <w:r w:rsidRPr="005B0C4A">
              <w:rPr>
                <w:rFonts w:ascii="Times New Roman" w:hAnsi="Times New Roman"/>
                <w:sz w:val="24"/>
                <w:szCs w:val="24"/>
              </w:rPr>
              <w:t>прилагательных и употреблять их в</w:t>
            </w:r>
            <w:r w:rsidR="00AA6377">
              <w:rPr>
                <w:rFonts w:ascii="Times New Roman" w:hAnsi="Times New Roman"/>
                <w:sz w:val="24"/>
                <w:szCs w:val="24"/>
              </w:rPr>
              <w:t xml:space="preserve"> </w:t>
            </w:r>
            <w:r w:rsidRPr="005B0C4A">
              <w:rPr>
                <w:rFonts w:ascii="Times New Roman" w:hAnsi="Times New Roman"/>
                <w:sz w:val="24"/>
                <w:szCs w:val="24"/>
              </w:rPr>
              <w:t>рецептивной и продуктивной речи</w:t>
            </w:r>
          </w:p>
          <w:p w:rsidR="00FB5FC6" w:rsidRPr="002A2C9F" w:rsidRDefault="00FB5FC6" w:rsidP="00942A78">
            <w:pPr>
              <w:jc w:val="both"/>
              <w:rPr>
                <w:rFonts w:ascii="Times New Roman" w:hAnsi="Times New Roman"/>
                <w:sz w:val="24"/>
                <w:szCs w:val="24"/>
              </w:rPr>
            </w:pPr>
            <w:r w:rsidRPr="005B0C4A">
              <w:rPr>
                <w:rFonts w:ascii="Times New Roman" w:hAnsi="Times New Roman"/>
                <w:sz w:val="24"/>
                <w:szCs w:val="24"/>
              </w:rPr>
              <w:t xml:space="preserve">- распознавать и употреблять в речи </w:t>
            </w:r>
            <w:r w:rsidR="002A2C9F">
              <w:rPr>
                <w:rFonts w:ascii="Times New Roman" w:hAnsi="Times New Roman"/>
                <w:sz w:val="24"/>
                <w:szCs w:val="24"/>
              </w:rPr>
              <w:t xml:space="preserve">личные местоимения в абсолютной </w:t>
            </w:r>
            <w:r w:rsidRPr="005B0C4A">
              <w:rPr>
                <w:rFonts w:ascii="Times New Roman" w:hAnsi="Times New Roman"/>
                <w:sz w:val="24"/>
                <w:szCs w:val="24"/>
              </w:rPr>
              <w:t>форме</w:t>
            </w:r>
            <w:r w:rsidRPr="002A2C9F">
              <w:rPr>
                <w:rFonts w:ascii="Times New Roman" w:hAnsi="Times New Roman"/>
                <w:sz w:val="24"/>
                <w:szCs w:val="24"/>
              </w:rPr>
              <w:t xml:space="preserve"> </w:t>
            </w:r>
            <w:r w:rsidRPr="002A2C9F">
              <w:rPr>
                <w:rFonts w:ascii="Times New Roman" w:hAnsi="Times New Roman"/>
                <w:i/>
                <w:iCs/>
                <w:sz w:val="24"/>
                <w:szCs w:val="24"/>
              </w:rPr>
              <w:t>(</w:t>
            </w:r>
            <w:r w:rsidRPr="005B0C4A">
              <w:rPr>
                <w:rFonts w:ascii="Times New Roman" w:hAnsi="Times New Roman"/>
                <w:i/>
                <w:iCs/>
                <w:sz w:val="24"/>
                <w:szCs w:val="24"/>
                <w:lang w:val="en-US"/>
              </w:rPr>
              <w:t>myself</w:t>
            </w:r>
            <w:r w:rsidRPr="002A2C9F">
              <w:rPr>
                <w:rFonts w:ascii="Times New Roman" w:hAnsi="Times New Roman"/>
                <w:i/>
                <w:iCs/>
                <w:sz w:val="24"/>
                <w:szCs w:val="24"/>
              </w:rPr>
              <w:t>,</w:t>
            </w:r>
            <w:r w:rsidRPr="002A2C9F">
              <w:rPr>
                <w:rFonts w:ascii="Times New Roman" w:hAnsi="Times New Roman"/>
                <w:sz w:val="24"/>
                <w:szCs w:val="24"/>
              </w:rPr>
              <w:t xml:space="preserve"> </w:t>
            </w:r>
            <w:r w:rsidRPr="005B0C4A">
              <w:rPr>
                <w:rFonts w:ascii="Times New Roman" w:hAnsi="Times New Roman"/>
                <w:i/>
                <w:iCs/>
                <w:sz w:val="24"/>
                <w:szCs w:val="24"/>
                <w:lang w:val="en-US"/>
              </w:rPr>
              <w:t>yourself</w:t>
            </w:r>
            <w:r w:rsidRPr="002A2C9F">
              <w:rPr>
                <w:rFonts w:ascii="Times New Roman" w:hAnsi="Times New Roman"/>
                <w:i/>
                <w:iCs/>
                <w:sz w:val="24"/>
                <w:szCs w:val="24"/>
              </w:rPr>
              <w:t xml:space="preserve">, </w:t>
            </w:r>
            <w:r w:rsidRPr="005B0C4A">
              <w:rPr>
                <w:rFonts w:ascii="Times New Roman" w:hAnsi="Times New Roman"/>
                <w:i/>
                <w:iCs/>
                <w:sz w:val="24"/>
                <w:szCs w:val="24"/>
                <w:lang w:val="en-US"/>
              </w:rPr>
              <w:t>herself</w:t>
            </w:r>
            <w:r w:rsidRPr="002A2C9F">
              <w:rPr>
                <w:rFonts w:ascii="Times New Roman" w:hAnsi="Times New Roman"/>
                <w:i/>
                <w:iCs/>
                <w:sz w:val="24"/>
                <w:szCs w:val="24"/>
              </w:rPr>
              <w:t xml:space="preserve">, </w:t>
            </w:r>
            <w:r w:rsidRPr="005B0C4A">
              <w:rPr>
                <w:rFonts w:ascii="Times New Roman" w:hAnsi="Times New Roman"/>
                <w:i/>
                <w:iCs/>
                <w:sz w:val="24"/>
                <w:szCs w:val="24"/>
                <w:lang w:val="en-US"/>
              </w:rPr>
              <w:t>himself</w:t>
            </w:r>
            <w:r w:rsidRPr="002A2C9F">
              <w:rPr>
                <w:rFonts w:ascii="Times New Roman" w:hAnsi="Times New Roman"/>
                <w:i/>
                <w:iCs/>
                <w:sz w:val="24"/>
                <w:szCs w:val="24"/>
              </w:rPr>
              <w:t xml:space="preserve">, </w:t>
            </w:r>
            <w:r w:rsidRPr="005B0C4A">
              <w:rPr>
                <w:rFonts w:ascii="Times New Roman" w:hAnsi="Times New Roman"/>
                <w:i/>
                <w:iCs/>
                <w:sz w:val="24"/>
                <w:szCs w:val="24"/>
                <w:lang w:val="en-US"/>
              </w:rPr>
              <w:t>itself</w:t>
            </w:r>
            <w:r w:rsidRPr="002A2C9F">
              <w:rPr>
                <w:rFonts w:ascii="Times New Roman" w:hAnsi="Times New Roman"/>
                <w:i/>
                <w:iCs/>
                <w:sz w:val="24"/>
                <w:szCs w:val="24"/>
              </w:rPr>
              <w:t xml:space="preserve">, </w:t>
            </w:r>
            <w:r w:rsidRPr="005B0C4A">
              <w:rPr>
                <w:rFonts w:ascii="Times New Roman" w:hAnsi="Times New Roman"/>
                <w:i/>
                <w:iCs/>
                <w:sz w:val="24"/>
                <w:szCs w:val="24"/>
                <w:lang w:val="en-US"/>
              </w:rPr>
              <w:t>ourselves</w:t>
            </w:r>
            <w:r w:rsidRPr="002A2C9F">
              <w:rPr>
                <w:rFonts w:ascii="Times New Roman" w:hAnsi="Times New Roman"/>
                <w:i/>
                <w:iCs/>
                <w:sz w:val="24"/>
                <w:szCs w:val="24"/>
              </w:rPr>
              <w:t>,</w:t>
            </w:r>
            <w:r w:rsidRPr="002A2C9F">
              <w:rPr>
                <w:rFonts w:ascii="Times New Roman" w:hAnsi="Times New Roman"/>
                <w:sz w:val="24"/>
                <w:szCs w:val="24"/>
              </w:rPr>
              <w:t xml:space="preserve"> </w:t>
            </w:r>
            <w:r w:rsidRPr="005B0C4A">
              <w:rPr>
                <w:rFonts w:ascii="Times New Roman" w:hAnsi="Times New Roman"/>
                <w:i/>
                <w:iCs/>
                <w:sz w:val="24"/>
                <w:szCs w:val="24"/>
                <w:lang w:val="en-US"/>
              </w:rPr>
              <w:t>themselves</w:t>
            </w:r>
            <w:r w:rsidRPr="002A2C9F">
              <w:rPr>
                <w:rFonts w:ascii="Times New Roman" w:hAnsi="Times New Roman"/>
                <w:i/>
                <w:iCs/>
                <w:sz w:val="24"/>
                <w:szCs w:val="24"/>
              </w:rPr>
              <w:t>)</w:t>
            </w:r>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xml:space="preserve">5. Досуг и увлечения (чтение, кино, театр, музей, музыка).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Всего 14 часов </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Мы обсуждаем, как провести выходные. Веселые выходные. Ваши планы на выходные.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Виды отдыха. Увлечения и хобби британцев. Письмо Алисы. Проблемы с родственниками.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 отрывка  из книги «Лев, колдунья и платяной шкаф». Любимый жанр книг. Давай почитаем наши любимые английские книги! Проект «Давай почитаем наши любимые английские книги!» Твой любимый писатель. Внеклассное чтение «Кошка, гуляющая сама по себе»(2 части).</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участвовать в обсуждении </w:t>
            </w:r>
            <w:proofErr w:type="gramStart"/>
            <w:r w:rsidRPr="005B0C4A">
              <w:rPr>
                <w:rFonts w:ascii="Times New Roman" w:eastAsia="Calibri" w:hAnsi="Times New Roman"/>
                <w:sz w:val="24"/>
                <w:szCs w:val="24"/>
              </w:rPr>
              <w:t>информационных</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знаков, которые нас окружают;</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вести диалог-расспрос, запрашивая интересующую информацию (о собеседнике); переходя с позиции </w:t>
            </w:r>
            <w:proofErr w:type="gramStart"/>
            <w:r w:rsidRPr="005B0C4A">
              <w:rPr>
                <w:rFonts w:ascii="Times New Roman" w:eastAsia="Calibri" w:hAnsi="Times New Roman"/>
                <w:sz w:val="24"/>
                <w:szCs w:val="24"/>
              </w:rPr>
              <w:t>спрашивающего</w:t>
            </w:r>
            <w:proofErr w:type="gramEnd"/>
            <w:r w:rsidRPr="005B0C4A">
              <w:rPr>
                <w:rFonts w:ascii="Times New Roman" w:eastAsia="Calibri" w:hAnsi="Times New Roman"/>
                <w:sz w:val="24"/>
                <w:szCs w:val="24"/>
              </w:rPr>
              <w:t xml:space="preserve"> на позицию отвечающего;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рассказывать </w:t>
            </w:r>
            <w:r w:rsidR="00AA6377">
              <w:rPr>
                <w:rFonts w:ascii="Times New Roman" w:eastAsia="Calibri" w:hAnsi="Times New Roman"/>
                <w:sz w:val="24"/>
                <w:szCs w:val="24"/>
              </w:rPr>
              <w:t xml:space="preserve">о том, как бы хотелось провести </w:t>
            </w:r>
            <w:r w:rsidRPr="005B0C4A">
              <w:rPr>
                <w:rFonts w:ascii="Times New Roman" w:eastAsia="Calibri" w:hAnsi="Times New Roman"/>
                <w:sz w:val="24"/>
                <w:szCs w:val="24"/>
              </w:rPr>
              <w:t>выходные с опорой на речевые образцы, обосновывать свой выбор;</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любимых настольных играх с опорой на прочитанный текст;</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своих домашних обязанностях с опорой на речевые образцы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излагать результаты выполненной групповой работы, </w:t>
            </w:r>
            <w:r w:rsidRPr="005B0C4A">
              <w:rPr>
                <w:rFonts w:ascii="Times New Roman" w:eastAsia="Calibri" w:hAnsi="Times New Roman"/>
                <w:iCs/>
                <w:sz w:val="24"/>
                <w:szCs w:val="24"/>
              </w:rPr>
              <w:t>используя дополнительные</w:t>
            </w: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сведения из Интернета</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запрашиваемую информацию в прослушанном тексте (беседе);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полност</w:t>
            </w:r>
            <w:r w:rsidR="00AA6377">
              <w:rPr>
                <w:rFonts w:ascii="Times New Roman" w:eastAsia="Calibri" w:hAnsi="Times New Roman"/>
                <w:sz w:val="24"/>
                <w:szCs w:val="24"/>
              </w:rPr>
              <w:t xml:space="preserve">ью понимать прослушанный текст, </w:t>
            </w:r>
            <w:r w:rsidRPr="005B0C4A">
              <w:rPr>
                <w:rFonts w:ascii="Times New Roman" w:eastAsia="Calibri" w:hAnsi="Times New Roman"/>
                <w:sz w:val="24"/>
                <w:szCs w:val="24"/>
              </w:rPr>
              <w:t>построенный на знакомом языковом материале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полным пониманием короткие тексты диалогичес</w:t>
            </w:r>
            <w:r w:rsidR="00AA6377">
              <w:rPr>
                <w:rFonts w:ascii="Times New Roman" w:eastAsia="Calibri" w:hAnsi="Times New Roman"/>
                <w:sz w:val="24"/>
                <w:szCs w:val="24"/>
              </w:rPr>
              <w:t xml:space="preserve">кого характера: восстанавливать </w:t>
            </w:r>
            <w:r w:rsidRPr="005B0C4A">
              <w:rPr>
                <w:rFonts w:ascii="Times New Roman" w:eastAsia="Calibri" w:hAnsi="Times New Roman"/>
                <w:sz w:val="24"/>
                <w:szCs w:val="24"/>
              </w:rPr>
              <w:t>целостность текстов путем добавления слов и словосочетаний;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текст (страничку из личного дневника);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устанавливать временную взаимосвязь фактов и событий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w:t>
            </w:r>
            <w:r w:rsidR="00AA6377">
              <w:rPr>
                <w:rFonts w:ascii="Times New Roman" w:eastAsia="Calibri" w:hAnsi="Times New Roman"/>
                <w:sz w:val="24"/>
                <w:szCs w:val="24"/>
              </w:rPr>
              <w:t xml:space="preserve"> короткие информационные тексты </w:t>
            </w:r>
            <w:r w:rsidRPr="005B0C4A">
              <w:rPr>
                <w:rFonts w:ascii="Times New Roman" w:eastAsia="Calibri" w:hAnsi="Times New Roman"/>
                <w:sz w:val="24"/>
                <w:szCs w:val="24"/>
              </w:rPr>
              <w:t>социокультурного характера, оп</w:t>
            </w:r>
            <w:r w:rsidR="00AA6377">
              <w:rPr>
                <w:rFonts w:ascii="Times New Roman" w:eastAsia="Calibri" w:hAnsi="Times New Roman"/>
                <w:sz w:val="24"/>
                <w:szCs w:val="24"/>
              </w:rPr>
              <w:t xml:space="preserve">ределять основную мысль текста, </w:t>
            </w:r>
            <w:r w:rsidRPr="005B0C4A">
              <w:rPr>
                <w:rFonts w:ascii="Times New Roman" w:eastAsia="Calibri" w:hAnsi="Times New Roman"/>
                <w:sz w:val="24"/>
                <w:szCs w:val="24"/>
              </w:rPr>
              <w:t>восстанавливать целостность текста путем сопоставления вопросов и ответов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писать правила для путешественников, опираясь на образец;</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составлять тезисы устного сообщения по результатам групповой работы </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работать в группах (обучение в сотрудничестве): работа с информацией (поиск, обработка, использование в собственной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AA6377">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AA6377">
              <w:rPr>
                <w:rFonts w:ascii="Times New Roman" w:eastAsia="Calibri" w:hAnsi="Times New Roman"/>
                <w:sz w:val="24"/>
                <w:szCs w:val="24"/>
              </w:rPr>
              <w:t xml:space="preserve">ствовать </w:t>
            </w:r>
            <w:proofErr w:type="spellStart"/>
            <w:r w:rsidR="00AA6377">
              <w:rPr>
                <w:rFonts w:ascii="Times New Roman" w:eastAsia="Calibri" w:hAnsi="Times New Roman"/>
                <w:sz w:val="24"/>
                <w:szCs w:val="24"/>
              </w:rPr>
              <w:t>слухо</w:t>
            </w:r>
            <w:proofErr w:type="spellEnd"/>
            <w:r w:rsidR="00AA6377">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навыки, в том числе применительно к новому языковому материалу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новые и изученные лексические единицы;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узнавать в письменном и устном тексте новые значения изученных лексических единиц;</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proofErr w:type="spellStart"/>
            <w:r w:rsidRPr="005B0C4A">
              <w:rPr>
                <w:rFonts w:ascii="Times New Roman" w:eastAsia="Calibri" w:hAnsi="Times New Roman"/>
                <w:iCs/>
                <w:sz w:val="24"/>
                <w:szCs w:val="24"/>
              </w:rPr>
              <w:t>семантизировать</w:t>
            </w:r>
            <w:proofErr w:type="spellEnd"/>
            <w:r w:rsidRPr="005B0C4A">
              <w:rPr>
                <w:rFonts w:ascii="Times New Roman" w:eastAsia="Calibri" w:hAnsi="Times New Roman"/>
                <w:iCs/>
                <w:sz w:val="24"/>
                <w:szCs w:val="24"/>
              </w:rPr>
              <w:t xml:space="preserve"> </w:t>
            </w:r>
            <w:r w:rsidRPr="005B0C4A">
              <w:rPr>
                <w:rFonts w:ascii="Times New Roman" w:eastAsia="Calibri" w:hAnsi="Times New Roman"/>
                <w:sz w:val="24"/>
                <w:szCs w:val="24"/>
              </w:rPr>
              <w:t xml:space="preserve">новую лексику при чтении </w:t>
            </w:r>
            <w:r w:rsidRPr="005B0C4A">
              <w:rPr>
                <w:rFonts w:ascii="Times New Roman" w:eastAsia="Calibri" w:hAnsi="Times New Roman"/>
                <w:iCs/>
                <w:sz w:val="24"/>
                <w:szCs w:val="24"/>
              </w:rPr>
              <w:t>с помощью толкования значения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i/>
                <w:iCs/>
                <w:sz w:val="24"/>
                <w:szCs w:val="24"/>
              </w:rPr>
            </w:pPr>
            <w:r w:rsidRPr="005B0C4A">
              <w:rPr>
                <w:rFonts w:ascii="Times New Roman" w:eastAsia="Calibri" w:hAnsi="Times New Roman"/>
                <w:sz w:val="24"/>
                <w:szCs w:val="24"/>
              </w:rPr>
              <w:t xml:space="preserve">- распознавать и употреблять в речи модальные глаголы и их эквиваленты: </w:t>
            </w:r>
            <w:proofErr w:type="spellStart"/>
            <w:r w:rsidRPr="005B0C4A">
              <w:rPr>
                <w:rFonts w:ascii="Times New Roman" w:eastAsia="Calibri" w:hAnsi="Times New Roman"/>
                <w:i/>
                <w:iCs/>
                <w:sz w:val="24"/>
                <w:szCs w:val="24"/>
              </w:rPr>
              <w:t>must</w:t>
            </w:r>
            <w:proofErr w:type="spellEnd"/>
            <w:r w:rsidRPr="005B0C4A">
              <w:rPr>
                <w:rFonts w:ascii="Times New Roman" w:eastAsia="Calibri" w:hAnsi="Times New Roman"/>
                <w:i/>
                <w:iCs/>
                <w:sz w:val="24"/>
                <w:szCs w:val="24"/>
              </w:rPr>
              <w:t xml:space="preserve"> / </w:t>
            </w:r>
            <w:proofErr w:type="spellStart"/>
            <w:r w:rsidRPr="005B0C4A">
              <w:rPr>
                <w:rFonts w:ascii="Times New Roman" w:eastAsia="Calibri" w:hAnsi="Times New Roman"/>
                <w:i/>
                <w:iCs/>
                <w:sz w:val="24"/>
                <w:szCs w:val="24"/>
              </w:rPr>
              <w:t>have</w:t>
            </w:r>
            <w:proofErr w:type="spellEnd"/>
            <w:r w:rsidRPr="005B0C4A">
              <w:rPr>
                <w:rFonts w:ascii="Times New Roman" w:eastAsia="Calibri" w:hAnsi="Times New Roman"/>
                <w:i/>
                <w:iCs/>
                <w:sz w:val="24"/>
                <w:szCs w:val="24"/>
              </w:rPr>
              <w:t xml:space="preserve"> </w:t>
            </w:r>
            <w:proofErr w:type="spellStart"/>
            <w:r w:rsidRPr="005B0C4A">
              <w:rPr>
                <w:rFonts w:ascii="Times New Roman" w:eastAsia="Calibri" w:hAnsi="Times New Roman"/>
                <w:i/>
                <w:iCs/>
                <w:sz w:val="24"/>
                <w:szCs w:val="24"/>
              </w:rPr>
              <w:t>to</w:t>
            </w:r>
            <w:proofErr w:type="spellEnd"/>
          </w:p>
          <w:p w:rsidR="00FB5FC6" w:rsidRPr="005B0C4A" w:rsidRDefault="00AA6377" w:rsidP="00942A78">
            <w:pPr>
              <w:jc w:val="both"/>
              <w:rPr>
                <w:rFonts w:ascii="Times New Roman" w:hAnsi="Times New Roman"/>
                <w:sz w:val="24"/>
                <w:szCs w:val="24"/>
              </w:rPr>
            </w:pPr>
            <w:r>
              <w:rPr>
                <w:rFonts w:ascii="Times New Roman" w:hAnsi="Times New Roman"/>
                <w:sz w:val="24"/>
                <w:szCs w:val="24"/>
              </w:rPr>
              <w:t xml:space="preserve">- систематизировать пройденный </w:t>
            </w:r>
            <w:r w:rsidR="00FB5FC6" w:rsidRPr="005B0C4A">
              <w:rPr>
                <w:rFonts w:ascii="Times New Roman" w:hAnsi="Times New Roman"/>
                <w:sz w:val="24"/>
                <w:szCs w:val="24"/>
              </w:rPr>
              <w:t>грамматического материал:</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неисчисляемые имена существительные;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слова, обозначающие некоторое количество </w:t>
            </w:r>
            <w:proofErr w:type="spellStart"/>
            <w:r w:rsidRPr="005B0C4A">
              <w:rPr>
                <w:rFonts w:ascii="Times New Roman" w:hAnsi="Times New Roman"/>
                <w:i/>
                <w:iCs/>
                <w:sz w:val="24"/>
                <w:szCs w:val="24"/>
              </w:rPr>
              <w:t>some</w:t>
            </w:r>
            <w:proofErr w:type="spellEnd"/>
            <w:r w:rsidRPr="005B0C4A">
              <w:rPr>
                <w:rFonts w:ascii="Times New Roman" w:hAnsi="Times New Roman"/>
                <w:i/>
                <w:iCs/>
                <w:sz w:val="24"/>
                <w:szCs w:val="24"/>
              </w:rPr>
              <w:t xml:space="preserve"> / </w:t>
            </w:r>
            <w:proofErr w:type="spellStart"/>
            <w:r w:rsidRPr="005B0C4A">
              <w:rPr>
                <w:rFonts w:ascii="Times New Roman" w:hAnsi="Times New Roman"/>
                <w:i/>
                <w:iCs/>
                <w:sz w:val="24"/>
                <w:szCs w:val="24"/>
              </w:rPr>
              <w:t>any</w:t>
            </w:r>
            <w:proofErr w:type="spellEnd"/>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xml:space="preserve">6. Вселенная и человек. Природа: флора и фауна. Проблемы экологии.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Всего 7 часов </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Разговор о животных:  читаем и говорим о Лондонском зоопарке(2 части). Человек и звери, живущие в зоопарках. Проблемы животных: животные, находящиеся под угрозой вымирания, места обитания животных. Природа и экология: вода на планете.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Великий исследователь Ж. Кусто и экспедиция его команды на озеро Байкал.</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Подводный животный мир.</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Говорение</w:t>
            </w:r>
          </w:p>
          <w:p w:rsidR="00FB5FC6" w:rsidRPr="005B0C4A" w:rsidRDefault="00FB5FC6" w:rsidP="00AA6377">
            <w:pPr>
              <w:jc w:val="both"/>
              <w:rPr>
                <w:rFonts w:ascii="Times New Roman" w:hAnsi="Times New Roman"/>
                <w:sz w:val="24"/>
                <w:szCs w:val="24"/>
              </w:rPr>
            </w:pPr>
            <w:r w:rsidRPr="005B0C4A">
              <w:rPr>
                <w:rFonts w:ascii="Times New Roman" w:hAnsi="Times New Roman"/>
                <w:sz w:val="24"/>
                <w:szCs w:val="24"/>
              </w:rPr>
              <w:t>- участвовать в комбинированном диалоге:</w:t>
            </w:r>
          </w:p>
          <w:p w:rsidR="00FB5FC6" w:rsidRPr="005B0C4A" w:rsidRDefault="00FB5FC6" w:rsidP="00AA6377">
            <w:pPr>
              <w:jc w:val="both"/>
              <w:rPr>
                <w:rFonts w:ascii="Times New Roman" w:hAnsi="Times New Roman"/>
                <w:sz w:val="24"/>
                <w:szCs w:val="24"/>
              </w:rPr>
            </w:pPr>
            <w:r w:rsidRPr="005B0C4A">
              <w:rPr>
                <w:rFonts w:ascii="Times New Roman" w:hAnsi="Times New Roman"/>
                <w:sz w:val="24"/>
                <w:szCs w:val="24"/>
              </w:rPr>
              <w:t>начинать, поддерживать и заканчивать разговор, используя этикетн</w:t>
            </w:r>
            <w:r w:rsidR="00AA6377">
              <w:rPr>
                <w:rFonts w:ascii="Times New Roman" w:hAnsi="Times New Roman"/>
                <w:sz w:val="24"/>
                <w:szCs w:val="24"/>
              </w:rPr>
              <w:t xml:space="preserve">ые речевые клише, </w:t>
            </w:r>
            <w:r w:rsidRPr="005B0C4A">
              <w:rPr>
                <w:rFonts w:ascii="Times New Roman" w:hAnsi="Times New Roman"/>
                <w:sz w:val="24"/>
                <w:szCs w:val="24"/>
              </w:rPr>
              <w:t>принятые в англоязычных странах;</w:t>
            </w:r>
          </w:p>
          <w:p w:rsidR="00FB5FC6" w:rsidRPr="005B0C4A" w:rsidRDefault="00FB5FC6" w:rsidP="00AA6377">
            <w:pPr>
              <w:jc w:val="both"/>
              <w:rPr>
                <w:rFonts w:ascii="Times New Roman" w:hAnsi="Times New Roman"/>
                <w:sz w:val="24"/>
                <w:szCs w:val="24"/>
              </w:rPr>
            </w:pPr>
            <w:r w:rsidRPr="005B0C4A">
              <w:rPr>
                <w:rFonts w:ascii="Times New Roman" w:hAnsi="Times New Roman"/>
                <w:sz w:val="24"/>
                <w:szCs w:val="24"/>
              </w:rPr>
              <w:t>запрашивать интересующую информацию;</w:t>
            </w:r>
          </w:p>
          <w:p w:rsidR="00FB5FC6" w:rsidRPr="005B0C4A" w:rsidRDefault="00FB5FC6" w:rsidP="00AA6377">
            <w:pPr>
              <w:jc w:val="both"/>
              <w:rPr>
                <w:rFonts w:ascii="Times New Roman" w:hAnsi="Times New Roman"/>
                <w:sz w:val="24"/>
                <w:szCs w:val="24"/>
              </w:rPr>
            </w:pPr>
            <w:r w:rsidRPr="005B0C4A">
              <w:rPr>
                <w:rFonts w:ascii="Times New Roman" w:hAnsi="Times New Roman"/>
                <w:sz w:val="24"/>
                <w:szCs w:val="24"/>
              </w:rPr>
              <w:t>сообщать информацию, отвечая на вопросы разных видов;</w:t>
            </w:r>
          </w:p>
          <w:p w:rsidR="00FB5FC6" w:rsidRPr="005B0C4A" w:rsidRDefault="00FB5FC6" w:rsidP="00AA6377">
            <w:pPr>
              <w:jc w:val="both"/>
              <w:rPr>
                <w:rFonts w:ascii="Times New Roman" w:hAnsi="Times New Roman"/>
                <w:sz w:val="24"/>
                <w:szCs w:val="24"/>
              </w:rPr>
            </w:pPr>
            <w:r w:rsidRPr="005B0C4A">
              <w:rPr>
                <w:rFonts w:ascii="Times New Roman" w:hAnsi="Times New Roman"/>
                <w:sz w:val="24"/>
                <w:szCs w:val="24"/>
              </w:rPr>
              <w:t>- рассказывать об одном из чудес природы, используя информацию из прочитанного текста;</w:t>
            </w:r>
          </w:p>
          <w:p w:rsidR="00FB5FC6" w:rsidRPr="005B0C4A" w:rsidRDefault="00FB5FC6" w:rsidP="00AA6377">
            <w:pPr>
              <w:jc w:val="both"/>
              <w:rPr>
                <w:rFonts w:ascii="Times New Roman" w:hAnsi="Times New Roman"/>
                <w:iCs/>
                <w:sz w:val="24"/>
                <w:szCs w:val="24"/>
              </w:rPr>
            </w:pPr>
            <w:r w:rsidRPr="005B0C4A">
              <w:rPr>
                <w:rFonts w:ascii="Times New Roman" w:hAnsi="Times New Roman"/>
                <w:sz w:val="24"/>
                <w:szCs w:val="24"/>
              </w:rPr>
              <w:t xml:space="preserve">- </w:t>
            </w:r>
            <w:r w:rsidRPr="005B0C4A">
              <w:rPr>
                <w:rFonts w:ascii="Times New Roman" w:hAnsi="Times New Roman"/>
                <w:iCs/>
                <w:sz w:val="24"/>
                <w:szCs w:val="24"/>
              </w:rPr>
              <w:t xml:space="preserve">кратко излагать результаты групповой работы </w:t>
            </w:r>
            <w:r w:rsidRPr="005B0C4A">
              <w:rPr>
                <w:rFonts w:ascii="Times New Roman" w:hAnsi="Times New Roman"/>
                <w:sz w:val="24"/>
                <w:szCs w:val="24"/>
              </w:rPr>
              <w:t>с опорой на план (“</w:t>
            </w:r>
            <w:proofErr w:type="spellStart"/>
            <w:r w:rsidRPr="005B0C4A">
              <w:rPr>
                <w:rFonts w:ascii="Times New Roman" w:hAnsi="Times New Roman"/>
                <w:sz w:val="24"/>
                <w:szCs w:val="24"/>
              </w:rPr>
              <w:t>Russia’s</w:t>
            </w:r>
            <w:proofErr w:type="spellEnd"/>
            <w:r w:rsidRPr="005B0C4A">
              <w:rPr>
                <w:rFonts w:ascii="Times New Roman" w:hAnsi="Times New Roman"/>
                <w:sz w:val="24"/>
                <w:szCs w:val="24"/>
              </w:rPr>
              <w:t xml:space="preserve"> </w:t>
            </w:r>
            <w:proofErr w:type="spellStart"/>
            <w:r w:rsidRPr="005B0C4A">
              <w:rPr>
                <w:rFonts w:ascii="Times New Roman" w:hAnsi="Times New Roman"/>
                <w:sz w:val="24"/>
                <w:szCs w:val="24"/>
              </w:rPr>
              <w:t>wonders</w:t>
            </w:r>
            <w:proofErr w:type="spellEnd"/>
            <w:r w:rsidRPr="005B0C4A">
              <w:rPr>
                <w:rFonts w:ascii="Times New Roman" w:hAnsi="Times New Roman"/>
                <w:sz w:val="24"/>
                <w:szCs w:val="24"/>
              </w:rPr>
              <w:t xml:space="preserve"> </w:t>
            </w:r>
            <w:proofErr w:type="spellStart"/>
            <w:r w:rsidRPr="005B0C4A">
              <w:rPr>
                <w:rFonts w:ascii="Times New Roman" w:hAnsi="Times New Roman"/>
                <w:sz w:val="24"/>
                <w:szCs w:val="24"/>
              </w:rPr>
              <w:t>of</w:t>
            </w:r>
            <w:proofErr w:type="spellEnd"/>
            <w:r w:rsidRPr="005B0C4A">
              <w:rPr>
                <w:rFonts w:ascii="Times New Roman" w:hAnsi="Times New Roman"/>
                <w:iCs/>
                <w:sz w:val="24"/>
                <w:szCs w:val="24"/>
              </w:rPr>
              <w:t xml:space="preserve"> </w:t>
            </w:r>
            <w:proofErr w:type="spellStart"/>
            <w:r w:rsidRPr="005B0C4A">
              <w:rPr>
                <w:rFonts w:ascii="Times New Roman" w:hAnsi="Times New Roman"/>
                <w:sz w:val="24"/>
                <w:szCs w:val="24"/>
              </w:rPr>
              <w:t>nature</w:t>
            </w:r>
            <w:proofErr w:type="spellEnd"/>
            <w:r w:rsidRPr="005B0C4A">
              <w:rPr>
                <w:rFonts w:ascii="Times New Roman" w:hAnsi="Times New Roman"/>
                <w:sz w:val="24"/>
                <w:szCs w:val="24"/>
              </w:rPr>
              <w:t xml:space="preserve">” / “Российские чудеса природы”), </w:t>
            </w:r>
            <w:r w:rsidRPr="005B0C4A">
              <w:rPr>
                <w:rFonts w:ascii="Times New Roman" w:hAnsi="Times New Roman"/>
                <w:iCs/>
                <w:sz w:val="24"/>
                <w:szCs w:val="24"/>
              </w:rPr>
              <w:t>используя дополнительные сведения из Интернета</w:t>
            </w:r>
          </w:p>
          <w:p w:rsidR="00FB5FC6" w:rsidRPr="005B0C4A" w:rsidRDefault="00FB5FC6" w:rsidP="00AA6377">
            <w:pPr>
              <w:jc w:val="both"/>
              <w:rPr>
                <w:rFonts w:ascii="Times New Roman" w:hAnsi="Times New Roman"/>
                <w:sz w:val="24"/>
                <w:szCs w:val="24"/>
              </w:rPr>
            </w:pPr>
            <w:r w:rsidRPr="005B0C4A">
              <w:rPr>
                <w:rFonts w:ascii="Times New Roman" w:hAnsi="Times New Roman"/>
                <w:sz w:val="24"/>
                <w:szCs w:val="24"/>
              </w:rPr>
              <w:t>Чтение</w:t>
            </w:r>
          </w:p>
          <w:p w:rsidR="00FB5FC6" w:rsidRPr="005B0C4A" w:rsidRDefault="00FB5FC6" w:rsidP="00AA6377">
            <w:pPr>
              <w:jc w:val="both"/>
              <w:rPr>
                <w:rFonts w:ascii="Times New Roman" w:hAnsi="Times New Roman"/>
                <w:sz w:val="24"/>
                <w:szCs w:val="24"/>
              </w:rPr>
            </w:pPr>
            <w:r w:rsidRPr="005B0C4A">
              <w:rPr>
                <w:rFonts w:ascii="Times New Roman" w:hAnsi="Times New Roman"/>
                <w:sz w:val="24"/>
                <w:szCs w:val="24"/>
              </w:rPr>
              <w:t>- читать с пониманием основного содержания небольшие те</w:t>
            </w:r>
            <w:r w:rsidR="00AA6377">
              <w:rPr>
                <w:rFonts w:ascii="Times New Roman" w:hAnsi="Times New Roman"/>
                <w:sz w:val="24"/>
                <w:szCs w:val="24"/>
              </w:rPr>
              <w:t xml:space="preserve">ксты информационного характера; </w:t>
            </w:r>
            <w:r w:rsidRPr="005B0C4A">
              <w:rPr>
                <w:rFonts w:ascii="Times New Roman" w:hAnsi="Times New Roman"/>
                <w:sz w:val="24"/>
                <w:szCs w:val="24"/>
              </w:rPr>
              <w:t>игнорировать незн</w:t>
            </w:r>
            <w:r w:rsidR="00AA6377">
              <w:rPr>
                <w:rFonts w:ascii="Times New Roman" w:hAnsi="Times New Roman"/>
                <w:sz w:val="24"/>
                <w:szCs w:val="24"/>
              </w:rPr>
              <w:t xml:space="preserve">акомые слова, не </w:t>
            </w:r>
            <w:r w:rsidRPr="005B0C4A">
              <w:rPr>
                <w:rFonts w:ascii="Times New Roman" w:hAnsi="Times New Roman"/>
                <w:sz w:val="24"/>
                <w:szCs w:val="24"/>
              </w:rPr>
              <w:t>мешающие пониманию основного содержания текста;</w:t>
            </w:r>
          </w:p>
          <w:p w:rsidR="00FB5FC6" w:rsidRPr="005B0C4A" w:rsidRDefault="00FB5FC6" w:rsidP="00942A78">
            <w:pPr>
              <w:jc w:val="both"/>
              <w:rPr>
                <w:rFonts w:ascii="Times New Roman" w:hAnsi="Times New Roman"/>
                <w:iCs/>
                <w:sz w:val="24"/>
                <w:szCs w:val="24"/>
              </w:rPr>
            </w:pPr>
            <w:r w:rsidRPr="005B0C4A">
              <w:rPr>
                <w:rFonts w:ascii="Times New Roman" w:hAnsi="Times New Roman"/>
                <w:i/>
                <w:iCs/>
                <w:sz w:val="24"/>
                <w:szCs w:val="24"/>
              </w:rPr>
              <w:t xml:space="preserve">- </w:t>
            </w:r>
            <w:r w:rsidRPr="005B0C4A">
              <w:rPr>
                <w:rFonts w:ascii="Times New Roman" w:hAnsi="Times New Roman"/>
                <w:iCs/>
                <w:sz w:val="24"/>
                <w:szCs w:val="24"/>
              </w:rPr>
              <w:t>прогнозировать содержание текста по заголовку</w:t>
            </w:r>
            <w:r w:rsidRPr="005B0C4A">
              <w:rPr>
                <w:rFonts w:ascii="Times New Roman" w:hAnsi="Times New Roman"/>
                <w:sz w:val="24"/>
                <w:szCs w:val="24"/>
              </w:rPr>
              <w:t>; определять тему / основную мысль;</w:t>
            </w:r>
          </w:p>
          <w:p w:rsidR="00FB5FC6" w:rsidRPr="00405B28" w:rsidRDefault="00405B28" w:rsidP="00942A78">
            <w:pPr>
              <w:jc w:val="both"/>
              <w:rPr>
                <w:rFonts w:ascii="Times New Roman" w:hAnsi="Times New Roman"/>
                <w:iCs/>
                <w:sz w:val="24"/>
                <w:szCs w:val="24"/>
              </w:rPr>
            </w:pPr>
            <w:r>
              <w:rPr>
                <w:rFonts w:ascii="Times New Roman" w:hAnsi="Times New Roman"/>
                <w:iCs/>
                <w:sz w:val="24"/>
                <w:szCs w:val="24"/>
              </w:rPr>
              <w:t xml:space="preserve">- находить в тексте эквиваленты </w:t>
            </w:r>
            <w:r w:rsidR="00FB5FC6" w:rsidRPr="005B0C4A">
              <w:rPr>
                <w:rFonts w:ascii="Times New Roman" w:hAnsi="Times New Roman"/>
                <w:iCs/>
                <w:sz w:val="24"/>
                <w:szCs w:val="24"/>
              </w:rPr>
              <w:t>словосочетаний на родном языке</w:t>
            </w:r>
            <w:r w:rsidR="00AA6377">
              <w:rPr>
                <w:rFonts w:ascii="Times New Roman" w:hAnsi="Times New Roman"/>
                <w:sz w:val="24"/>
                <w:szCs w:val="24"/>
              </w:rPr>
              <w:t xml:space="preserve">; </w:t>
            </w:r>
            <w:r w:rsidR="00FB5FC6" w:rsidRPr="005B0C4A">
              <w:rPr>
                <w:rFonts w:ascii="Times New Roman" w:hAnsi="Times New Roman"/>
                <w:iCs/>
                <w:sz w:val="24"/>
                <w:szCs w:val="24"/>
              </w:rPr>
              <w:t>пользоваться сносками</w:t>
            </w:r>
          </w:p>
          <w:p w:rsidR="00FB5FC6" w:rsidRPr="005B0C4A" w:rsidRDefault="00FB5FC6" w:rsidP="00942A78">
            <w:pPr>
              <w:jc w:val="both"/>
              <w:rPr>
                <w:rFonts w:ascii="Times New Roman" w:hAnsi="Times New Roman"/>
                <w:i/>
                <w:iCs/>
                <w:sz w:val="24"/>
                <w:szCs w:val="24"/>
              </w:rPr>
            </w:pPr>
            <w:r w:rsidRPr="005B0C4A">
              <w:rPr>
                <w:rFonts w:ascii="Times New Roman" w:hAnsi="Times New Roman"/>
                <w:sz w:val="24"/>
                <w:szCs w:val="24"/>
              </w:rPr>
              <w:t>Письмо</w:t>
            </w:r>
            <w:r w:rsidRPr="005B0C4A">
              <w:rPr>
                <w:rFonts w:ascii="Times New Roman" w:hAnsi="Times New Roman"/>
                <w:i/>
                <w:iCs/>
                <w:sz w:val="24"/>
                <w:szCs w:val="24"/>
              </w:rPr>
              <w:t xml:space="preserve"> </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w:t>
            </w:r>
            <w:r w:rsidRPr="005B0C4A">
              <w:rPr>
                <w:rFonts w:ascii="Times New Roman" w:hAnsi="Times New Roman"/>
                <w:iCs/>
                <w:sz w:val="24"/>
                <w:szCs w:val="24"/>
              </w:rPr>
              <w:t xml:space="preserve">заполнять </w:t>
            </w:r>
            <w:r w:rsidRPr="005B0C4A">
              <w:rPr>
                <w:rFonts w:ascii="Times New Roman" w:hAnsi="Times New Roman"/>
                <w:sz w:val="24"/>
                <w:szCs w:val="24"/>
              </w:rPr>
              <w:t xml:space="preserve"> </w:t>
            </w:r>
            <w:r w:rsidRPr="005B0C4A">
              <w:rPr>
                <w:rFonts w:ascii="Times New Roman" w:hAnsi="Times New Roman"/>
                <w:iCs/>
                <w:sz w:val="24"/>
                <w:szCs w:val="24"/>
              </w:rPr>
              <w:t xml:space="preserve">таблицу </w:t>
            </w:r>
            <w:r w:rsidRPr="005B0C4A">
              <w:rPr>
                <w:rFonts w:ascii="Times New Roman" w:hAnsi="Times New Roman"/>
                <w:sz w:val="24"/>
                <w:szCs w:val="24"/>
              </w:rPr>
              <w:t>в соответствии с информацией из текста;</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составлять тезисы для устного сообщения по теме (“</w:t>
            </w:r>
            <w:r w:rsidRPr="005B0C4A">
              <w:rPr>
                <w:rFonts w:ascii="Times New Roman" w:hAnsi="Times New Roman"/>
                <w:sz w:val="24"/>
                <w:szCs w:val="24"/>
                <w:lang w:val="en-US"/>
              </w:rPr>
              <w:t>Russia</w:t>
            </w:r>
            <w:r w:rsidRPr="005B0C4A">
              <w:rPr>
                <w:rFonts w:ascii="Times New Roman" w:hAnsi="Times New Roman"/>
                <w:sz w:val="24"/>
                <w:szCs w:val="24"/>
              </w:rPr>
              <w:t>’</w:t>
            </w:r>
            <w:r w:rsidRPr="005B0C4A">
              <w:rPr>
                <w:rFonts w:ascii="Times New Roman" w:hAnsi="Times New Roman"/>
                <w:sz w:val="24"/>
                <w:szCs w:val="24"/>
                <w:lang w:val="en-US"/>
              </w:rPr>
              <w:t>s</w:t>
            </w:r>
            <w:r w:rsidRPr="005B0C4A">
              <w:rPr>
                <w:rFonts w:ascii="Times New Roman" w:hAnsi="Times New Roman"/>
                <w:sz w:val="24"/>
                <w:szCs w:val="24"/>
              </w:rPr>
              <w:t xml:space="preserve"> </w:t>
            </w:r>
            <w:r w:rsidRPr="005B0C4A">
              <w:rPr>
                <w:rFonts w:ascii="Times New Roman" w:hAnsi="Times New Roman"/>
                <w:sz w:val="24"/>
                <w:szCs w:val="24"/>
                <w:lang w:val="en-US"/>
              </w:rPr>
              <w:t>wonders</w:t>
            </w:r>
            <w:r w:rsidRPr="005B0C4A">
              <w:rPr>
                <w:rFonts w:ascii="Times New Roman" w:hAnsi="Times New Roman"/>
                <w:sz w:val="24"/>
                <w:szCs w:val="24"/>
              </w:rPr>
              <w:t xml:space="preserve"> </w:t>
            </w:r>
            <w:r w:rsidRPr="005B0C4A">
              <w:rPr>
                <w:rFonts w:ascii="Times New Roman" w:hAnsi="Times New Roman"/>
                <w:sz w:val="24"/>
                <w:szCs w:val="24"/>
                <w:lang w:val="en-US"/>
              </w:rPr>
              <w:t>of</w:t>
            </w:r>
            <w:r w:rsidRPr="005B0C4A">
              <w:rPr>
                <w:rFonts w:ascii="Times New Roman" w:hAnsi="Times New Roman"/>
                <w:sz w:val="24"/>
                <w:szCs w:val="24"/>
              </w:rPr>
              <w:t xml:space="preserve"> </w:t>
            </w:r>
            <w:r w:rsidRPr="005B0C4A">
              <w:rPr>
                <w:rFonts w:ascii="Times New Roman" w:hAnsi="Times New Roman"/>
                <w:sz w:val="24"/>
                <w:szCs w:val="24"/>
                <w:lang w:val="en-US"/>
              </w:rPr>
              <w:t>nature</w:t>
            </w:r>
            <w:r w:rsidR="002C213E">
              <w:rPr>
                <w:rFonts w:ascii="Times New Roman" w:hAnsi="Times New Roman"/>
                <w:sz w:val="24"/>
                <w:szCs w:val="24"/>
              </w:rPr>
              <w:t xml:space="preserve">” / “Российские </w:t>
            </w:r>
            <w:r w:rsidRPr="005B0C4A">
              <w:rPr>
                <w:rFonts w:ascii="Times New Roman" w:hAnsi="Times New Roman"/>
                <w:sz w:val="24"/>
                <w:szCs w:val="24"/>
              </w:rPr>
              <w:t>чудеса природы”).</w:t>
            </w:r>
          </w:p>
          <w:p w:rsidR="00FB5FC6" w:rsidRPr="005B0C4A" w:rsidRDefault="00FB5FC6" w:rsidP="00942A78">
            <w:pPr>
              <w:jc w:val="both"/>
              <w:rPr>
                <w:rFonts w:ascii="Times New Roman" w:hAnsi="Times New Roman"/>
                <w:iCs/>
                <w:sz w:val="24"/>
                <w:szCs w:val="24"/>
              </w:rPr>
            </w:pPr>
            <w:r w:rsidRPr="005B0C4A">
              <w:rPr>
                <w:rFonts w:ascii="Times New Roman" w:hAnsi="Times New Roman"/>
                <w:iCs/>
                <w:sz w:val="24"/>
                <w:szCs w:val="24"/>
              </w:rPr>
              <w:t>- работать в группах (обучение в сотрудничестве): работа с информацией (поиск, обработка, использование в собственной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Орфография</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Совершенст</w:t>
            </w:r>
            <w:r w:rsidR="00AA6377">
              <w:rPr>
                <w:rFonts w:ascii="Times New Roman" w:hAnsi="Times New Roman"/>
                <w:sz w:val="24"/>
                <w:szCs w:val="24"/>
              </w:rPr>
              <w:t>вовать орфографические умения и</w:t>
            </w:r>
            <w:r w:rsidRPr="005B0C4A">
              <w:rPr>
                <w:rFonts w:ascii="Times New Roman" w:hAnsi="Times New Roman"/>
                <w:sz w:val="24"/>
                <w:szCs w:val="24"/>
              </w:rPr>
              <w:t>: написание новых слов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lastRenderedPageBreak/>
              <w:t>Фонетическая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Совершен</w:t>
            </w:r>
            <w:r w:rsidR="00AA6377">
              <w:rPr>
                <w:rFonts w:ascii="Times New Roman" w:hAnsi="Times New Roman"/>
                <w:sz w:val="24"/>
                <w:szCs w:val="24"/>
              </w:rPr>
              <w:t xml:space="preserve">ствовать </w:t>
            </w:r>
            <w:proofErr w:type="spellStart"/>
            <w:r w:rsidR="00AA6377">
              <w:rPr>
                <w:rFonts w:ascii="Times New Roman" w:hAnsi="Times New Roman"/>
                <w:sz w:val="24"/>
                <w:szCs w:val="24"/>
              </w:rPr>
              <w:t>слухо</w:t>
            </w:r>
            <w:proofErr w:type="spellEnd"/>
            <w:r w:rsidR="00AA6377">
              <w:rPr>
                <w:rFonts w:ascii="Times New Roman" w:hAnsi="Times New Roman"/>
                <w:sz w:val="24"/>
                <w:szCs w:val="24"/>
              </w:rPr>
              <w:t xml:space="preserve">-произносительные </w:t>
            </w:r>
            <w:r w:rsidRPr="005B0C4A">
              <w:rPr>
                <w:rFonts w:ascii="Times New Roman" w:hAnsi="Times New Roman"/>
                <w:sz w:val="24"/>
                <w:szCs w:val="24"/>
              </w:rPr>
              <w:t>навыки, в том числе применительно к новому языковому материалу: название известных чудес природы</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Лексическая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распознавать и употреблять в речи основные значения новых и изученных лексических единиц (с</w:t>
            </w:r>
            <w:r w:rsidR="00AA6377">
              <w:rPr>
                <w:rFonts w:ascii="Times New Roman" w:hAnsi="Times New Roman"/>
                <w:sz w:val="24"/>
                <w:szCs w:val="24"/>
              </w:rPr>
              <w:t xml:space="preserve">лов, устойчивых словосочетаний, реплик-клише речевого этикета), </w:t>
            </w:r>
            <w:r w:rsidRPr="005B0C4A">
              <w:rPr>
                <w:rFonts w:ascii="Times New Roman" w:hAnsi="Times New Roman"/>
                <w:sz w:val="24"/>
                <w:szCs w:val="24"/>
              </w:rPr>
              <w:t>обслуживающих тему и ситуации общения</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Грамматическая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iCs/>
                <w:sz w:val="24"/>
                <w:szCs w:val="24"/>
              </w:rPr>
              <w:t xml:space="preserve">Систематизировать </w:t>
            </w:r>
            <w:r w:rsidRPr="005B0C4A">
              <w:rPr>
                <w:rFonts w:ascii="Times New Roman" w:hAnsi="Times New Roman"/>
                <w:sz w:val="24"/>
                <w:szCs w:val="24"/>
              </w:rPr>
              <w:t>грамматический</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материал, пройденный в 2–5 классах:</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распознавать и употреблять в речи различные коммуникативные типы предложений:</w:t>
            </w:r>
          </w:p>
          <w:p w:rsidR="00FB5FC6" w:rsidRPr="00AA6377" w:rsidRDefault="00FB5FC6" w:rsidP="00942A78">
            <w:pPr>
              <w:jc w:val="both"/>
              <w:rPr>
                <w:rFonts w:ascii="Times New Roman" w:hAnsi="Times New Roman"/>
                <w:sz w:val="24"/>
                <w:szCs w:val="24"/>
              </w:rPr>
            </w:pPr>
            <w:r w:rsidRPr="005B0C4A">
              <w:rPr>
                <w:rFonts w:ascii="Times New Roman" w:hAnsi="Times New Roman"/>
                <w:sz w:val="24"/>
                <w:szCs w:val="24"/>
              </w:rPr>
              <w:t xml:space="preserve">- распознавать и употреблять в речи глаголы в наиболее употребительных временных формах действительного </w:t>
            </w:r>
            <w:r w:rsidR="00AA6377">
              <w:rPr>
                <w:rFonts w:ascii="Times New Roman" w:hAnsi="Times New Roman"/>
                <w:sz w:val="24"/>
                <w:szCs w:val="24"/>
              </w:rPr>
              <w:t xml:space="preserve">залога: </w:t>
            </w:r>
            <w:proofErr w:type="spellStart"/>
            <w:r w:rsidR="00AA6377">
              <w:rPr>
                <w:rFonts w:ascii="Times New Roman" w:hAnsi="Times New Roman"/>
                <w:sz w:val="24"/>
                <w:szCs w:val="24"/>
              </w:rPr>
              <w:t>Present</w:t>
            </w:r>
            <w:proofErr w:type="spellEnd"/>
            <w:r w:rsidR="00AA6377">
              <w:rPr>
                <w:rFonts w:ascii="Times New Roman" w:hAnsi="Times New Roman"/>
                <w:sz w:val="24"/>
                <w:szCs w:val="24"/>
              </w:rPr>
              <w:t xml:space="preserve"> / </w:t>
            </w:r>
            <w:proofErr w:type="spellStart"/>
            <w:r w:rsidR="00AA6377">
              <w:rPr>
                <w:rFonts w:ascii="Times New Roman" w:hAnsi="Times New Roman"/>
                <w:sz w:val="24"/>
                <w:szCs w:val="24"/>
              </w:rPr>
              <w:t>Past</w:t>
            </w:r>
            <w:proofErr w:type="spellEnd"/>
            <w:r w:rsidR="00AA6377">
              <w:rPr>
                <w:rFonts w:ascii="Times New Roman" w:hAnsi="Times New Roman"/>
                <w:sz w:val="24"/>
                <w:szCs w:val="24"/>
              </w:rPr>
              <w:t xml:space="preserve"> / </w:t>
            </w:r>
            <w:proofErr w:type="spellStart"/>
            <w:r w:rsidR="00AA6377">
              <w:rPr>
                <w:rFonts w:ascii="Times New Roman" w:hAnsi="Times New Roman"/>
                <w:sz w:val="24"/>
                <w:szCs w:val="24"/>
              </w:rPr>
              <w:t>Future</w:t>
            </w:r>
            <w:proofErr w:type="spellEnd"/>
            <w:r w:rsidR="00AA6377">
              <w:rPr>
                <w:rFonts w:ascii="Times New Roman" w:hAnsi="Times New Roman"/>
                <w:sz w:val="24"/>
                <w:szCs w:val="24"/>
              </w:rPr>
              <w:t xml:space="preserve"> </w:t>
            </w:r>
            <w:r w:rsidRPr="005B0C4A">
              <w:rPr>
                <w:rFonts w:ascii="Times New Roman" w:hAnsi="Times New Roman"/>
                <w:sz w:val="24"/>
                <w:szCs w:val="24"/>
                <w:lang w:val="en-US"/>
              </w:rPr>
              <w:t>Simple</w:t>
            </w:r>
            <w:r w:rsidRPr="00AA6377">
              <w:rPr>
                <w:rFonts w:ascii="Times New Roman" w:hAnsi="Times New Roman"/>
                <w:sz w:val="24"/>
                <w:szCs w:val="24"/>
              </w:rPr>
              <w:t xml:space="preserve">; </w:t>
            </w:r>
            <w:r w:rsidRPr="005B0C4A">
              <w:rPr>
                <w:rFonts w:ascii="Times New Roman" w:hAnsi="Times New Roman"/>
                <w:sz w:val="24"/>
                <w:szCs w:val="24"/>
                <w:lang w:val="en-US"/>
              </w:rPr>
              <w:t>Present</w:t>
            </w:r>
            <w:r w:rsidRPr="00AA6377">
              <w:rPr>
                <w:rFonts w:ascii="Times New Roman" w:hAnsi="Times New Roman"/>
                <w:sz w:val="24"/>
                <w:szCs w:val="24"/>
              </w:rPr>
              <w:t xml:space="preserve"> </w:t>
            </w:r>
            <w:r w:rsidRPr="005B0C4A">
              <w:rPr>
                <w:rFonts w:ascii="Times New Roman" w:hAnsi="Times New Roman"/>
                <w:sz w:val="24"/>
                <w:szCs w:val="24"/>
                <w:lang w:val="en-US"/>
              </w:rPr>
              <w:t>Continuous</w:t>
            </w:r>
            <w:r w:rsidRPr="00AA6377">
              <w:rPr>
                <w:rFonts w:ascii="Times New Roman" w:hAnsi="Times New Roman"/>
                <w:sz w:val="24"/>
                <w:szCs w:val="24"/>
              </w:rPr>
              <w:t xml:space="preserve">; </w:t>
            </w:r>
            <w:r w:rsidRPr="005B0C4A">
              <w:rPr>
                <w:rFonts w:ascii="Times New Roman" w:hAnsi="Times New Roman"/>
                <w:sz w:val="24"/>
                <w:szCs w:val="24"/>
                <w:lang w:val="en-US"/>
              </w:rPr>
              <w:t>Present</w:t>
            </w:r>
            <w:r w:rsidRPr="00AA6377">
              <w:rPr>
                <w:rFonts w:ascii="Times New Roman" w:hAnsi="Times New Roman"/>
                <w:sz w:val="24"/>
                <w:szCs w:val="24"/>
              </w:rPr>
              <w:t xml:space="preserve"> </w:t>
            </w:r>
            <w:r w:rsidRPr="005B0C4A">
              <w:rPr>
                <w:rFonts w:ascii="Times New Roman" w:hAnsi="Times New Roman"/>
                <w:sz w:val="24"/>
                <w:szCs w:val="24"/>
                <w:lang w:val="en-US"/>
              </w:rPr>
              <w:t>Perfect</w:t>
            </w:r>
            <w:r w:rsidRPr="00AA6377">
              <w:rPr>
                <w:rFonts w:ascii="Times New Roman" w:hAnsi="Times New Roman"/>
                <w:sz w:val="24"/>
                <w:szCs w:val="24"/>
              </w:rPr>
              <w:t>;</w:t>
            </w:r>
          </w:p>
          <w:p w:rsidR="00FB5FC6" w:rsidRPr="0051355C" w:rsidRDefault="00FB5FC6" w:rsidP="00942A78">
            <w:pPr>
              <w:jc w:val="both"/>
              <w:rPr>
                <w:rFonts w:ascii="Times New Roman" w:hAnsi="Times New Roman"/>
                <w:sz w:val="24"/>
                <w:szCs w:val="24"/>
              </w:rPr>
            </w:pPr>
            <w:r w:rsidRPr="005B0C4A">
              <w:rPr>
                <w:rFonts w:ascii="Times New Roman" w:hAnsi="Times New Roman"/>
                <w:sz w:val="24"/>
                <w:szCs w:val="24"/>
              </w:rPr>
              <w:t>- ра</w:t>
            </w:r>
            <w:r w:rsidR="0051355C">
              <w:rPr>
                <w:rFonts w:ascii="Times New Roman" w:hAnsi="Times New Roman"/>
                <w:sz w:val="24"/>
                <w:szCs w:val="24"/>
              </w:rPr>
              <w:t xml:space="preserve">спознавать и употреблять в речи </w:t>
            </w:r>
            <w:r w:rsidRPr="005B0C4A">
              <w:rPr>
                <w:rFonts w:ascii="Times New Roman" w:hAnsi="Times New Roman"/>
                <w:sz w:val="24"/>
                <w:szCs w:val="24"/>
              </w:rPr>
              <w:t>неисчисляемые имена существительные</w:t>
            </w:r>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7. Школьное образование, школьная жизнь, изучаемые предметы и отношение к ним.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Всего 7 часов</w:t>
            </w: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Разговор о британских школах. Употребление модальных глаголов в ситуации «Школьная жизнь». Типы школ в России и Британии: сравнение. Школьная жизнь. Внеклассное чтение.</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 xml:space="preserve"> Подготовка к проекту «Давайте приготовим специальное блюдо на Рождество!»</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Проектная работа «Давайте приготовим специальное блюдо на Рождество!»</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Говорение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разыгрывать мини-диалоги, включающие реплики-клише речевого этикета;</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вести этикетный диалог: выражать просьбу;</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обсуждать в парах, что можно / нельзя делать на уроке в школе;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сравнивать российские и британские школы информацию из прослушанного текста /таблицы;</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рассказывать о своем школьном дне с опорой на план, </w:t>
            </w:r>
            <w:r w:rsidR="00AA6377">
              <w:rPr>
                <w:rFonts w:ascii="Times New Roman" w:hAnsi="Times New Roman"/>
                <w:sz w:val="24"/>
                <w:szCs w:val="24"/>
              </w:rPr>
              <w:t xml:space="preserve">представленный в виде косвенных </w:t>
            </w:r>
            <w:r w:rsidRPr="005B0C4A">
              <w:rPr>
                <w:rFonts w:ascii="Times New Roman" w:hAnsi="Times New Roman"/>
                <w:sz w:val="24"/>
                <w:szCs w:val="24"/>
              </w:rPr>
              <w:t>вопросов;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рассказывать о правилах поведения на уроке и в школе, сравнивать их с требованиями в</w:t>
            </w:r>
            <w:r w:rsidR="00AA6377">
              <w:rPr>
                <w:rFonts w:ascii="Times New Roman" w:hAnsi="Times New Roman"/>
                <w:sz w:val="24"/>
                <w:szCs w:val="24"/>
              </w:rPr>
              <w:t xml:space="preserve"> </w:t>
            </w:r>
            <w:r w:rsidRPr="005B0C4A">
              <w:rPr>
                <w:rFonts w:ascii="Times New Roman" w:hAnsi="Times New Roman"/>
                <w:sz w:val="24"/>
                <w:szCs w:val="24"/>
              </w:rPr>
              <w:t>британской школе;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рассуждать о событиях, произошедших в тексте, выражая свое отношение к ним;</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описывать воображаемые картинки к тексту (история о Кэрол)</w:t>
            </w:r>
          </w:p>
          <w:p w:rsidR="00FB5FC6" w:rsidRPr="005B0C4A" w:rsidRDefault="00FB5FC6" w:rsidP="00942A78">
            <w:pPr>
              <w:jc w:val="both"/>
              <w:rPr>
                <w:rFonts w:ascii="Times New Roman" w:hAnsi="Times New Roman"/>
                <w:sz w:val="24"/>
                <w:szCs w:val="24"/>
              </w:rPr>
            </w:pPr>
            <w:proofErr w:type="spellStart"/>
            <w:r w:rsidRPr="005B0C4A">
              <w:rPr>
                <w:rFonts w:ascii="Times New Roman" w:hAnsi="Times New Roman"/>
                <w:sz w:val="24"/>
                <w:szCs w:val="24"/>
              </w:rPr>
              <w:t>Аудирование</w:t>
            </w:r>
            <w:proofErr w:type="spellEnd"/>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понимать запрашиваемую информацию в про</w:t>
            </w:r>
            <w:r w:rsidR="00AA6377">
              <w:rPr>
                <w:rFonts w:ascii="Times New Roman" w:hAnsi="Times New Roman"/>
                <w:sz w:val="24"/>
                <w:szCs w:val="24"/>
              </w:rPr>
              <w:t xml:space="preserve">слушанном тексте диалогического </w:t>
            </w:r>
            <w:r w:rsidRPr="005B0C4A">
              <w:rPr>
                <w:rFonts w:ascii="Times New Roman" w:hAnsi="Times New Roman"/>
                <w:sz w:val="24"/>
                <w:szCs w:val="24"/>
              </w:rPr>
              <w:t>характера (об обучении в британской школе);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полностью понимать мини-диалоги этикетного характера; </w:t>
            </w:r>
            <w:r w:rsidRPr="005B0C4A">
              <w:rPr>
                <w:rFonts w:ascii="Times New Roman" w:hAnsi="Times New Roman"/>
                <w:iCs/>
                <w:sz w:val="24"/>
                <w:szCs w:val="24"/>
              </w:rPr>
              <w:t>соотносить их с</w:t>
            </w:r>
            <w:r w:rsidRPr="005B0C4A">
              <w:rPr>
                <w:rFonts w:ascii="Times New Roman" w:hAnsi="Times New Roman"/>
                <w:sz w:val="24"/>
                <w:szCs w:val="24"/>
              </w:rPr>
              <w:t xml:space="preserve"> </w:t>
            </w:r>
            <w:r w:rsidRPr="005B0C4A">
              <w:rPr>
                <w:rFonts w:ascii="Times New Roman" w:hAnsi="Times New Roman"/>
                <w:iCs/>
                <w:sz w:val="24"/>
                <w:szCs w:val="24"/>
              </w:rPr>
              <w:t>картинками</w:t>
            </w:r>
            <w:r w:rsidRPr="005B0C4A">
              <w:rPr>
                <w:rFonts w:ascii="Times New Roman" w:hAnsi="Times New Roman"/>
                <w:sz w:val="24"/>
                <w:szCs w:val="24"/>
              </w:rPr>
              <w:t>;</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w:t>
            </w:r>
            <w:r w:rsidRPr="005B0C4A">
              <w:rPr>
                <w:rFonts w:ascii="Times New Roman" w:hAnsi="Times New Roman"/>
                <w:iCs/>
                <w:sz w:val="24"/>
                <w:szCs w:val="24"/>
              </w:rPr>
              <w:t>осуществлять самоконтроль:</w:t>
            </w:r>
            <w:r w:rsidRPr="005B0C4A">
              <w:rPr>
                <w:rFonts w:ascii="Times New Roman" w:hAnsi="Times New Roman"/>
                <w:i/>
                <w:iCs/>
                <w:sz w:val="24"/>
                <w:szCs w:val="24"/>
              </w:rPr>
              <w:t xml:space="preserve"> </w:t>
            </w:r>
            <w:r w:rsidRPr="005B0C4A">
              <w:rPr>
                <w:rFonts w:ascii="Times New Roman" w:hAnsi="Times New Roman"/>
                <w:sz w:val="24"/>
                <w:szCs w:val="24"/>
              </w:rPr>
              <w:t>полностью понимать прослушанный текст, построенный на знакомом языковом материале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Чтение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текст диалогического характера (о британско</w:t>
            </w:r>
            <w:r w:rsidR="002C213E">
              <w:rPr>
                <w:rFonts w:ascii="Times New Roman" w:hAnsi="Times New Roman"/>
                <w:sz w:val="24"/>
                <w:szCs w:val="24"/>
              </w:rPr>
              <w:t xml:space="preserve">й школе) с пониманием основного </w:t>
            </w:r>
            <w:r w:rsidRPr="005B0C4A">
              <w:rPr>
                <w:rFonts w:ascii="Times New Roman" w:hAnsi="Times New Roman"/>
                <w:sz w:val="24"/>
                <w:szCs w:val="24"/>
              </w:rPr>
              <w:t>содержания; восстанавливать целостность текс</w:t>
            </w:r>
            <w:r w:rsidR="00AA6377">
              <w:rPr>
                <w:rFonts w:ascii="Times New Roman" w:hAnsi="Times New Roman"/>
                <w:sz w:val="24"/>
                <w:szCs w:val="24"/>
              </w:rPr>
              <w:t xml:space="preserve">та путем добавления пропущенной </w:t>
            </w:r>
            <w:r w:rsidRPr="005B0C4A">
              <w:rPr>
                <w:rFonts w:ascii="Times New Roman" w:hAnsi="Times New Roman"/>
                <w:sz w:val="24"/>
                <w:szCs w:val="24"/>
              </w:rPr>
              <w:t>информации (вопросов);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текст (</w:t>
            </w:r>
            <w:r w:rsidR="00AA6377">
              <w:rPr>
                <w:rFonts w:ascii="Times New Roman" w:hAnsi="Times New Roman"/>
                <w:sz w:val="24"/>
                <w:szCs w:val="24"/>
              </w:rPr>
              <w:t xml:space="preserve">о правилах поведения на уроках) </w:t>
            </w:r>
            <w:r w:rsidRPr="005B0C4A">
              <w:rPr>
                <w:rFonts w:ascii="Times New Roman" w:hAnsi="Times New Roman"/>
                <w:sz w:val="24"/>
                <w:szCs w:val="24"/>
              </w:rPr>
              <w:t>с пол</w:t>
            </w:r>
            <w:r w:rsidR="002C213E">
              <w:rPr>
                <w:rFonts w:ascii="Times New Roman" w:hAnsi="Times New Roman"/>
                <w:sz w:val="24"/>
                <w:szCs w:val="24"/>
              </w:rPr>
              <w:t xml:space="preserve">ным пониманием; восстанавливать </w:t>
            </w:r>
            <w:r w:rsidRPr="005B0C4A">
              <w:rPr>
                <w:rFonts w:ascii="Times New Roman" w:hAnsi="Times New Roman"/>
                <w:sz w:val="24"/>
                <w:szCs w:val="24"/>
              </w:rPr>
              <w:t>целостность текста путем добавления пропущенных слов;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lastRenderedPageBreak/>
              <w:t>- читать тексты (истории из школьной жизни) с пониманием основного содержания;</w:t>
            </w:r>
          </w:p>
          <w:p w:rsidR="00FB5FC6" w:rsidRPr="005B0C4A" w:rsidRDefault="00FB5FC6" w:rsidP="00942A78">
            <w:pPr>
              <w:jc w:val="both"/>
              <w:rPr>
                <w:rFonts w:ascii="Times New Roman" w:hAnsi="Times New Roman"/>
                <w:sz w:val="24"/>
                <w:szCs w:val="24"/>
              </w:rPr>
            </w:pPr>
            <w:r w:rsidRPr="005B0C4A">
              <w:rPr>
                <w:rFonts w:ascii="Times New Roman" w:hAnsi="Times New Roman"/>
                <w:iCs/>
                <w:sz w:val="24"/>
                <w:szCs w:val="24"/>
              </w:rPr>
              <w:t>прогнозировать возможные события</w:t>
            </w:r>
            <w:r w:rsidRPr="005B0C4A">
              <w:rPr>
                <w:rFonts w:ascii="Times New Roman" w:hAnsi="Times New Roman"/>
                <w:sz w:val="24"/>
                <w:szCs w:val="24"/>
              </w:rPr>
              <w:t xml:space="preserve">; находить запрашиваемую информацию; </w:t>
            </w:r>
            <w:r w:rsidRPr="005B0C4A">
              <w:rPr>
                <w:rFonts w:ascii="Times New Roman" w:hAnsi="Times New Roman"/>
                <w:iCs/>
                <w:sz w:val="24"/>
                <w:szCs w:val="24"/>
              </w:rPr>
              <w:t>находить в тексте предложения,</w:t>
            </w:r>
            <w:r w:rsidRPr="005B0C4A">
              <w:rPr>
                <w:rFonts w:ascii="Times New Roman" w:hAnsi="Times New Roman"/>
                <w:sz w:val="24"/>
                <w:szCs w:val="24"/>
              </w:rPr>
              <w:t xml:space="preserve"> </w:t>
            </w:r>
            <w:r w:rsidRPr="005B0C4A">
              <w:rPr>
                <w:rFonts w:ascii="Times New Roman" w:hAnsi="Times New Roman"/>
                <w:iCs/>
                <w:sz w:val="24"/>
                <w:szCs w:val="24"/>
              </w:rPr>
              <w:t>соответствующие картинкам</w:t>
            </w:r>
            <w:r w:rsidRPr="005B0C4A">
              <w:rPr>
                <w:rFonts w:ascii="Times New Roman" w:hAnsi="Times New Roman"/>
                <w:sz w:val="24"/>
                <w:szCs w:val="24"/>
              </w:rPr>
              <w:t>; производить</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лингвистиче</w:t>
            </w:r>
            <w:r w:rsidR="00AA6377">
              <w:rPr>
                <w:rFonts w:ascii="Times New Roman" w:hAnsi="Times New Roman"/>
                <w:sz w:val="24"/>
                <w:szCs w:val="24"/>
              </w:rPr>
              <w:t xml:space="preserve">ский анализ прочитанного текста </w:t>
            </w:r>
            <w:r w:rsidRPr="005B0C4A">
              <w:rPr>
                <w:rFonts w:ascii="Times New Roman" w:hAnsi="Times New Roman"/>
                <w:sz w:val="24"/>
                <w:szCs w:val="24"/>
              </w:rPr>
              <w:t xml:space="preserve">(перевести предложения с </w:t>
            </w:r>
            <w:proofErr w:type="spellStart"/>
            <w:r w:rsidRPr="005B0C4A">
              <w:rPr>
                <w:rFonts w:ascii="Times New Roman" w:hAnsi="Times New Roman"/>
                <w:iCs/>
                <w:sz w:val="24"/>
                <w:szCs w:val="24"/>
              </w:rPr>
              <w:t>have</w:t>
            </w:r>
            <w:proofErr w:type="spellEnd"/>
            <w:r w:rsidRPr="005B0C4A">
              <w:rPr>
                <w:rFonts w:ascii="Times New Roman" w:hAnsi="Times New Roman"/>
                <w:iCs/>
                <w:sz w:val="24"/>
                <w:szCs w:val="24"/>
              </w:rPr>
              <w:t xml:space="preserve"> </w:t>
            </w:r>
            <w:proofErr w:type="spellStart"/>
            <w:r w:rsidRPr="005B0C4A">
              <w:rPr>
                <w:rFonts w:ascii="Times New Roman" w:hAnsi="Times New Roman"/>
                <w:iCs/>
                <w:sz w:val="24"/>
                <w:szCs w:val="24"/>
              </w:rPr>
              <w:t>to</w:t>
            </w:r>
            <w:proofErr w:type="spellEnd"/>
            <w:r w:rsidRPr="005B0C4A">
              <w:rPr>
                <w:rFonts w:ascii="Times New Roman" w:hAnsi="Times New Roman"/>
                <w:sz w:val="24"/>
                <w:szCs w:val="24"/>
              </w:rPr>
              <w:t>)</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Письмо</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w:t>
            </w:r>
            <w:r w:rsidRPr="005B0C4A">
              <w:rPr>
                <w:rFonts w:ascii="Times New Roman" w:hAnsi="Times New Roman"/>
                <w:iCs/>
                <w:sz w:val="24"/>
                <w:szCs w:val="24"/>
              </w:rPr>
              <w:t>заполнять таблицу</w:t>
            </w:r>
            <w:r w:rsidRPr="005B0C4A">
              <w:rPr>
                <w:rFonts w:ascii="Times New Roman" w:hAnsi="Times New Roman"/>
                <w:sz w:val="24"/>
                <w:szCs w:val="24"/>
              </w:rPr>
              <w:t>, внося в нее информацию из прослушанного текста / собственного опыта;</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писать небольшое сочинение о своей школе, опираясь на план, представленный в виде косвенных вопросов;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Орфография</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совершенст</w:t>
            </w:r>
            <w:r w:rsidR="00AA6377">
              <w:rPr>
                <w:rFonts w:ascii="Times New Roman" w:hAnsi="Times New Roman"/>
                <w:sz w:val="24"/>
                <w:szCs w:val="24"/>
              </w:rPr>
              <w:t xml:space="preserve">вовать орфографические умения и </w:t>
            </w:r>
            <w:r w:rsidRPr="005B0C4A">
              <w:rPr>
                <w:rFonts w:ascii="Times New Roman" w:hAnsi="Times New Roman"/>
                <w:sz w:val="24"/>
                <w:szCs w:val="24"/>
              </w:rPr>
              <w:t>навыки: написание новых слов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Фонетическая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совершен</w:t>
            </w:r>
            <w:r w:rsidR="0051355C">
              <w:rPr>
                <w:rFonts w:ascii="Times New Roman" w:hAnsi="Times New Roman"/>
                <w:sz w:val="24"/>
                <w:szCs w:val="24"/>
              </w:rPr>
              <w:t xml:space="preserve">ствовать </w:t>
            </w:r>
            <w:proofErr w:type="spellStart"/>
            <w:r w:rsidR="0051355C">
              <w:rPr>
                <w:rFonts w:ascii="Times New Roman" w:hAnsi="Times New Roman"/>
                <w:sz w:val="24"/>
                <w:szCs w:val="24"/>
              </w:rPr>
              <w:t>слухо</w:t>
            </w:r>
            <w:proofErr w:type="spellEnd"/>
            <w:r w:rsidR="0051355C">
              <w:rPr>
                <w:rFonts w:ascii="Times New Roman" w:hAnsi="Times New Roman"/>
                <w:sz w:val="24"/>
                <w:szCs w:val="24"/>
              </w:rPr>
              <w:t xml:space="preserve">-произносительные </w:t>
            </w:r>
            <w:r w:rsidRPr="005B0C4A">
              <w:rPr>
                <w:rFonts w:ascii="Times New Roman" w:hAnsi="Times New Roman"/>
                <w:sz w:val="24"/>
                <w:szCs w:val="24"/>
              </w:rPr>
              <w:t>навыки, в том числе применительно к новому языковому материалу</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Лексическая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распознавать и употреблять в речи основные значения новых</w:t>
            </w:r>
            <w:r w:rsidR="00AA6377">
              <w:rPr>
                <w:rFonts w:ascii="Times New Roman" w:hAnsi="Times New Roman"/>
                <w:sz w:val="24"/>
                <w:szCs w:val="24"/>
              </w:rPr>
              <w:t xml:space="preserve"> и изученных лексических единиц </w:t>
            </w:r>
            <w:r w:rsidRPr="005B0C4A">
              <w:rPr>
                <w:rFonts w:ascii="Times New Roman" w:hAnsi="Times New Roman"/>
                <w:sz w:val="24"/>
                <w:szCs w:val="24"/>
              </w:rPr>
              <w:t>(слова, устойчивы</w:t>
            </w:r>
            <w:r w:rsidR="008324E9">
              <w:rPr>
                <w:rFonts w:ascii="Times New Roman" w:hAnsi="Times New Roman"/>
                <w:sz w:val="24"/>
                <w:szCs w:val="24"/>
              </w:rPr>
              <w:t xml:space="preserve">е словосочетания, реплики-клише </w:t>
            </w:r>
            <w:r w:rsidRPr="005B0C4A">
              <w:rPr>
                <w:rFonts w:ascii="Times New Roman" w:hAnsi="Times New Roman"/>
                <w:sz w:val="24"/>
                <w:szCs w:val="24"/>
              </w:rPr>
              <w:t xml:space="preserve">речевого этикета), обслуживающие тему и ситуации общения </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Грамматическая сторона речи</w:t>
            </w:r>
          </w:p>
          <w:p w:rsidR="00FB5FC6" w:rsidRPr="008324E9" w:rsidRDefault="00FB5FC6" w:rsidP="00942A78">
            <w:pPr>
              <w:jc w:val="both"/>
              <w:rPr>
                <w:rFonts w:ascii="Times New Roman" w:hAnsi="Times New Roman"/>
                <w:sz w:val="24"/>
                <w:szCs w:val="24"/>
              </w:rPr>
            </w:pPr>
            <w:r w:rsidRPr="005B0C4A">
              <w:rPr>
                <w:rFonts w:ascii="Times New Roman" w:hAnsi="Times New Roman"/>
                <w:sz w:val="24"/>
                <w:szCs w:val="24"/>
              </w:rPr>
              <w:t>- понимать и употр</w:t>
            </w:r>
            <w:r w:rsidR="00AA6377">
              <w:rPr>
                <w:rFonts w:ascii="Times New Roman" w:hAnsi="Times New Roman"/>
                <w:sz w:val="24"/>
                <w:szCs w:val="24"/>
              </w:rPr>
              <w:t xml:space="preserve">еблять в речи модальные </w:t>
            </w:r>
            <w:r w:rsidRPr="005B0C4A">
              <w:rPr>
                <w:rFonts w:ascii="Times New Roman" w:hAnsi="Times New Roman"/>
                <w:sz w:val="24"/>
                <w:szCs w:val="24"/>
              </w:rPr>
              <w:t>глаголы</w:t>
            </w:r>
            <w:r w:rsidRPr="00AA6377">
              <w:rPr>
                <w:rFonts w:ascii="Times New Roman" w:hAnsi="Times New Roman"/>
                <w:sz w:val="24"/>
                <w:szCs w:val="24"/>
              </w:rPr>
              <w:t xml:space="preserve">: </w:t>
            </w:r>
            <w:proofErr w:type="spellStart"/>
            <w:r w:rsidRPr="005B0C4A">
              <w:rPr>
                <w:rFonts w:ascii="Times New Roman" w:hAnsi="Times New Roman"/>
                <w:i/>
                <w:iCs/>
                <w:sz w:val="24"/>
                <w:szCs w:val="24"/>
                <w:lang w:val="en-US"/>
              </w:rPr>
              <w:t>mustn</w:t>
            </w:r>
            <w:proofErr w:type="spellEnd"/>
            <w:r w:rsidRPr="00AA6377">
              <w:rPr>
                <w:rFonts w:ascii="Times New Roman" w:hAnsi="Times New Roman"/>
                <w:i/>
                <w:iCs/>
                <w:sz w:val="24"/>
                <w:szCs w:val="24"/>
              </w:rPr>
              <w:t>’</w:t>
            </w:r>
            <w:r w:rsidRPr="005B0C4A">
              <w:rPr>
                <w:rFonts w:ascii="Times New Roman" w:hAnsi="Times New Roman"/>
                <w:i/>
                <w:iCs/>
                <w:sz w:val="24"/>
                <w:szCs w:val="24"/>
                <w:lang w:val="en-US"/>
              </w:rPr>
              <w:t>t</w:t>
            </w:r>
            <w:r w:rsidRPr="00AA6377">
              <w:rPr>
                <w:rFonts w:ascii="Times New Roman" w:hAnsi="Times New Roman"/>
                <w:i/>
                <w:iCs/>
                <w:sz w:val="24"/>
                <w:szCs w:val="24"/>
              </w:rPr>
              <w:t xml:space="preserve">, </w:t>
            </w:r>
            <w:r w:rsidRPr="005B0C4A">
              <w:rPr>
                <w:rFonts w:ascii="Times New Roman" w:hAnsi="Times New Roman"/>
                <w:i/>
                <w:iCs/>
                <w:sz w:val="24"/>
                <w:szCs w:val="24"/>
                <w:lang w:val="en-US"/>
              </w:rPr>
              <w:t>can</w:t>
            </w:r>
            <w:r w:rsidRPr="00AA6377">
              <w:rPr>
                <w:rFonts w:ascii="Times New Roman" w:hAnsi="Times New Roman"/>
                <w:i/>
                <w:iCs/>
                <w:sz w:val="24"/>
                <w:szCs w:val="24"/>
              </w:rPr>
              <w:t>’</w:t>
            </w:r>
            <w:r w:rsidRPr="005B0C4A">
              <w:rPr>
                <w:rFonts w:ascii="Times New Roman" w:hAnsi="Times New Roman"/>
                <w:i/>
                <w:iCs/>
                <w:sz w:val="24"/>
                <w:szCs w:val="24"/>
                <w:lang w:val="en-US"/>
              </w:rPr>
              <w:t>t</w:t>
            </w:r>
            <w:r w:rsidRPr="00AA6377">
              <w:rPr>
                <w:rFonts w:ascii="Times New Roman" w:hAnsi="Times New Roman"/>
                <w:i/>
                <w:iCs/>
                <w:sz w:val="24"/>
                <w:szCs w:val="24"/>
              </w:rPr>
              <w:t xml:space="preserve">, </w:t>
            </w:r>
            <w:proofErr w:type="spellStart"/>
            <w:r w:rsidRPr="005B0C4A">
              <w:rPr>
                <w:rFonts w:ascii="Times New Roman" w:hAnsi="Times New Roman"/>
                <w:i/>
                <w:iCs/>
                <w:sz w:val="24"/>
                <w:szCs w:val="24"/>
                <w:lang w:val="en-US"/>
              </w:rPr>
              <w:t>needn</w:t>
            </w:r>
            <w:proofErr w:type="spellEnd"/>
            <w:r w:rsidRPr="00AA6377">
              <w:rPr>
                <w:rFonts w:ascii="Times New Roman" w:hAnsi="Times New Roman"/>
                <w:i/>
                <w:iCs/>
                <w:sz w:val="24"/>
                <w:szCs w:val="24"/>
              </w:rPr>
              <w:t>’</w:t>
            </w:r>
            <w:r w:rsidRPr="005B0C4A">
              <w:rPr>
                <w:rFonts w:ascii="Times New Roman" w:hAnsi="Times New Roman"/>
                <w:i/>
                <w:iCs/>
                <w:sz w:val="24"/>
                <w:szCs w:val="24"/>
                <w:lang w:val="en-US"/>
              </w:rPr>
              <w:t>t</w:t>
            </w:r>
            <w:r w:rsidRPr="00AA6377">
              <w:rPr>
                <w:rFonts w:ascii="Times New Roman" w:hAnsi="Times New Roman"/>
                <w:i/>
                <w:iCs/>
                <w:sz w:val="24"/>
                <w:szCs w:val="24"/>
              </w:rPr>
              <w:t xml:space="preserve">; </w:t>
            </w:r>
            <w:r w:rsidRPr="005B0C4A">
              <w:rPr>
                <w:rFonts w:ascii="Times New Roman" w:hAnsi="Times New Roman"/>
                <w:i/>
                <w:iCs/>
                <w:sz w:val="24"/>
                <w:szCs w:val="24"/>
                <w:lang w:val="en-US"/>
              </w:rPr>
              <w:t>Can</w:t>
            </w:r>
            <w:r w:rsidRPr="00AA6377">
              <w:rPr>
                <w:rFonts w:ascii="Times New Roman" w:hAnsi="Times New Roman"/>
                <w:i/>
                <w:iCs/>
                <w:sz w:val="24"/>
                <w:szCs w:val="24"/>
              </w:rPr>
              <w:t xml:space="preserve"> / </w:t>
            </w:r>
            <w:r w:rsidRPr="005B0C4A">
              <w:rPr>
                <w:rFonts w:ascii="Times New Roman" w:hAnsi="Times New Roman"/>
                <w:i/>
                <w:iCs/>
                <w:sz w:val="24"/>
                <w:szCs w:val="24"/>
                <w:lang w:val="en-US"/>
              </w:rPr>
              <w:t>Could</w:t>
            </w:r>
            <w:r w:rsidRPr="00AA6377">
              <w:rPr>
                <w:rFonts w:ascii="Times New Roman" w:hAnsi="Times New Roman"/>
                <w:i/>
                <w:iCs/>
                <w:sz w:val="24"/>
                <w:szCs w:val="24"/>
              </w:rPr>
              <w:t xml:space="preserve"> /</w:t>
            </w:r>
            <w:r w:rsidR="008324E9">
              <w:rPr>
                <w:rFonts w:ascii="Times New Roman" w:hAnsi="Times New Roman"/>
                <w:sz w:val="24"/>
                <w:szCs w:val="24"/>
              </w:rPr>
              <w:t xml:space="preserve"> </w:t>
            </w:r>
            <w:r w:rsidRPr="005B0C4A">
              <w:rPr>
                <w:rFonts w:ascii="Times New Roman" w:hAnsi="Times New Roman"/>
                <w:i/>
                <w:iCs/>
                <w:sz w:val="24"/>
                <w:szCs w:val="24"/>
                <w:lang w:val="en-US"/>
              </w:rPr>
              <w:t>May</w:t>
            </w:r>
            <w:r w:rsidRPr="008324E9">
              <w:rPr>
                <w:rFonts w:ascii="Times New Roman" w:hAnsi="Times New Roman"/>
                <w:i/>
                <w:iCs/>
                <w:sz w:val="24"/>
                <w:szCs w:val="24"/>
              </w:rPr>
              <w:t xml:space="preserve">…? </w:t>
            </w:r>
            <w:r w:rsidRPr="005B0C4A">
              <w:rPr>
                <w:rFonts w:ascii="Times New Roman" w:hAnsi="Times New Roman"/>
                <w:sz w:val="24"/>
                <w:szCs w:val="24"/>
                <w:lang w:val="en-US"/>
              </w:rPr>
              <w:t xml:space="preserve">(requests); </w:t>
            </w:r>
            <w:r w:rsidRPr="005B0C4A">
              <w:rPr>
                <w:rFonts w:ascii="Times New Roman" w:hAnsi="Times New Roman"/>
                <w:i/>
                <w:iCs/>
                <w:sz w:val="24"/>
                <w:szCs w:val="24"/>
                <w:lang w:val="en-US"/>
              </w:rPr>
              <w:t>must / have to</w:t>
            </w:r>
            <w:r w:rsidRPr="005B0C4A">
              <w:rPr>
                <w:rFonts w:ascii="Times New Roman" w:hAnsi="Times New Roman"/>
                <w:sz w:val="24"/>
                <w:szCs w:val="24"/>
                <w:lang w:val="en-US"/>
              </w:rPr>
              <w:t>;</w:t>
            </w:r>
          </w:p>
          <w:p w:rsidR="00FB5FC6" w:rsidRPr="005B0C4A" w:rsidRDefault="008324E9" w:rsidP="00942A78">
            <w:pPr>
              <w:jc w:val="both"/>
              <w:rPr>
                <w:rFonts w:ascii="Times New Roman" w:hAnsi="Times New Roman"/>
                <w:sz w:val="24"/>
                <w:szCs w:val="24"/>
              </w:rPr>
            </w:pPr>
            <w:proofErr w:type="gramStart"/>
            <w:r>
              <w:rPr>
                <w:rFonts w:ascii="Times New Roman" w:hAnsi="Times New Roman"/>
                <w:sz w:val="24"/>
                <w:szCs w:val="24"/>
              </w:rPr>
              <w:t xml:space="preserve">- систематизировать пройденный </w:t>
            </w:r>
            <w:r w:rsidR="00FB5FC6" w:rsidRPr="005B0C4A">
              <w:rPr>
                <w:rFonts w:ascii="Times New Roman" w:hAnsi="Times New Roman"/>
                <w:sz w:val="24"/>
                <w:szCs w:val="24"/>
              </w:rPr>
              <w:t>грамматического материал: вопросительные предложения (общие и специальные)</w:t>
            </w:r>
            <w:proofErr w:type="gramEnd"/>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rPr>
              <w:lastRenderedPageBreak/>
              <w:t>8.</w:t>
            </w:r>
            <w:r w:rsidRPr="005B0C4A">
              <w:rPr>
                <w:rFonts w:ascii="Times New Roman" w:eastAsia="Calibri" w:hAnsi="Times New Roman"/>
                <w:sz w:val="24"/>
                <w:szCs w:val="24"/>
                <w:shd w:val="clear" w:color="auto" w:fill="FFFFFF"/>
              </w:rPr>
              <w:t xml:space="preserve"> Здоровый образ жизни. Спорт. </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Всего 2 часа.</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Популярные виды спорта в Британии. Популярные виды спорта в России.</w:t>
            </w:r>
          </w:p>
        </w:tc>
        <w:tc>
          <w:tcPr>
            <w:tcW w:w="6520" w:type="dxa"/>
          </w:tcPr>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Говорение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вести диалог-расспрос, запрашивая необходимую информацию (о любимом виде спорта); обобщать полученную информацию; заполнять таблицу;</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участвовать в диалоге-расспросе, отвечая на вопросы о с</w:t>
            </w:r>
            <w:r w:rsidR="00AA6377">
              <w:rPr>
                <w:rFonts w:ascii="Times New Roman" w:hAnsi="Times New Roman"/>
                <w:sz w:val="24"/>
                <w:szCs w:val="24"/>
              </w:rPr>
              <w:t xml:space="preserve">порте в России; сравнивать свои </w:t>
            </w:r>
            <w:r w:rsidRPr="005B0C4A">
              <w:rPr>
                <w:rFonts w:ascii="Times New Roman" w:hAnsi="Times New Roman"/>
                <w:sz w:val="24"/>
                <w:szCs w:val="24"/>
              </w:rPr>
              <w:t>ответы с мнением одноклассников;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участвовать в диалоге-обмене мнениями (о популярных видах спорта в Великобритании), опираясь на информацию</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из прочитанного текста: выслушивать мнение собеседника; выражат</w:t>
            </w:r>
            <w:r w:rsidR="00AA6377">
              <w:rPr>
                <w:rFonts w:ascii="Times New Roman" w:hAnsi="Times New Roman"/>
                <w:sz w:val="24"/>
                <w:szCs w:val="24"/>
              </w:rPr>
              <w:t xml:space="preserve">ь согласие / несогласие </w:t>
            </w:r>
            <w:r w:rsidRPr="005B0C4A">
              <w:rPr>
                <w:rFonts w:ascii="Times New Roman" w:hAnsi="Times New Roman"/>
                <w:sz w:val="24"/>
                <w:szCs w:val="24"/>
              </w:rPr>
              <w:t>с мнением собеседника; выражать свою точку зрения;</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кратко высказываться с опорой на диаграмму о наиболее / наименее популярных видах спорта в Великобритании;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кратко высказываться о наиболее / менее популярных видах спорта в России, обосновывая свое мнение;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показать и прокомментировать (веселое утреннее упражнение), опираясь на инструкцию, данную в тексте “</w:t>
            </w:r>
            <w:proofErr w:type="spellStart"/>
            <w:r w:rsidRPr="005B0C4A">
              <w:rPr>
                <w:rFonts w:ascii="Times New Roman" w:hAnsi="Times New Roman"/>
                <w:sz w:val="24"/>
                <w:szCs w:val="24"/>
              </w:rPr>
              <w:t>Crab</w:t>
            </w:r>
            <w:proofErr w:type="spellEnd"/>
            <w:r w:rsidRPr="005B0C4A">
              <w:rPr>
                <w:rFonts w:ascii="Times New Roman" w:hAnsi="Times New Roman"/>
                <w:sz w:val="24"/>
                <w:szCs w:val="24"/>
              </w:rPr>
              <w:t xml:space="preserve"> </w:t>
            </w:r>
            <w:proofErr w:type="spellStart"/>
            <w:r w:rsidRPr="005B0C4A">
              <w:rPr>
                <w:rFonts w:ascii="Times New Roman" w:hAnsi="Times New Roman"/>
                <w:sz w:val="24"/>
                <w:szCs w:val="24"/>
              </w:rPr>
              <w:t>Wolk</w:t>
            </w:r>
            <w:proofErr w:type="spellEnd"/>
            <w:r w:rsidRPr="005B0C4A">
              <w:rPr>
                <w:rFonts w:ascii="Times New Roman" w:hAnsi="Times New Roman"/>
                <w:sz w:val="24"/>
                <w:szCs w:val="24"/>
              </w:rPr>
              <w:t>“;</w:t>
            </w:r>
          </w:p>
          <w:p w:rsidR="00FB5FC6" w:rsidRPr="005B0C4A" w:rsidRDefault="00FB5FC6" w:rsidP="00942A78">
            <w:pPr>
              <w:jc w:val="both"/>
              <w:rPr>
                <w:rFonts w:ascii="Times New Roman" w:hAnsi="Times New Roman"/>
                <w:sz w:val="24"/>
                <w:szCs w:val="24"/>
              </w:rPr>
            </w:pPr>
            <w:proofErr w:type="spellStart"/>
            <w:r w:rsidRPr="005B0C4A">
              <w:rPr>
                <w:rFonts w:ascii="Times New Roman" w:hAnsi="Times New Roman"/>
                <w:sz w:val="24"/>
                <w:szCs w:val="24"/>
              </w:rPr>
              <w:t>Аудирование</w:t>
            </w:r>
            <w:proofErr w:type="spellEnd"/>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понимать на слух основное содержание текста диалогического характера (беседы); выделяя запрашиваемую информацию</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Чтение</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lastRenderedPageBreak/>
              <w:t>- читать текст диалогического х</w:t>
            </w:r>
            <w:r w:rsidR="00AA6377">
              <w:rPr>
                <w:rFonts w:ascii="Times New Roman" w:hAnsi="Times New Roman"/>
                <w:sz w:val="24"/>
                <w:szCs w:val="24"/>
              </w:rPr>
              <w:t xml:space="preserve">арактера с пониманием основного </w:t>
            </w:r>
            <w:r w:rsidRPr="005B0C4A">
              <w:rPr>
                <w:rFonts w:ascii="Times New Roman" w:hAnsi="Times New Roman"/>
                <w:sz w:val="24"/>
                <w:szCs w:val="24"/>
              </w:rPr>
              <w:t>содержания; восстанавливать целостность текс</w:t>
            </w:r>
            <w:r w:rsidR="00AA6377">
              <w:rPr>
                <w:rFonts w:ascii="Times New Roman" w:hAnsi="Times New Roman"/>
                <w:sz w:val="24"/>
                <w:szCs w:val="24"/>
              </w:rPr>
              <w:t xml:space="preserve">та путем добавления пропущенной </w:t>
            </w:r>
            <w:r w:rsidRPr="005B0C4A">
              <w:rPr>
                <w:rFonts w:ascii="Times New Roman" w:hAnsi="Times New Roman"/>
                <w:sz w:val="24"/>
                <w:szCs w:val="24"/>
              </w:rPr>
              <w:t>информации (вопросов);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текст с полным пониманием; восстанавливать</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целостность текста путем добавления пропущенных слов;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читать тексты с пониманием основного содержания;</w:t>
            </w:r>
          </w:p>
          <w:p w:rsidR="00FB5FC6" w:rsidRPr="005B0C4A" w:rsidRDefault="00FB5FC6" w:rsidP="00942A78">
            <w:pPr>
              <w:jc w:val="both"/>
              <w:rPr>
                <w:rFonts w:ascii="Times New Roman" w:hAnsi="Times New Roman"/>
                <w:sz w:val="24"/>
                <w:szCs w:val="24"/>
              </w:rPr>
            </w:pPr>
            <w:r w:rsidRPr="005B0C4A">
              <w:rPr>
                <w:rFonts w:ascii="Times New Roman" w:hAnsi="Times New Roman"/>
                <w:iCs/>
                <w:sz w:val="24"/>
                <w:szCs w:val="24"/>
              </w:rPr>
              <w:t>прогнозировать возможные события</w:t>
            </w:r>
            <w:r w:rsidRPr="005B0C4A">
              <w:rPr>
                <w:rFonts w:ascii="Times New Roman" w:hAnsi="Times New Roman"/>
                <w:sz w:val="24"/>
                <w:szCs w:val="24"/>
              </w:rPr>
              <w:t xml:space="preserve">; находить запрашиваемую информацию; </w:t>
            </w:r>
            <w:r w:rsidRPr="005B0C4A">
              <w:rPr>
                <w:rFonts w:ascii="Times New Roman" w:hAnsi="Times New Roman"/>
                <w:iCs/>
                <w:sz w:val="24"/>
                <w:szCs w:val="24"/>
              </w:rPr>
              <w:t>находить в тексте предложения,</w:t>
            </w:r>
            <w:r w:rsidRPr="005B0C4A">
              <w:rPr>
                <w:rFonts w:ascii="Times New Roman" w:hAnsi="Times New Roman"/>
                <w:sz w:val="24"/>
                <w:szCs w:val="24"/>
              </w:rPr>
              <w:t xml:space="preserve"> </w:t>
            </w:r>
            <w:r w:rsidRPr="005B0C4A">
              <w:rPr>
                <w:rFonts w:ascii="Times New Roman" w:hAnsi="Times New Roman"/>
                <w:iCs/>
                <w:sz w:val="24"/>
                <w:szCs w:val="24"/>
              </w:rPr>
              <w:t>соответствующие картинкам</w:t>
            </w:r>
            <w:r w:rsidRPr="005B0C4A">
              <w:rPr>
                <w:rFonts w:ascii="Times New Roman" w:hAnsi="Times New Roman"/>
                <w:sz w:val="24"/>
                <w:szCs w:val="24"/>
              </w:rPr>
              <w:t>; производить</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лингвистический анализ прочитанного текста</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Письмо</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xml:space="preserve">- </w:t>
            </w:r>
            <w:r w:rsidRPr="005B0C4A">
              <w:rPr>
                <w:rFonts w:ascii="Times New Roman" w:hAnsi="Times New Roman"/>
                <w:iCs/>
                <w:sz w:val="24"/>
                <w:szCs w:val="24"/>
              </w:rPr>
              <w:t>заполнять таблицу</w:t>
            </w:r>
            <w:r w:rsidRPr="005B0C4A">
              <w:rPr>
                <w:rFonts w:ascii="Times New Roman" w:hAnsi="Times New Roman"/>
                <w:sz w:val="24"/>
                <w:szCs w:val="24"/>
              </w:rPr>
              <w:t>, внося в нее информацию из прослушанного текста / собственного опыта;</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писать небольшое сочинение о спорте, опираясь на план, Орфография</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совершенст</w:t>
            </w:r>
            <w:r w:rsidR="00AA6377">
              <w:rPr>
                <w:rFonts w:ascii="Times New Roman" w:hAnsi="Times New Roman"/>
                <w:sz w:val="24"/>
                <w:szCs w:val="24"/>
              </w:rPr>
              <w:t xml:space="preserve">вовать орфографические умения и </w:t>
            </w:r>
            <w:r w:rsidRPr="005B0C4A">
              <w:rPr>
                <w:rFonts w:ascii="Times New Roman" w:hAnsi="Times New Roman"/>
                <w:sz w:val="24"/>
                <w:szCs w:val="24"/>
              </w:rPr>
              <w:t>навыки: написание новых слов</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Фонетическая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совершен</w:t>
            </w:r>
            <w:r w:rsidR="00AA6377">
              <w:rPr>
                <w:rFonts w:ascii="Times New Roman" w:hAnsi="Times New Roman"/>
                <w:sz w:val="24"/>
                <w:szCs w:val="24"/>
              </w:rPr>
              <w:t xml:space="preserve">ствовать </w:t>
            </w:r>
            <w:proofErr w:type="spellStart"/>
            <w:r w:rsidR="00AA6377">
              <w:rPr>
                <w:rFonts w:ascii="Times New Roman" w:hAnsi="Times New Roman"/>
                <w:sz w:val="24"/>
                <w:szCs w:val="24"/>
              </w:rPr>
              <w:t>слухо</w:t>
            </w:r>
            <w:proofErr w:type="spellEnd"/>
            <w:r w:rsidR="00AA6377">
              <w:rPr>
                <w:rFonts w:ascii="Times New Roman" w:hAnsi="Times New Roman"/>
                <w:sz w:val="24"/>
                <w:szCs w:val="24"/>
              </w:rPr>
              <w:t xml:space="preserve">-произносительные </w:t>
            </w:r>
            <w:r w:rsidRPr="005B0C4A">
              <w:rPr>
                <w:rFonts w:ascii="Times New Roman" w:hAnsi="Times New Roman"/>
                <w:sz w:val="24"/>
                <w:szCs w:val="24"/>
              </w:rPr>
              <w:t>навыки, в том числе применительно к новому языковому материалу</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Лексическая сторона речи</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распознавать и употреблять в речи основные значения новых</w:t>
            </w:r>
            <w:r w:rsidR="00AA6377">
              <w:rPr>
                <w:rFonts w:ascii="Times New Roman" w:hAnsi="Times New Roman"/>
                <w:sz w:val="24"/>
                <w:szCs w:val="24"/>
              </w:rPr>
              <w:t xml:space="preserve"> и изученных лексических единиц </w:t>
            </w:r>
            <w:r w:rsidRPr="005B0C4A">
              <w:rPr>
                <w:rFonts w:ascii="Times New Roman" w:hAnsi="Times New Roman"/>
                <w:sz w:val="24"/>
                <w:szCs w:val="24"/>
              </w:rPr>
              <w:t>(слова, устойчивы</w:t>
            </w:r>
            <w:r w:rsidR="00AA6377">
              <w:rPr>
                <w:rFonts w:ascii="Times New Roman" w:hAnsi="Times New Roman"/>
                <w:sz w:val="24"/>
                <w:szCs w:val="24"/>
              </w:rPr>
              <w:t xml:space="preserve">е словосочетания, реплики-клише </w:t>
            </w:r>
            <w:r w:rsidRPr="005B0C4A">
              <w:rPr>
                <w:rFonts w:ascii="Times New Roman" w:hAnsi="Times New Roman"/>
                <w:sz w:val="24"/>
                <w:szCs w:val="24"/>
              </w:rPr>
              <w:t xml:space="preserve">речевого этикета), обслуживающие тему и ситуации общения </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Грамматическая сторона речи</w:t>
            </w:r>
          </w:p>
          <w:p w:rsidR="00FB5FC6" w:rsidRPr="002C213E" w:rsidRDefault="002C213E" w:rsidP="00942A78">
            <w:pPr>
              <w:jc w:val="both"/>
              <w:rPr>
                <w:rFonts w:ascii="Times New Roman" w:hAnsi="Times New Roman"/>
                <w:sz w:val="24"/>
                <w:szCs w:val="24"/>
              </w:rPr>
            </w:pPr>
            <w:proofErr w:type="gramStart"/>
            <w:r>
              <w:rPr>
                <w:rFonts w:ascii="Times New Roman" w:hAnsi="Times New Roman"/>
                <w:sz w:val="24"/>
                <w:szCs w:val="24"/>
              </w:rPr>
              <w:t xml:space="preserve">- систематизировать пройденный </w:t>
            </w:r>
            <w:r w:rsidR="00AA6377">
              <w:rPr>
                <w:rFonts w:ascii="Times New Roman" w:hAnsi="Times New Roman"/>
                <w:sz w:val="24"/>
                <w:szCs w:val="24"/>
              </w:rPr>
              <w:t xml:space="preserve">грамматического материал: </w:t>
            </w:r>
            <w:r w:rsidR="00FB5FC6" w:rsidRPr="005B0C4A">
              <w:rPr>
                <w:rFonts w:ascii="Times New Roman" w:hAnsi="Times New Roman"/>
                <w:sz w:val="24"/>
                <w:szCs w:val="24"/>
              </w:rPr>
              <w:t>вопросительные предложения (общие и специальные)</w:t>
            </w:r>
            <w:proofErr w:type="gramEnd"/>
          </w:p>
        </w:tc>
      </w:tr>
    </w:tbl>
    <w:p w:rsidR="00FB5FC6" w:rsidRPr="005B0C4A" w:rsidRDefault="005B0C4A" w:rsidP="00AA6377">
      <w:pPr>
        <w:ind w:left="2124" w:firstLine="708"/>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lastRenderedPageBreak/>
        <w:t xml:space="preserve">    </w:t>
      </w:r>
      <w:r w:rsidR="00FB5FC6" w:rsidRPr="005B0C4A">
        <w:rPr>
          <w:rFonts w:ascii="Times New Roman" w:eastAsia="Calibri" w:hAnsi="Times New Roman" w:cs="Times New Roman"/>
          <w:b/>
          <w:sz w:val="24"/>
          <w:szCs w:val="24"/>
          <w:lang w:eastAsia="ru-RU"/>
        </w:rPr>
        <w:t>7 класс (105 часов, 3  часа в неделю)</w:t>
      </w:r>
    </w:p>
    <w:tbl>
      <w:tblPr>
        <w:tblStyle w:val="19"/>
        <w:tblW w:w="10632" w:type="dxa"/>
        <w:tblInd w:w="-34" w:type="dxa"/>
        <w:tblLayout w:type="fixed"/>
        <w:tblLook w:val="04A0" w:firstRow="1" w:lastRow="0" w:firstColumn="1" w:lastColumn="0" w:noHBand="0" w:noVBand="1"/>
      </w:tblPr>
      <w:tblGrid>
        <w:gridCol w:w="1418"/>
        <w:gridCol w:w="2694"/>
        <w:gridCol w:w="6520"/>
      </w:tblGrid>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Тема</w:t>
            </w: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Содержание</w:t>
            </w: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Характеристика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видов деятельности учащихся</w:t>
            </w:r>
          </w:p>
        </w:tc>
      </w:tr>
      <w:tr w:rsidR="00FB5FC6" w:rsidRPr="005B0C4A" w:rsidTr="00C37A98">
        <w:tc>
          <w:tcPr>
            <w:tcW w:w="1418" w:type="dxa"/>
          </w:tcPr>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1.Я, моя семья, мои друзья.</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Всего 24  часа.</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Информация о себе (имя, возраст, характер, место жительства, любимые занятия и развлечения, участие в викторинах и кон</w:t>
            </w:r>
            <w:r w:rsidRPr="005B0C4A">
              <w:rPr>
                <w:rFonts w:ascii="Times New Roman" w:eastAsia="Calibri" w:hAnsi="Times New Roman"/>
                <w:sz w:val="24"/>
                <w:szCs w:val="24"/>
              </w:rPr>
              <w:softHyphen/>
              <w:t>курсах, интернет); характер и увлечения друзей.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Взаимоотношения в семье, с друзьями и сверстниками.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Спорт: любимые виды спорта, места для занятий спортом.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Здоровый образ жизни: бесплатные и платные занятия спортом, денежные единицы Великобритании, США, России.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Здоровый образ жизни: правильное питание, советы врача, рассказы о спорте.</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разыгрывать этикетные диалоги (диалоги-знакомства) по ролям;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себе (хобби, свободное время, каникулы) с опорой на речевые образцы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диалогического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w:t>
            </w:r>
            <w:r w:rsidR="00AA6377">
              <w:rPr>
                <w:rFonts w:ascii="Times New Roman" w:eastAsia="Calibri" w:hAnsi="Times New Roman"/>
                <w:sz w:val="24"/>
                <w:szCs w:val="24"/>
              </w:rPr>
              <w:t xml:space="preserve">сты страноведческого характера, включающие некоторое количество </w:t>
            </w:r>
            <w:r w:rsidRPr="005B0C4A">
              <w:rPr>
                <w:rFonts w:ascii="Times New Roman" w:eastAsia="Calibri" w:hAnsi="Times New Roman"/>
                <w:sz w:val="24"/>
                <w:szCs w:val="24"/>
              </w:rPr>
              <w:t>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делать резюме по прочитанному тексту;</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соотносить текст с соответствующими фотографиями.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заполнять анкету, сообщая личную информацию (имя, фамилия, возраст; страна проживания;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языки, которыми владеет; хобби; любимые школьные предметы; названия стран, в которых</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хотел (а) бы побывать);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рекламу;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совершенствовать орфографические умения 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51355C">
              <w:rPr>
                <w:rFonts w:ascii="Times New Roman" w:eastAsia="Calibri" w:hAnsi="Times New Roman"/>
                <w:sz w:val="24"/>
                <w:szCs w:val="24"/>
              </w:rPr>
              <w:t xml:space="preserve">ствовать </w:t>
            </w:r>
            <w:proofErr w:type="spellStart"/>
            <w:r w:rsidR="0051355C">
              <w:rPr>
                <w:rFonts w:ascii="Times New Roman" w:eastAsia="Calibri" w:hAnsi="Times New Roman"/>
                <w:sz w:val="24"/>
                <w:szCs w:val="24"/>
              </w:rPr>
              <w:t>слухо</w:t>
            </w:r>
            <w:proofErr w:type="spellEnd"/>
            <w:r w:rsidR="0051355C">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AA6377">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коммуникати</w:t>
            </w:r>
            <w:r w:rsidR="00AA6377">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AA6377">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2A2C9F" w:rsidRDefault="00FB5FC6" w:rsidP="00942A78">
            <w:pPr>
              <w:jc w:val="both"/>
              <w:rPr>
                <w:rFonts w:ascii="Times New Roman" w:eastAsia="Calibri" w:hAnsi="Times New Roman"/>
                <w:sz w:val="24"/>
                <w:szCs w:val="24"/>
              </w:rPr>
            </w:pPr>
            <w:r w:rsidRPr="005B0C4A">
              <w:rPr>
                <w:rFonts w:ascii="Times New Roman" w:eastAsia="Calibri" w:hAnsi="Times New Roman"/>
                <w:i/>
                <w:iCs/>
                <w:sz w:val="24"/>
                <w:szCs w:val="24"/>
              </w:rPr>
              <w:t xml:space="preserve">- </w:t>
            </w:r>
            <w:r w:rsidRPr="005B0C4A">
              <w:rPr>
                <w:rFonts w:ascii="Times New Roman" w:eastAsia="Calibri" w:hAnsi="Times New Roman"/>
                <w:iCs/>
                <w:sz w:val="24"/>
                <w:szCs w:val="24"/>
              </w:rPr>
              <w:t>систематизировать</w:t>
            </w:r>
            <w:r w:rsidRPr="005B0C4A">
              <w:rPr>
                <w:rFonts w:ascii="Times New Roman" w:eastAsia="Calibri" w:hAnsi="Times New Roman"/>
                <w:i/>
                <w:iCs/>
                <w:sz w:val="24"/>
                <w:szCs w:val="24"/>
              </w:rPr>
              <w:t xml:space="preserve"> </w:t>
            </w:r>
            <w:r w:rsidR="002A2C9F">
              <w:rPr>
                <w:rFonts w:ascii="Times New Roman" w:eastAsia="Calibri" w:hAnsi="Times New Roman"/>
                <w:sz w:val="24"/>
                <w:szCs w:val="24"/>
              </w:rPr>
              <w:t>грамматический материал</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отрицательные</w:t>
            </w:r>
            <w:r w:rsidR="00AA6377">
              <w:rPr>
                <w:rFonts w:ascii="Times New Roman" w:eastAsia="Calibri" w:hAnsi="Times New Roman"/>
                <w:sz w:val="24"/>
                <w:szCs w:val="24"/>
              </w:rPr>
              <w:t xml:space="preserve">), вопросительные (общий, </w:t>
            </w:r>
            <w:r w:rsidRPr="005B0C4A">
              <w:rPr>
                <w:rFonts w:ascii="Times New Roman" w:eastAsia="Calibri" w:hAnsi="Times New Roman"/>
                <w:sz w:val="24"/>
                <w:szCs w:val="24"/>
              </w:rPr>
              <w:t>специальный,</w:t>
            </w:r>
            <w:r w:rsidR="00AA6377">
              <w:rPr>
                <w:rFonts w:ascii="Times New Roman" w:eastAsia="Calibri" w:hAnsi="Times New Roman"/>
                <w:sz w:val="24"/>
                <w:szCs w:val="24"/>
              </w:rPr>
              <w:t xml:space="preserve"> альтернативный, разделительный </w:t>
            </w:r>
            <w:r w:rsidRPr="005B0C4A">
              <w:rPr>
                <w:rFonts w:ascii="Times New Roman" w:eastAsia="Calibri" w:hAnsi="Times New Roman"/>
                <w:sz w:val="24"/>
                <w:szCs w:val="24"/>
              </w:rPr>
              <w:t>вопросы), побудительные (в 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 формах действительного залога;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степени сравнения прилагательных;</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словообразование.</w:t>
            </w:r>
          </w:p>
        </w:tc>
      </w:tr>
      <w:tr w:rsidR="00FB5FC6" w:rsidRPr="005B0C4A" w:rsidTr="00C37A98">
        <w:tc>
          <w:tcPr>
            <w:tcW w:w="1418" w:type="dxa"/>
          </w:tcPr>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lastRenderedPageBreak/>
              <w:t>2.Мир моих увлечений.</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Всего 4 часа.</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Круг чтения: как научиться </w:t>
            </w:r>
            <w:proofErr w:type="gramStart"/>
            <w:r w:rsidRPr="005B0C4A">
              <w:rPr>
                <w:rFonts w:ascii="Times New Roman" w:eastAsia="Calibri" w:hAnsi="Times New Roman"/>
                <w:sz w:val="24"/>
                <w:szCs w:val="24"/>
              </w:rPr>
              <w:t>правильно</w:t>
            </w:r>
            <w:proofErr w:type="gramEnd"/>
            <w:r w:rsidRPr="005B0C4A">
              <w:rPr>
                <w:rFonts w:ascii="Times New Roman" w:eastAsia="Calibri" w:hAnsi="Times New Roman"/>
                <w:sz w:val="24"/>
                <w:szCs w:val="24"/>
              </w:rPr>
              <w:t xml:space="preserve"> читать книгу.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Любимые занятия и раз</w:t>
            </w:r>
            <w:r w:rsidRPr="005B0C4A">
              <w:rPr>
                <w:rFonts w:ascii="Times New Roman" w:eastAsia="Calibri" w:hAnsi="Times New Roman"/>
                <w:sz w:val="24"/>
                <w:szCs w:val="24"/>
              </w:rPr>
              <w:softHyphen/>
              <w:t>влечения (спортивные занятия, чтение, телевиде</w:t>
            </w:r>
            <w:r w:rsidRPr="005B0C4A">
              <w:rPr>
                <w:rFonts w:ascii="Times New Roman" w:eastAsia="Calibri" w:hAnsi="Times New Roman"/>
                <w:sz w:val="24"/>
                <w:szCs w:val="24"/>
              </w:rPr>
              <w:softHyphen/>
              <w:t>ние, участие в викторинах и конкурсах, компью</w:t>
            </w:r>
            <w:r w:rsidRPr="005B0C4A">
              <w:rPr>
                <w:rFonts w:ascii="Times New Roman" w:eastAsia="Calibri" w:hAnsi="Times New Roman"/>
                <w:sz w:val="24"/>
                <w:szCs w:val="24"/>
              </w:rPr>
              <w:softHyphen/>
              <w:t xml:space="preserve">тер, интернет). Животные на воле и в неволе. </w:t>
            </w:r>
            <w:r w:rsidRPr="005B0C4A">
              <w:rPr>
                <w:rFonts w:ascii="Times New Roman" w:eastAsia="Calibri" w:hAnsi="Times New Roman"/>
                <w:sz w:val="24"/>
                <w:szCs w:val="24"/>
              </w:rPr>
              <w:lastRenderedPageBreak/>
              <w:t>Путешествия.</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декламировать стихи;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составлять связное высказывание </w:t>
            </w:r>
            <w:proofErr w:type="gramStart"/>
            <w:r w:rsidRPr="005B0C4A">
              <w:rPr>
                <w:rFonts w:ascii="Times New Roman" w:eastAsia="Calibri" w:hAnsi="Times New Roman"/>
                <w:sz w:val="24"/>
                <w:szCs w:val="24"/>
              </w:rPr>
              <w:t>с</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опорой на план;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разыгрывать этикетные диалоги (диалоги-знакомства) по ролям;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себе (хобби, свободное время, летние каникулы) с опорой на речевые образцы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lastRenderedPageBreak/>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диалогического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w:t>
            </w:r>
            <w:r w:rsidR="00AA6377">
              <w:rPr>
                <w:rFonts w:ascii="Times New Roman" w:eastAsia="Calibri" w:hAnsi="Times New Roman"/>
                <w:sz w:val="24"/>
                <w:szCs w:val="24"/>
              </w:rPr>
              <w:t xml:space="preserve">сты страноведческого характера, включающие некоторое количество </w:t>
            </w:r>
            <w:r w:rsidRPr="005B0C4A">
              <w:rPr>
                <w:rFonts w:ascii="Times New Roman" w:eastAsia="Calibri" w:hAnsi="Times New Roman"/>
                <w:sz w:val="24"/>
                <w:szCs w:val="24"/>
              </w:rPr>
              <w:t>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делать резюме по прочитанному тексту;</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соотносить текст с соответствующими фотографиями.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заполнять анкету, сообщая личную информацию (имя, фамилия, возраст; страна проживания;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языки, которыми владеет; хобби; любимые школьные пред</w:t>
            </w:r>
            <w:r w:rsidR="00AA6377">
              <w:rPr>
                <w:rFonts w:ascii="Times New Roman" w:eastAsia="Calibri" w:hAnsi="Times New Roman"/>
                <w:sz w:val="24"/>
                <w:szCs w:val="24"/>
              </w:rPr>
              <w:t xml:space="preserve">меты; названия стран, в которых </w:t>
            </w:r>
            <w:r w:rsidRPr="005B0C4A">
              <w:rPr>
                <w:rFonts w:ascii="Times New Roman" w:eastAsia="Calibri" w:hAnsi="Times New Roman"/>
                <w:sz w:val="24"/>
                <w:szCs w:val="24"/>
              </w:rPr>
              <w:t xml:space="preserve">хотел (а) бы побывать);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рекламу;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C34477">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совершенствовать </w:t>
            </w:r>
            <w:proofErr w:type="spellStart"/>
            <w:r w:rsidRPr="005B0C4A">
              <w:rPr>
                <w:rFonts w:ascii="Times New Roman" w:eastAsia="Calibri" w:hAnsi="Times New Roman"/>
                <w:sz w:val="24"/>
                <w:szCs w:val="24"/>
              </w:rPr>
              <w:t>слухо</w:t>
            </w:r>
            <w:proofErr w:type="spellEnd"/>
            <w:r w:rsidRPr="005B0C4A">
              <w:rPr>
                <w:rFonts w:ascii="Times New Roman" w:eastAsia="Calibri" w:hAnsi="Times New Roman"/>
                <w:sz w:val="24"/>
                <w:szCs w:val="24"/>
              </w:rPr>
              <w:t>-произносител</w:t>
            </w:r>
            <w:r w:rsidR="00C34477">
              <w:rPr>
                <w:rFonts w:ascii="Times New Roman" w:eastAsia="Calibri" w:hAnsi="Times New Roman"/>
                <w:sz w:val="24"/>
                <w:szCs w:val="24"/>
              </w:rPr>
              <w:t xml:space="preserve">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C34477" w:rsidP="00942A78">
            <w:pPr>
              <w:jc w:val="both"/>
              <w:rPr>
                <w:rFonts w:ascii="Times New Roman" w:eastAsia="Calibri" w:hAnsi="Times New Roman"/>
                <w:sz w:val="24"/>
                <w:szCs w:val="24"/>
              </w:rPr>
            </w:pPr>
            <w:r>
              <w:rPr>
                <w:rFonts w:ascii="Times New Roman" w:eastAsia="Calibri" w:hAnsi="Times New Roman"/>
                <w:sz w:val="24"/>
                <w:szCs w:val="24"/>
              </w:rPr>
              <w:t>- соблюдать ритмик</w:t>
            </w:r>
            <w:proofErr w:type="gramStart"/>
            <w:r>
              <w:rPr>
                <w:rFonts w:ascii="Times New Roman" w:eastAsia="Calibri" w:hAnsi="Times New Roman"/>
                <w:sz w:val="24"/>
                <w:szCs w:val="24"/>
              </w:rPr>
              <w:t>о-</w:t>
            </w:r>
            <w:proofErr w:type="gramEnd"/>
            <w:r>
              <w:rPr>
                <w:rFonts w:ascii="Times New Roman" w:eastAsia="Calibri" w:hAnsi="Times New Roman"/>
                <w:sz w:val="24"/>
                <w:szCs w:val="24"/>
              </w:rPr>
              <w:t xml:space="preserve"> </w:t>
            </w:r>
            <w:r w:rsidR="00FB5FC6" w:rsidRPr="005B0C4A">
              <w:rPr>
                <w:rFonts w:ascii="Times New Roman" w:eastAsia="Calibri" w:hAnsi="Times New Roman"/>
                <w:sz w:val="24"/>
                <w:szCs w:val="24"/>
              </w:rPr>
              <w:t>интонационные ос</w:t>
            </w:r>
            <w:r w:rsidR="00AA6377">
              <w:rPr>
                <w:rFonts w:ascii="Times New Roman" w:eastAsia="Calibri" w:hAnsi="Times New Roman"/>
                <w:sz w:val="24"/>
                <w:szCs w:val="24"/>
              </w:rPr>
              <w:t xml:space="preserve">обенности предложений различных </w:t>
            </w:r>
            <w:r w:rsidR="00FB5FC6" w:rsidRPr="005B0C4A">
              <w:rPr>
                <w:rFonts w:ascii="Times New Roman" w:eastAsia="Calibri" w:hAnsi="Times New Roman"/>
                <w:sz w:val="24"/>
                <w:szCs w:val="24"/>
              </w:rPr>
              <w:t>коммуникати</w:t>
            </w:r>
            <w:r w:rsidR="00AA6377">
              <w:rPr>
                <w:rFonts w:ascii="Times New Roman" w:eastAsia="Calibri" w:hAnsi="Times New Roman"/>
                <w:sz w:val="24"/>
                <w:szCs w:val="24"/>
              </w:rPr>
              <w:t xml:space="preserve">вных типов (повествовательного, </w:t>
            </w:r>
            <w:r w:rsidR="00FB5FC6"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AA6377">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w:t>
            </w:r>
            <w:r w:rsidR="00AA6377">
              <w:rPr>
                <w:rFonts w:ascii="Times New Roman" w:eastAsia="Calibri" w:hAnsi="Times New Roman"/>
                <w:sz w:val="24"/>
                <w:szCs w:val="24"/>
              </w:rPr>
              <w:t xml:space="preserve">ельные), вопросительные (общий, </w:t>
            </w:r>
            <w:r w:rsidRPr="005B0C4A">
              <w:rPr>
                <w:rFonts w:ascii="Times New Roman" w:eastAsia="Calibri" w:hAnsi="Times New Roman"/>
                <w:sz w:val="24"/>
                <w:szCs w:val="24"/>
              </w:rPr>
              <w:t>специальный,</w:t>
            </w:r>
            <w:r w:rsidR="00AA6377">
              <w:rPr>
                <w:rFonts w:ascii="Times New Roman" w:eastAsia="Calibri" w:hAnsi="Times New Roman"/>
                <w:sz w:val="24"/>
                <w:szCs w:val="24"/>
              </w:rPr>
              <w:t xml:space="preserve"> альтернативный, разделительный </w:t>
            </w:r>
            <w:r w:rsidRPr="005B0C4A">
              <w:rPr>
                <w:rFonts w:ascii="Times New Roman" w:eastAsia="Calibri" w:hAnsi="Times New Roman"/>
                <w:sz w:val="24"/>
                <w:szCs w:val="24"/>
              </w:rPr>
              <w:t>вопросы), побудительные (в 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 формах действительного залога;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артикли с географическими названиями;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словообразование.</w:t>
            </w:r>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xml:space="preserve">3.Страна/страны изучаемого языка и родная страна, их географическое положение, столицы и крупные </w:t>
            </w:r>
            <w:proofErr w:type="spellStart"/>
            <w:r w:rsidRPr="005B0C4A">
              <w:rPr>
                <w:rFonts w:ascii="Times New Roman" w:eastAsia="Calibri" w:hAnsi="Times New Roman"/>
                <w:sz w:val="24"/>
                <w:szCs w:val="24"/>
              </w:rPr>
              <w:t>игорода</w:t>
            </w:r>
            <w:proofErr w:type="spellEnd"/>
            <w:r w:rsidRPr="005B0C4A">
              <w:rPr>
                <w:rFonts w:ascii="Times New Roman" w:eastAsia="Calibri" w:hAnsi="Times New Roman"/>
                <w:sz w:val="24"/>
                <w:szCs w:val="24"/>
              </w:rPr>
              <w:t xml:space="preserve">, регионы, достопримечательности, культурные особенности (национальные праздники, знаменательные даты, традиции, обычаи), </w:t>
            </w:r>
            <w:r w:rsidRPr="005B0C4A">
              <w:rPr>
                <w:rFonts w:ascii="Times New Roman" w:eastAsia="Calibri" w:hAnsi="Times New Roman"/>
                <w:sz w:val="24"/>
                <w:szCs w:val="24"/>
              </w:rPr>
              <w:br/>
              <w:t xml:space="preserve">страницы истории, выдающиеся люди и их вклад в </w:t>
            </w:r>
            <w:proofErr w:type="gramStart"/>
            <w:r w:rsidRPr="005B0C4A">
              <w:rPr>
                <w:rFonts w:ascii="Times New Roman" w:eastAsia="Calibri" w:hAnsi="Times New Roman"/>
                <w:sz w:val="24"/>
                <w:szCs w:val="24"/>
              </w:rPr>
              <w:t>науку</w:t>
            </w:r>
            <w:proofErr w:type="gramEnd"/>
            <w:r w:rsidRPr="005B0C4A">
              <w:rPr>
                <w:rFonts w:ascii="Times New Roman" w:eastAsia="Calibri" w:hAnsi="Times New Roman"/>
                <w:sz w:val="24"/>
                <w:szCs w:val="24"/>
              </w:rPr>
              <w:t xml:space="preserve"> и мировую культуру.</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rPr>
              <w:t xml:space="preserve"> </w:t>
            </w:r>
            <w:r w:rsidRPr="005B0C4A">
              <w:rPr>
                <w:rFonts w:ascii="Times New Roman" w:eastAsia="Calibri" w:hAnsi="Times New Roman"/>
                <w:sz w:val="24"/>
                <w:szCs w:val="24"/>
                <w:shd w:val="clear" w:color="auto" w:fill="FFFFFF"/>
              </w:rPr>
              <w:t>Всего 39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Будущее нашей планеты; природные условия, население, погода столиц </w:t>
            </w:r>
            <w:proofErr w:type="gramStart"/>
            <w:r w:rsidRPr="005B0C4A">
              <w:rPr>
                <w:rFonts w:ascii="Times New Roman" w:eastAsia="Calibri" w:hAnsi="Times New Roman"/>
                <w:sz w:val="24"/>
                <w:szCs w:val="24"/>
              </w:rPr>
              <w:t>англо-говорящих</w:t>
            </w:r>
            <w:proofErr w:type="gramEnd"/>
            <w:r w:rsidRPr="005B0C4A">
              <w:rPr>
                <w:rFonts w:ascii="Times New Roman" w:eastAsia="Calibri" w:hAnsi="Times New Roman"/>
                <w:sz w:val="24"/>
                <w:szCs w:val="24"/>
              </w:rPr>
              <w:t xml:space="preserve"> стран и России.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Выдающиеся люди: знаменитые политики (</w:t>
            </w:r>
            <w:r w:rsidRPr="005B0C4A">
              <w:rPr>
                <w:rFonts w:ascii="Times New Roman" w:eastAsia="Calibri" w:hAnsi="Times New Roman"/>
                <w:sz w:val="24"/>
                <w:szCs w:val="24"/>
                <w:lang w:val="en-US"/>
              </w:rPr>
              <w:t>Sir</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Winston</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Churchill</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Andrei</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Sakharov</w:t>
            </w:r>
            <w:r w:rsidRPr="005B0C4A">
              <w:rPr>
                <w:rFonts w:ascii="Times New Roman" w:eastAsia="Calibri" w:hAnsi="Times New Roman"/>
                <w:sz w:val="24"/>
                <w:szCs w:val="24"/>
              </w:rPr>
              <w:t>), известные писатели и художники (</w:t>
            </w:r>
            <w:r w:rsidRPr="005B0C4A">
              <w:rPr>
                <w:rFonts w:ascii="Times New Roman" w:eastAsia="Calibri" w:hAnsi="Times New Roman"/>
                <w:sz w:val="24"/>
                <w:szCs w:val="24"/>
                <w:lang w:val="en-US"/>
              </w:rPr>
              <w:t>William</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Shakespeare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Leonardo</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Da</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Vinci</w:t>
            </w:r>
            <w:r w:rsidRPr="005B0C4A">
              <w:rPr>
                <w:rFonts w:ascii="Times New Roman" w:eastAsia="Calibri" w:hAnsi="Times New Roman"/>
                <w:sz w:val="24"/>
                <w:szCs w:val="24"/>
              </w:rPr>
              <w:t>), знаменитые изобретатели (</w:t>
            </w:r>
            <w:r w:rsidRPr="005B0C4A">
              <w:rPr>
                <w:rFonts w:ascii="Times New Roman" w:eastAsia="Calibri" w:hAnsi="Times New Roman"/>
                <w:sz w:val="24"/>
                <w:szCs w:val="24"/>
                <w:lang w:val="en-US"/>
              </w:rPr>
              <w:t>Alexander</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Bell</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Pavel</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Shilling</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Праздники и народные приметы </w:t>
            </w:r>
            <w:proofErr w:type="gramStart"/>
            <w:r w:rsidRPr="005B0C4A">
              <w:rPr>
                <w:rFonts w:ascii="Times New Roman" w:eastAsia="Calibri" w:hAnsi="Times New Roman"/>
                <w:sz w:val="24"/>
                <w:szCs w:val="24"/>
              </w:rPr>
              <w:t>англо-говорящих</w:t>
            </w:r>
            <w:proofErr w:type="gramEnd"/>
            <w:r w:rsidRPr="005B0C4A">
              <w:rPr>
                <w:rFonts w:ascii="Times New Roman" w:eastAsia="Calibri" w:hAnsi="Times New Roman"/>
                <w:sz w:val="24"/>
                <w:szCs w:val="24"/>
              </w:rPr>
              <w:t xml:space="preserve"> стран (</w:t>
            </w:r>
            <w:r w:rsidRPr="005B0C4A">
              <w:rPr>
                <w:rFonts w:ascii="Times New Roman" w:eastAsia="Calibri" w:hAnsi="Times New Roman"/>
                <w:sz w:val="24"/>
                <w:szCs w:val="24"/>
                <w:lang w:val="en-US"/>
              </w:rPr>
              <w:t>Halloween</w:t>
            </w:r>
            <w:r w:rsidRPr="005B0C4A">
              <w:rPr>
                <w:rFonts w:ascii="Times New Roman" w:eastAsia="Calibri" w:hAnsi="Times New Roman"/>
                <w:sz w:val="24"/>
                <w:szCs w:val="24"/>
              </w:rPr>
              <w:t>) и России.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Роль английского языка в современном мире. Русский язык как язык международного общения. Выдающиеся люди России и их вклад в мировую культуру (А. С. Пушкин).</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Географические и природные условия, население, официальные языки </w:t>
            </w:r>
            <w:proofErr w:type="gramStart"/>
            <w:r w:rsidRPr="005B0C4A">
              <w:rPr>
                <w:rFonts w:ascii="Times New Roman" w:eastAsia="Calibri" w:hAnsi="Times New Roman"/>
                <w:sz w:val="24"/>
                <w:szCs w:val="24"/>
              </w:rPr>
              <w:t>англо-говорящих</w:t>
            </w:r>
            <w:proofErr w:type="gramEnd"/>
            <w:r w:rsidRPr="005B0C4A">
              <w:rPr>
                <w:rFonts w:ascii="Times New Roman" w:eastAsia="Calibri" w:hAnsi="Times New Roman"/>
                <w:sz w:val="24"/>
                <w:szCs w:val="24"/>
              </w:rPr>
              <w:t xml:space="preserve"> стран Великобритании, США, Канады, Австралии, Новой Зеландии и России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Страны мира и их столицы, национальности / народы и языки, на которых они говорят.</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рассказывать об  </w:t>
            </w:r>
            <w:proofErr w:type="gramStart"/>
            <w:r w:rsidRPr="005B0C4A">
              <w:rPr>
                <w:rFonts w:ascii="Times New Roman" w:eastAsia="Calibri" w:hAnsi="Times New Roman"/>
                <w:sz w:val="24"/>
                <w:szCs w:val="24"/>
              </w:rPr>
              <w:t>англо-говорящих</w:t>
            </w:r>
            <w:proofErr w:type="gramEnd"/>
            <w:r w:rsidRPr="005B0C4A">
              <w:rPr>
                <w:rFonts w:ascii="Times New Roman" w:eastAsia="Calibri" w:hAnsi="Times New Roman"/>
                <w:sz w:val="24"/>
                <w:szCs w:val="24"/>
              </w:rPr>
              <w:t xml:space="preserve"> странах и России;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вести диалог «Знакомство»;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себе (хобби, свободное время, летние каникулы) с опорой на речевые образцы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диалогического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w:t>
            </w:r>
            <w:r w:rsidR="00AA6377">
              <w:rPr>
                <w:rFonts w:ascii="Times New Roman" w:eastAsia="Calibri" w:hAnsi="Times New Roman"/>
                <w:sz w:val="24"/>
                <w:szCs w:val="24"/>
              </w:rPr>
              <w:t xml:space="preserve">сты страноведческого характера, включающие некоторое количество </w:t>
            </w:r>
            <w:r w:rsidRPr="005B0C4A">
              <w:rPr>
                <w:rFonts w:ascii="Times New Roman" w:eastAsia="Calibri" w:hAnsi="Times New Roman"/>
                <w:sz w:val="24"/>
                <w:szCs w:val="24"/>
              </w:rPr>
              <w:t>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делать резюме по прочитанному тексту;</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соотносить текст с соответствующими фотографиями.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заполнять анкету, сообщая личную информацию (имя, фамилия, возраст; страна проживания;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языки, которыми владеет; хобби; любимые школьные пред</w:t>
            </w:r>
            <w:r w:rsidR="008324E9">
              <w:rPr>
                <w:rFonts w:ascii="Times New Roman" w:eastAsia="Calibri" w:hAnsi="Times New Roman"/>
                <w:sz w:val="24"/>
                <w:szCs w:val="24"/>
              </w:rPr>
              <w:t xml:space="preserve">меты; названия стран, в которых </w:t>
            </w:r>
            <w:r w:rsidRPr="005B0C4A">
              <w:rPr>
                <w:rFonts w:ascii="Times New Roman" w:eastAsia="Calibri" w:hAnsi="Times New Roman"/>
                <w:sz w:val="24"/>
                <w:szCs w:val="24"/>
              </w:rPr>
              <w:t xml:space="preserve">хотел (а) бы побывать);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рекламу;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AA6377">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8324E9">
              <w:rPr>
                <w:rFonts w:ascii="Times New Roman" w:eastAsia="Calibri" w:hAnsi="Times New Roman"/>
                <w:sz w:val="24"/>
                <w:szCs w:val="24"/>
              </w:rPr>
              <w:t xml:space="preserve">ствовать </w:t>
            </w:r>
            <w:proofErr w:type="spellStart"/>
            <w:r w:rsidR="008324E9">
              <w:rPr>
                <w:rFonts w:ascii="Times New Roman" w:eastAsia="Calibri" w:hAnsi="Times New Roman"/>
                <w:sz w:val="24"/>
                <w:szCs w:val="24"/>
              </w:rPr>
              <w:t>слухо</w:t>
            </w:r>
            <w:proofErr w:type="spellEnd"/>
            <w:r w:rsidR="008324E9">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AA6377">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коммуникати</w:t>
            </w:r>
            <w:r w:rsidR="00AA6377">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AA6377">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lastRenderedPageBreak/>
              <w:t xml:space="preserve">- повествовательные (утвердительные, отрицательные), </w:t>
            </w:r>
            <w:r w:rsidR="00AA6377">
              <w:rPr>
                <w:rFonts w:ascii="Times New Roman" w:eastAsia="Calibri" w:hAnsi="Times New Roman"/>
                <w:sz w:val="24"/>
                <w:szCs w:val="24"/>
              </w:rPr>
              <w:t xml:space="preserve">вопросительные (общий, </w:t>
            </w:r>
            <w:r w:rsidRPr="005B0C4A">
              <w:rPr>
                <w:rFonts w:ascii="Times New Roman" w:eastAsia="Calibri" w:hAnsi="Times New Roman"/>
                <w:sz w:val="24"/>
                <w:szCs w:val="24"/>
              </w:rPr>
              <w:t>специальный,</w:t>
            </w:r>
            <w:r w:rsidR="00AA6377">
              <w:rPr>
                <w:rFonts w:ascii="Times New Roman" w:eastAsia="Calibri" w:hAnsi="Times New Roman"/>
                <w:sz w:val="24"/>
                <w:szCs w:val="24"/>
              </w:rPr>
              <w:t xml:space="preserve"> альтернативный, разделительный </w:t>
            </w:r>
            <w:r w:rsidRPr="005B0C4A">
              <w:rPr>
                <w:rFonts w:ascii="Times New Roman" w:eastAsia="Calibri" w:hAnsi="Times New Roman"/>
                <w:sz w:val="24"/>
                <w:szCs w:val="24"/>
              </w:rPr>
              <w:t>вопросы), побудительные (в 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 формах действительного залога;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степени сравнения прилагательных;</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словообразование.</w:t>
            </w:r>
          </w:p>
        </w:tc>
      </w:tr>
      <w:tr w:rsidR="00FB5FC6" w:rsidRPr="005B0C4A" w:rsidTr="00C37A98">
        <w:tc>
          <w:tcPr>
            <w:tcW w:w="1418" w:type="dxa"/>
          </w:tcPr>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sz w:val="24"/>
                <w:szCs w:val="24"/>
              </w:rPr>
              <w:lastRenderedPageBreak/>
              <w:t xml:space="preserve">4. </w:t>
            </w:r>
            <w:r w:rsidRPr="005B0C4A">
              <w:rPr>
                <w:rFonts w:ascii="Times New Roman" w:eastAsia="Calibri" w:hAnsi="Times New Roman"/>
                <w:iCs/>
                <w:sz w:val="24"/>
                <w:szCs w:val="24"/>
              </w:rPr>
              <w:t>Школьное образование.</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Всего 27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Школьная жизнь: учебные предметы, школьная форма, правила поведения в школе, наказания, взаимоотношения между учите</w:t>
            </w:r>
            <w:r w:rsidRPr="005B0C4A">
              <w:rPr>
                <w:rFonts w:ascii="Times New Roman" w:eastAsia="Calibri" w:hAnsi="Times New Roman"/>
                <w:sz w:val="24"/>
                <w:szCs w:val="24"/>
              </w:rPr>
              <w:softHyphen/>
              <w:t>лями и учениками, между учащимися.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Школьная жизнь зарубежных сверстников: типы школ, учебные предметы, взаимоотношения между учителями и учащимися; школьные друзья.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Некоторые проблемы современного подростка: выбор школь</w:t>
            </w:r>
            <w:r w:rsidRPr="005B0C4A">
              <w:rPr>
                <w:rFonts w:ascii="Times New Roman" w:eastAsia="Calibri" w:hAnsi="Times New Roman"/>
                <w:sz w:val="24"/>
                <w:szCs w:val="24"/>
              </w:rPr>
              <w:softHyphen/>
              <w:t>ных предметов, карманные деньги, отказ от курения.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Из истории Олимпийских игр, выдающиеся спортсмены России. Всемирные юношеские игры в Москве.</w:t>
            </w: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разыгрывать этикетные диалоги (диалоги-знакомства) по ролям;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себе (хобби, свободное время, летние каникулы) с опорой на речевые образцы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диалогического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w:t>
            </w:r>
            <w:r w:rsidR="00AA6377">
              <w:rPr>
                <w:rFonts w:ascii="Times New Roman" w:eastAsia="Calibri" w:hAnsi="Times New Roman"/>
                <w:sz w:val="24"/>
                <w:szCs w:val="24"/>
              </w:rPr>
              <w:t xml:space="preserve">ормационного характера, выделяя </w:t>
            </w:r>
            <w:r w:rsidRPr="005B0C4A">
              <w:rPr>
                <w:rFonts w:ascii="Times New Roman" w:eastAsia="Calibri" w:hAnsi="Times New Roman"/>
                <w:sz w:val="24"/>
                <w:szCs w:val="24"/>
              </w:rPr>
              <w:t>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w:t>
            </w:r>
            <w:r w:rsidR="00AA6377">
              <w:rPr>
                <w:rFonts w:ascii="Times New Roman" w:eastAsia="Calibri" w:hAnsi="Times New Roman"/>
                <w:sz w:val="24"/>
                <w:szCs w:val="24"/>
              </w:rPr>
              <w:t xml:space="preserve">сты страноведческого характера, </w:t>
            </w:r>
            <w:r w:rsidRPr="005B0C4A">
              <w:rPr>
                <w:rFonts w:ascii="Times New Roman" w:eastAsia="Calibri" w:hAnsi="Times New Roman"/>
                <w:sz w:val="24"/>
                <w:szCs w:val="24"/>
              </w:rPr>
              <w:t xml:space="preserve">включающие </w:t>
            </w:r>
            <w:r w:rsidR="00AA6377">
              <w:rPr>
                <w:rFonts w:ascii="Times New Roman" w:eastAsia="Calibri" w:hAnsi="Times New Roman"/>
                <w:sz w:val="24"/>
                <w:szCs w:val="24"/>
              </w:rPr>
              <w:t xml:space="preserve">некоторое количество </w:t>
            </w:r>
            <w:r w:rsidRPr="005B0C4A">
              <w:rPr>
                <w:rFonts w:ascii="Times New Roman" w:eastAsia="Calibri" w:hAnsi="Times New Roman"/>
                <w:sz w:val="24"/>
                <w:szCs w:val="24"/>
              </w:rPr>
              <w:t>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делать резюме по прочитанному тексту;</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соотносить текст с соответствующими фотографиями.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заполнять анкету, сообщая личную информацию (имя, фамилия, возраст; страна проживания;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языки, которыми владеет; хобби; любимые школьные пред</w:t>
            </w:r>
            <w:r w:rsidR="00AA6377">
              <w:rPr>
                <w:rFonts w:ascii="Times New Roman" w:eastAsia="Calibri" w:hAnsi="Times New Roman"/>
                <w:sz w:val="24"/>
                <w:szCs w:val="24"/>
              </w:rPr>
              <w:t xml:space="preserve">меты; названия стран, в которых </w:t>
            </w:r>
            <w:r w:rsidRPr="005B0C4A">
              <w:rPr>
                <w:rFonts w:ascii="Times New Roman" w:eastAsia="Calibri" w:hAnsi="Times New Roman"/>
                <w:sz w:val="24"/>
                <w:szCs w:val="24"/>
              </w:rPr>
              <w:t xml:space="preserve">хотел (а) бы побывать);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рекламу;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AA6377">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C06E7B">
              <w:rPr>
                <w:rFonts w:ascii="Times New Roman" w:eastAsia="Calibri" w:hAnsi="Times New Roman"/>
                <w:sz w:val="24"/>
                <w:szCs w:val="24"/>
              </w:rPr>
              <w:t xml:space="preserve">ствовать </w:t>
            </w:r>
            <w:proofErr w:type="spellStart"/>
            <w:r w:rsidR="00C06E7B">
              <w:rPr>
                <w:rFonts w:ascii="Times New Roman" w:eastAsia="Calibri" w:hAnsi="Times New Roman"/>
                <w:sz w:val="24"/>
                <w:szCs w:val="24"/>
              </w:rPr>
              <w:t>слухо</w:t>
            </w:r>
            <w:proofErr w:type="spellEnd"/>
            <w:r w:rsidR="00C06E7B">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C06E7B">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 xml:space="preserve">коммуникативных типов </w:t>
            </w:r>
            <w:r w:rsidRPr="005B0C4A">
              <w:rPr>
                <w:rFonts w:ascii="Times New Roman" w:eastAsia="Calibri" w:hAnsi="Times New Roman"/>
                <w:sz w:val="24"/>
                <w:szCs w:val="24"/>
              </w:rPr>
              <w:lastRenderedPageBreak/>
              <w:t>(повествовательного,</w:t>
            </w:r>
            <w:r w:rsidR="00C06E7B">
              <w:rPr>
                <w:rFonts w:ascii="Times New Roman" w:eastAsia="Calibri" w:hAnsi="Times New Roman"/>
                <w:sz w:val="24"/>
                <w:szCs w:val="24"/>
              </w:rPr>
              <w:t xml:space="preserve">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C06E7B">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w:t>
            </w:r>
            <w:r w:rsidR="00C06E7B">
              <w:rPr>
                <w:rFonts w:ascii="Times New Roman" w:eastAsia="Calibri" w:hAnsi="Times New Roman"/>
                <w:sz w:val="24"/>
                <w:szCs w:val="24"/>
              </w:rPr>
              <w:t xml:space="preserve">ельные), вопросительные (общий, </w:t>
            </w:r>
            <w:r w:rsidRPr="005B0C4A">
              <w:rPr>
                <w:rFonts w:ascii="Times New Roman" w:eastAsia="Calibri" w:hAnsi="Times New Roman"/>
                <w:sz w:val="24"/>
                <w:szCs w:val="24"/>
              </w:rPr>
              <w:t>специальный,</w:t>
            </w:r>
            <w:r w:rsidR="00C06E7B">
              <w:rPr>
                <w:rFonts w:ascii="Times New Roman" w:eastAsia="Calibri" w:hAnsi="Times New Roman"/>
                <w:sz w:val="24"/>
                <w:szCs w:val="24"/>
              </w:rPr>
              <w:t xml:space="preserve"> альтернативный, разделительный </w:t>
            </w:r>
            <w:r w:rsidRPr="005B0C4A">
              <w:rPr>
                <w:rFonts w:ascii="Times New Roman" w:eastAsia="Calibri" w:hAnsi="Times New Roman"/>
                <w:sz w:val="24"/>
                <w:szCs w:val="24"/>
              </w:rPr>
              <w:t>вопросы), побудительные (в 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 формах действительного залога;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предлоги;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страдательный залог;</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сложное дополнение.</w:t>
            </w:r>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5.Мир вокруг меня.</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Всего 11часов.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Путешествия: карта мира, виды транспорта. Человек и автомо</w:t>
            </w:r>
            <w:r w:rsidRPr="005B0C4A">
              <w:rPr>
                <w:rFonts w:ascii="Times New Roman" w:eastAsia="Calibri" w:hAnsi="Times New Roman"/>
                <w:sz w:val="24"/>
                <w:szCs w:val="24"/>
              </w:rPr>
              <w:softHyphen/>
              <w:t>биль.</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Истории изобретений средств коммуникации (телеграф, теле</w:t>
            </w:r>
            <w:r w:rsidRPr="005B0C4A">
              <w:rPr>
                <w:rFonts w:ascii="Times New Roman" w:eastAsia="Calibri" w:hAnsi="Times New Roman"/>
                <w:sz w:val="24"/>
                <w:szCs w:val="24"/>
              </w:rPr>
              <w:softHyphen/>
              <w:t>фон). Современные средства коммуникации: компьютер, теле</w:t>
            </w:r>
            <w:r w:rsidRPr="005B0C4A">
              <w:rPr>
                <w:rFonts w:ascii="Times New Roman" w:eastAsia="Calibri" w:hAnsi="Times New Roman"/>
                <w:sz w:val="24"/>
                <w:szCs w:val="24"/>
              </w:rPr>
              <w:softHyphen/>
              <w:t>фон, факс, электронная почта, интернет.</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разыгрывать диалоги по ролям;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себе (хобби, свободное время, летние каникулы) с опорой на речевые образцы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диалогического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w:t>
            </w:r>
            <w:r w:rsidR="00C06E7B">
              <w:rPr>
                <w:rFonts w:ascii="Times New Roman" w:eastAsia="Calibri" w:hAnsi="Times New Roman"/>
                <w:sz w:val="24"/>
                <w:szCs w:val="24"/>
              </w:rPr>
              <w:t xml:space="preserve">ляя </w:t>
            </w:r>
            <w:r w:rsidRPr="005B0C4A">
              <w:rPr>
                <w:rFonts w:ascii="Times New Roman" w:eastAsia="Calibri" w:hAnsi="Times New Roman"/>
                <w:sz w:val="24"/>
                <w:szCs w:val="24"/>
              </w:rPr>
              <w:t>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w:t>
            </w:r>
            <w:r w:rsidR="00C06E7B">
              <w:rPr>
                <w:rFonts w:ascii="Times New Roman" w:eastAsia="Calibri" w:hAnsi="Times New Roman"/>
                <w:sz w:val="24"/>
                <w:szCs w:val="24"/>
              </w:rPr>
              <w:t xml:space="preserve">сты страноведческого характера, включающие некоторое количество </w:t>
            </w:r>
            <w:r w:rsidRPr="005B0C4A">
              <w:rPr>
                <w:rFonts w:ascii="Times New Roman" w:eastAsia="Calibri" w:hAnsi="Times New Roman"/>
                <w:sz w:val="24"/>
                <w:szCs w:val="24"/>
              </w:rPr>
              <w:t>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заполнять анкету;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совершенствовать орфографические умения 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8324E9">
              <w:rPr>
                <w:rFonts w:ascii="Times New Roman" w:eastAsia="Calibri" w:hAnsi="Times New Roman"/>
                <w:sz w:val="24"/>
                <w:szCs w:val="24"/>
              </w:rPr>
              <w:t xml:space="preserve">ствовать </w:t>
            </w:r>
            <w:proofErr w:type="spellStart"/>
            <w:r w:rsidR="008324E9">
              <w:rPr>
                <w:rFonts w:ascii="Times New Roman" w:eastAsia="Calibri" w:hAnsi="Times New Roman"/>
                <w:sz w:val="24"/>
                <w:szCs w:val="24"/>
              </w:rPr>
              <w:t>слухо</w:t>
            </w:r>
            <w:proofErr w:type="spellEnd"/>
            <w:r w:rsidR="008324E9">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C06E7B">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коммуникати</w:t>
            </w:r>
            <w:r w:rsidR="008324E9">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C06E7B">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 формах действительного залога;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условные предложения.</w:t>
            </w:r>
          </w:p>
        </w:tc>
      </w:tr>
    </w:tbl>
    <w:p w:rsidR="00FB5FC6" w:rsidRPr="005B0C4A" w:rsidRDefault="005B0C4A" w:rsidP="00C06E7B">
      <w:pPr>
        <w:ind w:left="2832" w:firstLine="708"/>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lastRenderedPageBreak/>
        <w:t xml:space="preserve"> </w:t>
      </w:r>
      <w:r w:rsidR="00FB5FC6" w:rsidRPr="005B0C4A">
        <w:rPr>
          <w:rFonts w:ascii="Times New Roman" w:eastAsia="Calibri" w:hAnsi="Times New Roman" w:cs="Times New Roman"/>
          <w:b/>
          <w:sz w:val="24"/>
          <w:szCs w:val="24"/>
          <w:lang w:eastAsia="ru-RU"/>
        </w:rPr>
        <w:t>8 класс (105 часов, 3  часа в неделю)</w:t>
      </w:r>
    </w:p>
    <w:tbl>
      <w:tblPr>
        <w:tblStyle w:val="19"/>
        <w:tblW w:w="10632" w:type="dxa"/>
        <w:tblInd w:w="-34" w:type="dxa"/>
        <w:tblLayout w:type="fixed"/>
        <w:tblLook w:val="04A0" w:firstRow="1" w:lastRow="0" w:firstColumn="1" w:lastColumn="0" w:noHBand="0" w:noVBand="1"/>
      </w:tblPr>
      <w:tblGrid>
        <w:gridCol w:w="1418"/>
        <w:gridCol w:w="2694"/>
        <w:gridCol w:w="6520"/>
      </w:tblGrid>
      <w:tr w:rsidR="00FB5FC6" w:rsidRPr="005B0C4A" w:rsidTr="00C37A98">
        <w:tc>
          <w:tcPr>
            <w:tcW w:w="1418" w:type="dxa"/>
          </w:tcPr>
          <w:p w:rsidR="00FB5FC6" w:rsidRPr="005B0C4A" w:rsidRDefault="00FB5FC6" w:rsidP="00942A78">
            <w:pPr>
              <w:ind w:left="208" w:hanging="208"/>
              <w:jc w:val="both"/>
              <w:rPr>
                <w:rFonts w:ascii="Times New Roman" w:eastAsia="Calibri" w:hAnsi="Times New Roman"/>
                <w:sz w:val="24"/>
                <w:szCs w:val="24"/>
              </w:rPr>
            </w:pPr>
            <w:r w:rsidRPr="005B0C4A">
              <w:rPr>
                <w:rFonts w:ascii="Times New Roman" w:eastAsia="Calibri" w:hAnsi="Times New Roman"/>
                <w:sz w:val="24"/>
                <w:szCs w:val="24"/>
              </w:rPr>
              <w:t>Тема</w:t>
            </w: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Содержание</w:t>
            </w: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Характеристика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видов деятельности учащихся</w:t>
            </w:r>
          </w:p>
        </w:tc>
      </w:tr>
      <w:tr w:rsidR="00FB5FC6" w:rsidRPr="005B0C4A" w:rsidTr="00C37A98">
        <w:tc>
          <w:tcPr>
            <w:tcW w:w="1418" w:type="dxa"/>
          </w:tcPr>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1.Я и мои друзья.</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Всего 14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Взаимоотношения в семье (с родителями, братьями и сестрами), с друзьями, со сверстниками. Домашние обязанности. Проблемы подростков и способы их решения: письмо в молодежный жур</w:t>
            </w:r>
            <w:r w:rsidRPr="005B0C4A">
              <w:rPr>
                <w:rFonts w:ascii="Times New Roman" w:eastAsia="Calibri" w:hAnsi="Times New Roman"/>
                <w:sz w:val="24"/>
                <w:szCs w:val="24"/>
              </w:rPr>
              <w:softHyphen/>
              <w:t>нал. Межличностные конфликты и их решения (на примере отрывка из романа "</w:t>
            </w:r>
            <w:r w:rsidRPr="005B0C4A">
              <w:rPr>
                <w:rFonts w:ascii="Times New Roman" w:eastAsia="Calibri" w:hAnsi="Times New Roman"/>
                <w:sz w:val="24"/>
                <w:szCs w:val="24"/>
                <w:lang w:val="en-US"/>
              </w:rPr>
              <w:t>Jane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Eyre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by</w:t>
            </w:r>
            <w:r w:rsidRPr="005B0C4A">
              <w:rPr>
                <w:rFonts w:ascii="Times New Roman" w:eastAsia="Calibri" w:hAnsi="Times New Roman"/>
                <w:sz w:val="24"/>
                <w:szCs w:val="24"/>
              </w:rPr>
              <w:t xml:space="preserve"> С. </w:t>
            </w:r>
            <w:r w:rsidRPr="005B0C4A">
              <w:rPr>
                <w:rFonts w:ascii="Times New Roman" w:eastAsia="Calibri" w:hAnsi="Times New Roman"/>
                <w:sz w:val="24"/>
                <w:szCs w:val="24"/>
                <w:lang w:val="en-US"/>
              </w:rPr>
              <w:t>Bronte</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рассказать о семейном празднике;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выразить мнение об отношениях в семье;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разыгрывать микро-диалоги (диалоги-знакомства) по ролям;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диалогического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тексты, включающие некоторое количество 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письмо в молодёжный журнал о проблемах;</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поздравительную открытку;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C06E7B">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C06E7B">
              <w:rPr>
                <w:rFonts w:ascii="Times New Roman" w:eastAsia="Calibri" w:hAnsi="Times New Roman"/>
                <w:sz w:val="24"/>
                <w:szCs w:val="24"/>
              </w:rPr>
              <w:t xml:space="preserve">ствовать </w:t>
            </w:r>
            <w:proofErr w:type="spellStart"/>
            <w:r w:rsidR="00C06E7B">
              <w:rPr>
                <w:rFonts w:ascii="Times New Roman" w:eastAsia="Calibri" w:hAnsi="Times New Roman"/>
                <w:sz w:val="24"/>
                <w:szCs w:val="24"/>
              </w:rPr>
              <w:t>слухо</w:t>
            </w:r>
            <w:proofErr w:type="spellEnd"/>
            <w:r w:rsidR="00C06E7B">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особенности </w:t>
            </w:r>
            <w:r w:rsidR="00C06E7B">
              <w:rPr>
                <w:rFonts w:ascii="Times New Roman" w:eastAsia="Calibri" w:hAnsi="Times New Roman"/>
                <w:sz w:val="24"/>
                <w:szCs w:val="24"/>
              </w:rPr>
              <w:t xml:space="preserve">предложений различных </w:t>
            </w:r>
            <w:r w:rsidRPr="005B0C4A">
              <w:rPr>
                <w:rFonts w:ascii="Times New Roman" w:eastAsia="Calibri" w:hAnsi="Times New Roman"/>
                <w:sz w:val="24"/>
                <w:szCs w:val="24"/>
              </w:rPr>
              <w:t>коммуникати</w:t>
            </w:r>
            <w:r w:rsidR="00C06E7B">
              <w:rPr>
                <w:rFonts w:ascii="Times New Roman" w:eastAsia="Calibri" w:hAnsi="Times New Roman"/>
                <w:sz w:val="24"/>
                <w:szCs w:val="24"/>
              </w:rPr>
              <w:t xml:space="preserve">вных типов </w:t>
            </w:r>
            <w:r w:rsidR="00C06E7B">
              <w:rPr>
                <w:rFonts w:ascii="Times New Roman" w:eastAsia="Calibri" w:hAnsi="Times New Roman"/>
                <w:sz w:val="24"/>
                <w:szCs w:val="24"/>
              </w:rPr>
              <w:lastRenderedPageBreak/>
              <w:t xml:space="preserve">(повествовательного,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C06E7B">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i/>
                <w:iCs/>
                <w:sz w:val="24"/>
                <w:szCs w:val="24"/>
              </w:rPr>
              <w:t xml:space="preserve">- </w:t>
            </w:r>
            <w:r w:rsidRPr="005B0C4A">
              <w:rPr>
                <w:rFonts w:ascii="Times New Roman" w:eastAsia="Calibri" w:hAnsi="Times New Roman"/>
                <w:iCs/>
                <w:sz w:val="24"/>
                <w:szCs w:val="24"/>
              </w:rPr>
              <w:t>систематизировать</w:t>
            </w:r>
            <w:r w:rsidRPr="005B0C4A">
              <w:rPr>
                <w:rFonts w:ascii="Times New Roman" w:eastAsia="Calibri" w:hAnsi="Times New Roman"/>
                <w:i/>
                <w:iCs/>
                <w:sz w:val="24"/>
                <w:szCs w:val="24"/>
              </w:rPr>
              <w:t xml:space="preserve"> </w:t>
            </w:r>
            <w:r w:rsidRPr="005B0C4A">
              <w:rPr>
                <w:rFonts w:ascii="Times New Roman" w:eastAsia="Calibri" w:hAnsi="Times New Roman"/>
                <w:sz w:val="24"/>
                <w:szCs w:val="24"/>
              </w:rPr>
              <w:t xml:space="preserve">грамматический материал, пройденный в 7 классе;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w:t>
            </w:r>
            <w:r w:rsidR="00C06E7B">
              <w:rPr>
                <w:rFonts w:ascii="Times New Roman" w:eastAsia="Calibri" w:hAnsi="Times New Roman"/>
                <w:sz w:val="24"/>
                <w:szCs w:val="24"/>
              </w:rPr>
              <w:t xml:space="preserve">ельные), вопросительные (общий, </w:t>
            </w:r>
            <w:r w:rsidRPr="005B0C4A">
              <w:rPr>
                <w:rFonts w:ascii="Times New Roman" w:eastAsia="Calibri" w:hAnsi="Times New Roman"/>
                <w:sz w:val="24"/>
                <w:szCs w:val="24"/>
              </w:rPr>
              <w:t>специальный,</w:t>
            </w:r>
            <w:r w:rsidR="00C06E7B">
              <w:rPr>
                <w:rFonts w:ascii="Times New Roman" w:eastAsia="Calibri" w:hAnsi="Times New Roman"/>
                <w:sz w:val="24"/>
                <w:szCs w:val="24"/>
              </w:rPr>
              <w:t xml:space="preserve"> альтернативный, разделительный </w:t>
            </w:r>
            <w:r w:rsidRPr="005B0C4A">
              <w:rPr>
                <w:rFonts w:ascii="Times New Roman" w:eastAsia="Calibri" w:hAnsi="Times New Roman"/>
                <w:sz w:val="24"/>
                <w:szCs w:val="24"/>
              </w:rPr>
              <w:t>вопросы), побудительные (в 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w:t>
            </w:r>
            <w:r w:rsidR="00C06E7B">
              <w:rPr>
                <w:rFonts w:ascii="Times New Roman" w:eastAsia="Calibri" w:hAnsi="Times New Roman"/>
                <w:sz w:val="24"/>
                <w:szCs w:val="24"/>
              </w:rPr>
              <w:t xml:space="preserve"> формах действительного залога.</w:t>
            </w:r>
          </w:p>
        </w:tc>
      </w:tr>
      <w:tr w:rsidR="00FB5FC6" w:rsidRPr="005B0C4A" w:rsidTr="00C37A98">
        <w:tc>
          <w:tcPr>
            <w:tcW w:w="1418" w:type="dxa"/>
          </w:tcPr>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lastRenderedPageBreak/>
              <w:t>2.Мир моих увлечений.</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Всего 27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Средства массовой информации: телевидение, радио, пресса, интернет. </w:t>
            </w:r>
            <w:proofErr w:type="gramStart"/>
            <w:r w:rsidRPr="005B0C4A">
              <w:rPr>
                <w:rFonts w:ascii="Times New Roman" w:eastAsia="Calibri" w:hAnsi="Times New Roman"/>
                <w:sz w:val="24"/>
                <w:szCs w:val="24"/>
              </w:rPr>
              <w:t>Теле</w:t>
            </w:r>
            <w:proofErr w:type="gramEnd"/>
            <w:r w:rsidRPr="005B0C4A">
              <w:rPr>
                <w:rFonts w:ascii="Times New Roman" w:eastAsia="Calibri" w:hAnsi="Times New Roman"/>
                <w:sz w:val="24"/>
                <w:szCs w:val="24"/>
              </w:rPr>
              <w:t xml:space="preserve"> - и радиопрограммы в России и англо-говорящих странах: их достоинства и недостатки. Универсальность радио как наиболее доступного средства массовой информации.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Телевидение — способ увидеть весь мир. Любимые телепередачи.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Пресса как источник информации: газеты центральные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w:t>
            </w:r>
            <w:r w:rsidRPr="005B0C4A">
              <w:rPr>
                <w:rFonts w:ascii="Times New Roman" w:eastAsia="Calibri" w:hAnsi="Times New Roman"/>
                <w:sz w:val="24"/>
                <w:szCs w:val="24"/>
                <w:lang w:val="en-US"/>
              </w:rPr>
              <w:t>The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Times</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The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Daily</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Telegraph</w:t>
            </w:r>
            <w:r w:rsidRPr="005B0C4A">
              <w:rPr>
                <w:rFonts w:ascii="Times New Roman" w:eastAsia="Calibri" w:hAnsi="Times New Roman"/>
                <w:sz w:val="24"/>
                <w:szCs w:val="24"/>
              </w:rPr>
              <w:t>) и местные (ежедневные и вос</w:t>
            </w:r>
            <w:r w:rsidRPr="005B0C4A">
              <w:rPr>
                <w:rFonts w:ascii="Times New Roman" w:eastAsia="Calibri" w:hAnsi="Times New Roman"/>
                <w:sz w:val="24"/>
                <w:szCs w:val="24"/>
              </w:rPr>
              <w:softHyphen/>
              <w:t>кресные), таблоиды (</w:t>
            </w:r>
            <w:r w:rsidRPr="005B0C4A">
              <w:rPr>
                <w:rFonts w:ascii="Times New Roman" w:eastAsia="Calibri" w:hAnsi="Times New Roman"/>
                <w:sz w:val="24"/>
                <w:szCs w:val="24"/>
                <w:lang w:val="en-US"/>
              </w:rPr>
              <w:t>the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Sun</w:t>
            </w:r>
            <w:r w:rsidRPr="005B0C4A">
              <w:rPr>
                <w:rFonts w:ascii="Times New Roman" w:eastAsia="Calibri" w:hAnsi="Times New Roman"/>
                <w:sz w:val="24"/>
                <w:szCs w:val="24"/>
              </w:rPr>
              <w:t>) и молодежные журналы (</w:t>
            </w:r>
            <w:r w:rsidRPr="005B0C4A">
              <w:rPr>
                <w:rFonts w:ascii="Times New Roman" w:eastAsia="Calibri" w:hAnsi="Times New Roman"/>
                <w:sz w:val="24"/>
                <w:szCs w:val="24"/>
                <w:lang w:val="en-US"/>
              </w:rPr>
              <w:t>Just</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Seventeen</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Smash</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Hits</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Shout</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TV</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Hits</w:t>
            </w:r>
            <w:r w:rsidRPr="005B0C4A">
              <w:rPr>
                <w:rFonts w:ascii="Times New Roman" w:eastAsia="Calibri" w:hAnsi="Times New Roman"/>
                <w:sz w:val="24"/>
                <w:szCs w:val="24"/>
              </w:rPr>
              <w:t>). Любимые издания моей семьи, любимые рубрики. Профессия — репортер (</w:t>
            </w:r>
            <w:proofErr w:type="spellStart"/>
            <w:r w:rsidRPr="005B0C4A">
              <w:rPr>
                <w:rFonts w:ascii="Times New Roman" w:eastAsia="Calibri" w:hAnsi="Times New Roman"/>
                <w:sz w:val="24"/>
                <w:szCs w:val="24"/>
                <w:lang w:val="en-US"/>
              </w:rPr>
              <w:t>Artem</w:t>
            </w:r>
            <w:proofErr w:type="spellEnd"/>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Borovik</w:t>
            </w:r>
            <w:proofErr w:type="spellEnd"/>
            <w:r w:rsidRPr="005B0C4A">
              <w:rPr>
                <w:rFonts w:ascii="Times New Roman" w:eastAsia="Calibri" w:hAnsi="Times New Roman"/>
                <w:sz w:val="24"/>
                <w:szCs w:val="24"/>
              </w:rPr>
              <w:t>). Создание собственного репортажа.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Чтение в жизни современного </w:t>
            </w:r>
            <w:r w:rsidRPr="005B0C4A">
              <w:rPr>
                <w:rFonts w:ascii="Times New Roman" w:eastAsia="Calibri" w:hAnsi="Times New Roman"/>
                <w:sz w:val="24"/>
                <w:szCs w:val="24"/>
              </w:rPr>
              <w:lastRenderedPageBreak/>
              <w:t>подростка: печатные книги и книги на дисках, домашняя и школьная библиотека. Факты из истории книгопечатания (Иван Федоров). Круг чтения мой и моих зарубежных сверстников.</w:t>
            </w:r>
          </w:p>
          <w:p w:rsidR="00FB5FC6" w:rsidRPr="005B0C4A" w:rsidRDefault="00FB5FC6" w:rsidP="00942A78">
            <w:pPr>
              <w:jc w:val="both"/>
              <w:rPr>
                <w:rFonts w:ascii="Times New Roman" w:eastAsia="Calibri" w:hAnsi="Times New Roman"/>
                <w:sz w:val="24"/>
                <w:szCs w:val="24"/>
                <w:lang w:val="en-US"/>
              </w:rPr>
            </w:pPr>
            <w:proofErr w:type="gramStart"/>
            <w:r w:rsidRPr="005B0C4A">
              <w:rPr>
                <w:rFonts w:ascii="Times New Roman" w:eastAsia="Calibri" w:hAnsi="Times New Roman"/>
                <w:sz w:val="24"/>
                <w:szCs w:val="24"/>
              </w:rPr>
              <w:t>Любимые писатели мои и моих зарубежных сверстников (</w:t>
            </w:r>
            <w:r w:rsidRPr="005B0C4A">
              <w:rPr>
                <w:rFonts w:ascii="Times New Roman" w:eastAsia="Calibri" w:hAnsi="Times New Roman"/>
                <w:sz w:val="24"/>
                <w:szCs w:val="24"/>
                <w:lang w:val="en-US"/>
              </w:rPr>
              <w:t>Agatha</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Christie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Mark</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Twain</w:t>
            </w:r>
            <w:r w:rsidRPr="005B0C4A">
              <w:rPr>
                <w:rFonts w:ascii="Times New Roman" w:eastAsia="Calibri" w:hAnsi="Times New Roman"/>
                <w:sz w:val="24"/>
                <w:szCs w:val="24"/>
              </w:rPr>
              <w:t>.</w:t>
            </w:r>
            <w:proofErr w:type="gramEnd"/>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 xml:space="preserve">Jack London, Charles Dickens, Bernard Show, Lewis Carrol, Robert L. </w:t>
            </w:r>
            <w:proofErr w:type="spellStart"/>
            <w:r w:rsidRPr="005B0C4A">
              <w:rPr>
                <w:rFonts w:ascii="Times New Roman" w:eastAsia="Calibri" w:hAnsi="Times New Roman"/>
                <w:sz w:val="24"/>
                <w:szCs w:val="24"/>
                <w:lang w:val="en-US"/>
              </w:rPr>
              <w:t>Srevenson</w:t>
            </w:r>
            <w:proofErr w:type="spellEnd"/>
            <w:r w:rsidRPr="005B0C4A">
              <w:rPr>
                <w:rFonts w:ascii="Times New Roman" w:eastAsia="Calibri" w:hAnsi="Times New Roman"/>
                <w:sz w:val="24"/>
                <w:szCs w:val="24"/>
                <w:lang w:val="en-US"/>
              </w:rPr>
              <w:t xml:space="preserve">, William Shakespeare, James H. Chase, Arthur Conan </w:t>
            </w:r>
            <w:proofErr w:type="spellStart"/>
            <w:r w:rsidRPr="005B0C4A">
              <w:rPr>
                <w:rFonts w:ascii="Times New Roman" w:eastAsia="Calibri" w:hAnsi="Times New Roman"/>
                <w:sz w:val="24"/>
                <w:szCs w:val="24"/>
                <w:lang w:val="en-US"/>
              </w:rPr>
              <w:t>Doyale</w:t>
            </w:r>
            <w:proofErr w:type="spellEnd"/>
            <w:r w:rsidRPr="005B0C4A">
              <w:rPr>
                <w:rFonts w:ascii="Times New Roman" w:eastAsia="Calibri" w:hAnsi="Times New Roman"/>
                <w:sz w:val="24"/>
                <w:szCs w:val="24"/>
                <w:lang w:val="en-US"/>
              </w:rPr>
              <w:t xml:space="preserve">, Stephen King, Pete Johnson; Alexander Pushkin. Anna </w:t>
            </w:r>
            <w:proofErr w:type="spellStart"/>
            <w:r w:rsidRPr="005B0C4A">
              <w:rPr>
                <w:rFonts w:ascii="Times New Roman" w:eastAsia="Calibri" w:hAnsi="Times New Roman"/>
                <w:sz w:val="24"/>
                <w:szCs w:val="24"/>
                <w:lang w:val="en-US"/>
              </w:rPr>
              <w:t>Ahmatova</w:t>
            </w:r>
            <w:proofErr w:type="spellEnd"/>
            <w:r w:rsidRPr="005B0C4A">
              <w:rPr>
                <w:rFonts w:ascii="Times New Roman" w:eastAsia="Calibri" w:hAnsi="Times New Roman"/>
                <w:sz w:val="24"/>
                <w:szCs w:val="24"/>
                <w:lang w:val="en-US"/>
              </w:rPr>
              <w:t xml:space="preserve">, Anton Chekhov, Nikolai Gogol. Alexander </w:t>
            </w:r>
            <w:proofErr w:type="spellStart"/>
            <w:r w:rsidRPr="005B0C4A">
              <w:rPr>
                <w:rFonts w:ascii="Times New Roman" w:eastAsia="Calibri" w:hAnsi="Times New Roman"/>
                <w:sz w:val="24"/>
                <w:szCs w:val="24"/>
                <w:lang w:val="en-US"/>
              </w:rPr>
              <w:t>Belyaev</w:t>
            </w:r>
            <w:proofErr w:type="spellEnd"/>
            <w:r w:rsidRPr="005B0C4A">
              <w:rPr>
                <w:rFonts w:ascii="Times New Roman" w:eastAsia="Calibri" w:hAnsi="Times New Roman"/>
                <w:sz w:val="24"/>
                <w:szCs w:val="24"/>
                <w:lang w:val="en-US"/>
              </w:rPr>
              <w:t xml:space="preserve">, </w:t>
            </w:r>
            <w:proofErr w:type="spellStart"/>
            <w:r w:rsidRPr="005B0C4A">
              <w:rPr>
                <w:rFonts w:ascii="Times New Roman" w:eastAsia="Calibri" w:hAnsi="Times New Roman"/>
                <w:sz w:val="24"/>
                <w:szCs w:val="24"/>
                <w:lang w:val="en-US"/>
              </w:rPr>
              <w:t>Vasilly</w:t>
            </w:r>
            <w:proofErr w:type="spellEnd"/>
            <w:r w:rsidRPr="005B0C4A">
              <w:rPr>
                <w:rFonts w:ascii="Times New Roman" w:eastAsia="Calibri" w:hAnsi="Times New Roman"/>
                <w:sz w:val="24"/>
                <w:szCs w:val="24"/>
                <w:lang w:val="en-US"/>
              </w:rPr>
              <w:t xml:space="preserve"> </w:t>
            </w:r>
            <w:proofErr w:type="spellStart"/>
            <w:r w:rsidRPr="005B0C4A">
              <w:rPr>
                <w:rFonts w:ascii="Times New Roman" w:eastAsia="Calibri" w:hAnsi="Times New Roman"/>
                <w:sz w:val="24"/>
                <w:szCs w:val="24"/>
                <w:lang w:val="en-US"/>
              </w:rPr>
              <w:t>Shukshin</w:t>
            </w:r>
            <w:proofErr w:type="spellEnd"/>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Наиболее</w:t>
            </w:r>
            <w:r w:rsidRPr="005B0C4A">
              <w:rPr>
                <w:rFonts w:ascii="Times New Roman" w:eastAsia="Calibri" w:hAnsi="Times New Roman"/>
                <w:sz w:val="24"/>
                <w:szCs w:val="24"/>
                <w:lang w:val="en-US"/>
              </w:rPr>
              <w:t xml:space="preserve"> </w:t>
            </w:r>
            <w:proofErr w:type="spellStart"/>
            <w:r w:rsidRPr="005B0C4A">
              <w:rPr>
                <w:rFonts w:ascii="Times New Roman" w:eastAsia="Calibri" w:hAnsi="Times New Roman"/>
                <w:sz w:val="24"/>
                <w:szCs w:val="24"/>
              </w:rPr>
              <w:t>распростра</w:t>
            </w:r>
            <w:proofErr w:type="spellEnd"/>
            <w:r w:rsidRPr="005B0C4A">
              <w:rPr>
                <w:rFonts w:ascii="Times New Roman" w:eastAsia="Calibri" w:hAnsi="Times New Roman"/>
                <w:sz w:val="24"/>
                <w:szCs w:val="24"/>
                <w:lang w:val="en-US"/>
              </w:rPr>
              <w:softHyphen/>
            </w:r>
            <w:proofErr w:type="spellStart"/>
            <w:r w:rsidRPr="005B0C4A">
              <w:rPr>
                <w:rFonts w:ascii="Times New Roman" w:eastAsia="Calibri" w:hAnsi="Times New Roman"/>
                <w:sz w:val="24"/>
                <w:szCs w:val="24"/>
              </w:rPr>
              <w:t>ненные</w:t>
            </w:r>
            <w:proofErr w:type="spellEnd"/>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жанры</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литературы</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Рассказ</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о</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любимой</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книге</w:t>
            </w:r>
            <w:r w:rsidRPr="005B0C4A">
              <w:rPr>
                <w:rFonts w:ascii="Times New Roman" w:eastAsia="Calibri" w:hAnsi="Times New Roman"/>
                <w:sz w:val="24"/>
                <w:szCs w:val="24"/>
                <w:lang w:val="en-US"/>
              </w:rPr>
              <w:t>.</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выразить своё отношение по теме;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пересказать прочитанный текст;</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высказывание с опорой на план;</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разыгрывать диалоги по ролям;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диалогического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тексты, включающие некоторое количество 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сценарий для видеофильма;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составить и написать открытку;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заполнять анкету, сообщая личную информацию (имя, фамилия, возраст; страна проживания;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языки, которыми владеет; хобби; любимые школьные пред</w:t>
            </w:r>
            <w:r w:rsidR="00C06E7B">
              <w:rPr>
                <w:rFonts w:ascii="Times New Roman" w:eastAsia="Calibri" w:hAnsi="Times New Roman"/>
                <w:sz w:val="24"/>
                <w:szCs w:val="24"/>
              </w:rPr>
              <w:t xml:space="preserve">меты; названия стран, в которых </w:t>
            </w:r>
            <w:r w:rsidRPr="005B0C4A">
              <w:rPr>
                <w:rFonts w:ascii="Times New Roman" w:eastAsia="Calibri" w:hAnsi="Times New Roman"/>
                <w:sz w:val="24"/>
                <w:szCs w:val="24"/>
              </w:rPr>
              <w:t xml:space="preserve">хотел (а) бы побывать);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соотносить графический образ слова со </w:t>
            </w:r>
            <w:proofErr w:type="gramStart"/>
            <w:r w:rsidRPr="005B0C4A">
              <w:rPr>
                <w:rFonts w:ascii="Times New Roman" w:eastAsia="Calibri" w:hAnsi="Times New Roman"/>
                <w:sz w:val="24"/>
                <w:szCs w:val="24"/>
              </w:rPr>
              <w:t>звуковым</w:t>
            </w:r>
            <w:proofErr w:type="gramEnd"/>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совершенст</w:t>
            </w:r>
            <w:r w:rsidR="00C06E7B">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C06E7B">
              <w:rPr>
                <w:rFonts w:ascii="Times New Roman" w:eastAsia="Calibri" w:hAnsi="Times New Roman"/>
                <w:sz w:val="24"/>
                <w:szCs w:val="24"/>
              </w:rPr>
              <w:t xml:space="preserve">ствовать </w:t>
            </w:r>
            <w:proofErr w:type="spellStart"/>
            <w:r w:rsidR="00C06E7B">
              <w:rPr>
                <w:rFonts w:ascii="Times New Roman" w:eastAsia="Calibri" w:hAnsi="Times New Roman"/>
                <w:sz w:val="24"/>
                <w:szCs w:val="24"/>
              </w:rPr>
              <w:t>слухо</w:t>
            </w:r>
            <w:proofErr w:type="spellEnd"/>
            <w:r w:rsidR="00C06E7B">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C06E7B">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коммуникати</w:t>
            </w:r>
            <w:r w:rsidR="00C06E7B">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изученных лексически</w:t>
            </w:r>
            <w:r w:rsidR="00C06E7B">
              <w:rPr>
                <w:rFonts w:ascii="Times New Roman" w:eastAsia="Calibri" w:hAnsi="Times New Roman"/>
                <w:sz w:val="24"/>
                <w:szCs w:val="24"/>
              </w:rPr>
              <w:t xml:space="preserve">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употреблять артикли;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C06E7B" w:rsidP="00942A78">
            <w:pPr>
              <w:jc w:val="both"/>
              <w:rPr>
                <w:rFonts w:ascii="Times New Roman" w:eastAsia="Calibri" w:hAnsi="Times New Roman"/>
                <w:sz w:val="24"/>
                <w:szCs w:val="24"/>
              </w:rPr>
            </w:pPr>
            <w:proofErr w:type="gramStart"/>
            <w:r>
              <w:rPr>
                <w:rFonts w:ascii="Times New Roman" w:eastAsia="Calibri" w:hAnsi="Times New Roman"/>
                <w:sz w:val="24"/>
                <w:szCs w:val="24"/>
              </w:rPr>
              <w:t xml:space="preserve">- </w:t>
            </w:r>
            <w:r w:rsidR="00FB5FC6" w:rsidRPr="005B0C4A">
              <w:rPr>
                <w:rFonts w:ascii="Times New Roman" w:eastAsia="Calibri" w:hAnsi="Times New Roman"/>
                <w:sz w:val="24"/>
                <w:szCs w:val="24"/>
              </w:rPr>
              <w:t>повествовательные (утвердительные, отрицательные), вопросительн</w:t>
            </w:r>
            <w:r>
              <w:rPr>
                <w:rFonts w:ascii="Times New Roman" w:eastAsia="Calibri" w:hAnsi="Times New Roman"/>
                <w:sz w:val="24"/>
                <w:szCs w:val="24"/>
              </w:rPr>
              <w:t xml:space="preserve">ые (общий, </w:t>
            </w:r>
            <w:r w:rsidR="00FB5FC6" w:rsidRPr="005B0C4A">
              <w:rPr>
                <w:rFonts w:ascii="Times New Roman" w:eastAsia="Calibri" w:hAnsi="Times New Roman"/>
                <w:sz w:val="24"/>
                <w:szCs w:val="24"/>
              </w:rPr>
              <w:t>специальный,</w:t>
            </w:r>
            <w:r>
              <w:rPr>
                <w:rFonts w:ascii="Times New Roman" w:eastAsia="Calibri" w:hAnsi="Times New Roman"/>
                <w:sz w:val="24"/>
                <w:szCs w:val="24"/>
              </w:rPr>
              <w:t xml:space="preserve"> альтернативный, разделительный </w:t>
            </w:r>
            <w:r w:rsidR="00FB5FC6" w:rsidRPr="005B0C4A">
              <w:rPr>
                <w:rFonts w:ascii="Times New Roman" w:eastAsia="Calibri" w:hAnsi="Times New Roman"/>
                <w:sz w:val="24"/>
                <w:szCs w:val="24"/>
              </w:rPr>
              <w:t>вопросы), побудительные (в 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 формах действительного залога.</w:t>
            </w:r>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xml:space="preserve">3.Страна/страны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w:t>
            </w:r>
            <w:r w:rsidRPr="005B0C4A">
              <w:rPr>
                <w:rFonts w:ascii="Times New Roman" w:eastAsia="Calibri" w:hAnsi="Times New Roman"/>
                <w:sz w:val="24"/>
                <w:szCs w:val="24"/>
              </w:rPr>
              <w:lastRenderedPageBreak/>
              <w:t xml:space="preserve">праздники, знаменательные даты, традиции, обычаи), </w:t>
            </w:r>
            <w:r w:rsidRPr="005B0C4A">
              <w:rPr>
                <w:rFonts w:ascii="Times New Roman" w:eastAsia="Calibri" w:hAnsi="Times New Roman"/>
                <w:sz w:val="24"/>
                <w:szCs w:val="24"/>
              </w:rPr>
              <w:br/>
              <w:t xml:space="preserve">страницы истории, выдающиеся люди и их вклад в </w:t>
            </w:r>
            <w:proofErr w:type="gramStart"/>
            <w:r w:rsidRPr="005B0C4A">
              <w:rPr>
                <w:rFonts w:ascii="Times New Roman" w:eastAsia="Calibri" w:hAnsi="Times New Roman"/>
                <w:sz w:val="24"/>
                <w:szCs w:val="24"/>
              </w:rPr>
              <w:t>науку</w:t>
            </w:r>
            <w:proofErr w:type="gramEnd"/>
            <w:r w:rsidRPr="005B0C4A">
              <w:rPr>
                <w:rFonts w:ascii="Times New Roman" w:eastAsia="Calibri" w:hAnsi="Times New Roman"/>
                <w:sz w:val="24"/>
                <w:szCs w:val="24"/>
              </w:rPr>
              <w:t xml:space="preserve"> и мировую культуру.</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rPr>
              <w:t xml:space="preserve"> </w:t>
            </w:r>
            <w:r w:rsidRPr="005B0C4A">
              <w:rPr>
                <w:rFonts w:ascii="Times New Roman" w:eastAsia="Calibri" w:hAnsi="Times New Roman"/>
                <w:sz w:val="24"/>
                <w:szCs w:val="24"/>
                <w:shd w:val="clear" w:color="auto" w:fill="FFFFFF"/>
              </w:rPr>
              <w:t>Всего 14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Климат и погода в Великобритании, Австралии, Канаде и России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Удивительные</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природные</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места</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в</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России</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и</w:t>
            </w:r>
            <w:r w:rsidRPr="005B0C4A">
              <w:rPr>
                <w:rFonts w:ascii="Times New Roman" w:eastAsia="Calibri" w:hAnsi="Times New Roman"/>
                <w:sz w:val="24"/>
                <w:szCs w:val="24"/>
                <w:lang w:val="en-US"/>
              </w:rPr>
              <w:t xml:space="preserve"> </w:t>
            </w:r>
            <w:proofErr w:type="spellStart"/>
            <w:proofErr w:type="gramStart"/>
            <w:r w:rsidRPr="005B0C4A">
              <w:rPr>
                <w:rFonts w:ascii="Times New Roman" w:eastAsia="Calibri" w:hAnsi="Times New Roman"/>
                <w:sz w:val="24"/>
                <w:szCs w:val="24"/>
              </w:rPr>
              <w:t>англо</w:t>
            </w:r>
            <w:proofErr w:type="spellEnd"/>
            <w:r w:rsidRPr="005B0C4A">
              <w:rPr>
                <w:rFonts w:ascii="Times New Roman" w:eastAsia="Calibri" w:hAnsi="Times New Roman"/>
                <w:sz w:val="24"/>
                <w:szCs w:val="24"/>
                <w:lang w:val="en-US"/>
              </w:rPr>
              <w:t>-</w:t>
            </w:r>
            <w:r w:rsidRPr="005B0C4A">
              <w:rPr>
                <w:rFonts w:ascii="Times New Roman" w:eastAsia="Calibri" w:hAnsi="Times New Roman"/>
                <w:sz w:val="24"/>
                <w:szCs w:val="24"/>
              </w:rPr>
              <w:t>говорящих</w:t>
            </w:r>
            <w:proofErr w:type="gramEnd"/>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странах</w:t>
            </w:r>
            <w:r w:rsidRPr="005B0C4A">
              <w:rPr>
                <w:rFonts w:ascii="Times New Roman" w:eastAsia="Calibri" w:hAnsi="Times New Roman"/>
                <w:sz w:val="24"/>
                <w:szCs w:val="24"/>
                <w:lang w:val="en-US"/>
              </w:rPr>
              <w:t xml:space="preserve">: Kingdom of Birds (New Zealand), Hot and Dangerous (Australia), the Niagara Falls (the USA), the Peak District (Great Britain), "White Nights" (Russia). </w:t>
            </w:r>
            <w:r w:rsidRPr="005B0C4A">
              <w:rPr>
                <w:rFonts w:ascii="Times New Roman" w:eastAsia="Calibri" w:hAnsi="Times New Roman"/>
                <w:sz w:val="24"/>
                <w:szCs w:val="24"/>
              </w:rPr>
              <w:t>Информация о мировых "чемпио</w:t>
            </w:r>
            <w:r w:rsidRPr="005B0C4A">
              <w:rPr>
                <w:rFonts w:ascii="Times New Roman" w:eastAsia="Calibri" w:hAnsi="Times New Roman"/>
                <w:sz w:val="24"/>
                <w:szCs w:val="24"/>
              </w:rPr>
              <w:softHyphen/>
              <w:t>нах" (самое глубокое место на Земле, самая высокая точка и т. д.).</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Некоторые</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праздники</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и</w:t>
            </w:r>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традиции</w:t>
            </w:r>
            <w:r w:rsidRPr="005B0C4A">
              <w:rPr>
                <w:rFonts w:ascii="Times New Roman" w:eastAsia="Calibri" w:hAnsi="Times New Roman"/>
                <w:sz w:val="24"/>
                <w:szCs w:val="24"/>
                <w:lang w:val="en-US"/>
              </w:rPr>
              <w:t xml:space="preserve"> </w:t>
            </w:r>
            <w:proofErr w:type="spellStart"/>
            <w:proofErr w:type="gramStart"/>
            <w:r w:rsidRPr="005B0C4A">
              <w:rPr>
                <w:rFonts w:ascii="Times New Roman" w:eastAsia="Calibri" w:hAnsi="Times New Roman"/>
                <w:sz w:val="24"/>
                <w:szCs w:val="24"/>
              </w:rPr>
              <w:t>англо</w:t>
            </w:r>
            <w:proofErr w:type="spellEnd"/>
            <w:r w:rsidRPr="005B0C4A">
              <w:rPr>
                <w:rFonts w:ascii="Times New Roman" w:eastAsia="Calibri" w:hAnsi="Times New Roman"/>
                <w:sz w:val="24"/>
                <w:szCs w:val="24"/>
                <w:lang w:val="en-US"/>
              </w:rPr>
              <w:t>-</w:t>
            </w:r>
            <w:r w:rsidRPr="005B0C4A">
              <w:rPr>
                <w:rFonts w:ascii="Times New Roman" w:eastAsia="Calibri" w:hAnsi="Times New Roman"/>
                <w:sz w:val="24"/>
                <w:szCs w:val="24"/>
              </w:rPr>
              <w:lastRenderedPageBreak/>
              <w:t>говорящих</w:t>
            </w:r>
            <w:proofErr w:type="gramEnd"/>
            <w:r w:rsidRPr="005B0C4A">
              <w:rPr>
                <w:rFonts w:ascii="Times New Roman" w:eastAsia="Calibri" w:hAnsi="Times New Roman"/>
                <w:sz w:val="24"/>
                <w:szCs w:val="24"/>
                <w:lang w:val="en-US"/>
              </w:rPr>
              <w:t xml:space="preserve"> </w:t>
            </w:r>
            <w:r w:rsidRPr="005B0C4A">
              <w:rPr>
                <w:rFonts w:ascii="Times New Roman" w:eastAsia="Calibri" w:hAnsi="Times New Roman"/>
                <w:sz w:val="24"/>
                <w:szCs w:val="24"/>
              </w:rPr>
              <w:t>стран</w:t>
            </w:r>
            <w:r w:rsidRPr="005B0C4A">
              <w:rPr>
                <w:rFonts w:ascii="Times New Roman" w:eastAsia="Calibri" w:hAnsi="Times New Roman"/>
                <w:sz w:val="24"/>
                <w:szCs w:val="24"/>
                <w:lang w:val="en-US"/>
              </w:rPr>
              <w:t xml:space="preserve"> (Christmas, St Valentine's Day, Australia Day, Canada Day, Independence Day, Waitangi Day, Victory Day, Thanksgiving Day). </w:t>
            </w:r>
            <w:r w:rsidRPr="005B0C4A">
              <w:rPr>
                <w:rFonts w:ascii="Times New Roman" w:eastAsia="Calibri" w:hAnsi="Times New Roman"/>
                <w:sz w:val="24"/>
                <w:szCs w:val="24"/>
              </w:rPr>
              <w:t>Семейные праздники: приглашение гостей, подарки, поздравле</w:t>
            </w:r>
            <w:r w:rsidRPr="005B0C4A">
              <w:rPr>
                <w:rFonts w:ascii="Times New Roman" w:eastAsia="Calibri" w:hAnsi="Times New Roman"/>
                <w:sz w:val="24"/>
                <w:szCs w:val="24"/>
              </w:rPr>
              <w:softHyphen/>
              <w:t>ния (устные и письменные).</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рассказ по картинке;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поддерживать разговор по теме;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разыгрывать диалоги по ролям в соответствии с заданной ситуацией;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страноведческого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w:t>
            </w:r>
            <w:r w:rsidR="00C06E7B">
              <w:rPr>
                <w:rFonts w:ascii="Times New Roman" w:eastAsia="Calibri" w:hAnsi="Times New Roman"/>
                <w:sz w:val="24"/>
                <w:szCs w:val="24"/>
              </w:rPr>
              <w:t xml:space="preserve">сты страноведческого характера, </w:t>
            </w:r>
            <w:r w:rsidRPr="005B0C4A">
              <w:rPr>
                <w:rFonts w:ascii="Times New Roman" w:eastAsia="Calibri" w:hAnsi="Times New Roman"/>
                <w:sz w:val="24"/>
                <w:szCs w:val="24"/>
              </w:rPr>
              <w:t>включающие некоторое количество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делать резюме по прочитанному тексту;</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соотносить текст с соответствующими фотографиями.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рекламу;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C06E7B">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совершенствовать </w:t>
            </w:r>
            <w:proofErr w:type="spellStart"/>
            <w:r w:rsidRPr="005B0C4A">
              <w:rPr>
                <w:rFonts w:ascii="Times New Roman" w:eastAsia="Calibri" w:hAnsi="Times New Roman"/>
                <w:sz w:val="24"/>
                <w:szCs w:val="24"/>
              </w:rPr>
              <w:t>слухо</w:t>
            </w:r>
            <w:proofErr w:type="spellEnd"/>
            <w:r w:rsidRPr="005B0C4A">
              <w:rPr>
                <w:rFonts w:ascii="Times New Roman" w:eastAsia="Calibri" w:hAnsi="Times New Roman"/>
                <w:sz w:val="24"/>
                <w:szCs w:val="24"/>
              </w:rPr>
              <w:t>-произносительные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C06E7B">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коммуникати</w:t>
            </w:r>
            <w:r w:rsidR="00C06E7B">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C06E7B">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w:t>
            </w:r>
            <w:r w:rsidR="00C06E7B">
              <w:rPr>
                <w:rFonts w:ascii="Times New Roman" w:eastAsia="Calibri" w:hAnsi="Times New Roman"/>
                <w:sz w:val="24"/>
                <w:szCs w:val="24"/>
              </w:rPr>
              <w:t xml:space="preserve">ельные), вопросительные (общий, </w:t>
            </w:r>
            <w:r w:rsidRPr="005B0C4A">
              <w:rPr>
                <w:rFonts w:ascii="Times New Roman" w:eastAsia="Calibri" w:hAnsi="Times New Roman"/>
                <w:sz w:val="24"/>
                <w:szCs w:val="24"/>
              </w:rPr>
              <w:t>специальный, альтернативный, разд</w:t>
            </w:r>
            <w:r w:rsidR="00C06E7B">
              <w:rPr>
                <w:rFonts w:ascii="Times New Roman" w:eastAsia="Calibri" w:hAnsi="Times New Roman"/>
                <w:sz w:val="24"/>
                <w:szCs w:val="24"/>
              </w:rPr>
              <w:t xml:space="preserve">елительный </w:t>
            </w:r>
            <w:r w:rsidRPr="005B0C4A">
              <w:rPr>
                <w:rFonts w:ascii="Times New Roman" w:eastAsia="Calibri" w:hAnsi="Times New Roman"/>
                <w:sz w:val="24"/>
                <w:szCs w:val="24"/>
              </w:rPr>
              <w:t>вопросы), побудительные (в 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 формах действительного залога;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условные предложения.</w:t>
            </w:r>
          </w:p>
        </w:tc>
      </w:tr>
      <w:tr w:rsidR="00FB5FC6" w:rsidRPr="005B0C4A" w:rsidTr="00C37A98">
        <w:tc>
          <w:tcPr>
            <w:tcW w:w="1418" w:type="dxa"/>
          </w:tcPr>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sz w:val="24"/>
                <w:szCs w:val="24"/>
              </w:rPr>
              <w:lastRenderedPageBreak/>
              <w:t xml:space="preserve"> 4. </w:t>
            </w:r>
            <w:r w:rsidRPr="005B0C4A">
              <w:rPr>
                <w:rFonts w:ascii="Times New Roman" w:eastAsia="Calibri" w:hAnsi="Times New Roman"/>
                <w:iCs/>
                <w:sz w:val="24"/>
                <w:szCs w:val="24"/>
              </w:rPr>
              <w:t>Школьное образование и выбор профессии.</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Всего 12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Известные люди, добившиеся в жизни успеха собственным тру</w:t>
            </w:r>
            <w:r w:rsidRPr="005B0C4A">
              <w:rPr>
                <w:rFonts w:ascii="Times New Roman" w:eastAsia="Calibri" w:hAnsi="Times New Roman"/>
                <w:sz w:val="24"/>
                <w:szCs w:val="24"/>
              </w:rPr>
              <w:softHyphen/>
              <w:t>дом: факты, некоторые биографические данные (</w:t>
            </w:r>
            <w:r w:rsidRPr="005B0C4A">
              <w:rPr>
                <w:rFonts w:ascii="Times New Roman" w:eastAsia="Calibri" w:hAnsi="Times New Roman"/>
                <w:sz w:val="24"/>
                <w:szCs w:val="24"/>
                <w:lang w:val="en-US"/>
              </w:rPr>
              <w:t>Abraham</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Lincoln</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Charlie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Chaplin</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Mother</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Teresa</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Jack</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London</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Walt</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Disney</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The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Beatles</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Bill</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Gates</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Galina</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Ulanova</w:t>
            </w:r>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Slava</w:t>
            </w:r>
            <w:proofErr w:type="spellEnd"/>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Polynin</w:t>
            </w:r>
            <w:proofErr w:type="spellEnd"/>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Irina</w:t>
            </w:r>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Rodnina</w:t>
            </w:r>
            <w:proofErr w:type="spellEnd"/>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Al</w:t>
            </w:r>
            <w:r w:rsidR="002A2C9F">
              <w:rPr>
                <w:rFonts w:ascii="Times New Roman" w:eastAsia="Calibri" w:hAnsi="Times New Roman"/>
                <w:sz w:val="24"/>
                <w:szCs w:val="24"/>
                <w:lang w:val="en-US"/>
              </w:rPr>
              <w:t>l</w:t>
            </w:r>
            <w:r w:rsidRPr="005B0C4A">
              <w:rPr>
                <w:rFonts w:ascii="Times New Roman" w:eastAsia="Calibri" w:hAnsi="Times New Roman"/>
                <w:sz w:val="24"/>
                <w:szCs w:val="24"/>
                <w:lang w:val="en-US"/>
              </w:rPr>
              <w:t>a</w:t>
            </w:r>
            <w:proofErr w:type="spellEnd"/>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Pugacheva</w:t>
            </w:r>
            <w:proofErr w:type="spellEnd"/>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Garri</w:t>
            </w:r>
            <w:proofErr w:type="spellEnd"/>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Kasparov</w:t>
            </w:r>
            <w:r w:rsidRPr="005B0C4A">
              <w:rPr>
                <w:rFonts w:ascii="Times New Roman" w:eastAsia="Calibri" w:hAnsi="Times New Roman"/>
                <w:sz w:val="24"/>
                <w:szCs w:val="24"/>
              </w:rPr>
              <w:t>). Успешные люди в твоем окруже</w:t>
            </w:r>
            <w:r w:rsidRPr="005B0C4A">
              <w:rPr>
                <w:rFonts w:ascii="Times New Roman" w:eastAsia="Calibri" w:hAnsi="Times New Roman"/>
                <w:sz w:val="24"/>
                <w:szCs w:val="24"/>
              </w:rPr>
              <w:softHyphen/>
              <w:t>нии.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Независимость в принятии решений: выбор школьных предме</w:t>
            </w:r>
            <w:r w:rsidRPr="005B0C4A">
              <w:rPr>
                <w:rFonts w:ascii="Times New Roman" w:eastAsia="Calibri" w:hAnsi="Times New Roman"/>
                <w:sz w:val="24"/>
                <w:szCs w:val="24"/>
              </w:rPr>
              <w:softHyphen/>
              <w:t xml:space="preserve">тов, проведение досуга и т. д. Доступные подростку способы зарабатывания карманных денег (на примере сверстников из </w:t>
            </w:r>
            <w:proofErr w:type="gramStart"/>
            <w:r w:rsidRPr="005B0C4A">
              <w:rPr>
                <w:rFonts w:ascii="Times New Roman" w:eastAsia="Calibri" w:hAnsi="Times New Roman"/>
                <w:sz w:val="24"/>
                <w:szCs w:val="24"/>
              </w:rPr>
              <w:t>англо-говорящих</w:t>
            </w:r>
            <w:proofErr w:type="gramEnd"/>
            <w:r w:rsidRPr="005B0C4A">
              <w:rPr>
                <w:rFonts w:ascii="Times New Roman" w:eastAsia="Calibri" w:hAnsi="Times New Roman"/>
                <w:sz w:val="24"/>
                <w:szCs w:val="24"/>
              </w:rPr>
              <w:t xml:space="preserve"> стран).</w:t>
            </w: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обмениваться мнениями по теме;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об известных людях;</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пониманием основного содержания тексты, </w:t>
            </w:r>
            <w:r w:rsidRPr="005B0C4A">
              <w:rPr>
                <w:rFonts w:ascii="Times New Roman" w:eastAsia="Calibri" w:hAnsi="Times New Roman"/>
                <w:sz w:val="24"/>
                <w:szCs w:val="24"/>
              </w:rPr>
              <w:lastRenderedPageBreak/>
              <w:t>включающие некоторое количество 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заполнять таблицу в требуемой форме;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соотносить графический образ слова со </w:t>
            </w:r>
            <w:proofErr w:type="gramStart"/>
            <w:r w:rsidRPr="005B0C4A">
              <w:rPr>
                <w:rFonts w:ascii="Times New Roman" w:eastAsia="Calibri" w:hAnsi="Times New Roman"/>
                <w:sz w:val="24"/>
                <w:szCs w:val="24"/>
              </w:rPr>
              <w:t>звуковым</w:t>
            </w:r>
            <w:proofErr w:type="gramEnd"/>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C06E7B">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совершенствовать </w:t>
            </w:r>
            <w:proofErr w:type="spellStart"/>
            <w:r w:rsidRPr="005B0C4A">
              <w:rPr>
                <w:rFonts w:ascii="Times New Roman" w:eastAsia="Calibri" w:hAnsi="Times New Roman"/>
                <w:sz w:val="24"/>
                <w:szCs w:val="24"/>
              </w:rPr>
              <w:t>слухо</w:t>
            </w:r>
            <w:proofErr w:type="spellEnd"/>
            <w:r w:rsidRPr="005B0C4A">
              <w:rPr>
                <w:rFonts w:ascii="Times New Roman" w:eastAsia="Calibri" w:hAnsi="Times New Roman"/>
                <w:sz w:val="24"/>
                <w:szCs w:val="24"/>
              </w:rPr>
              <w:t>-произносительные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8324E9">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коммуникати</w:t>
            </w:r>
            <w:r w:rsidR="00C06E7B">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C06E7B">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i/>
                <w:iCs/>
                <w:sz w:val="24"/>
                <w:szCs w:val="24"/>
              </w:rPr>
              <w:t xml:space="preserve">- </w:t>
            </w:r>
            <w:r w:rsidRPr="005B0C4A">
              <w:rPr>
                <w:rFonts w:ascii="Times New Roman" w:eastAsia="Calibri" w:hAnsi="Times New Roman"/>
                <w:iCs/>
                <w:sz w:val="24"/>
                <w:szCs w:val="24"/>
              </w:rPr>
              <w:t>систематизировать</w:t>
            </w:r>
            <w:r w:rsidRPr="005B0C4A">
              <w:rPr>
                <w:rFonts w:ascii="Times New Roman" w:eastAsia="Calibri" w:hAnsi="Times New Roman"/>
                <w:i/>
                <w:iCs/>
                <w:sz w:val="24"/>
                <w:szCs w:val="24"/>
              </w:rPr>
              <w:t xml:space="preserve"> </w:t>
            </w:r>
            <w:r w:rsidRPr="005B0C4A">
              <w:rPr>
                <w:rFonts w:ascii="Times New Roman" w:eastAsia="Calibri" w:hAnsi="Times New Roman"/>
                <w:sz w:val="24"/>
                <w:szCs w:val="24"/>
              </w:rPr>
              <w:t xml:space="preserve">грамматический материал, пройденный в других темах;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w:t>
            </w:r>
            <w:r w:rsidR="00C06E7B">
              <w:rPr>
                <w:rFonts w:ascii="Times New Roman" w:eastAsia="Calibri" w:hAnsi="Times New Roman"/>
                <w:sz w:val="24"/>
                <w:szCs w:val="24"/>
              </w:rPr>
              <w:t xml:space="preserve">ельные), вопросительные (общий, </w:t>
            </w:r>
            <w:r w:rsidRPr="005B0C4A">
              <w:rPr>
                <w:rFonts w:ascii="Times New Roman" w:eastAsia="Calibri" w:hAnsi="Times New Roman"/>
                <w:sz w:val="24"/>
                <w:szCs w:val="24"/>
              </w:rPr>
              <w:t>специальный,</w:t>
            </w:r>
            <w:r w:rsidR="00C06E7B">
              <w:rPr>
                <w:rFonts w:ascii="Times New Roman" w:eastAsia="Calibri" w:hAnsi="Times New Roman"/>
                <w:sz w:val="24"/>
                <w:szCs w:val="24"/>
              </w:rPr>
              <w:t xml:space="preserve"> альтернативный, разделительный </w:t>
            </w:r>
            <w:r w:rsidRPr="005B0C4A">
              <w:rPr>
                <w:rFonts w:ascii="Times New Roman" w:eastAsia="Calibri" w:hAnsi="Times New Roman"/>
                <w:sz w:val="24"/>
                <w:szCs w:val="24"/>
              </w:rPr>
              <w:t>вопросы), побудительные (в 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w:t>
            </w:r>
            <w:r w:rsidR="00C06E7B">
              <w:rPr>
                <w:rFonts w:ascii="Times New Roman" w:eastAsia="Calibri" w:hAnsi="Times New Roman"/>
                <w:sz w:val="24"/>
                <w:szCs w:val="24"/>
              </w:rPr>
              <w:t xml:space="preserve"> формах действительного залога.</w:t>
            </w:r>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5.Люди, Земля, Вселенная</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Всего 38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Земля, Вселенная: общая информация о планете Земля (вес, возраст, размер, ближайшие соседи); Солнечная система.</w:t>
            </w:r>
            <w:proofErr w:type="gramEnd"/>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xml:space="preserve">Космос и человек: известные ученые, изобретатели (К. </w:t>
            </w:r>
            <w:proofErr w:type="spellStart"/>
            <w:r w:rsidRPr="005B0C4A">
              <w:rPr>
                <w:rFonts w:ascii="Times New Roman" w:eastAsia="Calibri" w:hAnsi="Times New Roman"/>
                <w:sz w:val="24"/>
                <w:szCs w:val="24"/>
                <w:lang w:val="en-US"/>
              </w:rPr>
              <w:t>Tsiolkovsky</w:t>
            </w:r>
            <w:proofErr w:type="spellEnd"/>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S</w:t>
            </w:r>
            <w:r w:rsidRPr="005B0C4A">
              <w:rPr>
                <w:rFonts w:ascii="Times New Roman" w:eastAsia="Calibri" w:hAnsi="Times New Roman"/>
                <w:sz w:val="24"/>
                <w:szCs w:val="24"/>
              </w:rPr>
              <w:t>.</w:t>
            </w:r>
            <w:proofErr w:type="gramEnd"/>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Korolev</w:t>
            </w:r>
            <w:proofErr w:type="spellEnd"/>
            <w:r w:rsidRPr="005B0C4A">
              <w:rPr>
                <w:rFonts w:ascii="Times New Roman" w:eastAsia="Calibri" w:hAnsi="Times New Roman"/>
                <w:sz w:val="24"/>
                <w:szCs w:val="24"/>
              </w:rPr>
              <w:t>) и космонавты (</w:t>
            </w:r>
            <w:r w:rsidRPr="005B0C4A">
              <w:rPr>
                <w:rFonts w:ascii="Times New Roman" w:eastAsia="Calibri" w:hAnsi="Times New Roman"/>
                <w:sz w:val="24"/>
                <w:szCs w:val="24"/>
                <w:lang w:val="en-US"/>
              </w:rPr>
              <w:t>Y</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Gagarin</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V</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Tereshkova</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A</w:t>
            </w:r>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Leonov</w:t>
            </w:r>
            <w:proofErr w:type="spellEnd"/>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N</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Armstrong</w:t>
            </w:r>
            <w:r w:rsidRPr="005B0C4A">
              <w:rPr>
                <w:rFonts w:ascii="Times New Roman" w:eastAsia="Calibri" w:hAnsi="Times New Roman"/>
                <w:sz w:val="24"/>
                <w:szCs w:val="24"/>
              </w:rPr>
              <w:t xml:space="preserve">). Мечта человечества о космических </w:t>
            </w:r>
            <w:r w:rsidRPr="005B0C4A">
              <w:rPr>
                <w:rFonts w:ascii="Times New Roman" w:eastAsia="Calibri" w:hAnsi="Times New Roman"/>
                <w:sz w:val="24"/>
                <w:szCs w:val="24"/>
              </w:rPr>
              <w:lastRenderedPageBreak/>
              <w:t>путешествиях.</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Природные стихийные бедствия: землетрясение, ураган, торнадо, извержение вулкана, наводнение, засуха. Поведение человека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 экстремальных ситуациях.</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Природа и проблемы экологии. Естественная и созданная челове</w:t>
            </w:r>
            <w:r w:rsidRPr="005B0C4A">
              <w:rPr>
                <w:rFonts w:ascii="Times New Roman" w:eastAsia="Calibri" w:hAnsi="Times New Roman"/>
                <w:sz w:val="24"/>
                <w:szCs w:val="24"/>
              </w:rPr>
              <w:softHyphen/>
              <w:t>ком среда обитания. Проблемы загрязнения окружающей среды.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Экология Земли и экология человека: твое отношение. Взаимоотношения между людьми в обществе: причины недоверия друг к другу, причины военных конфликтов (на примере отрывка из романа "</w:t>
            </w:r>
            <w:r w:rsidRPr="005B0C4A">
              <w:rPr>
                <w:rFonts w:ascii="Times New Roman" w:eastAsia="Calibri" w:hAnsi="Times New Roman"/>
                <w:sz w:val="24"/>
                <w:szCs w:val="24"/>
                <w:lang w:val="en-US"/>
              </w:rPr>
              <w:t>Gulliver</w:t>
            </w:r>
            <w:r w:rsidRPr="005B0C4A">
              <w:rPr>
                <w:rFonts w:ascii="Times New Roman" w:eastAsia="Calibri" w:hAnsi="Times New Roman"/>
                <w:sz w:val="24"/>
                <w:szCs w:val="24"/>
              </w:rPr>
              <w:t>'</w:t>
            </w:r>
            <w:r w:rsidRPr="005B0C4A">
              <w:rPr>
                <w:rFonts w:ascii="Times New Roman" w:eastAsia="Calibri" w:hAnsi="Times New Roman"/>
                <w:sz w:val="24"/>
                <w:szCs w:val="24"/>
                <w:lang w:val="en-US"/>
              </w:rPr>
              <w:t>s</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Travels</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by</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Jonathan</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Swift</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Как можно защитить нашу планету: переработка промышлен</w:t>
            </w:r>
            <w:r w:rsidRPr="005B0C4A">
              <w:rPr>
                <w:rFonts w:ascii="Times New Roman" w:eastAsia="Calibri" w:hAnsi="Times New Roman"/>
                <w:sz w:val="24"/>
                <w:szCs w:val="24"/>
              </w:rPr>
              <w:softHyphen/>
              <w:t xml:space="preserve">ных и бытовых отходов, соблюдение чистоты в доме и на улице, в городе и за городом, экономия потребляемой энергии и воды. Совместные усилия по наведению чистоты </w:t>
            </w:r>
            <w:r w:rsidR="00C06E7B">
              <w:rPr>
                <w:rFonts w:ascii="Times New Roman" w:eastAsia="Calibri" w:hAnsi="Times New Roman"/>
                <w:sz w:val="24"/>
                <w:szCs w:val="24"/>
              </w:rPr>
              <w:t>в месте, где ты живешь.</w:t>
            </w: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поддерживать разговор по ролям;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диалогического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w:t>
            </w:r>
            <w:r w:rsidR="00C06E7B">
              <w:rPr>
                <w:rFonts w:ascii="Times New Roman" w:eastAsia="Calibri" w:hAnsi="Times New Roman"/>
                <w:sz w:val="24"/>
                <w:szCs w:val="24"/>
              </w:rPr>
              <w:t xml:space="preserve">сты </w:t>
            </w:r>
            <w:r w:rsidR="00C06E7B">
              <w:rPr>
                <w:rFonts w:ascii="Times New Roman" w:eastAsia="Calibri" w:hAnsi="Times New Roman"/>
                <w:sz w:val="24"/>
                <w:szCs w:val="24"/>
              </w:rPr>
              <w:lastRenderedPageBreak/>
              <w:t xml:space="preserve">страноведческого характера, включающие некоторое количество </w:t>
            </w:r>
            <w:r w:rsidRPr="005B0C4A">
              <w:rPr>
                <w:rFonts w:ascii="Times New Roman" w:eastAsia="Calibri" w:hAnsi="Times New Roman"/>
                <w:sz w:val="24"/>
                <w:szCs w:val="24"/>
              </w:rPr>
              <w:t>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делать резюме по прочитанному тексту;</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соотносить текст с соответствующими фотографиями.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рекламу;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C06E7B">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7E240F">
              <w:rPr>
                <w:rFonts w:ascii="Times New Roman" w:eastAsia="Calibri" w:hAnsi="Times New Roman"/>
                <w:sz w:val="24"/>
                <w:szCs w:val="24"/>
              </w:rPr>
              <w:t xml:space="preserve">ствовать </w:t>
            </w:r>
            <w:proofErr w:type="spellStart"/>
            <w:r w:rsidR="007E240F">
              <w:rPr>
                <w:rFonts w:ascii="Times New Roman" w:eastAsia="Calibri" w:hAnsi="Times New Roman"/>
                <w:sz w:val="24"/>
                <w:szCs w:val="24"/>
              </w:rPr>
              <w:t>слухо</w:t>
            </w:r>
            <w:proofErr w:type="spellEnd"/>
            <w:r w:rsidR="007E240F">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C06E7B">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коммуникати</w:t>
            </w:r>
            <w:r w:rsidR="00C06E7B">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C06E7B">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отрицательные), воп</w:t>
            </w:r>
            <w:r w:rsidR="00C06E7B">
              <w:rPr>
                <w:rFonts w:ascii="Times New Roman" w:eastAsia="Calibri" w:hAnsi="Times New Roman"/>
                <w:sz w:val="24"/>
                <w:szCs w:val="24"/>
              </w:rPr>
              <w:t xml:space="preserve">росительные (общий, </w:t>
            </w:r>
            <w:r w:rsidRPr="005B0C4A">
              <w:rPr>
                <w:rFonts w:ascii="Times New Roman" w:eastAsia="Calibri" w:hAnsi="Times New Roman"/>
                <w:sz w:val="24"/>
                <w:szCs w:val="24"/>
              </w:rPr>
              <w:t>специальный,</w:t>
            </w:r>
            <w:r w:rsidR="007E240F">
              <w:rPr>
                <w:rFonts w:ascii="Times New Roman" w:eastAsia="Calibri" w:hAnsi="Times New Roman"/>
                <w:sz w:val="24"/>
                <w:szCs w:val="24"/>
              </w:rPr>
              <w:t xml:space="preserve"> альтернативный, разделительный </w:t>
            </w:r>
            <w:r w:rsidRPr="005B0C4A">
              <w:rPr>
                <w:rFonts w:ascii="Times New Roman" w:eastAsia="Calibri" w:hAnsi="Times New Roman"/>
                <w:sz w:val="24"/>
                <w:szCs w:val="24"/>
              </w:rPr>
              <w:t>вопросы), побудительные (в 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 формах действительного залога.</w:t>
            </w:r>
          </w:p>
          <w:p w:rsidR="00FB5FC6" w:rsidRPr="005B0C4A" w:rsidRDefault="00FB5FC6" w:rsidP="00942A78">
            <w:pPr>
              <w:jc w:val="both"/>
              <w:rPr>
                <w:rFonts w:ascii="Times New Roman" w:eastAsia="Calibri" w:hAnsi="Times New Roman"/>
                <w:sz w:val="24"/>
                <w:szCs w:val="24"/>
              </w:rPr>
            </w:pPr>
          </w:p>
        </w:tc>
      </w:tr>
    </w:tbl>
    <w:p w:rsidR="00FB5FC6" w:rsidRPr="005B0C4A" w:rsidRDefault="005B0C4A" w:rsidP="00C06E7B">
      <w:pPr>
        <w:ind w:left="2124" w:firstLine="708"/>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lastRenderedPageBreak/>
        <w:t xml:space="preserve">   </w:t>
      </w:r>
      <w:r w:rsidR="006C3035">
        <w:rPr>
          <w:rFonts w:ascii="Times New Roman" w:eastAsia="Calibri" w:hAnsi="Times New Roman" w:cs="Times New Roman"/>
          <w:b/>
          <w:sz w:val="24"/>
          <w:szCs w:val="24"/>
          <w:lang w:eastAsia="ru-RU"/>
        </w:rPr>
        <w:t>9 класс (102 часа</w:t>
      </w:r>
      <w:r w:rsidR="00FB5FC6" w:rsidRPr="005B0C4A">
        <w:rPr>
          <w:rFonts w:ascii="Times New Roman" w:eastAsia="Calibri" w:hAnsi="Times New Roman" w:cs="Times New Roman"/>
          <w:b/>
          <w:sz w:val="24"/>
          <w:szCs w:val="24"/>
          <w:lang w:eastAsia="ru-RU"/>
        </w:rPr>
        <w:t>, 3  часа в неделю)</w:t>
      </w:r>
    </w:p>
    <w:tbl>
      <w:tblPr>
        <w:tblStyle w:val="19"/>
        <w:tblW w:w="10632" w:type="dxa"/>
        <w:tblInd w:w="-34" w:type="dxa"/>
        <w:tblLayout w:type="fixed"/>
        <w:tblLook w:val="04A0" w:firstRow="1" w:lastRow="0" w:firstColumn="1" w:lastColumn="0" w:noHBand="0" w:noVBand="1"/>
      </w:tblPr>
      <w:tblGrid>
        <w:gridCol w:w="1418"/>
        <w:gridCol w:w="2694"/>
        <w:gridCol w:w="6520"/>
      </w:tblGrid>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Тема</w:t>
            </w: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Содержание</w:t>
            </w: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Характеристика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видов деятельности учащихся</w:t>
            </w:r>
          </w:p>
        </w:tc>
      </w:tr>
      <w:tr w:rsidR="00FB5FC6" w:rsidRPr="005B0C4A" w:rsidTr="00C37A98">
        <w:tc>
          <w:tcPr>
            <w:tcW w:w="1418" w:type="dxa"/>
          </w:tcPr>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1.Я и мои друзья.</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Всего 20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Конфликты между родителями и детьми: их причины, возмож</w:t>
            </w:r>
            <w:r w:rsidRPr="005B0C4A">
              <w:rPr>
                <w:rFonts w:ascii="Times New Roman" w:eastAsia="Calibri" w:hAnsi="Times New Roman"/>
                <w:sz w:val="24"/>
                <w:szCs w:val="24"/>
              </w:rPr>
              <w:softHyphen/>
              <w:t xml:space="preserve">ные последствия. Изречения </w:t>
            </w:r>
            <w:proofErr w:type="gramStart"/>
            <w:r w:rsidRPr="005B0C4A">
              <w:rPr>
                <w:rFonts w:ascii="Times New Roman" w:eastAsia="Calibri" w:hAnsi="Times New Roman"/>
                <w:sz w:val="24"/>
                <w:szCs w:val="24"/>
              </w:rPr>
              <w:t>великих</w:t>
            </w:r>
            <w:proofErr w:type="gramEnd"/>
            <w:r w:rsidRPr="005B0C4A">
              <w:rPr>
                <w:rFonts w:ascii="Times New Roman" w:eastAsia="Calibri" w:hAnsi="Times New Roman"/>
                <w:sz w:val="24"/>
                <w:szCs w:val="24"/>
              </w:rPr>
              <w:t xml:space="preserve"> на эту тему. </w:t>
            </w:r>
            <w:proofErr w:type="gramStart"/>
            <w:r w:rsidRPr="005B0C4A">
              <w:rPr>
                <w:rFonts w:ascii="Times New Roman" w:eastAsia="Calibri" w:hAnsi="Times New Roman"/>
                <w:sz w:val="24"/>
                <w:szCs w:val="24"/>
              </w:rPr>
              <w:t>Мирное реше</w:t>
            </w:r>
            <w:r w:rsidRPr="005B0C4A">
              <w:rPr>
                <w:rFonts w:ascii="Times New Roman" w:eastAsia="Calibri" w:hAnsi="Times New Roman"/>
                <w:sz w:val="24"/>
                <w:szCs w:val="24"/>
              </w:rPr>
              <w:softHyphen/>
              <w:t xml:space="preserve">ние семейных </w:t>
            </w:r>
            <w:r w:rsidRPr="005B0C4A">
              <w:rPr>
                <w:rFonts w:ascii="Times New Roman" w:eastAsia="Calibri" w:hAnsi="Times New Roman"/>
                <w:sz w:val="24"/>
                <w:szCs w:val="24"/>
              </w:rPr>
              <w:lastRenderedPageBreak/>
              <w:t>конфликтов (на примере из художественной литературы:</w:t>
            </w:r>
            <w:proofErr w:type="gramEnd"/>
            <w:r w:rsidRPr="005B0C4A">
              <w:rPr>
                <w:rFonts w:ascii="Times New Roman" w:eastAsia="Calibri" w:hAnsi="Times New Roman"/>
                <w:sz w:val="24"/>
                <w:szCs w:val="24"/>
              </w:rPr>
              <w:t xml:space="preserve"> </w:t>
            </w:r>
            <w:proofErr w:type="gramStart"/>
            <w:r w:rsidRPr="005B0C4A">
              <w:rPr>
                <w:rFonts w:ascii="Times New Roman" w:eastAsia="Calibri" w:hAnsi="Times New Roman"/>
                <w:sz w:val="24"/>
                <w:szCs w:val="24"/>
              </w:rPr>
              <w:t>"</w:t>
            </w:r>
            <w:r w:rsidRPr="005B0C4A">
              <w:rPr>
                <w:rFonts w:ascii="Times New Roman" w:eastAsia="Calibri" w:hAnsi="Times New Roman"/>
                <w:sz w:val="24"/>
                <w:szCs w:val="24"/>
                <w:lang w:val="en-US"/>
              </w:rPr>
              <w:t>Charlotte</w:t>
            </w:r>
            <w:r w:rsidRPr="005B0C4A">
              <w:rPr>
                <w:rFonts w:ascii="Times New Roman" w:eastAsia="Calibri" w:hAnsi="Times New Roman"/>
                <w:sz w:val="24"/>
                <w:szCs w:val="24"/>
              </w:rPr>
              <w:t>'</w:t>
            </w:r>
            <w:r w:rsidRPr="005B0C4A">
              <w:rPr>
                <w:rFonts w:ascii="Times New Roman" w:eastAsia="Calibri" w:hAnsi="Times New Roman"/>
                <w:sz w:val="24"/>
                <w:szCs w:val="24"/>
                <w:lang w:val="en-US"/>
              </w:rPr>
              <w:t>s</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Web</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by</w:t>
            </w:r>
            <w:r w:rsidRPr="005B0C4A">
              <w:rPr>
                <w:rFonts w:ascii="Times New Roman" w:eastAsia="Calibri" w:hAnsi="Times New Roman"/>
                <w:sz w:val="24"/>
                <w:szCs w:val="24"/>
              </w:rPr>
              <w:t xml:space="preserve"> Е. В. </w:t>
            </w:r>
            <w:r w:rsidRPr="005B0C4A">
              <w:rPr>
                <w:rFonts w:ascii="Times New Roman" w:eastAsia="Calibri" w:hAnsi="Times New Roman"/>
                <w:sz w:val="24"/>
                <w:szCs w:val="24"/>
                <w:lang w:val="en-US"/>
              </w:rPr>
              <w:t>White</w:t>
            </w:r>
            <w:r w:rsidRPr="005B0C4A">
              <w:rPr>
                <w:rFonts w:ascii="Times New Roman" w:eastAsia="Calibri" w:hAnsi="Times New Roman"/>
                <w:sz w:val="24"/>
                <w:szCs w:val="24"/>
              </w:rPr>
              <w:t>).</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 в молодежный журнал: нахождение взаимопонимания между братьями и сестрами, детьми и родителями. Пути предотв</w:t>
            </w:r>
            <w:r w:rsidRPr="005B0C4A">
              <w:rPr>
                <w:rFonts w:ascii="Times New Roman" w:eastAsia="Calibri" w:hAnsi="Times New Roman"/>
                <w:sz w:val="24"/>
                <w:szCs w:val="24"/>
              </w:rPr>
              <w:softHyphen/>
              <w:t>ращения и решения конфликтов. Советы сверстников и взросло</w:t>
            </w:r>
            <w:r w:rsidRPr="005B0C4A">
              <w:rPr>
                <w:rFonts w:ascii="Times New Roman" w:eastAsia="Calibri" w:hAnsi="Times New Roman"/>
                <w:sz w:val="24"/>
                <w:szCs w:val="24"/>
              </w:rPr>
              <w:softHyphen/>
              <w:t>го психолога.</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рассказать о семейных традициях;</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выразить мнение об отношениях в семье;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разыгрывать микро-диалоги (диалоги-знакомства) по ролям;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познавательного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тексты, включающие некоторое количество 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краткое сообщение по теме;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письмо в молодёжный журнал о проблемах;</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поздравительную открытку;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hAnsi="Times New Roman"/>
                <w:sz w:val="24"/>
                <w:szCs w:val="24"/>
              </w:rPr>
            </w:pPr>
            <w:r w:rsidRPr="005B0C4A">
              <w:rPr>
                <w:rFonts w:ascii="Times New Roman" w:hAnsi="Times New Roman"/>
                <w:i/>
                <w:iCs/>
                <w:sz w:val="24"/>
                <w:szCs w:val="24"/>
              </w:rPr>
              <w:t xml:space="preserve">- </w:t>
            </w:r>
            <w:r w:rsidRPr="005B0C4A">
              <w:rPr>
                <w:rFonts w:ascii="Times New Roman" w:hAnsi="Times New Roman"/>
                <w:iCs/>
                <w:sz w:val="24"/>
                <w:szCs w:val="24"/>
              </w:rPr>
              <w:t>заполнять таблицу</w:t>
            </w:r>
            <w:r w:rsidRPr="005B0C4A">
              <w:rPr>
                <w:rFonts w:ascii="Times New Roman" w:hAnsi="Times New Roman"/>
                <w:i/>
                <w:iCs/>
                <w:sz w:val="24"/>
                <w:szCs w:val="24"/>
              </w:rPr>
              <w:t xml:space="preserve"> </w:t>
            </w:r>
            <w:r w:rsidRPr="005B0C4A">
              <w:rPr>
                <w:rFonts w:ascii="Times New Roman" w:hAnsi="Times New Roman"/>
                <w:sz w:val="24"/>
                <w:szCs w:val="24"/>
              </w:rPr>
              <w:t>в соответствии с информацией из текста;</w:t>
            </w:r>
          </w:p>
          <w:p w:rsidR="00FB5FC6" w:rsidRPr="005B0C4A" w:rsidRDefault="00FB5FC6" w:rsidP="00942A78">
            <w:pPr>
              <w:jc w:val="both"/>
              <w:rPr>
                <w:rFonts w:ascii="Times New Roman" w:hAnsi="Times New Roman"/>
                <w:sz w:val="24"/>
                <w:szCs w:val="24"/>
              </w:rPr>
            </w:pPr>
            <w:r w:rsidRPr="005B0C4A">
              <w:rPr>
                <w:rFonts w:ascii="Times New Roman" w:hAnsi="Times New Roman"/>
                <w:sz w:val="24"/>
                <w:szCs w:val="24"/>
              </w:rPr>
              <w:t>- составлять тезисы для устного сообщения по теме.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совершенствовать орфографически</w:t>
            </w:r>
            <w:r w:rsidR="00C06E7B">
              <w:rPr>
                <w:rFonts w:ascii="Times New Roman" w:eastAsia="Calibri" w:hAnsi="Times New Roman"/>
                <w:sz w:val="24"/>
                <w:szCs w:val="24"/>
              </w:rPr>
              <w:t xml:space="preserve">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7E240F">
              <w:rPr>
                <w:rFonts w:ascii="Times New Roman" w:eastAsia="Calibri" w:hAnsi="Times New Roman"/>
                <w:sz w:val="24"/>
                <w:szCs w:val="24"/>
              </w:rPr>
              <w:t xml:space="preserve">ствовать </w:t>
            </w:r>
            <w:proofErr w:type="spellStart"/>
            <w:r w:rsidR="007E240F">
              <w:rPr>
                <w:rFonts w:ascii="Times New Roman" w:eastAsia="Calibri" w:hAnsi="Times New Roman"/>
                <w:sz w:val="24"/>
                <w:szCs w:val="24"/>
              </w:rPr>
              <w:t>слухо</w:t>
            </w:r>
            <w:proofErr w:type="spellEnd"/>
            <w:r w:rsidR="007E240F">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C06E7B">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коммуникативны</w:t>
            </w:r>
            <w:r w:rsidR="00C06E7B">
              <w:rPr>
                <w:rFonts w:ascii="Times New Roman" w:eastAsia="Calibri" w:hAnsi="Times New Roman"/>
                <w:sz w:val="24"/>
                <w:szCs w:val="24"/>
              </w:rPr>
              <w:t xml:space="preserve">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C06E7B">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7E240F" w:rsidRDefault="00FB5FC6" w:rsidP="00942A78">
            <w:pPr>
              <w:jc w:val="both"/>
              <w:rPr>
                <w:rFonts w:ascii="Times New Roman" w:hAnsi="Times New Roman"/>
                <w:sz w:val="24"/>
                <w:szCs w:val="24"/>
              </w:rPr>
            </w:pPr>
            <w:r w:rsidRPr="005B0C4A">
              <w:rPr>
                <w:rFonts w:ascii="Times New Roman" w:hAnsi="Times New Roman"/>
                <w:sz w:val="24"/>
                <w:szCs w:val="24"/>
              </w:rPr>
              <w:t>- ра</w:t>
            </w:r>
            <w:r w:rsidR="007E240F">
              <w:rPr>
                <w:rFonts w:ascii="Times New Roman" w:hAnsi="Times New Roman"/>
                <w:sz w:val="24"/>
                <w:szCs w:val="24"/>
              </w:rPr>
              <w:t xml:space="preserve">спознавать и употреблять в речи </w:t>
            </w:r>
            <w:r w:rsidRPr="005B0C4A">
              <w:rPr>
                <w:rFonts w:ascii="Times New Roman" w:hAnsi="Times New Roman"/>
                <w:sz w:val="24"/>
                <w:szCs w:val="24"/>
              </w:rPr>
              <w:t>неисчисляемые имена существительные.</w:t>
            </w:r>
          </w:p>
        </w:tc>
      </w:tr>
      <w:tr w:rsidR="00FB5FC6" w:rsidRPr="005B0C4A" w:rsidTr="00C37A98">
        <w:tc>
          <w:tcPr>
            <w:tcW w:w="1418" w:type="dxa"/>
          </w:tcPr>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lastRenderedPageBreak/>
              <w:t>2.Мир моих увлечений.</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shd w:val="clear" w:color="auto" w:fill="FFFFFF"/>
              </w:rPr>
              <w:t>Всего 33 часа.</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Каникулы — время приключений и открытий. Как и где может подросток провести каникулы.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Организация досуга: отдых на природе, совместное посещение автошоу, рок - концерта. Обмен </w:t>
            </w:r>
            <w:r w:rsidRPr="005B0C4A">
              <w:rPr>
                <w:rFonts w:ascii="Times New Roman" w:eastAsia="Calibri" w:hAnsi="Times New Roman"/>
                <w:sz w:val="24"/>
                <w:szCs w:val="24"/>
              </w:rPr>
              <w:lastRenderedPageBreak/>
              <w:t>впечатлениями.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Молодежь и искусство: кино и видео в жизни подростка (плюсы и минусы). Как создать интересный фильм: главная идея, сюжет, герои и др.</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Путешествие как способ познать мир. Транспорт вчера и сегод</w:t>
            </w:r>
            <w:r w:rsidRPr="005B0C4A">
              <w:rPr>
                <w:rFonts w:ascii="Times New Roman" w:eastAsia="Calibri" w:hAnsi="Times New Roman"/>
                <w:sz w:val="24"/>
                <w:szCs w:val="24"/>
              </w:rPr>
              <w:softHyphen/>
              <w:t>ня. Из истории путешествий: факты из жизни великого путеше</w:t>
            </w:r>
            <w:r w:rsidRPr="005B0C4A">
              <w:rPr>
                <w:rFonts w:ascii="Times New Roman" w:eastAsia="Calibri" w:hAnsi="Times New Roman"/>
                <w:sz w:val="24"/>
                <w:szCs w:val="24"/>
              </w:rPr>
              <w:softHyphen/>
              <w:t>ственника В. Беринга; трагедия Титаника. Путешествие по пиратской карте. Происхождение географических названий.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Организованный и самостоятельный туризм: маршруты. Агент</w:t>
            </w:r>
            <w:r w:rsidRPr="005B0C4A">
              <w:rPr>
                <w:rFonts w:ascii="Times New Roman" w:eastAsia="Calibri" w:hAnsi="Times New Roman"/>
                <w:sz w:val="24"/>
                <w:szCs w:val="24"/>
              </w:rPr>
              <w:softHyphen/>
              <w:t>ства: отлеты, сборы. Советы путешественнику: поведение в аэропорту, самолете; заполнение декларации и других дорожных документов. Возможности отдыха молодых людей, впечатления. Готовность к неожиданностям, присутствие духа (на материале аутентичного рассказа "</w:t>
            </w:r>
            <w:r w:rsidRPr="005B0C4A">
              <w:rPr>
                <w:rFonts w:ascii="Times New Roman" w:eastAsia="Calibri" w:hAnsi="Times New Roman"/>
                <w:sz w:val="24"/>
                <w:szCs w:val="24"/>
                <w:lang w:val="en-US"/>
              </w:rPr>
              <w:t>The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Last</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Inch</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by</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James</w:t>
            </w:r>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Albridge</w:t>
            </w:r>
            <w:proofErr w:type="spellEnd"/>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Мир моих увлечений: экстремальные виды спорта (удовольствие и последствия). Спорт для здоровья.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Быть непохожими и жить в гармонии: молодежная культура, музыка (</w:t>
            </w:r>
            <w:r w:rsidRPr="005B0C4A">
              <w:rPr>
                <w:rFonts w:ascii="Times New Roman" w:eastAsia="Calibri" w:hAnsi="Times New Roman"/>
                <w:sz w:val="24"/>
                <w:szCs w:val="24"/>
                <w:lang w:val="en-US"/>
              </w:rPr>
              <w:t>The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Beatles</w:t>
            </w:r>
            <w:r w:rsidRPr="005B0C4A">
              <w:rPr>
                <w:rFonts w:ascii="Times New Roman" w:eastAsia="Calibri" w:hAnsi="Times New Roman"/>
                <w:sz w:val="24"/>
                <w:szCs w:val="24"/>
              </w:rPr>
              <w:t xml:space="preserve">), мода. Кумиры молодежи в современном кино. </w:t>
            </w:r>
            <w:r w:rsidRPr="005B0C4A">
              <w:rPr>
                <w:rFonts w:ascii="Times New Roman" w:eastAsia="Calibri" w:hAnsi="Times New Roman"/>
                <w:sz w:val="24"/>
                <w:szCs w:val="24"/>
              </w:rPr>
              <w:lastRenderedPageBreak/>
              <w:t>Взгляни на мир с оптимизмом.</w:t>
            </w: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выразить своё отношение по теме;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пересказать прочитанный текст;</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высказывание с опорой на план;</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разыгрывать диалоги по ролям;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слушать тексты диалогического характера с полным </w:t>
            </w:r>
            <w:r w:rsidRPr="005B0C4A">
              <w:rPr>
                <w:rFonts w:ascii="Times New Roman" w:eastAsia="Calibri" w:hAnsi="Times New Roman"/>
                <w:sz w:val="24"/>
                <w:szCs w:val="24"/>
              </w:rPr>
              <w:lastRenderedPageBreak/>
              <w:t>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тексты, включающие некоторое количество 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сценарий для видеофильма;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составить и написать открытку;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заполнять анкету, сообщая личную информацию (имя, фамилия, возраст; страна проживания;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языки, которыми владеет; хобби; любимые школьные пред</w:t>
            </w:r>
            <w:r w:rsidR="008324E9">
              <w:rPr>
                <w:rFonts w:ascii="Times New Roman" w:eastAsia="Calibri" w:hAnsi="Times New Roman"/>
                <w:sz w:val="24"/>
                <w:szCs w:val="24"/>
              </w:rPr>
              <w:t xml:space="preserve">меты; названия стран, в которых </w:t>
            </w:r>
            <w:r w:rsidRPr="005B0C4A">
              <w:rPr>
                <w:rFonts w:ascii="Times New Roman" w:eastAsia="Calibri" w:hAnsi="Times New Roman"/>
                <w:sz w:val="24"/>
                <w:szCs w:val="24"/>
              </w:rPr>
              <w:t xml:space="preserve">хотел (а) бы побывать);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соотносить графический образ слова со </w:t>
            </w:r>
            <w:proofErr w:type="gramStart"/>
            <w:r w:rsidRPr="005B0C4A">
              <w:rPr>
                <w:rFonts w:ascii="Times New Roman" w:eastAsia="Calibri" w:hAnsi="Times New Roman"/>
                <w:sz w:val="24"/>
                <w:szCs w:val="24"/>
              </w:rPr>
              <w:t>звуковым</w:t>
            </w:r>
            <w:proofErr w:type="gramEnd"/>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C06E7B">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8324E9">
              <w:rPr>
                <w:rFonts w:ascii="Times New Roman" w:eastAsia="Calibri" w:hAnsi="Times New Roman"/>
                <w:sz w:val="24"/>
                <w:szCs w:val="24"/>
              </w:rPr>
              <w:t xml:space="preserve">ствовать </w:t>
            </w:r>
            <w:proofErr w:type="spellStart"/>
            <w:r w:rsidR="008324E9">
              <w:rPr>
                <w:rFonts w:ascii="Times New Roman" w:eastAsia="Calibri" w:hAnsi="Times New Roman"/>
                <w:sz w:val="24"/>
                <w:szCs w:val="24"/>
              </w:rPr>
              <w:t>слухо</w:t>
            </w:r>
            <w:proofErr w:type="spellEnd"/>
            <w:r w:rsidR="008324E9">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C06E7B">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коммуникати</w:t>
            </w:r>
            <w:r w:rsidR="00C06E7B">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C06E7B">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употреблять артикли;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отрицательные), вопросительные (общий,</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специальный,</w:t>
            </w:r>
            <w:r w:rsidR="008324E9">
              <w:rPr>
                <w:rFonts w:ascii="Times New Roman" w:eastAsia="Calibri" w:hAnsi="Times New Roman"/>
                <w:sz w:val="24"/>
                <w:szCs w:val="24"/>
              </w:rPr>
              <w:t xml:space="preserve"> альтернативный, разделительный </w:t>
            </w:r>
            <w:r w:rsidRPr="005B0C4A">
              <w:rPr>
                <w:rFonts w:ascii="Times New Roman" w:eastAsia="Calibri" w:hAnsi="Times New Roman"/>
                <w:sz w:val="24"/>
                <w:szCs w:val="24"/>
              </w:rPr>
              <w:t>вопросы), побудительные (в утвердительной форме предложения);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 формах действительного залога.</w:t>
            </w:r>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 xml:space="preserve">3.Страна/страны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w:t>
            </w:r>
            <w:r w:rsidRPr="005B0C4A">
              <w:rPr>
                <w:rFonts w:ascii="Times New Roman" w:eastAsia="Calibri" w:hAnsi="Times New Roman"/>
                <w:sz w:val="24"/>
                <w:szCs w:val="24"/>
              </w:rPr>
              <w:br/>
              <w:t xml:space="preserve">страницы истории, выдающиеся люди и их вклад в </w:t>
            </w:r>
            <w:proofErr w:type="gramStart"/>
            <w:r w:rsidRPr="005B0C4A">
              <w:rPr>
                <w:rFonts w:ascii="Times New Roman" w:eastAsia="Calibri" w:hAnsi="Times New Roman"/>
                <w:sz w:val="24"/>
                <w:szCs w:val="24"/>
              </w:rPr>
              <w:t>науку</w:t>
            </w:r>
            <w:proofErr w:type="gramEnd"/>
            <w:r w:rsidRPr="005B0C4A">
              <w:rPr>
                <w:rFonts w:ascii="Times New Roman" w:eastAsia="Calibri" w:hAnsi="Times New Roman"/>
                <w:sz w:val="24"/>
                <w:szCs w:val="24"/>
              </w:rPr>
              <w:t xml:space="preserve"> и мировую культуру.</w:t>
            </w:r>
          </w:p>
          <w:p w:rsidR="00FB5FC6" w:rsidRPr="005B0C4A" w:rsidRDefault="00FB5FC6" w:rsidP="00942A78">
            <w:pPr>
              <w:jc w:val="both"/>
              <w:rPr>
                <w:rFonts w:ascii="Times New Roman" w:eastAsia="Calibri" w:hAnsi="Times New Roman"/>
                <w:sz w:val="24"/>
                <w:szCs w:val="24"/>
                <w:shd w:val="clear" w:color="auto" w:fill="FFFFFF"/>
              </w:rPr>
            </w:pPr>
            <w:r w:rsidRPr="005B0C4A">
              <w:rPr>
                <w:rFonts w:ascii="Times New Roman" w:eastAsia="Calibri" w:hAnsi="Times New Roman"/>
                <w:sz w:val="24"/>
                <w:szCs w:val="24"/>
              </w:rPr>
              <w:t xml:space="preserve"> </w:t>
            </w:r>
            <w:r w:rsidR="006C3035">
              <w:rPr>
                <w:rFonts w:ascii="Times New Roman" w:eastAsia="Calibri" w:hAnsi="Times New Roman"/>
                <w:sz w:val="24"/>
                <w:szCs w:val="24"/>
                <w:shd w:val="clear" w:color="auto" w:fill="FFFFFF"/>
              </w:rPr>
              <w:t>Всего 15</w:t>
            </w:r>
            <w:r w:rsidRPr="005B0C4A">
              <w:rPr>
                <w:rFonts w:ascii="Times New Roman" w:eastAsia="Calibri" w:hAnsi="Times New Roman"/>
                <w:sz w:val="24"/>
                <w:szCs w:val="24"/>
                <w:shd w:val="clear" w:color="auto" w:fill="FFFFFF"/>
              </w:rPr>
              <w:t xml:space="preserve">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Родная страна. Культурная жизнь столицы: места проведения досуга: театры (</w:t>
            </w:r>
            <w:r w:rsidRPr="005B0C4A">
              <w:rPr>
                <w:rFonts w:ascii="Times New Roman" w:eastAsia="Calibri" w:hAnsi="Times New Roman"/>
                <w:sz w:val="24"/>
                <w:szCs w:val="24"/>
                <w:lang w:val="en-US"/>
              </w:rPr>
              <w:t>The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Bolshoi</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Theatre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The</w:t>
            </w:r>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Maly</w:t>
            </w:r>
            <w:proofErr w:type="spellEnd"/>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Theatre</w:t>
            </w:r>
            <w:r w:rsidRPr="005B0C4A">
              <w:rPr>
                <w:rFonts w:ascii="Times New Roman" w:eastAsia="Calibri" w:hAnsi="Times New Roman"/>
                <w:sz w:val="24"/>
                <w:szCs w:val="24"/>
              </w:rPr>
              <w:t>), цирк (</w:t>
            </w:r>
            <w:r w:rsidRPr="005B0C4A">
              <w:rPr>
                <w:rFonts w:ascii="Times New Roman" w:eastAsia="Calibri" w:hAnsi="Times New Roman"/>
                <w:sz w:val="24"/>
                <w:szCs w:val="24"/>
                <w:lang w:val="en-US"/>
              </w:rPr>
              <w:t>The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Yuri</w:t>
            </w:r>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Nikulin</w:t>
            </w:r>
            <w:proofErr w:type="spellEnd"/>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Circus</w:t>
            </w:r>
            <w:r w:rsidRPr="005B0C4A">
              <w:rPr>
                <w:rFonts w:ascii="Times New Roman" w:eastAsia="Calibri" w:hAnsi="Times New Roman"/>
                <w:sz w:val="24"/>
                <w:szCs w:val="24"/>
              </w:rPr>
              <w:t>) и др. Заказ билетов в кино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Мы в глобальной деревне. Англоязычные страны и родная страна. Географическое положение, основные географические и некоторые исторические данные о Великобритании, США и России. Государственная символика (флаг, герб), гербы регионов России. Знание других народов — ключ к взаимопониманию. Достопримечательности: история памятника Игла Клеопатры (</w:t>
            </w:r>
            <w:r w:rsidRPr="005B0C4A">
              <w:rPr>
                <w:rFonts w:ascii="Times New Roman" w:eastAsia="Calibri" w:hAnsi="Times New Roman"/>
                <w:sz w:val="24"/>
                <w:szCs w:val="24"/>
                <w:lang w:val="en-US"/>
              </w:rPr>
              <w:t>Cleopatra</w:t>
            </w:r>
            <w:r w:rsidRPr="005B0C4A">
              <w:rPr>
                <w:rFonts w:ascii="Times New Roman" w:eastAsia="Calibri" w:hAnsi="Times New Roman"/>
                <w:sz w:val="24"/>
                <w:szCs w:val="24"/>
              </w:rPr>
              <w:t>'</w:t>
            </w:r>
            <w:r w:rsidRPr="005B0C4A">
              <w:rPr>
                <w:rFonts w:ascii="Times New Roman" w:eastAsia="Calibri" w:hAnsi="Times New Roman"/>
                <w:sz w:val="24"/>
                <w:szCs w:val="24"/>
                <w:lang w:val="en-US"/>
              </w:rPr>
              <w:t>s</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Needle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Tower</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Bridge</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in</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London</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Eiffel</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Tower</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in</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Paris</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dev</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Tolstoy</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Museum</w:t>
            </w:r>
            <w:r w:rsidRPr="005B0C4A">
              <w:rPr>
                <w:rFonts w:ascii="Times New Roman" w:eastAsia="Calibri" w:hAnsi="Times New Roman"/>
                <w:sz w:val="24"/>
                <w:szCs w:val="24"/>
              </w:rPr>
              <w:t xml:space="preserve"> </w:t>
            </w:r>
            <w:r w:rsidRPr="005B0C4A">
              <w:rPr>
                <w:rFonts w:ascii="Times New Roman" w:eastAsia="Calibri" w:hAnsi="Times New Roman"/>
                <w:sz w:val="24"/>
                <w:szCs w:val="24"/>
                <w:lang w:val="en-US"/>
              </w:rPr>
              <w:t>in</w:t>
            </w:r>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Yasnaya</w:t>
            </w:r>
            <w:proofErr w:type="spellEnd"/>
            <w:r w:rsidRPr="005B0C4A">
              <w:rPr>
                <w:rFonts w:ascii="Times New Roman" w:eastAsia="Calibri" w:hAnsi="Times New Roman"/>
                <w:sz w:val="24"/>
                <w:szCs w:val="24"/>
              </w:rPr>
              <w:t xml:space="preserve"> </w:t>
            </w:r>
            <w:proofErr w:type="spellStart"/>
            <w:r w:rsidRPr="005B0C4A">
              <w:rPr>
                <w:rFonts w:ascii="Times New Roman" w:eastAsia="Calibri" w:hAnsi="Times New Roman"/>
                <w:sz w:val="24"/>
                <w:szCs w:val="24"/>
                <w:lang w:val="en-US"/>
              </w:rPr>
              <w:t>Polyana</w:t>
            </w:r>
            <w:proofErr w:type="spellEnd"/>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Проблемы глобализации. Влияние процесса глобализации на экономические, политические и культурные аспекты жизни в нашей стране.</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рассказ по картинке;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поддерживать разговор по теме;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разыгрывать диалоги по ролям в соответствии с заданной ситуацией;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страноведческого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w:t>
            </w:r>
            <w:r w:rsidR="00C06E7B">
              <w:rPr>
                <w:rFonts w:ascii="Times New Roman" w:eastAsia="Calibri" w:hAnsi="Times New Roman"/>
                <w:sz w:val="24"/>
                <w:szCs w:val="24"/>
              </w:rPr>
              <w:t xml:space="preserve">сты страноведческого характера, включающие некоторое количество </w:t>
            </w:r>
            <w:r w:rsidRPr="005B0C4A">
              <w:rPr>
                <w:rFonts w:ascii="Times New Roman" w:eastAsia="Calibri" w:hAnsi="Times New Roman"/>
                <w:sz w:val="24"/>
                <w:szCs w:val="24"/>
              </w:rPr>
              <w:t>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делать резюме по прочитанному тексту;</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соотносить текст с соответствующими фотографиями.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7E240F">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7E240F">
              <w:rPr>
                <w:rFonts w:ascii="Times New Roman" w:eastAsia="Calibri" w:hAnsi="Times New Roman"/>
                <w:sz w:val="24"/>
                <w:szCs w:val="24"/>
              </w:rPr>
              <w:t xml:space="preserve">ствовать </w:t>
            </w:r>
            <w:proofErr w:type="spellStart"/>
            <w:r w:rsidR="007E240F">
              <w:rPr>
                <w:rFonts w:ascii="Times New Roman" w:eastAsia="Calibri" w:hAnsi="Times New Roman"/>
                <w:sz w:val="24"/>
                <w:szCs w:val="24"/>
              </w:rPr>
              <w:t>слухо</w:t>
            </w:r>
            <w:proofErr w:type="spellEnd"/>
            <w:r w:rsidR="007E240F">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особенн</w:t>
            </w:r>
            <w:r w:rsidR="00C06E7B">
              <w:rPr>
                <w:rFonts w:ascii="Times New Roman" w:eastAsia="Calibri" w:hAnsi="Times New Roman"/>
                <w:sz w:val="24"/>
                <w:szCs w:val="24"/>
              </w:rPr>
              <w:t xml:space="preserve">ости предложений различных </w:t>
            </w:r>
            <w:r w:rsidRPr="005B0C4A">
              <w:rPr>
                <w:rFonts w:ascii="Times New Roman" w:eastAsia="Calibri" w:hAnsi="Times New Roman"/>
                <w:sz w:val="24"/>
                <w:szCs w:val="24"/>
              </w:rPr>
              <w:t>коммуникати</w:t>
            </w:r>
            <w:r w:rsidR="00C06E7B">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C06E7B">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w:t>
            </w:r>
            <w:r w:rsidR="00C06E7B">
              <w:rPr>
                <w:rFonts w:ascii="Times New Roman" w:eastAsia="Calibri" w:hAnsi="Times New Roman"/>
                <w:sz w:val="24"/>
                <w:szCs w:val="24"/>
              </w:rPr>
              <w:t xml:space="preserve">ельные), вопросительные (общий, </w:t>
            </w:r>
            <w:r w:rsidRPr="005B0C4A">
              <w:rPr>
                <w:rFonts w:ascii="Times New Roman" w:eastAsia="Calibri" w:hAnsi="Times New Roman"/>
                <w:sz w:val="24"/>
                <w:szCs w:val="24"/>
              </w:rPr>
              <w:t>специальный,</w:t>
            </w:r>
            <w:r w:rsidR="00C06E7B">
              <w:rPr>
                <w:rFonts w:ascii="Times New Roman" w:eastAsia="Calibri" w:hAnsi="Times New Roman"/>
                <w:sz w:val="24"/>
                <w:szCs w:val="24"/>
              </w:rPr>
              <w:t xml:space="preserve"> альтернативный, разделительный </w:t>
            </w:r>
            <w:r w:rsidRPr="005B0C4A">
              <w:rPr>
                <w:rFonts w:ascii="Times New Roman" w:eastAsia="Calibri" w:hAnsi="Times New Roman"/>
                <w:sz w:val="24"/>
                <w:szCs w:val="24"/>
              </w:rPr>
              <w:t xml:space="preserve">вопросы), побудительные (в </w:t>
            </w:r>
            <w:r w:rsidRPr="005B0C4A">
              <w:rPr>
                <w:rFonts w:ascii="Times New Roman" w:eastAsia="Calibri" w:hAnsi="Times New Roman"/>
                <w:sz w:val="24"/>
                <w:szCs w:val="24"/>
              </w:rPr>
              <w:lastRenderedPageBreak/>
              <w:t>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 формах действительного залога;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модальные глаголы.</w:t>
            </w:r>
          </w:p>
        </w:tc>
      </w:tr>
      <w:tr w:rsidR="00FB5FC6" w:rsidRPr="005B0C4A" w:rsidTr="00C37A98">
        <w:tc>
          <w:tcPr>
            <w:tcW w:w="1418" w:type="dxa"/>
          </w:tcPr>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sz w:val="24"/>
                <w:szCs w:val="24"/>
              </w:rPr>
              <w:lastRenderedPageBreak/>
              <w:t xml:space="preserve">4. </w:t>
            </w:r>
            <w:r w:rsidRPr="005B0C4A">
              <w:rPr>
                <w:rFonts w:ascii="Times New Roman" w:eastAsia="Calibri" w:hAnsi="Times New Roman"/>
                <w:iCs/>
                <w:sz w:val="24"/>
                <w:szCs w:val="24"/>
              </w:rPr>
              <w:t>Школьное образование и выбор профессии.</w:t>
            </w:r>
          </w:p>
          <w:p w:rsidR="00FB5FC6" w:rsidRPr="005B0C4A" w:rsidRDefault="006C3035" w:rsidP="00942A78">
            <w:pPr>
              <w:jc w:val="both"/>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Всего 20</w:t>
            </w:r>
            <w:r w:rsidR="00FB5FC6" w:rsidRPr="005B0C4A">
              <w:rPr>
                <w:rFonts w:ascii="Times New Roman" w:eastAsia="Calibri" w:hAnsi="Times New Roman"/>
                <w:sz w:val="24"/>
                <w:szCs w:val="24"/>
                <w:shd w:val="clear" w:color="auto" w:fill="FFFFFF"/>
              </w:rPr>
              <w:t xml:space="preserve"> час.</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Трудный выбор подростка: семья или друзья. Причины недопонимания между детьми и родителями. Дружба между мальчика</w:t>
            </w:r>
            <w:r w:rsidRPr="005B0C4A">
              <w:rPr>
                <w:rFonts w:ascii="Times New Roman" w:eastAsia="Calibri" w:hAnsi="Times New Roman"/>
                <w:sz w:val="24"/>
                <w:szCs w:val="24"/>
              </w:rPr>
              <w:softHyphen/>
              <w:t>ми и девочками. Как стать идеальным другом.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Самостоятельность и независимость в принятии решений: раз</w:t>
            </w:r>
            <w:r w:rsidRPr="005B0C4A">
              <w:rPr>
                <w:rFonts w:ascii="Times New Roman" w:eastAsia="Calibri" w:hAnsi="Times New Roman"/>
                <w:sz w:val="24"/>
                <w:szCs w:val="24"/>
              </w:rPr>
              <w:softHyphen/>
              <w:t>ные модели поведения, черты характера. Правила совместного проживания со сверстниками вдали от родителей.</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Пути получения образования. Проблемы выбора профессии подростками (на примере Великобритании и России). Популяр</w:t>
            </w:r>
            <w:r w:rsidRPr="005B0C4A">
              <w:rPr>
                <w:rFonts w:ascii="Times New Roman" w:eastAsia="Calibri" w:hAnsi="Times New Roman"/>
                <w:sz w:val="24"/>
                <w:szCs w:val="24"/>
              </w:rPr>
              <w:softHyphen/>
              <w:t>ные современные профессии. Умение составлять резюме. Роль английского языка в моей будущей профессии.</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обмениваться мнениями по теме;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рассказывать о выборе профессии;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тексты, включающие некоторое количество 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заполнять таблицу в требуемой форме;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соотносить графический образ слова со </w:t>
            </w:r>
            <w:proofErr w:type="gramStart"/>
            <w:r w:rsidRPr="005B0C4A">
              <w:rPr>
                <w:rFonts w:ascii="Times New Roman" w:eastAsia="Calibri" w:hAnsi="Times New Roman"/>
                <w:sz w:val="24"/>
                <w:szCs w:val="24"/>
              </w:rPr>
              <w:t>звуковым</w:t>
            </w:r>
            <w:proofErr w:type="gramEnd"/>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w:t>
            </w:r>
            <w:r w:rsidR="00D62A07">
              <w:rPr>
                <w:rFonts w:ascii="Times New Roman" w:eastAsia="Calibri" w:hAnsi="Times New Roman"/>
                <w:sz w:val="24"/>
                <w:szCs w:val="24"/>
              </w:rPr>
              <w:t xml:space="preserve">вовать орфографические умения и </w:t>
            </w: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7E240F">
              <w:rPr>
                <w:rFonts w:ascii="Times New Roman" w:eastAsia="Calibri" w:hAnsi="Times New Roman"/>
                <w:sz w:val="24"/>
                <w:szCs w:val="24"/>
              </w:rPr>
              <w:t xml:space="preserve">ствовать </w:t>
            </w:r>
            <w:proofErr w:type="spellStart"/>
            <w:r w:rsidR="007E240F">
              <w:rPr>
                <w:rFonts w:ascii="Times New Roman" w:eastAsia="Calibri" w:hAnsi="Times New Roman"/>
                <w:sz w:val="24"/>
                <w:szCs w:val="24"/>
              </w:rPr>
              <w:t>слухо</w:t>
            </w:r>
            <w:proofErr w:type="spellEnd"/>
            <w:r w:rsidR="007E240F">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D62A07">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коммуникати</w:t>
            </w:r>
            <w:r w:rsidR="00D62A07">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D62A07">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i/>
                <w:iCs/>
                <w:sz w:val="24"/>
                <w:szCs w:val="24"/>
              </w:rPr>
              <w:t xml:space="preserve">- </w:t>
            </w:r>
            <w:r w:rsidRPr="005B0C4A">
              <w:rPr>
                <w:rFonts w:ascii="Times New Roman" w:eastAsia="Calibri" w:hAnsi="Times New Roman"/>
                <w:iCs/>
                <w:sz w:val="24"/>
                <w:szCs w:val="24"/>
              </w:rPr>
              <w:t>систематизировать</w:t>
            </w:r>
            <w:r w:rsidRPr="005B0C4A">
              <w:rPr>
                <w:rFonts w:ascii="Times New Roman" w:eastAsia="Calibri" w:hAnsi="Times New Roman"/>
                <w:i/>
                <w:iCs/>
                <w:sz w:val="24"/>
                <w:szCs w:val="24"/>
              </w:rPr>
              <w:t xml:space="preserve"> </w:t>
            </w:r>
            <w:r w:rsidRPr="005B0C4A">
              <w:rPr>
                <w:rFonts w:ascii="Times New Roman" w:eastAsia="Calibri" w:hAnsi="Times New Roman"/>
                <w:sz w:val="24"/>
                <w:szCs w:val="24"/>
              </w:rPr>
              <w:t xml:space="preserve">грамматический материал, пройденный в других темах;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отрицательн</w:t>
            </w:r>
            <w:r w:rsidR="00D62A07">
              <w:rPr>
                <w:rFonts w:ascii="Times New Roman" w:eastAsia="Calibri" w:hAnsi="Times New Roman"/>
                <w:sz w:val="24"/>
                <w:szCs w:val="24"/>
              </w:rPr>
              <w:t xml:space="preserve">ые), вопросительные (общий, </w:t>
            </w:r>
            <w:r w:rsidRPr="005B0C4A">
              <w:rPr>
                <w:rFonts w:ascii="Times New Roman" w:eastAsia="Calibri" w:hAnsi="Times New Roman"/>
                <w:sz w:val="24"/>
                <w:szCs w:val="24"/>
              </w:rPr>
              <w:t>специальный,</w:t>
            </w:r>
            <w:r w:rsidR="00D62A07">
              <w:rPr>
                <w:rFonts w:ascii="Times New Roman" w:eastAsia="Calibri" w:hAnsi="Times New Roman"/>
                <w:sz w:val="24"/>
                <w:szCs w:val="24"/>
              </w:rPr>
              <w:t xml:space="preserve"> альтернативный, </w:t>
            </w:r>
            <w:r w:rsidR="00D62A07">
              <w:rPr>
                <w:rFonts w:ascii="Times New Roman" w:eastAsia="Calibri" w:hAnsi="Times New Roman"/>
                <w:sz w:val="24"/>
                <w:szCs w:val="24"/>
              </w:rPr>
              <w:lastRenderedPageBreak/>
              <w:t xml:space="preserve">разделительный </w:t>
            </w:r>
            <w:r w:rsidRPr="005B0C4A">
              <w:rPr>
                <w:rFonts w:ascii="Times New Roman" w:eastAsia="Calibri" w:hAnsi="Times New Roman"/>
                <w:sz w:val="24"/>
                <w:szCs w:val="24"/>
              </w:rPr>
              <w:t>вопросы), побудительные (в 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w:t>
            </w:r>
            <w:r w:rsidR="00D62A07">
              <w:rPr>
                <w:rFonts w:ascii="Times New Roman" w:eastAsia="Calibri" w:hAnsi="Times New Roman"/>
                <w:sz w:val="24"/>
                <w:szCs w:val="24"/>
              </w:rPr>
              <w:t xml:space="preserve"> формах действительного залога;</w:t>
            </w:r>
          </w:p>
        </w:tc>
      </w:tr>
      <w:tr w:rsidR="00FB5FC6" w:rsidRPr="005B0C4A" w:rsidTr="00C37A98">
        <w:tc>
          <w:tcPr>
            <w:tcW w:w="1418"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lastRenderedPageBreak/>
              <w:t>5.Люди, Земля, Вселенная</w:t>
            </w:r>
          </w:p>
          <w:p w:rsidR="00FB5FC6" w:rsidRPr="005B0C4A" w:rsidRDefault="006C3035" w:rsidP="00942A78">
            <w:pPr>
              <w:jc w:val="both"/>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Всего 14</w:t>
            </w:r>
            <w:r w:rsidR="00FB5FC6" w:rsidRPr="005B0C4A">
              <w:rPr>
                <w:rFonts w:ascii="Times New Roman" w:eastAsia="Calibri" w:hAnsi="Times New Roman"/>
                <w:sz w:val="24"/>
                <w:szCs w:val="24"/>
                <w:shd w:val="clear" w:color="auto" w:fill="FFFFFF"/>
              </w:rPr>
              <w:t xml:space="preserve"> часов.</w:t>
            </w:r>
          </w:p>
          <w:p w:rsidR="00FB5FC6" w:rsidRPr="005B0C4A" w:rsidRDefault="00FB5FC6" w:rsidP="00942A78">
            <w:pPr>
              <w:jc w:val="both"/>
              <w:rPr>
                <w:rFonts w:ascii="Times New Roman" w:eastAsia="Calibri" w:hAnsi="Times New Roman"/>
                <w:sz w:val="24"/>
                <w:szCs w:val="24"/>
              </w:rPr>
            </w:pPr>
          </w:p>
        </w:tc>
        <w:tc>
          <w:tcPr>
            <w:tcW w:w="2694"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Декларация прав человека. Планета Земля без войн. Военные конфликты </w:t>
            </w:r>
            <w:r w:rsidRPr="005B0C4A">
              <w:rPr>
                <w:rFonts w:ascii="Times New Roman" w:eastAsia="Calibri" w:hAnsi="Times New Roman"/>
                <w:sz w:val="24"/>
                <w:szCs w:val="24"/>
                <w:lang w:val="en-US"/>
              </w:rPr>
              <w:t>XX</w:t>
            </w:r>
            <w:r w:rsidRPr="005B0C4A">
              <w:rPr>
                <w:rFonts w:ascii="Times New Roman" w:eastAsia="Calibri" w:hAnsi="Times New Roman"/>
                <w:sz w:val="24"/>
                <w:szCs w:val="24"/>
              </w:rPr>
              <w:t xml:space="preserve"> века. Влияние знания людей и культуры страны на отношение к ней (на материале видеосюжета). Толерантность или конформизм. Урок толерантности (рассказ немецкого маль</w:t>
            </w:r>
            <w:r w:rsidRPr="005B0C4A">
              <w:rPr>
                <w:rFonts w:ascii="Times New Roman" w:eastAsia="Calibri" w:hAnsi="Times New Roman"/>
                <w:sz w:val="24"/>
                <w:szCs w:val="24"/>
              </w:rPr>
              <w:softHyphen/>
              <w:t>чика времен Второй мировой войны и история из жизни совре</w:t>
            </w:r>
            <w:r w:rsidRPr="005B0C4A">
              <w:rPr>
                <w:rFonts w:ascii="Times New Roman" w:eastAsia="Calibri" w:hAnsi="Times New Roman"/>
                <w:sz w:val="24"/>
                <w:szCs w:val="24"/>
              </w:rPr>
              <w:softHyphen/>
              <w:t>менного молодого человека). Музеи Мира в разных странах.</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Стереотипы, которые мешают жить: религиозные, расовые, возрастные, половые. Почему важна политическая корректность в отношении людей старшего возраста, людей других националь</w:t>
            </w:r>
            <w:r w:rsidRPr="005B0C4A">
              <w:rPr>
                <w:rFonts w:ascii="Times New Roman" w:eastAsia="Calibri" w:hAnsi="Times New Roman"/>
                <w:sz w:val="24"/>
                <w:szCs w:val="24"/>
              </w:rPr>
              <w:softHyphen/>
              <w:t>ностей, инвалидов.</w:t>
            </w:r>
          </w:p>
          <w:p w:rsidR="00FB5FC6" w:rsidRPr="005B0C4A" w:rsidRDefault="00FB5FC6" w:rsidP="00942A78">
            <w:pPr>
              <w:jc w:val="both"/>
              <w:rPr>
                <w:rFonts w:ascii="Times New Roman" w:eastAsia="Calibri" w:hAnsi="Times New Roman"/>
                <w:sz w:val="24"/>
                <w:szCs w:val="24"/>
              </w:rPr>
            </w:pPr>
          </w:p>
        </w:tc>
        <w:tc>
          <w:tcPr>
            <w:tcW w:w="6520" w:type="dxa"/>
          </w:tcPr>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Говорение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поддерживать разговор по ролям;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сообщать информацию личного характера, отвечая на вопросы собеседника;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w:t>
            </w:r>
            <w:r w:rsidRPr="005B0C4A">
              <w:rPr>
                <w:rFonts w:ascii="Times New Roman" w:eastAsia="Calibri" w:hAnsi="Times New Roman"/>
                <w:iCs/>
                <w:sz w:val="24"/>
                <w:szCs w:val="24"/>
              </w:rPr>
              <w:t xml:space="preserve">сравнивать и обобщать </w:t>
            </w:r>
            <w:r w:rsidRPr="005B0C4A">
              <w:rPr>
                <w:rFonts w:ascii="Times New Roman" w:eastAsia="Calibri" w:hAnsi="Times New Roman"/>
                <w:sz w:val="24"/>
                <w:szCs w:val="24"/>
              </w:rPr>
              <w:t xml:space="preserve">полученную в беседе </w:t>
            </w:r>
            <w:r w:rsidRPr="005B0C4A">
              <w:rPr>
                <w:rFonts w:ascii="Times New Roman" w:eastAsia="Calibri" w:hAnsi="Times New Roman"/>
                <w:iCs/>
                <w:sz w:val="24"/>
                <w:szCs w:val="24"/>
              </w:rPr>
              <w:t>информацию</w:t>
            </w:r>
            <w:r w:rsidRPr="005B0C4A">
              <w:rPr>
                <w:rFonts w:ascii="Times New Roman" w:eastAsia="Calibri" w:hAnsi="Times New Roman"/>
                <w:sz w:val="24"/>
                <w:szCs w:val="24"/>
              </w:rPr>
              <w:t>.</w:t>
            </w:r>
          </w:p>
          <w:p w:rsidR="00FB5FC6" w:rsidRPr="005B0C4A" w:rsidRDefault="00FB5FC6" w:rsidP="00942A78">
            <w:pPr>
              <w:jc w:val="both"/>
              <w:rPr>
                <w:rFonts w:ascii="Times New Roman" w:eastAsia="Calibri" w:hAnsi="Times New Roman"/>
                <w:sz w:val="24"/>
                <w:szCs w:val="24"/>
              </w:rPr>
            </w:pPr>
            <w:proofErr w:type="spellStart"/>
            <w:r w:rsidRPr="005B0C4A">
              <w:rPr>
                <w:rFonts w:ascii="Times New Roman" w:eastAsia="Calibri" w:hAnsi="Times New Roman"/>
                <w:sz w:val="24"/>
                <w:szCs w:val="24"/>
              </w:rPr>
              <w:t>Аудирование</w:t>
            </w:r>
            <w:proofErr w:type="spell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слушать тексты диалогического характера с полным пониманием, соотносить их с картинками;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понимать на слух основное содержание текста информационного характера, выделяя запрашиваемую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понимать на слух запрашиваемую информацию в тексте.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Чтение</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xml:space="preserve">- читать с полным пониманием небольшой текст отвечать </w:t>
            </w:r>
            <w:proofErr w:type="gramStart"/>
            <w:r w:rsidRPr="005B0C4A">
              <w:rPr>
                <w:rFonts w:ascii="Times New Roman" w:eastAsia="Calibri" w:hAnsi="Times New Roman"/>
                <w:sz w:val="24"/>
                <w:szCs w:val="24"/>
              </w:rPr>
              <w:t>на</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вопросы по содержанию текста;</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с пониманием основного содержания тек</w:t>
            </w:r>
            <w:r w:rsidR="00D62A07">
              <w:rPr>
                <w:rFonts w:ascii="Times New Roman" w:eastAsia="Calibri" w:hAnsi="Times New Roman"/>
                <w:sz w:val="24"/>
                <w:szCs w:val="24"/>
              </w:rPr>
              <w:t xml:space="preserve">сты страноведческого характера, </w:t>
            </w:r>
            <w:r w:rsidRPr="005B0C4A">
              <w:rPr>
                <w:rFonts w:ascii="Times New Roman" w:eastAsia="Calibri" w:hAnsi="Times New Roman"/>
                <w:sz w:val="24"/>
                <w:szCs w:val="24"/>
              </w:rPr>
              <w:t>в</w:t>
            </w:r>
            <w:r w:rsidR="00D62A07">
              <w:rPr>
                <w:rFonts w:ascii="Times New Roman" w:eastAsia="Calibri" w:hAnsi="Times New Roman"/>
                <w:sz w:val="24"/>
                <w:szCs w:val="24"/>
              </w:rPr>
              <w:t xml:space="preserve">ключающие некоторое количество </w:t>
            </w:r>
            <w:r w:rsidRPr="005B0C4A">
              <w:rPr>
                <w:rFonts w:ascii="Times New Roman" w:eastAsia="Calibri" w:hAnsi="Times New Roman"/>
                <w:sz w:val="24"/>
                <w:szCs w:val="24"/>
              </w:rPr>
              <w:t>незнакомых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читать текст, представленный в виде анкеты, находить в нем запрашиваемую 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сравнивать и обобщать </w:t>
            </w:r>
            <w:r w:rsidRPr="005B0C4A">
              <w:rPr>
                <w:rFonts w:ascii="Times New Roman" w:eastAsia="Calibri" w:hAnsi="Times New Roman"/>
                <w:sz w:val="24"/>
                <w:szCs w:val="24"/>
              </w:rPr>
              <w:t xml:space="preserve">полученную </w:t>
            </w:r>
            <w:r w:rsidRPr="005B0C4A">
              <w:rPr>
                <w:rFonts w:ascii="Times New Roman" w:eastAsia="Calibri" w:hAnsi="Times New Roman"/>
                <w:iCs/>
                <w:sz w:val="24"/>
                <w:szCs w:val="24"/>
              </w:rPr>
              <w:t>информацию;</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читать текст и подбирать подходящий по смыслу заголовок;</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делать резюме по прочитанному тексту;</w:t>
            </w:r>
          </w:p>
          <w:p w:rsidR="00FB5FC6" w:rsidRPr="005B0C4A" w:rsidRDefault="00FB5FC6" w:rsidP="00942A78">
            <w:pPr>
              <w:jc w:val="both"/>
              <w:rPr>
                <w:rFonts w:ascii="Times New Roman" w:eastAsia="Calibri" w:hAnsi="Times New Roman"/>
                <w:iCs/>
                <w:sz w:val="24"/>
                <w:szCs w:val="24"/>
              </w:rPr>
            </w:pPr>
            <w:r w:rsidRPr="005B0C4A">
              <w:rPr>
                <w:rFonts w:ascii="Times New Roman" w:eastAsia="Calibri" w:hAnsi="Times New Roman"/>
                <w:iCs/>
                <w:sz w:val="24"/>
                <w:szCs w:val="24"/>
              </w:rPr>
              <w:t xml:space="preserve">- соотносить текст с соответствующими фотографиями.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Письмо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составлять подписи к картинкам;</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выписывать из текста нужную информацию;</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написать рекламу;</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письменно отвечать на вопросы.</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Орфография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совершенствовать орфографические умения 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навыки: написание новых слов</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Фонетическая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совершен</w:t>
            </w:r>
            <w:r w:rsidR="007E240F">
              <w:rPr>
                <w:rFonts w:ascii="Times New Roman" w:eastAsia="Calibri" w:hAnsi="Times New Roman"/>
                <w:sz w:val="24"/>
                <w:szCs w:val="24"/>
              </w:rPr>
              <w:t xml:space="preserve">ствовать </w:t>
            </w:r>
            <w:proofErr w:type="spellStart"/>
            <w:r w:rsidR="007E240F">
              <w:rPr>
                <w:rFonts w:ascii="Times New Roman" w:eastAsia="Calibri" w:hAnsi="Times New Roman"/>
                <w:sz w:val="24"/>
                <w:szCs w:val="24"/>
              </w:rPr>
              <w:t>слухо</w:t>
            </w:r>
            <w:proofErr w:type="spellEnd"/>
            <w:r w:rsidR="007E240F">
              <w:rPr>
                <w:rFonts w:ascii="Times New Roman" w:eastAsia="Calibri" w:hAnsi="Times New Roman"/>
                <w:sz w:val="24"/>
                <w:szCs w:val="24"/>
              </w:rPr>
              <w:t xml:space="preserve">-произносительные </w:t>
            </w:r>
            <w:r w:rsidRPr="005B0C4A">
              <w:rPr>
                <w:rFonts w:ascii="Times New Roman" w:eastAsia="Calibri" w:hAnsi="Times New Roman"/>
                <w:sz w:val="24"/>
                <w:szCs w:val="24"/>
              </w:rPr>
              <w:t xml:space="preserve">навыки, в том числе применительно к новому языковому материалу; </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соблюдать ритмик</w:t>
            </w:r>
            <w:proofErr w:type="gramStart"/>
            <w:r w:rsidRPr="005B0C4A">
              <w:rPr>
                <w:rFonts w:ascii="Times New Roman" w:eastAsia="Calibri" w:hAnsi="Times New Roman"/>
                <w:sz w:val="24"/>
                <w:szCs w:val="24"/>
              </w:rPr>
              <w:t>о-</w:t>
            </w:r>
            <w:proofErr w:type="gramEnd"/>
            <w:r w:rsidRPr="005B0C4A">
              <w:rPr>
                <w:rFonts w:ascii="Times New Roman" w:eastAsia="Calibri" w:hAnsi="Times New Roman"/>
                <w:sz w:val="24"/>
                <w:szCs w:val="24"/>
              </w:rPr>
              <w:t xml:space="preserve"> интонационные ос</w:t>
            </w:r>
            <w:r w:rsidR="00D62A07">
              <w:rPr>
                <w:rFonts w:ascii="Times New Roman" w:eastAsia="Calibri" w:hAnsi="Times New Roman"/>
                <w:sz w:val="24"/>
                <w:szCs w:val="24"/>
              </w:rPr>
              <w:t xml:space="preserve">обенности предложений различных </w:t>
            </w:r>
            <w:r w:rsidRPr="005B0C4A">
              <w:rPr>
                <w:rFonts w:ascii="Times New Roman" w:eastAsia="Calibri" w:hAnsi="Times New Roman"/>
                <w:sz w:val="24"/>
                <w:szCs w:val="24"/>
              </w:rPr>
              <w:t>коммуникати</w:t>
            </w:r>
            <w:r w:rsidR="00D62A07">
              <w:rPr>
                <w:rFonts w:ascii="Times New Roman" w:eastAsia="Calibri" w:hAnsi="Times New Roman"/>
                <w:sz w:val="24"/>
                <w:szCs w:val="24"/>
              </w:rPr>
              <w:t xml:space="preserve">вных типов (повествовательного, </w:t>
            </w:r>
            <w:r w:rsidRPr="005B0C4A">
              <w:rPr>
                <w:rFonts w:ascii="Times New Roman" w:eastAsia="Calibri" w:hAnsi="Times New Roman"/>
                <w:sz w:val="24"/>
                <w:szCs w:val="24"/>
              </w:rPr>
              <w:t>вопросительного, повелительного)</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Лексическая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 основные значения изуч</w:t>
            </w:r>
            <w:r w:rsidR="00D62A07">
              <w:rPr>
                <w:rFonts w:ascii="Times New Roman" w:eastAsia="Calibri" w:hAnsi="Times New Roman"/>
                <w:sz w:val="24"/>
                <w:szCs w:val="24"/>
              </w:rPr>
              <w:t xml:space="preserve">енных лексических единиц (слов, </w:t>
            </w:r>
            <w:r w:rsidRPr="005B0C4A">
              <w:rPr>
                <w:rFonts w:ascii="Times New Roman" w:eastAsia="Calibri" w:hAnsi="Times New Roman"/>
                <w:sz w:val="24"/>
                <w:szCs w:val="24"/>
              </w:rPr>
              <w:t>словосочетаний, реплик-клише речевого этикета), обслуживающих тему и ситуации общения.</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Грамматическая сторона речи</w:t>
            </w:r>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распознавать и употреблять в речи:</w:t>
            </w:r>
          </w:p>
          <w:p w:rsidR="00FB5FC6" w:rsidRPr="005B0C4A" w:rsidRDefault="00FB5FC6" w:rsidP="00942A78">
            <w:pPr>
              <w:jc w:val="both"/>
              <w:rPr>
                <w:rFonts w:ascii="Times New Roman" w:eastAsia="Calibri" w:hAnsi="Times New Roman"/>
                <w:sz w:val="24"/>
                <w:szCs w:val="24"/>
              </w:rPr>
            </w:pPr>
            <w:proofErr w:type="gramStart"/>
            <w:r w:rsidRPr="005B0C4A">
              <w:rPr>
                <w:rFonts w:ascii="Times New Roman" w:eastAsia="Calibri" w:hAnsi="Times New Roman"/>
                <w:sz w:val="24"/>
                <w:szCs w:val="24"/>
              </w:rPr>
              <w:t>- повествовательные (утвердительные, отрицательн</w:t>
            </w:r>
            <w:r w:rsidR="00D62A07">
              <w:rPr>
                <w:rFonts w:ascii="Times New Roman" w:eastAsia="Calibri" w:hAnsi="Times New Roman"/>
                <w:sz w:val="24"/>
                <w:szCs w:val="24"/>
              </w:rPr>
              <w:t xml:space="preserve">ые), вопросительные (общий, </w:t>
            </w:r>
            <w:r w:rsidRPr="005B0C4A">
              <w:rPr>
                <w:rFonts w:ascii="Times New Roman" w:eastAsia="Calibri" w:hAnsi="Times New Roman"/>
                <w:sz w:val="24"/>
                <w:szCs w:val="24"/>
              </w:rPr>
              <w:t>специальный,</w:t>
            </w:r>
            <w:r w:rsidR="00D62A07">
              <w:rPr>
                <w:rFonts w:ascii="Times New Roman" w:eastAsia="Calibri" w:hAnsi="Times New Roman"/>
                <w:sz w:val="24"/>
                <w:szCs w:val="24"/>
              </w:rPr>
              <w:t xml:space="preserve"> альтернативный, разделительный </w:t>
            </w:r>
            <w:r w:rsidRPr="005B0C4A">
              <w:rPr>
                <w:rFonts w:ascii="Times New Roman" w:eastAsia="Calibri" w:hAnsi="Times New Roman"/>
                <w:sz w:val="24"/>
                <w:szCs w:val="24"/>
              </w:rPr>
              <w:t xml:space="preserve">вопросы), побудительные (в </w:t>
            </w:r>
            <w:r w:rsidRPr="005B0C4A">
              <w:rPr>
                <w:rFonts w:ascii="Times New Roman" w:eastAsia="Calibri" w:hAnsi="Times New Roman"/>
                <w:sz w:val="24"/>
                <w:szCs w:val="24"/>
              </w:rPr>
              <w:lastRenderedPageBreak/>
              <w:t>утвердительной форме предложения);</w:t>
            </w:r>
            <w:proofErr w:type="gramEnd"/>
          </w:p>
          <w:p w:rsidR="00FB5FC6" w:rsidRPr="005B0C4A" w:rsidRDefault="00FB5FC6" w:rsidP="00942A78">
            <w:pPr>
              <w:jc w:val="both"/>
              <w:rPr>
                <w:rFonts w:ascii="Times New Roman" w:eastAsia="Calibri" w:hAnsi="Times New Roman"/>
                <w:sz w:val="24"/>
                <w:szCs w:val="24"/>
              </w:rPr>
            </w:pPr>
            <w:r w:rsidRPr="005B0C4A">
              <w:rPr>
                <w:rFonts w:ascii="Times New Roman" w:eastAsia="Calibri" w:hAnsi="Times New Roman"/>
                <w:sz w:val="24"/>
                <w:szCs w:val="24"/>
              </w:rPr>
              <w:t>- глаголы в наиболее употребительных временных</w:t>
            </w:r>
            <w:r w:rsidR="00D62A07">
              <w:rPr>
                <w:rFonts w:ascii="Times New Roman" w:eastAsia="Calibri" w:hAnsi="Times New Roman"/>
                <w:sz w:val="24"/>
                <w:szCs w:val="24"/>
              </w:rPr>
              <w:t xml:space="preserve"> формах действительного залога.</w:t>
            </w:r>
          </w:p>
        </w:tc>
      </w:tr>
    </w:tbl>
    <w:p w:rsidR="002A2C9F" w:rsidRPr="003A50B1" w:rsidRDefault="002A2C9F" w:rsidP="00D62A07">
      <w:pPr>
        <w:ind w:left="3540"/>
        <w:jc w:val="both"/>
        <w:rPr>
          <w:rFonts w:ascii="Times New Roman" w:eastAsia="Times New Roman" w:hAnsi="Times New Roman" w:cs="Times New Roman"/>
          <w:b/>
          <w:sz w:val="24"/>
          <w:szCs w:val="24"/>
          <w:lang w:eastAsia="ru-RU"/>
        </w:rPr>
      </w:pPr>
    </w:p>
    <w:p w:rsidR="002A2C9F" w:rsidRPr="003A50B1" w:rsidRDefault="002A2C9F" w:rsidP="00D62A07">
      <w:pPr>
        <w:ind w:left="3540"/>
        <w:jc w:val="both"/>
        <w:rPr>
          <w:rFonts w:ascii="Times New Roman" w:eastAsia="Times New Roman" w:hAnsi="Times New Roman" w:cs="Times New Roman"/>
          <w:b/>
          <w:sz w:val="24"/>
          <w:szCs w:val="24"/>
          <w:lang w:eastAsia="ru-RU"/>
        </w:rPr>
      </w:pPr>
    </w:p>
    <w:p w:rsidR="00796E6D" w:rsidRPr="00D62A07" w:rsidRDefault="00796E6D" w:rsidP="00D62A07">
      <w:pPr>
        <w:ind w:left="3540"/>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b/>
          <w:sz w:val="24"/>
          <w:szCs w:val="24"/>
          <w:lang w:eastAsia="ru-RU"/>
        </w:rPr>
        <w:t>Учебно-тематический план</w:t>
      </w:r>
    </w:p>
    <w:p w:rsidR="006A67AC" w:rsidRPr="002A2C9F" w:rsidRDefault="00796E6D" w:rsidP="00942A78">
      <w:pPr>
        <w:jc w:val="both"/>
        <w:rPr>
          <w:rFonts w:ascii="Times New Roman" w:eastAsia="Calibri" w:hAnsi="Times New Roman" w:cs="Times New Roman"/>
          <w:b/>
          <w:sz w:val="24"/>
          <w:szCs w:val="24"/>
          <w:lang w:eastAsia="ar-SA"/>
        </w:rPr>
      </w:pPr>
      <w:r w:rsidRPr="005B0C4A">
        <w:rPr>
          <w:rFonts w:ascii="Times New Roman" w:eastAsia="Calibri" w:hAnsi="Times New Roman" w:cs="Times New Roman"/>
          <w:sz w:val="24"/>
          <w:szCs w:val="24"/>
          <w:lang w:eastAsia="ar-SA"/>
        </w:rPr>
        <w:t xml:space="preserve">                                                                         </w:t>
      </w:r>
      <w:r w:rsidR="002A2C9F">
        <w:rPr>
          <w:rFonts w:ascii="Times New Roman" w:eastAsia="Calibri" w:hAnsi="Times New Roman" w:cs="Times New Roman"/>
          <w:sz w:val="24"/>
          <w:szCs w:val="24"/>
          <w:lang w:val="en-US" w:eastAsia="ar-SA"/>
        </w:rPr>
        <w:tab/>
      </w:r>
      <w:r w:rsidR="008B04DE" w:rsidRPr="002A2C9F">
        <w:rPr>
          <w:rFonts w:ascii="Times New Roman" w:eastAsia="Calibri" w:hAnsi="Times New Roman" w:cs="Times New Roman"/>
          <w:b/>
          <w:sz w:val="24"/>
          <w:szCs w:val="24"/>
          <w:lang w:eastAsia="ar-SA"/>
        </w:rPr>
        <w:t>5 класс</w:t>
      </w:r>
    </w:p>
    <w:tbl>
      <w:tblPr>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4962"/>
        <w:gridCol w:w="1275"/>
        <w:gridCol w:w="1418"/>
        <w:gridCol w:w="1559"/>
      </w:tblGrid>
      <w:tr w:rsidR="002A2C9F" w:rsidRPr="005B0C4A" w:rsidTr="002A2C9F">
        <w:trPr>
          <w:trHeight w:val="420"/>
        </w:trPr>
        <w:tc>
          <w:tcPr>
            <w:tcW w:w="1418" w:type="dxa"/>
            <w:vMerge w:val="restart"/>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Четверть </w:t>
            </w:r>
          </w:p>
        </w:tc>
        <w:tc>
          <w:tcPr>
            <w:tcW w:w="4962" w:type="dxa"/>
            <w:vMerge w:val="restart"/>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Раздел </w:t>
            </w:r>
          </w:p>
        </w:tc>
        <w:tc>
          <w:tcPr>
            <w:tcW w:w="1275" w:type="dxa"/>
            <w:vMerge w:val="restart"/>
            <w:tcBorders>
              <w:right w:val="single" w:sz="4" w:space="0" w:color="auto"/>
            </w:tcBorders>
          </w:tcPr>
          <w:p w:rsidR="002A2C9F" w:rsidRPr="005B0C4A" w:rsidRDefault="002A2C9F" w:rsidP="003A50B1">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Кол</w:t>
            </w:r>
            <w:r>
              <w:rPr>
                <w:rFonts w:ascii="Times New Roman" w:eastAsia="Calibri" w:hAnsi="Times New Roman" w:cs="Times New Roman"/>
                <w:sz w:val="24"/>
                <w:szCs w:val="24"/>
                <w:lang w:val="en-US" w:eastAsia="ru-RU"/>
              </w:rPr>
              <w:t>-</w:t>
            </w:r>
            <w:r>
              <w:rPr>
                <w:rFonts w:ascii="Times New Roman" w:eastAsia="Calibri" w:hAnsi="Times New Roman" w:cs="Times New Roman"/>
                <w:sz w:val="24"/>
                <w:szCs w:val="24"/>
                <w:lang w:eastAsia="ru-RU"/>
              </w:rPr>
              <w:t>во</w:t>
            </w:r>
            <w:r>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часов</w:t>
            </w:r>
          </w:p>
        </w:tc>
        <w:tc>
          <w:tcPr>
            <w:tcW w:w="2977" w:type="dxa"/>
            <w:gridSpan w:val="2"/>
            <w:tcBorders>
              <w:left w:val="single" w:sz="4" w:space="0" w:color="auto"/>
              <w:bottom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Из них</w:t>
            </w:r>
          </w:p>
        </w:tc>
      </w:tr>
      <w:tr w:rsidR="002A2C9F" w:rsidRPr="005B0C4A" w:rsidTr="002A2C9F">
        <w:trPr>
          <w:trHeight w:val="360"/>
        </w:trPr>
        <w:tc>
          <w:tcPr>
            <w:tcW w:w="1418" w:type="dxa"/>
            <w:vMerge/>
          </w:tcPr>
          <w:p w:rsidR="002A2C9F" w:rsidRPr="005B0C4A" w:rsidRDefault="002A2C9F" w:rsidP="002A2C9F">
            <w:pPr>
              <w:spacing w:line="240" w:lineRule="auto"/>
              <w:jc w:val="both"/>
              <w:rPr>
                <w:rFonts w:ascii="Times New Roman" w:eastAsia="Calibri" w:hAnsi="Times New Roman" w:cs="Times New Roman"/>
                <w:sz w:val="24"/>
                <w:szCs w:val="24"/>
                <w:lang w:eastAsia="ru-RU"/>
              </w:rPr>
            </w:pPr>
          </w:p>
        </w:tc>
        <w:tc>
          <w:tcPr>
            <w:tcW w:w="4962" w:type="dxa"/>
            <w:vMerge/>
          </w:tcPr>
          <w:p w:rsidR="002A2C9F" w:rsidRPr="005B0C4A" w:rsidRDefault="002A2C9F" w:rsidP="002A2C9F">
            <w:pPr>
              <w:spacing w:line="240" w:lineRule="auto"/>
              <w:jc w:val="both"/>
              <w:rPr>
                <w:rFonts w:ascii="Times New Roman" w:eastAsia="Calibri" w:hAnsi="Times New Roman" w:cs="Times New Roman"/>
                <w:sz w:val="24"/>
                <w:szCs w:val="24"/>
                <w:lang w:eastAsia="ru-RU"/>
              </w:rPr>
            </w:pPr>
          </w:p>
        </w:tc>
        <w:tc>
          <w:tcPr>
            <w:tcW w:w="1275" w:type="dxa"/>
            <w:vMerge/>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p>
        </w:tc>
        <w:tc>
          <w:tcPr>
            <w:tcW w:w="1418" w:type="dxa"/>
            <w:tcBorders>
              <w:top w:val="single" w:sz="4" w:space="0" w:color="auto"/>
              <w:left w:val="single" w:sz="4" w:space="0" w:color="auto"/>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проекты</w:t>
            </w:r>
          </w:p>
        </w:tc>
        <w:tc>
          <w:tcPr>
            <w:tcW w:w="1559" w:type="dxa"/>
            <w:tcBorders>
              <w:top w:val="single" w:sz="4" w:space="0" w:color="auto"/>
              <w:lef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proofErr w:type="spellStart"/>
            <w:r w:rsidRPr="005B0C4A">
              <w:rPr>
                <w:rFonts w:ascii="Times New Roman" w:eastAsia="Calibri" w:hAnsi="Times New Roman" w:cs="Times New Roman"/>
                <w:sz w:val="24"/>
                <w:szCs w:val="24"/>
                <w:lang w:eastAsia="ru-RU"/>
              </w:rPr>
              <w:t>Контр</w:t>
            </w:r>
            <w:proofErr w:type="gramStart"/>
            <w:r w:rsidRPr="005B0C4A">
              <w:rPr>
                <w:rFonts w:ascii="Times New Roman" w:eastAsia="Calibri" w:hAnsi="Times New Roman" w:cs="Times New Roman"/>
                <w:sz w:val="24"/>
                <w:szCs w:val="24"/>
                <w:lang w:eastAsia="ru-RU"/>
              </w:rPr>
              <w:t>.р</w:t>
            </w:r>
            <w:proofErr w:type="gramEnd"/>
            <w:r w:rsidRPr="005B0C4A">
              <w:rPr>
                <w:rFonts w:ascii="Times New Roman" w:eastAsia="Calibri" w:hAnsi="Times New Roman" w:cs="Times New Roman"/>
                <w:sz w:val="24"/>
                <w:szCs w:val="24"/>
                <w:lang w:eastAsia="ru-RU"/>
              </w:rPr>
              <w:t>аб</w:t>
            </w:r>
            <w:proofErr w:type="spellEnd"/>
          </w:p>
        </w:tc>
      </w:tr>
      <w:tr w:rsidR="002A2C9F" w:rsidRPr="005B0C4A" w:rsidTr="002A2C9F">
        <w:trPr>
          <w:trHeight w:val="326"/>
        </w:trPr>
        <w:tc>
          <w:tcPr>
            <w:tcW w:w="1418" w:type="dxa"/>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Unit 1. Hello! Nice to see you again!</w:t>
            </w:r>
          </w:p>
        </w:tc>
        <w:tc>
          <w:tcPr>
            <w:tcW w:w="1275" w:type="dxa"/>
            <w:tcBorders>
              <w:top w:val="single" w:sz="4" w:space="0" w:color="auto"/>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27</w:t>
            </w:r>
          </w:p>
        </w:tc>
        <w:tc>
          <w:tcPr>
            <w:tcW w:w="1418" w:type="dxa"/>
            <w:tcBorders>
              <w:top w:val="single" w:sz="4" w:space="0" w:color="auto"/>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top w:val="single" w:sz="4" w:space="0" w:color="auto"/>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2A2C9F" w:rsidRPr="005B0C4A" w:rsidTr="002A2C9F">
        <w:trPr>
          <w:trHeight w:val="326"/>
        </w:trPr>
        <w:tc>
          <w:tcPr>
            <w:tcW w:w="1418"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2</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Unit 2. We are going to travel to London.</w:t>
            </w:r>
          </w:p>
        </w:tc>
        <w:tc>
          <w:tcPr>
            <w:tcW w:w="1275"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21</w:t>
            </w:r>
          </w:p>
        </w:tc>
        <w:tc>
          <w:tcPr>
            <w:tcW w:w="1418"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2A2C9F" w:rsidRPr="005B0C4A" w:rsidTr="002A2C9F">
        <w:trPr>
          <w:trHeight w:val="326"/>
        </w:trPr>
        <w:tc>
          <w:tcPr>
            <w:tcW w:w="1418"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3</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Unit</w:t>
            </w:r>
            <w:r w:rsidRPr="005B0C4A">
              <w:rPr>
                <w:rFonts w:ascii="Times New Roman" w:eastAsia="Calibri" w:hAnsi="Times New Roman" w:cs="Times New Roman"/>
                <w:sz w:val="24"/>
                <w:szCs w:val="24"/>
                <w:lang w:eastAsia="ru-RU"/>
              </w:rPr>
              <w:t xml:space="preserve"> 3. </w:t>
            </w:r>
            <w:r w:rsidRPr="005B0C4A">
              <w:rPr>
                <w:rFonts w:ascii="Times New Roman" w:eastAsia="Calibri" w:hAnsi="Times New Roman" w:cs="Times New Roman"/>
                <w:sz w:val="24"/>
                <w:szCs w:val="24"/>
                <w:lang w:val="en-US" w:eastAsia="ru-RU"/>
              </w:rPr>
              <w:t>Faces of London.</w:t>
            </w:r>
          </w:p>
        </w:tc>
        <w:tc>
          <w:tcPr>
            <w:tcW w:w="1275"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eastAsia="ru-RU"/>
              </w:rPr>
              <w:t>30</w:t>
            </w:r>
          </w:p>
        </w:tc>
        <w:tc>
          <w:tcPr>
            <w:tcW w:w="1418"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2A2C9F" w:rsidRPr="005B0C4A" w:rsidTr="002A2C9F">
        <w:trPr>
          <w:trHeight w:val="343"/>
        </w:trPr>
        <w:tc>
          <w:tcPr>
            <w:tcW w:w="1418"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4</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Unit 4. Learning more about each other.</w:t>
            </w:r>
          </w:p>
        </w:tc>
        <w:tc>
          <w:tcPr>
            <w:tcW w:w="1275"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27</w:t>
            </w:r>
          </w:p>
        </w:tc>
        <w:tc>
          <w:tcPr>
            <w:tcW w:w="1418"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w:t>
            </w:r>
          </w:p>
        </w:tc>
      </w:tr>
    </w:tbl>
    <w:p w:rsidR="008B04DE" w:rsidRPr="005B0C4A" w:rsidRDefault="00FB45C0" w:rsidP="00942A78">
      <w:pPr>
        <w:jc w:val="both"/>
        <w:rPr>
          <w:rFonts w:ascii="Times New Roman" w:eastAsia="Calibri" w:hAnsi="Times New Roman" w:cs="Times New Roman"/>
          <w:sz w:val="24"/>
          <w:szCs w:val="24"/>
          <w:lang w:eastAsia="ar-SA"/>
        </w:rPr>
      </w:pPr>
      <w:r w:rsidRPr="005B0C4A">
        <w:rPr>
          <w:rFonts w:ascii="Times New Roman" w:hAnsi="Times New Roman" w:cs="Times New Roman"/>
          <w:sz w:val="24"/>
          <w:szCs w:val="24"/>
        </w:rPr>
        <w:t xml:space="preserve">Итого:          105ч.           </w:t>
      </w:r>
    </w:p>
    <w:p w:rsidR="003A2DA6" w:rsidRPr="0027781F" w:rsidRDefault="0027781F" w:rsidP="00942A78">
      <w:pPr>
        <w:jc w:val="both"/>
        <w:rPr>
          <w:rFonts w:ascii="Times New Roman" w:eastAsia="Calibri" w:hAnsi="Times New Roman" w:cs="Times New Roman"/>
          <w:b/>
          <w:sz w:val="24"/>
          <w:szCs w:val="24"/>
          <w:lang w:eastAsia="ar-SA"/>
        </w:rPr>
      </w:pPr>
      <w:r>
        <w:rPr>
          <w:rFonts w:ascii="Times New Roman" w:eastAsia="Calibri" w:hAnsi="Times New Roman" w:cs="Times New Roman"/>
          <w:b/>
          <w:sz w:val="24"/>
          <w:szCs w:val="24"/>
          <w:lang w:eastAsia="ar-SA"/>
        </w:rPr>
        <w:t xml:space="preserve">                                                                       </w:t>
      </w:r>
      <w:r w:rsidR="002A2C9F">
        <w:rPr>
          <w:rFonts w:ascii="Times New Roman" w:eastAsia="Calibri" w:hAnsi="Times New Roman" w:cs="Times New Roman"/>
          <w:b/>
          <w:sz w:val="24"/>
          <w:szCs w:val="24"/>
          <w:lang w:val="en-US" w:eastAsia="ar-SA"/>
        </w:rPr>
        <w:tab/>
      </w:r>
      <w:r>
        <w:rPr>
          <w:rFonts w:ascii="Times New Roman" w:eastAsia="Calibri" w:hAnsi="Times New Roman" w:cs="Times New Roman"/>
          <w:b/>
          <w:sz w:val="24"/>
          <w:szCs w:val="24"/>
          <w:lang w:eastAsia="ar-SA"/>
        </w:rPr>
        <w:t xml:space="preserve"> </w:t>
      </w:r>
      <w:r w:rsidR="003A2DA6" w:rsidRPr="0027781F">
        <w:rPr>
          <w:rFonts w:ascii="Times New Roman" w:eastAsia="Calibri" w:hAnsi="Times New Roman" w:cs="Times New Roman"/>
          <w:b/>
          <w:sz w:val="24"/>
          <w:szCs w:val="24"/>
          <w:lang w:eastAsia="ar-SA"/>
        </w:rPr>
        <w:t>6 класс</w:t>
      </w:r>
    </w:p>
    <w:tbl>
      <w:tblPr>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4962"/>
        <w:gridCol w:w="1134"/>
        <w:gridCol w:w="1559"/>
        <w:gridCol w:w="1559"/>
      </w:tblGrid>
      <w:tr w:rsidR="002A2C9F" w:rsidRPr="005B0C4A" w:rsidTr="002A2C9F">
        <w:trPr>
          <w:trHeight w:val="418"/>
        </w:trPr>
        <w:tc>
          <w:tcPr>
            <w:tcW w:w="1418" w:type="dxa"/>
            <w:vMerge w:val="restart"/>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Четверть </w:t>
            </w:r>
          </w:p>
        </w:tc>
        <w:tc>
          <w:tcPr>
            <w:tcW w:w="4962" w:type="dxa"/>
            <w:vMerge w:val="restart"/>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Раздел </w:t>
            </w:r>
          </w:p>
        </w:tc>
        <w:tc>
          <w:tcPr>
            <w:tcW w:w="1134" w:type="dxa"/>
            <w:vMerge w:val="restart"/>
            <w:tcBorders>
              <w:right w:val="single" w:sz="4" w:space="0" w:color="auto"/>
            </w:tcBorders>
          </w:tcPr>
          <w:p w:rsidR="002A2C9F" w:rsidRPr="005B0C4A" w:rsidRDefault="002A2C9F" w:rsidP="003A50B1">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Кол</w:t>
            </w:r>
            <w:r>
              <w:rPr>
                <w:rFonts w:ascii="Times New Roman" w:eastAsia="Calibri" w:hAnsi="Times New Roman" w:cs="Times New Roman"/>
                <w:sz w:val="24"/>
                <w:szCs w:val="24"/>
                <w:lang w:val="en-US" w:eastAsia="ru-RU"/>
              </w:rPr>
              <w:t>-</w:t>
            </w:r>
            <w:r>
              <w:rPr>
                <w:rFonts w:ascii="Times New Roman" w:eastAsia="Calibri" w:hAnsi="Times New Roman" w:cs="Times New Roman"/>
                <w:sz w:val="24"/>
                <w:szCs w:val="24"/>
                <w:lang w:eastAsia="ru-RU"/>
              </w:rPr>
              <w:t>во</w:t>
            </w:r>
            <w:r>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часов</w:t>
            </w:r>
          </w:p>
        </w:tc>
        <w:tc>
          <w:tcPr>
            <w:tcW w:w="3118" w:type="dxa"/>
            <w:gridSpan w:val="2"/>
            <w:tcBorders>
              <w:left w:val="single" w:sz="4" w:space="0" w:color="auto"/>
              <w:bottom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Из них</w:t>
            </w:r>
          </w:p>
        </w:tc>
      </w:tr>
      <w:tr w:rsidR="002A2C9F" w:rsidRPr="005B0C4A" w:rsidTr="002A2C9F">
        <w:trPr>
          <w:trHeight w:val="303"/>
        </w:trPr>
        <w:tc>
          <w:tcPr>
            <w:tcW w:w="1418" w:type="dxa"/>
            <w:vMerge/>
          </w:tcPr>
          <w:p w:rsidR="002A2C9F" w:rsidRPr="005B0C4A" w:rsidRDefault="002A2C9F" w:rsidP="00942A78">
            <w:pPr>
              <w:jc w:val="both"/>
              <w:rPr>
                <w:rFonts w:ascii="Times New Roman" w:eastAsia="Calibri" w:hAnsi="Times New Roman" w:cs="Times New Roman"/>
                <w:sz w:val="24"/>
                <w:szCs w:val="24"/>
                <w:lang w:eastAsia="ru-RU"/>
              </w:rPr>
            </w:pPr>
          </w:p>
        </w:tc>
        <w:tc>
          <w:tcPr>
            <w:tcW w:w="4962" w:type="dxa"/>
            <w:vMerge/>
          </w:tcPr>
          <w:p w:rsidR="002A2C9F" w:rsidRPr="005B0C4A" w:rsidRDefault="002A2C9F" w:rsidP="00942A78">
            <w:pPr>
              <w:jc w:val="both"/>
              <w:rPr>
                <w:rFonts w:ascii="Times New Roman" w:eastAsia="Calibri" w:hAnsi="Times New Roman" w:cs="Times New Roman"/>
                <w:sz w:val="24"/>
                <w:szCs w:val="24"/>
                <w:lang w:eastAsia="ru-RU"/>
              </w:rPr>
            </w:pPr>
          </w:p>
        </w:tc>
        <w:tc>
          <w:tcPr>
            <w:tcW w:w="1134" w:type="dxa"/>
            <w:vMerge/>
            <w:tcBorders>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p>
        </w:tc>
        <w:tc>
          <w:tcPr>
            <w:tcW w:w="1559" w:type="dxa"/>
            <w:tcBorders>
              <w:top w:val="single" w:sz="4" w:space="0" w:color="auto"/>
              <w:left w:val="single" w:sz="4" w:space="0" w:color="auto"/>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Проекты </w:t>
            </w:r>
          </w:p>
        </w:tc>
        <w:tc>
          <w:tcPr>
            <w:tcW w:w="1559" w:type="dxa"/>
            <w:tcBorders>
              <w:top w:val="single" w:sz="4" w:space="0" w:color="auto"/>
              <w:lef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proofErr w:type="spellStart"/>
            <w:r w:rsidRPr="005B0C4A">
              <w:rPr>
                <w:rFonts w:ascii="Times New Roman" w:eastAsia="Calibri" w:hAnsi="Times New Roman" w:cs="Times New Roman"/>
                <w:sz w:val="24"/>
                <w:szCs w:val="24"/>
                <w:lang w:eastAsia="ru-RU"/>
              </w:rPr>
              <w:t>Контр</w:t>
            </w:r>
            <w:proofErr w:type="gramStart"/>
            <w:r w:rsidRPr="005B0C4A">
              <w:rPr>
                <w:rFonts w:ascii="Times New Roman" w:eastAsia="Calibri" w:hAnsi="Times New Roman" w:cs="Times New Roman"/>
                <w:sz w:val="24"/>
                <w:szCs w:val="24"/>
                <w:lang w:eastAsia="ru-RU"/>
              </w:rPr>
              <w:t>.р</w:t>
            </w:r>
            <w:proofErr w:type="gramEnd"/>
            <w:r w:rsidRPr="005B0C4A">
              <w:rPr>
                <w:rFonts w:ascii="Times New Roman" w:eastAsia="Calibri" w:hAnsi="Times New Roman" w:cs="Times New Roman"/>
                <w:sz w:val="24"/>
                <w:szCs w:val="24"/>
                <w:lang w:eastAsia="ru-RU"/>
              </w:rPr>
              <w:t>аб</w:t>
            </w:r>
            <w:proofErr w:type="spellEnd"/>
          </w:p>
        </w:tc>
      </w:tr>
      <w:tr w:rsidR="002A2C9F" w:rsidRPr="005B0C4A" w:rsidTr="002A2C9F">
        <w:trPr>
          <w:trHeight w:val="828"/>
        </w:trPr>
        <w:tc>
          <w:tcPr>
            <w:tcW w:w="1418" w:type="dxa"/>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hAnsi="Times New Roman" w:cs="Times New Roman"/>
                <w:sz w:val="24"/>
                <w:szCs w:val="24"/>
                <w:lang w:val="en-US"/>
              </w:rPr>
              <w:t>Launching</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the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International</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Explorers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Club</w:t>
            </w:r>
            <w:r w:rsidRPr="005B0C4A">
              <w:rPr>
                <w:rFonts w:ascii="Times New Roman" w:hAnsi="Times New Roman" w:cs="Times New Roman"/>
                <w:sz w:val="24"/>
                <w:szCs w:val="24"/>
              </w:rPr>
              <w:t>.Добро пожаловать в Международный клуб исследователей</w:t>
            </w:r>
          </w:p>
        </w:tc>
        <w:tc>
          <w:tcPr>
            <w:tcW w:w="1134" w:type="dxa"/>
            <w:tcBorders>
              <w:top w:val="single" w:sz="4" w:space="0" w:color="auto"/>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27</w:t>
            </w:r>
          </w:p>
        </w:tc>
        <w:tc>
          <w:tcPr>
            <w:tcW w:w="1559" w:type="dxa"/>
            <w:tcBorders>
              <w:top w:val="single" w:sz="4" w:space="0" w:color="auto"/>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top w:val="single" w:sz="4" w:space="0" w:color="auto"/>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2A2C9F" w:rsidRPr="005B0C4A" w:rsidTr="002A2C9F">
        <w:trPr>
          <w:trHeight w:val="519"/>
        </w:trPr>
        <w:tc>
          <w:tcPr>
            <w:tcW w:w="1418" w:type="dxa"/>
          </w:tcPr>
          <w:p w:rsidR="002A2C9F" w:rsidRPr="005B0C4A" w:rsidRDefault="002A2C9F" w:rsidP="00942A78">
            <w:pPr>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2</w:t>
            </w:r>
          </w:p>
        </w:tc>
        <w:tc>
          <w:tcPr>
            <w:tcW w:w="4962" w:type="dxa"/>
          </w:tcPr>
          <w:p w:rsidR="002A2C9F" w:rsidRPr="00F37BB7" w:rsidRDefault="002A2C9F" w:rsidP="002A2C9F">
            <w:pPr>
              <w:spacing w:line="240" w:lineRule="auto"/>
              <w:jc w:val="both"/>
              <w:rPr>
                <w:rFonts w:ascii="Times New Roman" w:eastAsia="Calibri" w:hAnsi="Times New Roman" w:cs="Times New Roman"/>
                <w:sz w:val="24"/>
                <w:szCs w:val="24"/>
                <w:lang w:val="en-US" w:eastAsia="ru-RU"/>
              </w:rPr>
            </w:pPr>
            <w:r w:rsidRPr="00F37BB7">
              <w:rPr>
                <w:rFonts w:ascii="Times New Roman" w:hAnsi="Times New Roman" w:cs="Times New Roman"/>
                <w:sz w:val="24"/>
                <w:szCs w:val="24"/>
                <w:lang w:val="en-US"/>
              </w:rPr>
              <w:t xml:space="preserve"> </w:t>
            </w:r>
            <w:r w:rsidRPr="005B0C4A">
              <w:rPr>
                <w:rFonts w:ascii="Times New Roman" w:hAnsi="Times New Roman" w:cs="Times New Roman"/>
                <w:sz w:val="24"/>
                <w:szCs w:val="24"/>
                <w:lang w:val="en-US"/>
              </w:rPr>
              <w:t>Spending</w:t>
            </w:r>
            <w:r w:rsidRPr="00F37BB7">
              <w:rPr>
                <w:rFonts w:ascii="Times New Roman" w:hAnsi="Times New Roman" w:cs="Times New Roman"/>
                <w:sz w:val="24"/>
                <w:szCs w:val="24"/>
                <w:lang w:val="en-US"/>
              </w:rPr>
              <w:t xml:space="preserve"> </w:t>
            </w:r>
            <w:r w:rsidRPr="005B0C4A">
              <w:rPr>
                <w:rFonts w:ascii="Times New Roman" w:hAnsi="Times New Roman" w:cs="Times New Roman"/>
                <w:sz w:val="24"/>
                <w:szCs w:val="24"/>
                <w:lang w:val="en-US"/>
              </w:rPr>
              <w:t>time</w:t>
            </w:r>
            <w:r w:rsidRPr="00F37BB7">
              <w:rPr>
                <w:rFonts w:ascii="Times New Roman" w:hAnsi="Times New Roman" w:cs="Times New Roman"/>
                <w:sz w:val="24"/>
                <w:szCs w:val="24"/>
                <w:lang w:val="en-US"/>
              </w:rPr>
              <w:t xml:space="preserve"> </w:t>
            </w:r>
            <w:r w:rsidRPr="005B0C4A">
              <w:rPr>
                <w:rFonts w:ascii="Times New Roman" w:hAnsi="Times New Roman" w:cs="Times New Roman"/>
                <w:sz w:val="24"/>
                <w:szCs w:val="24"/>
                <w:lang w:val="en-US"/>
              </w:rPr>
              <w:t>together</w:t>
            </w:r>
            <w:r w:rsidRPr="00F37BB7">
              <w:rPr>
                <w:rFonts w:ascii="Times New Roman" w:hAnsi="Times New Roman" w:cs="Times New Roman"/>
                <w:sz w:val="24"/>
                <w:szCs w:val="24"/>
                <w:lang w:val="en-US"/>
              </w:rPr>
              <w:t xml:space="preserve">. </w:t>
            </w:r>
            <w:r w:rsidRPr="005B0C4A">
              <w:rPr>
                <w:rFonts w:ascii="Times New Roman" w:hAnsi="Times New Roman" w:cs="Times New Roman"/>
                <w:sz w:val="24"/>
                <w:szCs w:val="24"/>
              </w:rPr>
              <w:t>Вместе</w:t>
            </w:r>
            <w:r w:rsidRPr="00F37BB7">
              <w:rPr>
                <w:rFonts w:ascii="Times New Roman" w:hAnsi="Times New Roman" w:cs="Times New Roman"/>
                <w:sz w:val="24"/>
                <w:szCs w:val="24"/>
                <w:lang w:val="en-US"/>
              </w:rPr>
              <w:t xml:space="preserve"> </w:t>
            </w:r>
            <w:r w:rsidRPr="005B0C4A">
              <w:rPr>
                <w:rFonts w:ascii="Times New Roman" w:hAnsi="Times New Roman" w:cs="Times New Roman"/>
                <w:sz w:val="24"/>
                <w:szCs w:val="24"/>
              </w:rPr>
              <w:t>проведем</w:t>
            </w:r>
            <w:r w:rsidRPr="00F37BB7">
              <w:rPr>
                <w:rFonts w:ascii="Times New Roman" w:hAnsi="Times New Roman" w:cs="Times New Roman"/>
                <w:sz w:val="24"/>
                <w:szCs w:val="24"/>
                <w:lang w:val="en-US"/>
              </w:rPr>
              <w:t xml:space="preserve"> </w:t>
            </w:r>
            <w:r w:rsidRPr="005B0C4A">
              <w:rPr>
                <w:rFonts w:ascii="Times New Roman" w:hAnsi="Times New Roman" w:cs="Times New Roman"/>
                <w:sz w:val="24"/>
                <w:szCs w:val="24"/>
              </w:rPr>
              <w:t>время</w:t>
            </w:r>
            <w:r w:rsidRPr="00F37BB7">
              <w:rPr>
                <w:rFonts w:ascii="Times New Roman" w:hAnsi="Times New Roman" w:cs="Times New Roman"/>
                <w:sz w:val="24"/>
                <w:szCs w:val="24"/>
                <w:lang w:val="en-US"/>
              </w:rPr>
              <w:t xml:space="preserve">  </w:t>
            </w:r>
          </w:p>
        </w:tc>
        <w:tc>
          <w:tcPr>
            <w:tcW w:w="1134" w:type="dxa"/>
            <w:tcBorders>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21</w:t>
            </w:r>
          </w:p>
        </w:tc>
        <w:tc>
          <w:tcPr>
            <w:tcW w:w="1559" w:type="dxa"/>
            <w:tcBorders>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2A2C9F" w:rsidRPr="005B0C4A" w:rsidTr="002A2C9F">
        <w:trPr>
          <w:trHeight w:val="326"/>
        </w:trPr>
        <w:tc>
          <w:tcPr>
            <w:tcW w:w="1418" w:type="dxa"/>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3</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Times New Roman" w:hAnsi="Times New Roman" w:cs="Times New Roman"/>
                <w:sz w:val="24"/>
                <w:szCs w:val="24"/>
                <w:lang w:val="en-US" w:eastAsia="ru-RU"/>
              </w:rPr>
              <w:t xml:space="preserve"> </w:t>
            </w:r>
            <w:r w:rsidRPr="005B0C4A">
              <w:rPr>
                <w:rFonts w:ascii="Times New Roman" w:hAnsi="Times New Roman" w:cs="Times New Roman"/>
                <w:sz w:val="24"/>
                <w:szCs w:val="24"/>
                <w:lang w:val="en-US"/>
              </w:rPr>
              <w:t>Learning more about the United Kingdom of Great Britain and Northern Ireland .</w:t>
            </w:r>
            <w:r w:rsidRPr="005B0C4A">
              <w:rPr>
                <w:rFonts w:ascii="Times New Roman" w:hAnsi="Times New Roman" w:cs="Times New Roman"/>
                <w:sz w:val="24"/>
                <w:szCs w:val="24"/>
              </w:rPr>
              <w:t>Узнаем</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больше</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о</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Великобритании</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и</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Северной</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Ирландии</w:t>
            </w:r>
            <w:r w:rsidRPr="005B0C4A">
              <w:rPr>
                <w:rFonts w:ascii="Times New Roman" w:eastAsia="Times New Roman" w:hAnsi="Times New Roman" w:cs="Times New Roman"/>
                <w:sz w:val="24"/>
                <w:szCs w:val="24"/>
                <w:lang w:val="en-US" w:eastAsia="ru-RU"/>
              </w:rPr>
              <w:t xml:space="preserve"> </w:t>
            </w:r>
          </w:p>
        </w:tc>
        <w:tc>
          <w:tcPr>
            <w:tcW w:w="1134" w:type="dxa"/>
            <w:tcBorders>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30</w:t>
            </w:r>
          </w:p>
        </w:tc>
        <w:tc>
          <w:tcPr>
            <w:tcW w:w="1559" w:type="dxa"/>
            <w:tcBorders>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2A2C9F" w:rsidRPr="005B0C4A" w:rsidTr="002A2C9F">
        <w:trPr>
          <w:trHeight w:val="343"/>
        </w:trPr>
        <w:tc>
          <w:tcPr>
            <w:tcW w:w="1418" w:type="dxa"/>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4</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hAnsi="Times New Roman" w:cs="Times New Roman"/>
                <w:sz w:val="24"/>
                <w:szCs w:val="24"/>
                <w:lang w:val="en-US"/>
              </w:rPr>
              <w:t xml:space="preserve">Talking about an adventure holiday. </w:t>
            </w:r>
            <w:proofErr w:type="spellStart"/>
            <w:r w:rsidRPr="005B0C4A">
              <w:rPr>
                <w:rFonts w:ascii="Times New Roman" w:hAnsi="Times New Roman" w:cs="Times New Roman"/>
                <w:sz w:val="24"/>
                <w:szCs w:val="24"/>
                <w:lang w:val="en-US"/>
              </w:rPr>
              <w:t>Поговорим</w:t>
            </w:r>
            <w:proofErr w:type="spellEnd"/>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о</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путешествии</w:t>
            </w:r>
          </w:p>
        </w:tc>
        <w:tc>
          <w:tcPr>
            <w:tcW w:w="1134" w:type="dxa"/>
            <w:tcBorders>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27</w:t>
            </w:r>
          </w:p>
        </w:tc>
        <w:tc>
          <w:tcPr>
            <w:tcW w:w="1559" w:type="dxa"/>
            <w:tcBorders>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2A2C9F" w:rsidRPr="005B0C4A" w:rsidRDefault="002A2C9F" w:rsidP="00942A78">
            <w:pPr>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w:t>
            </w:r>
          </w:p>
        </w:tc>
      </w:tr>
    </w:tbl>
    <w:p w:rsidR="00DE2F05" w:rsidRPr="005B0C4A" w:rsidRDefault="00DE2F05" w:rsidP="00942A78">
      <w:pPr>
        <w:jc w:val="both"/>
        <w:rPr>
          <w:rFonts w:ascii="Times New Roman" w:eastAsia="Calibri" w:hAnsi="Times New Roman" w:cs="Times New Roman"/>
          <w:sz w:val="24"/>
          <w:szCs w:val="24"/>
          <w:lang w:eastAsia="ar-SA"/>
        </w:rPr>
      </w:pPr>
      <w:r w:rsidRPr="005B0C4A">
        <w:rPr>
          <w:rFonts w:ascii="Times New Roman" w:hAnsi="Times New Roman" w:cs="Times New Roman"/>
          <w:sz w:val="24"/>
          <w:szCs w:val="24"/>
        </w:rPr>
        <w:t xml:space="preserve">Итого:          105ч.   </w:t>
      </w:r>
    </w:p>
    <w:p w:rsidR="00DE2F05" w:rsidRPr="0027781F" w:rsidRDefault="007F0D88" w:rsidP="00942A78">
      <w:pPr>
        <w:jc w:val="both"/>
        <w:rPr>
          <w:rFonts w:ascii="Times New Roman" w:eastAsia="Calibri" w:hAnsi="Times New Roman" w:cs="Times New Roman"/>
          <w:b/>
          <w:sz w:val="24"/>
          <w:szCs w:val="24"/>
          <w:lang w:eastAsia="ar-SA"/>
        </w:rPr>
      </w:pPr>
      <w:r w:rsidRPr="005B0C4A">
        <w:rPr>
          <w:rFonts w:ascii="Times New Roman" w:eastAsia="Calibri" w:hAnsi="Times New Roman" w:cs="Times New Roman"/>
          <w:sz w:val="24"/>
          <w:szCs w:val="24"/>
          <w:lang w:eastAsia="ar-SA"/>
        </w:rPr>
        <w:t xml:space="preserve">       </w:t>
      </w:r>
      <w:r w:rsidR="0027781F">
        <w:rPr>
          <w:rFonts w:ascii="Times New Roman" w:eastAsia="Calibri" w:hAnsi="Times New Roman" w:cs="Times New Roman"/>
          <w:sz w:val="24"/>
          <w:szCs w:val="24"/>
          <w:lang w:eastAsia="ar-SA"/>
        </w:rPr>
        <w:t xml:space="preserve">           </w:t>
      </w:r>
      <w:r w:rsidR="005B0C4A">
        <w:rPr>
          <w:rFonts w:ascii="Times New Roman" w:eastAsia="Calibri" w:hAnsi="Times New Roman" w:cs="Times New Roman"/>
          <w:sz w:val="24"/>
          <w:szCs w:val="24"/>
          <w:lang w:eastAsia="ar-SA"/>
        </w:rPr>
        <w:t xml:space="preserve">                                                    </w:t>
      </w:r>
      <w:r w:rsidRPr="005B0C4A">
        <w:rPr>
          <w:rFonts w:ascii="Times New Roman" w:eastAsia="Calibri" w:hAnsi="Times New Roman" w:cs="Times New Roman"/>
          <w:sz w:val="24"/>
          <w:szCs w:val="24"/>
          <w:lang w:eastAsia="ar-SA"/>
        </w:rPr>
        <w:t xml:space="preserve">  </w:t>
      </w:r>
      <w:r w:rsidR="002A2C9F">
        <w:rPr>
          <w:rFonts w:ascii="Times New Roman" w:eastAsia="Calibri" w:hAnsi="Times New Roman" w:cs="Times New Roman"/>
          <w:sz w:val="24"/>
          <w:szCs w:val="24"/>
          <w:lang w:val="en-US" w:eastAsia="ar-SA"/>
        </w:rPr>
        <w:tab/>
      </w:r>
      <w:r w:rsidRPr="005B0C4A">
        <w:rPr>
          <w:rFonts w:ascii="Times New Roman" w:eastAsia="Calibri" w:hAnsi="Times New Roman" w:cs="Times New Roman"/>
          <w:sz w:val="24"/>
          <w:szCs w:val="24"/>
          <w:lang w:eastAsia="ar-SA"/>
        </w:rPr>
        <w:t xml:space="preserve"> </w:t>
      </w:r>
      <w:r w:rsidR="008B04DE" w:rsidRPr="0027781F">
        <w:rPr>
          <w:rFonts w:ascii="Times New Roman" w:eastAsia="Calibri" w:hAnsi="Times New Roman" w:cs="Times New Roman"/>
          <w:b/>
          <w:sz w:val="24"/>
          <w:szCs w:val="24"/>
          <w:lang w:eastAsia="ar-SA"/>
        </w:rPr>
        <w:t>7 класс</w:t>
      </w:r>
    </w:p>
    <w:tbl>
      <w:tblPr>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4962"/>
        <w:gridCol w:w="1275"/>
        <w:gridCol w:w="1418"/>
        <w:gridCol w:w="1559"/>
      </w:tblGrid>
      <w:tr w:rsidR="008B04DE" w:rsidRPr="005B0C4A" w:rsidTr="002A2C9F">
        <w:trPr>
          <w:trHeight w:val="225"/>
        </w:trPr>
        <w:tc>
          <w:tcPr>
            <w:tcW w:w="1418" w:type="dxa"/>
            <w:vMerge w:val="restart"/>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Четверть </w:t>
            </w:r>
          </w:p>
        </w:tc>
        <w:tc>
          <w:tcPr>
            <w:tcW w:w="4962" w:type="dxa"/>
            <w:vMerge w:val="restart"/>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Раздел </w:t>
            </w:r>
          </w:p>
        </w:tc>
        <w:tc>
          <w:tcPr>
            <w:tcW w:w="1275" w:type="dxa"/>
            <w:vMerge w:val="restart"/>
            <w:tcBorders>
              <w:right w:val="single" w:sz="4" w:space="0" w:color="auto"/>
            </w:tcBorders>
          </w:tcPr>
          <w:p w:rsidR="008B04DE" w:rsidRPr="005B0C4A" w:rsidRDefault="002A2C9F" w:rsidP="002A2C9F">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Кол</w:t>
            </w:r>
            <w:r>
              <w:rPr>
                <w:rFonts w:ascii="Times New Roman" w:eastAsia="Calibri" w:hAnsi="Times New Roman" w:cs="Times New Roman"/>
                <w:sz w:val="24"/>
                <w:szCs w:val="24"/>
                <w:lang w:val="en-US" w:eastAsia="ru-RU"/>
              </w:rPr>
              <w:t>-</w:t>
            </w:r>
            <w:r>
              <w:rPr>
                <w:rFonts w:ascii="Times New Roman" w:eastAsia="Calibri" w:hAnsi="Times New Roman" w:cs="Times New Roman"/>
                <w:sz w:val="24"/>
                <w:szCs w:val="24"/>
                <w:lang w:eastAsia="ru-RU"/>
              </w:rPr>
              <w:t>во</w:t>
            </w:r>
            <w:r>
              <w:rPr>
                <w:rFonts w:ascii="Times New Roman" w:eastAsia="Calibri" w:hAnsi="Times New Roman" w:cs="Times New Roman"/>
                <w:sz w:val="24"/>
                <w:szCs w:val="24"/>
                <w:lang w:val="en-US" w:eastAsia="ru-RU"/>
              </w:rPr>
              <w:t xml:space="preserve"> </w:t>
            </w:r>
            <w:r w:rsidR="008B04DE" w:rsidRPr="005B0C4A">
              <w:rPr>
                <w:rFonts w:ascii="Times New Roman" w:eastAsia="Calibri" w:hAnsi="Times New Roman" w:cs="Times New Roman"/>
                <w:sz w:val="24"/>
                <w:szCs w:val="24"/>
                <w:lang w:eastAsia="ru-RU"/>
              </w:rPr>
              <w:t>часов</w:t>
            </w:r>
          </w:p>
        </w:tc>
        <w:tc>
          <w:tcPr>
            <w:tcW w:w="2977" w:type="dxa"/>
            <w:gridSpan w:val="2"/>
            <w:tcBorders>
              <w:left w:val="single" w:sz="4" w:space="0" w:color="auto"/>
              <w:bottom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Из них</w:t>
            </w:r>
          </w:p>
        </w:tc>
      </w:tr>
      <w:tr w:rsidR="008B04DE" w:rsidRPr="005B0C4A" w:rsidTr="002A2C9F">
        <w:trPr>
          <w:trHeight w:val="303"/>
        </w:trPr>
        <w:tc>
          <w:tcPr>
            <w:tcW w:w="1418" w:type="dxa"/>
            <w:vMerge/>
          </w:tcPr>
          <w:p w:rsidR="008B04DE" w:rsidRPr="005B0C4A" w:rsidRDefault="008B04DE" w:rsidP="002A2C9F">
            <w:pPr>
              <w:spacing w:line="240" w:lineRule="auto"/>
              <w:jc w:val="both"/>
              <w:rPr>
                <w:rFonts w:ascii="Times New Roman" w:eastAsia="Calibri" w:hAnsi="Times New Roman" w:cs="Times New Roman"/>
                <w:sz w:val="24"/>
                <w:szCs w:val="24"/>
                <w:lang w:eastAsia="ru-RU"/>
              </w:rPr>
            </w:pPr>
          </w:p>
        </w:tc>
        <w:tc>
          <w:tcPr>
            <w:tcW w:w="4962" w:type="dxa"/>
            <w:vMerge/>
          </w:tcPr>
          <w:p w:rsidR="008B04DE" w:rsidRPr="005B0C4A" w:rsidRDefault="008B04DE" w:rsidP="002A2C9F">
            <w:pPr>
              <w:spacing w:line="240" w:lineRule="auto"/>
              <w:jc w:val="both"/>
              <w:rPr>
                <w:rFonts w:ascii="Times New Roman" w:eastAsia="Calibri" w:hAnsi="Times New Roman" w:cs="Times New Roman"/>
                <w:sz w:val="24"/>
                <w:szCs w:val="24"/>
                <w:lang w:eastAsia="ru-RU"/>
              </w:rPr>
            </w:pPr>
          </w:p>
        </w:tc>
        <w:tc>
          <w:tcPr>
            <w:tcW w:w="1275" w:type="dxa"/>
            <w:vMerge/>
            <w:tcBorders>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eastAsia="ru-RU"/>
              </w:rPr>
            </w:pPr>
          </w:p>
        </w:tc>
        <w:tc>
          <w:tcPr>
            <w:tcW w:w="1418" w:type="dxa"/>
            <w:tcBorders>
              <w:top w:val="single" w:sz="4" w:space="0" w:color="auto"/>
              <w:left w:val="single" w:sz="4" w:space="0" w:color="auto"/>
              <w:right w:val="single" w:sz="4" w:space="0" w:color="auto"/>
            </w:tcBorders>
          </w:tcPr>
          <w:p w:rsidR="008B04DE" w:rsidRPr="005B0C4A" w:rsidRDefault="00DE2F05"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П</w:t>
            </w:r>
            <w:r w:rsidR="008B04DE" w:rsidRPr="005B0C4A">
              <w:rPr>
                <w:rFonts w:ascii="Times New Roman" w:eastAsia="Calibri" w:hAnsi="Times New Roman" w:cs="Times New Roman"/>
                <w:sz w:val="24"/>
                <w:szCs w:val="24"/>
                <w:lang w:eastAsia="ru-RU"/>
              </w:rPr>
              <w:t>роекты</w:t>
            </w:r>
            <w:r w:rsidRPr="005B0C4A">
              <w:rPr>
                <w:rFonts w:ascii="Times New Roman" w:eastAsia="Calibri" w:hAnsi="Times New Roman" w:cs="Times New Roman"/>
                <w:sz w:val="24"/>
                <w:szCs w:val="24"/>
                <w:lang w:eastAsia="ru-RU"/>
              </w:rPr>
              <w:t xml:space="preserve"> </w:t>
            </w:r>
          </w:p>
        </w:tc>
        <w:tc>
          <w:tcPr>
            <w:tcW w:w="1559" w:type="dxa"/>
            <w:tcBorders>
              <w:top w:val="single" w:sz="4" w:space="0" w:color="auto"/>
              <w:lef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eastAsia="ru-RU"/>
              </w:rPr>
            </w:pPr>
            <w:proofErr w:type="spellStart"/>
            <w:r w:rsidRPr="005B0C4A">
              <w:rPr>
                <w:rFonts w:ascii="Times New Roman" w:eastAsia="Calibri" w:hAnsi="Times New Roman" w:cs="Times New Roman"/>
                <w:sz w:val="24"/>
                <w:szCs w:val="24"/>
                <w:lang w:eastAsia="ru-RU"/>
              </w:rPr>
              <w:t>Контр</w:t>
            </w:r>
            <w:proofErr w:type="gramStart"/>
            <w:r w:rsidRPr="005B0C4A">
              <w:rPr>
                <w:rFonts w:ascii="Times New Roman" w:eastAsia="Calibri" w:hAnsi="Times New Roman" w:cs="Times New Roman"/>
                <w:sz w:val="24"/>
                <w:szCs w:val="24"/>
                <w:lang w:eastAsia="ru-RU"/>
              </w:rPr>
              <w:t>.р</w:t>
            </w:r>
            <w:proofErr w:type="gramEnd"/>
            <w:r w:rsidRPr="005B0C4A">
              <w:rPr>
                <w:rFonts w:ascii="Times New Roman" w:eastAsia="Calibri" w:hAnsi="Times New Roman" w:cs="Times New Roman"/>
                <w:sz w:val="24"/>
                <w:szCs w:val="24"/>
                <w:lang w:eastAsia="ru-RU"/>
              </w:rPr>
              <w:t>аб</w:t>
            </w:r>
            <w:proofErr w:type="spellEnd"/>
          </w:p>
        </w:tc>
      </w:tr>
      <w:tr w:rsidR="008B04DE" w:rsidRPr="005B0C4A" w:rsidTr="002A2C9F">
        <w:trPr>
          <w:trHeight w:val="326"/>
        </w:trPr>
        <w:tc>
          <w:tcPr>
            <w:tcW w:w="1418" w:type="dxa"/>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4962" w:type="dxa"/>
          </w:tcPr>
          <w:p w:rsidR="008B04DE" w:rsidRPr="005B0C4A" w:rsidRDefault="008B04DE"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Times New Roman" w:hAnsi="Times New Roman" w:cs="Times New Roman"/>
                <w:sz w:val="24"/>
                <w:szCs w:val="24"/>
                <w:lang w:eastAsia="ru-RU"/>
              </w:rPr>
              <w:t>Цикл</w:t>
            </w:r>
            <w:r w:rsidR="00DE2F05" w:rsidRPr="005B0C4A">
              <w:rPr>
                <w:rFonts w:ascii="Times New Roman" w:eastAsia="Times New Roman" w:hAnsi="Times New Roman" w:cs="Times New Roman"/>
                <w:sz w:val="24"/>
                <w:szCs w:val="24"/>
                <w:lang w:val="en-US" w:eastAsia="ru-RU"/>
              </w:rPr>
              <w:t xml:space="preserve"> 1</w:t>
            </w:r>
            <w:r w:rsidRPr="005B0C4A">
              <w:rPr>
                <w:rFonts w:ascii="Times New Roman" w:eastAsia="Times New Roman" w:hAnsi="Times New Roman" w:cs="Times New Roman"/>
                <w:sz w:val="24"/>
                <w:szCs w:val="24"/>
                <w:lang w:val="en-US" w:eastAsia="ru-RU"/>
              </w:rPr>
              <w:t xml:space="preserve">The World Teenagers’ Competition. </w:t>
            </w:r>
            <w:r w:rsidRPr="005B0C4A">
              <w:rPr>
                <w:rFonts w:ascii="Times New Roman" w:eastAsia="Times New Roman" w:hAnsi="Times New Roman" w:cs="Times New Roman"/>
                <w:sz w:val="24"/>
                <w:szCs w:val="24"/>
                <w:lang w:eastAsia="ru-RU"/>
              </w:rPr>
              <w:t>Соревнования</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подростков</w:t>
            </w:r>
          </w:p>
        </w:tc>
        <w:tc>
          <w:tcPr>
            <w:tcW w:w="1275" w:type="dxa"/>
            <w:tcBorders>
              <w:top w:val="single" w:sz="4" w:space="0" w:color="auto"/>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27</w:t>
            </w:r>
          </w:p>
        </w:tc>
        <w:tc>
          <w:tcPr>
            <w:tcW w:w="1418" w:type="dxa"/>
            <w:tcBorders>
              <w:top w:val="single" w:sz="4" w:space="0" w:color="auto"/>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top w:val="single" w:sz="4" w:space="0" w:color="auto"/>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8B04DE" w:rsidRPr="005B0C4A" w:rsidTr="002A2C9F">
        <w:trPr>
          <w:trHeight w:val="716"/>
        </w:trPr>
        <w:tc>
          <w:tcPr>
            <w:tcW w:w="1418" w:type="dxa"/>
          </w:tcPr>
          <w:p w:rsidR="008B04DE" w:rsidRPr="005B0C4A" w:rsidRDefault="008B04DE"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lastRenderedPageBreak/>
              <w:t>2</w:t>
            </w:r>
          </w:p>
        </w:tc>
        <w:tc>
          <w:tcPr>
            <w:tcW w:w="4962" w:type="dxa"/>
          </w:tcPr>
          <w:p w:rsidR="008B04DE" w:rsidRPr="005B0C4A" w:rsidRDefault="008B04DE" w:rsidP="002A2C9F">
            <w:pPr>
              <w:spacing w:line="240" w:lineRule="auto"/>
              <w:jc w:val="both"/>
              <w:rPr>
                <w:rFonts w:ascii="Times New Roman" w:hAnsi="Times New Roman" w:cs="Times New Roman"/>
                <w:sz w:val="24"/>
                <w:szCs w:val="24"/>
                <w:lang w:val="en-US" w:eastAsia="ru-RU"/>
              </w:rPr>
            </w:pPr>
            <w:r w:rsidRPr="005B0C4A">
              <w:rPr>
                <w:rFonts w:ascii="Times New Roman" w:hAnsi="Times New Roman" w:cs="Times New Roman"/>
                <w:sz w:val="24"/>
                <w:szCs w:val="24"/>
                <w:lang w:eastAsia="ru-RU"/>
              </w:rPr>
              <w:t>Цикл</w:t>
            </w:r>
            <w:r w:rsidRPr="005B0C4A">
              <w:rPr>
                <w:rFonts w:ascii="Times New Roman" w:hAnsi="Times New Roman" w:cs="Times New Roman"/>
                <w:sz w:val="24"/>
                <w:szCs w:val="24"/>
                <w:lang w:val="en-US" w:eastAsia="ru-RU"/>
              </w:rPr>
              <w:t xml:space="preserve"> 2  Meet the Winners of the Teenagers’ Competition.</w:t>
            </w:r>
            <w:r w:rsidRPr="005B0C4A">
              <w:rPr>
                <w:rFonts w:ascii="Times New Roman" w:hAnsi="Times New Roman" w:cs="Times New Roman"/>
                <w:sz w:val="24"/>
                <w:szCs w:val="24"/>
                <w:lang w:eastAsia="ru-RU"/>
              </w:rPr>
              <w:t>Победители</w:t>
            </w:r>
            <w:r w:rsidRPr="005B0C4A">
              <w:rPr>
                <w:rFonts w:ascii="Times New Roman" w:hAnsi="Times New Roman" w:cs="Times New Roman"/>
                <w:sz w:val="24"/>
                <w:szCs w:val="24"/>
                <w:lang w:val="en-US" w:eastAsia="ru-RU"/>
              </w:rPr>
              <w:t xml:space="preserve"> </w:t>
            </w:r>
            <w:r w:rsidRPr="005B0C4A">
              <w:rPr>
                <w:rFonts w:ascii="Times New Roman" w:hAnsi="Times New Roman" w:cs="Times New Roman"/>
                <w:sz w:val="24"/>
                <w:szCs w:val="24"/>
                <w:lang w:eastAsia="ru-RU"/>
              </w:rPr>
              <w:t>международных</w:t>
            </w:r>
            <w:r w:rsidRPr="005B0C4A">
              <w:rPr>
                <w:rFonts w:ascii="Times New Roman" w:hAnsi="Times New Roman" w:cs="Times New Roman"/>
                <w:sz w:val="24"/>
                <w:szCs w:val="24"/>
                <w:lang w:val="en-US" w:eastAsia="ru-RU"/>
              </w:rPr>
              <w:t xml:space="preserve"> </w:t>
            </w:r>
            <w:r w:rsidRPr="005B0C4A">
              <w:rPr>
                <w:rFonts w:ascii="Times New Roman" w:hAnsi="Times New Roman" w:cs="Times New Roman"/>
                <w:sz w:val="24"/>
                <w:szCs w:val="24"/>
                <w:lang w:eastAsia="ru-RU"/>
              </w:rPr>
              <w:t>соревнований</w:t>
            </w:r>
          </w:p>
        </w:tc>
        <w:tc>
          <w:tcPr>
            <w:tcW w:w="1275" w:type="dxa"/>
            <w:tcBorders>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21</w:t>
            </w:r>
          </w:p>
        </w:tc>
        <w:tc>
          <w:tcPr>
            <w:tcW w:w="1418" w:type="dxa"/>
            <w:tcBorders>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8B04DE" w:rsidRPr="005B0C4A" w:rsidTr="002A2C9F">
        <w:trPr>
          <w:trHeight w:val="326"/>
        </w:trPr>
        <w:tc>
          <w:tcPr>
            <w:tcW w:w="1418" w:type="dxa"/>
          </w:tcPr>
          <w:p w:rsidR="008B04DE" w:rsidRPr="005B0C4A" w:rsidRDefault="008B04DE"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3</w:t>
            </w:r>
          </w:p>
        </w:tc>
        <w:tc>
          <w:tcPr>
            <w:tcW w:w="4962" w:type="dxa"/>
          </w:tcPr>
          <w:p w:rsidR="008B04DE" w:rsidRPr="005B0C4A" w:rsidRDefault="008B04DE"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Times New Roman" w:hAnsi="Times New Roman" w:cs="Times New Roman"/>
                <w:sz w:val="24"/>
                <w:szCs w:val="24"/>
                <w:lang w:eastAsia="ru-RU"/>
              </w:rPr>
              <w:t>Цикл</w:t>
            </w:r>
            <w:r w:rsidRPr="005B0C4A">
              <w:rPr>
                <w:rFonts w:ascii="Times New Roman" w:eastAsia="Times New Roman" w:hAnsi="Times New Roman" w:cs="Times New Roman"/>
                <w:sz w:val="24"/>
                <w:szCs w:val="24"/>
                <w:lang w:val="en-US" w:eastAsia="ru-RU"/>
              </w:rPr>
              <w:t xml:space="preserve"> 3 Look at Teenage Problems: School Education    </w:t>
            </w:r>
            <w:r w:rsidRPr="005B0C4A">
              <w:rPr>
                <w:rFonts w:ascii="Times New Roman" w:eastAsia="Times New Roman" w:hAnsi="Times New Roman" w:cs="Times New Roman"/>
                <w:sz w:val="24"/>
                <w:szCs w:val="24"/>
                <w:lang w:eastAsia="ru-RU"/>
              </w:rPr>
              <w:t>Школьное</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образование</w:t>
            </w:r>
          </w:p>
        </w:tc>
        <w:tc>
          <w:tcPr>
            <w:tcW w:w="1275" w:type="dxa"/>
            <w:tcBorders>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eastAsia="ru-RU"/>
              </w:rPr>
              <w:t>30</w:t>
            </w:r>
          </w:p>
        </w:tc>
        <w:tc>
          <w:tcPr>
            <w:tcW w:w="1418" w:type="dxa"/>
            <w:tcBorders>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8B04DE" w:rsidRPr="005B0C4A" w:rsidTr="002A2C9F">
        <w:trPr>
          <w:trHeight w:val="343"/>
        </w:trPr>
        <w:tc>
          <w:tcPr>
            <w:tcW w:w="1418" w:type="dxa"/>
          </w:tcPr>
          <w:p w:rsidR="008B04DE" w:rsidRPr="005B0C4A" w:rsidRDefault="008B04DE"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4</w:t>
            </w:r>
          </w:p>
        </w:tc>
        <w:tc>
          <w:tcPr>
            <w:tcW w:w="4962" w:type="dxa"/>
          </w:tcPr>
          <w:p w:rsidR="008B04DE" w:rsidRPr="005B0C4A" w:rsidRDefault="008B04DE" w:rsidP="002A2C9F">
            <w:pPr>
              <w:spacing w:line="240" w:lineRule="auto"/>
              <w:jc w:val="both"/>
              <w:rPr>
                <w:rFonts w:ascii="Times New Roman" w:eastAsia="Times New Roman" w:hAnsi="Times New Roman" w:cs="Times New Roman"/>
                <w:iCs/>
                <w:sz w:val="24"/>
                <w:szCs w:val="24"/>
                <w:lang w:val="en-US" w:eastAsia="ru-RU"/>
              </w:rPr>
            </w:pPr>
            <w:r w:rsidRPr="005B0C4A">
              <w:rPr>
                <w:rFonts w:ascii="Times New Roman" w:eastAsia="Times New Roman" w:hAnsi="Times New Roman" w:cs="Times New Roman"/>
                <w:iCs/>
                <w:sz w:val="24"/>
                <w:szCs w:val="24"/>
                <w:lang w:eastAsia="ru-RU"/>
              </w:rPr>
              <w:t>Цикл</w:t>
            </w:r>
            <w:r w:rsidRPr="005B0C4A">
              <w:rPr>
                <w:rFonts w:ascii="Times New Roman" w:eastAsia="Times New Roman" w:hAnsi="Times New Roman" w:cs="Times New Roman"/>
                <w:iCs/>
                <w:sz w:val="24"/>
                <w:szCs w:val="24"/>
                <w:lang w:val="en-US" w:eastAsia="ru-RU"/>
              </w:rPr>
              <w:t xml:space="preserve"> 4 Sport is fun.</w:t>
            </w:r>
            <w:r w:rsidRPr="005B0C4A">
              <w:rPr>
                <w:rFonts w:ascii="Times New Roman" w:eastAsia="Times New Roman" w:hAnsi="Times New Roman" w:cs="Times New Roman"/>
                <w:sz w:val="24"/>
                <w:szCs w:val="24"/>
                <w:lang w:eastAsia="ru-RU"/>
              </w:rPr>
              <w:t>Спорт</w:t>
            </w:r>
          </w:p>
        </w:tc>
        <w:tc>
          <w:tcPr>
            <w:tcW w:w="1275" w:type="dxa"/>
            <w:tcBorders>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27</w:t>
            </w:r>
          </w:p>
        </w:tc>
        <w:tc>
          <w:tcPr>
            <w:tcW w:w="1418" w:type="dxa"/>
            <w:tcBorders>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8B04DE" w:rsidRPr="005B0C4A" w:rsidRDefault="008B04DE"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w:t>
            </w:r>
          </w:p>
        </w:tc>
      </w:tr>
    </w:tbl>
    <w:p w:rsidR="00FB45C0" w:rsidRPr="005B0C4A" w:rsidRDefault="002A2C9F" w:rsidP="00942A78">
      <w:pPr>
        <w:jc w:val="both"/>
        <w:rPr>
          <w:rFonts w:ascii="Times New Roman" w:hAnsi="Times New Roman" w:cs="Times New Roman"/>
          <w:sz w:val="24"/>
          <w:szCs w:val="24"/>
        </w:rPr>
      </w:pPr>
      <w:r>
        <w:rPr>
          <w:rFonts w:ascii="Times New Roman" w:hAnsi="Times New Roman" w:cs="Times New Roman"/>
          <w:sz w:val="24"/>
          <w:szCs w:val="24"/>
        </w:rPr>
        <w:t xml:space="preserve">    </w:t>
      </w:r>
      <w:r w:rsidR="00FB45C0" w:rsidRPr="005B0C4A">
        <w:rPr>
          <w:rFonts w:ascii="Times New Roman" w:hAnsi="Times New Roman" w:cs="Times New Roman"/>
          <w:sz w:val="24"/>
          <w:szCs w:val="24"/>
        </w:rPr>
        <w:t xml:space="preserve">Итого:          105ч.           </w:t>
      </w:r>
    </w:p>
    <w:p w:rsidR="00FB45C0" w:rsidRPr="005B0C4A" w:rsidRDefault="00FB45C0" w:rsidP="00942A78">
      <w:pPr>
        <w:jc w:val="both"/>
        <w:rPr>
          <w:rFonts w:ascii="Times New Roman" w:hAnsi="Times New Roman" w:cs="Times New Roman"/>
          <w:sz w:val="24"/>
          <w:szCs w:val="24"/>
        </w:rPr>
      </w:pPr>
    </w:p>
    <w:p w:rsidR="008B04DE" w:rsidRPr="0027781F" w:rsidRDefault="005B0C4A" w:rsidP="00942A78">
      <w:pPr>
        <w:jc w:val="both"/>
        <w:rPr>
          <w:rFonts w:ascii="Times New Roman" w:eastAsia="Calibri" w:hAnsi="Times New Roman" w:cs="Times New Roman"/>
          <w:b/>
          <w:sz w:val="24"/>
          <w:szCs w:val="24"/>
          <w:lang w:eastAsia="ar-SA"/>
        </w:rPr>
      </w:pPr>
      <w:r w:rsidRPr="0027781F">
        <w:rPr>
          <w:rFonts w:ascii="Times New Roman" w:eastAsia="Calibri" w:hAnsi="Times New Roman" w:cs="Times New Roman"/>
          <w:b/>
          <w:sz w:val="24"/>
          <w:szCs w:val="24"/>
          <w:lang w:eastAsia="ar-SA"/>
        </w:rPr>
        <w:t xml:space="preserve">                                                       </w:t>
      </w:r>
      <w:r w:rsidR="004E51CA">
        <w:rPr>
          <w:rFonts w:ascii="Times New Roman" w:eastAsia="Calibri" w:hAnsi="Times New Roman" w:cs="Times New Roman"/>
          <w:b/>
          <w:sz w:val="24"/>
          <w:szCs w:val="24"/>
          <w:lang w:eastAsia="ar-SA"/>
        </w:rPr>
        <w:t xml:space="preserve">              </w:t>
      </w:r>
      <w:r w:rsidR="002A2C9F">
        <w:rPr>
          <w:rFonts w:ascii="Times New Roman" w:eastAsia="Calibri" w:hAnsi="Times New Roman" w:cs="Times New Roman"/>
          <w:b/>
          <w:sz w:val="24"/>
          <w:szCs w:val="24"/>
          <w:lang w:val="en-US" w:eastAsia="ar-SA"/>
        </w:rPr>
        <w:tab/>
      </w:r>
      <w:r w:rsidR="002A2C9F">
        <w:rPr>
          <w:rFonts w:ascii="Times New Roman" w:eastAsia="Calibri" w:hAnsi="Times New Roman" w:cs="Times New Roman"/>
          <w:b/>
          <w:sz w:val="24"/>
          <w:szCs w:val="24"/>
          <w:lang w:val="en-US" w:eastAsia="ar-SA"/>
        </w:rPr>
        <w:tab/>
      </w:r>
      <w:r w:rsidRPr="0027781F">
        <w:rPr>
          <w:rFonts w:ascii="Times New Roman" w:eastAsia="Calibri" w:hAnsi="Times New Roman" w:cs="Times New Roman"/>
          <w:b/>
          <w:sz w:val="24"/>
          <w:szCs w:val="24"/>
          <w:lang w:eastAsia="ar-SA"/>
        </w:rPr>
        <w:t xml:space="preserve">  </w:t>
      </w:r>
      <w:r w:rsidR="008B04DE" w:rsidRPr="0027781F">
        <w:rPr>
          <w:rFonts w:ascii="Times New Roman" w:eastAsia="Calibri" w:hAnsi="Times New Roman" w:cs="Times New Roman"/>
          <w:b/>
          <w:sz w:val="24"/>
          <w:szCs w:val="24"/>
          <w:lang w:eastAsia="ar-SA"/>
        </w:rPr>
        <w:t>8 класс</w:t>
      </w:r>
    </w:p>
    <w:tbl>
      <w:tblPr>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4962"/>
        <w:gridCol w:w="1275"/>
        <w:gridCol w:w="1418"/>
        <w:gridCol w:w="1559"/>
      </w:tblGrid>
      <w:tr w:rsidR="002A2C9F" w:rsidRPr="005B0C4A" w:rsidTr="002A2C9F">
        <w:trPr>
          <w:trHeight w:val="450"/>
        </w:trPr>
        <w:tc>
          <w:tcPr>
            <w:tcW w:w="1418" w:type="dxa"/>
            <w:vMerge w:val="restart"/>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Четверть </w:t>
            </w:r>
          </w:p>
        </w:tc>
        <w:tc>
          <w:tcPr>
            <w:tcW w:w="4962" w:type="dxa"/>
            <w:vMerge w:val="restart"/>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Раздел </w:t>
            </w:r>
          </w:p>
        </w:tc>
        <w:tc>
          <w:tcPr>
            <w:tcW w:w="1275" w:type="dxa"/>
            <w:vMerge w:val="restart"/>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Кол</w:t>
            </w:r>
            <w:r>
              <w:rPr>
                <w:rFonts w:ascii="Times New Roman" w:eastAsia="Calibri" w:hAnsi="Times New Roman" w:cs="Times New Roman"/>
                <w:sz w:val="24"/>
                <w:szCs w:val="24"/>
                <w:lang w:val="en-US" w:eastAsia="ru-RU"/>
              </w:rPr>
              <w:t>-</w:t>
            </w:r>
            <w:r>
              <w:rPr>
                <w:rFonts w:ascii="Times New Roman" w:eastAsia="Calibri" w:hAnsi="Times New Roman" w:cs="Times New Roman"/>
                <w:sz w:val="24"/>
                <w:szCs w:val="24"/>
                <w:lang w:eastAsia="ru-RU"/>
              </w:rPr>
              <w:t>во</w:t>
            </w:r>
            <w:r>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часов</w:t>
            </w:r>
          </w:p>
        </w:tc>
        <w:tc>
          <w:tcPr>
            <w:tcW w:w="2977" w:type="dxa"/>
            <w:gridSpan w:val="2"/>
            <w:tcBorders>
              <w:left w:val="single" w:sz="4" w:space="0" w:color="auto"/>
              <w:bottom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Из них</w:t>
            </w:r>
          </w:p>
        </w:tc>
      </w:tr>
      <w:tr w:rsidR="002A2C9F" w:rsidRPr="005B0C4A" w:rsidTr="002A2C9F">
        <w:trPr>
          <w:trHeight w:val="363"/>
        </w:trPr>
        <w:tc>
          <w:tcPr>
            <w:tcW w:w="1418" w:type="dxa"/>
            <w:vMerge/>
          </w:tcPr>
          <w:p w:rsidR="002A2C9F" w:rsidRPr="005B0C4A" w:rsidRDefault="002A2C9F" w:rsidP="002A2C9F">
            <w:pPr>
              <w:spacing w:line="240" w:lineRule="auto"/>
              <w:jc w:val="both"/>
              <w:rPr>
                <w:rFonts w:ascii="Times New Roman" w:eastAsia="Calibri" w:hAnsi="Times New Roman" w:cs="Times New Roman"/>
                <w:sz w:val="24"/>
                <w:szCs w:val="24"/>
                <w:lang w:eastAsia="ru-RU"/>
              </w:rPr>
            </w:pPr>
          </w:p>
        </w:tc>
        <w:tc>
          <w:tcPr>
            <w:tcW w:w="4962" w:type="dxa"/>
            <w:vMerge/>
          </w:tcPr>
          <w:p w:rsidR="002A2C9F" w:rsidRPr="005B0C4A" w:rsidRDefault="002A2C9F" w:rsidP="002A2C9F">
            <w:pPr>
              <w:spacing w:line="240" w:lineRule="auto"/>
              <w:jc w:val="both"/>
              <w:rPr>
                <w:rFonts w:ascii="Times New Roman" w:eastAsia="Calibri" w:hAnsi="Times New Roman" w:cs="Times New Roman"/>
                <w:sz w:val="24"/>
                <w:szCs w:val="24"/>
                <w:lang w:eastAsia="ru-RU"/>
              </w:rPr>
            </w:pPr>
          </w:p>
        </w:tc>
        <w:tc>
          <w:tcPr>
            <w:tcW w:w="1275" w:type="dxa"/>
            <w:vMerge/>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p>
        </w:tc>
        <w:tc>
          <w:tcPr>
            <w:tcW w:w="1418" w:type="dxa"/>
            <w:tcBorders>
              <w:top w:val="single" w:sz="4" w:space="0" w:color="auto"/>
              <w:left w:val="single" w:sz="4" w:space="0" w:color="auto"/>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Проекты </w:t>
            </w:r>
          </w:p>
        </w:tc>
        <w:tc>
          <w:tcPr>
            <w:tcW w:w="1559" w:type="dxa"/>
            <w:tcBorders>
              <w:top w:val="single" w:sz="4" w:space="0" w:color="auto"/>
              <w:lef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proofErr w:type="spellStart"/>
            <w:r w:rsidRPr="005B0C4A">
              <w:rPr>
                <w:rFonts w:ascii="Times New Roman" w:eastAsia="Calibri" w:hAnsi="Times New Roman" w:cs="Times New Roman"/>
                <w:sz w:val="24"/>
                <w:szCs w:val="24"/>
                <w:lang w:eastAsia="ru-RU"/>
              </w:rPr>
              <w:t>Контр</w:t>
            </w:r>
            <w:proofErr w:type="gramStart"/>
            <w:r w:rsidRPr="005B0C4A">
              <w:rPr>
                <w:rFonts w:ascii="Times New Roman" w:eastAsia="Calibri" w:hAnsi="Times New Roman" w:cs="Times New Roman"/>
                <w:sz w:val="24"/>
                <w:szCs w:val="24"/>
                <w:lang w:eastAsia="ru-RU"/>
              </w:rPr>
              <w:t>.р</w:t>
            </w:r>
            <w:proofErr w:type="gramEnd"/>
            <w:r w:rsidRPr="005B0C4A">
              <w:rPr>
                <w:rFonts w:ascii="Times New Roman" w:eastAsia="Calibri" w:hAnsi="Times New Roman" w:cs="Times New Roman"/>
                <w:sz w:val="24"/>
                <w:szCs w:val="24"/>
                <w:lang w:eastAsia="ru-RU"/>
              </w:rPr>
              <w:t>аб</w:t>
            </w:r>
            <w:proofErr w:type="spellEnd"/>
          </w:p>
        </w:tc>
      </w:tr>
      <w:tr w:rsidR="002A2C9F" w:rsidRPr="005B0C4A" w:rsidTr="002A2C9F">
        <w:trPr>
          <w:trHeight w:val="326"/>
        </w:trPr>
        <w:tc>
          <w:tcPr>
            <w:tcW w:w="1418" w:type="dxa"/>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Times New Roman" w:hAnsi="Times New Roman" w:cs="Times New Roman"/>
                <w:sz w:val="24"/>
                <w:szCs w:val="24"/>
                <w:lang w:eastAsia="ru-RU"/>
              </w:rPr>
              <w:t>Цикл</w:t>
            </w:r>
            <w:r w:rsidRPr="005B0C4A">
              <w:rPr>
                <w:rFonts w:ascii="Times New Roman" w:eastAsia="Times New Roman" w:hAnsi="Times New Roman" w:cs="Times New Roman"/>
                <w:sz w:val="24"/>
                <w:szCs w:val="24"/>
                <w:lang w:val="en-US" w:eastAsia="ru-RU"/>
              </w:rPr>
              <w:t xml:space="preserve"> 1    It’s a wonderful planet we live on      </w:t>
            </w:r>
            <w:r w:rsidRPr="005B0C4A">
              <w:rPr>
                <w:rFonts w:ascii="Times New Roman" w:eastAsia="Times New Roman" w:hAnsi="Times New Roman" w:cs="Times New Roman"/>
                <w:sz w:val="24"/>
                <w:szCs w:val="24"/>
                <w:lang w:eastAsia="ru-RU"/>
              </w:rPr>
              <w:t>Соревнования</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подростков</w:t>
            </w:r>
          </w:p>
        </w:tc>
        <w:tc>
          <w:tcPr>
            <w:tcW w:w="1275" w:type="dxa"/>
            <w:tcBorders>
              <w:top w:val="single" w:sz="4" w:space="0" w:color="auto"/>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27</w:t>
            </w:r>
          </w:p>
        </w:tc>
        <w:tc>
          <w:tcPr>
            <w:tcW w:w="1418" w:type="dxa"/>
            <w:tcBorders>
              <w:top w:val="single" w:sz="4" w:space="0" w:color="auto"/>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top w:val="single" w:sz="4" w:space="0" w:color="auto"/>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2A2C9F" w:rsidRPr="005B0C4A" w:rsidTr="002A2C9F">
        <w:trPr>
          <w:trHeight w:val="326"/>
        </w:trPr>
        <w:tc>
          <w:tcPr>
            <w:tcW w:w="1418"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2</w:t>
            </w:r>
          </w:p>
        </w:tc>
        <w:tc>
          <w:tcPr>
            <w:tcW w:w="4962" w:type="dxa"/>
          </w:tcPr>
          <w:p w:rsidR="002A2C9F" w:rsidRPr="005B0C4A" w:rsidRDefault="002A2C9F" w:rsidP="002A2C9F">
            <w:pPr>
              <w:spacing w:line="240" w:lineRule="auto"/>
              <w:jc w:val="both"/>
              <w:rPr>
                <w:rFonts w:ascii="Times New Roman" w:eastAsia="Times New Roman" w:hAnsi="Times New Roman" w:cs="Times New Roman"/>
                <w:sz w:val="24"/>
                <w:szCs w:val="24"/>
                <w:lang w:val="en-US" w:bidi="en-US"/>
              </w:rPr>
            </w:pPr>
            <w:proofErr w:type="spellStart"/>
            <w:r w:rsidRPr="005B0C4A">
              <w:rPr>
                <w:rFonts w:ascii="Times New Roman" w:eastAsia="Times New Roman" w:hAnsi="Times New Roman" w:cs="Times New Roman"/>
                <w:sz w:val="24"/>
                <w:szCs w:val="24"/>
                <w:lang w:val="en-US" w:bidi="en-US"/>
              </w:rPr>
              <w:t>Цикл</w:t>
            </w:r>
            <w:proofErr w:type="spellEnd"/>
            <w:r w:rsidRPr="005B0C4A">
              <w:rPr>
                <w:rFonts w:ascii="Times New Roman" w:eastAsia="Times New Roman" w:hAnsi="Times New Roman" w:cs="Times New Roman"/>
                <w:sz w:val="24"/>
                <w:szCs w:val="24"/>
                <w:lang w:val="en-US" w:bidi="en-US"/>
              </w:rPr>
              <w:t xml:space="preserve"> </w:t>
            </w:r>
            <w:proofErr w:type="gramStart"/>
            <w:r w:rsidRPr="005B0C4A">
              <w:rPr>
                <w:rFonts w:ascii="Times New Roman" w:eastAsia="Times New Roman" w:hAnsi="Times New Roman" w:cs="Times New Roman"/>
                <w:sz w:val="24"/>
                <w:szCs w:val="24"/>
                <w:lang w:val="en-US" w:bidi="en-US"/>
              </w:rPr>
              <w:t>2  The</w:t>
            </w:r>
            <w:proofErr w:type="gramEnd"/>
            <w:r w:rsidRPr="005B0C4A">
              <w:rPr>
                <w:rFonts w:ascii="Times New Roman" w:eastAsia="Times New Roman" w:hAnsi="Times New Roman" w:cs="Times New Roman"/>
                <w:sz w:val="24"/>
                <w:szCs w:val="24"/>
                <w:lang w:val="en-US" w:bidi="en-US"/>
              </w:rPr>
              <w:t xml:space="preserve"> world’s best friend is you.</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Загрязнение</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окружающей</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среды</w:t>
            </w:r>
          </w:p>
        </w:tc>
        <w:tc>
          <w:tcPr>
            <w:tcW w:w="1275"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21</w:t>
            </w:r>
          </w:p>
        </w:tc>
        <w:tc>
          <w:tcPr>
            <w:tcW w:w="1418"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2A2C9F" w:rsidRPr="005B0C4A" w:rsidTr="002A2C9F">
        <w:trPr>
          <w:trHeight w:val="326"/>
        </w:trPr>
        <w:tc>
          <w:tcPr>
            <w:tcW w:w="1418"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3</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Times New Roman" w:hAnsi="Times New Roman" w:cs="Times New Roman"/>
                <w:sz w:val="24"/>
                <w:szCs w:val="24"/>
                <w:lang w:eastAsia="ru-RU"/>
              </w:rPr>
              <w:t>Цикл</w:t>
            </w:r>
            <w:r w:rsidRPr="005B0C4A">
              <w:rPr>
                <w:rFonts w:ascii="Times New Roman" w:eastAsia="Times New Roman" w:hAnsi="Times New Roman" w:cs="Times New Roman"/>
                <w:sz w:val="24"/>
                <w:szCs w:val="24"/>
                <w:lang w:val="en-US" w:eastAsia="ru-RU"/>
              </w:rPr>
              <w:t xml:space="preserve"> 3 Mass Media: good or bad?    </w:t>
            </w:r>
            <w:r w:rsidRPr="005B0C4A">
              <w:rPr>
                <w:rFonts w:ascii="Times New Roman" w:eastAsia="Times New Roman" w:hAnsi="Times New Roman" w:cs="Times New Roman"/>
                <w:sz w:val="24"/>
                <w:szCs w:val="24"/>
                <w:lang w:eastAsia="ru-RU"/>
              </w:rPr>
              <w:t>Средства</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массовой</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информации</w:t>
            </w:r>
          </w:p>
        </w:tc>
        <w:tc>
          <w:tcPr>
            <w:tcW w:w="1275"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30</w:t>
            </w:r>
          </w:p>
        </w:tc>
        <w:tc>
          <w:tcPr>
            <w:tcW w:w="1418"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2A2C9F" w:rsidRPr="005B0C4A" w:rsidTr="002A2C9F">
        <w:trPr>
          <w:trHeight w:val="70"/>
        </w:trPr>
        <w:tc>
          <w:tcPr>
            <w:tcW w:w="1418"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4</w:t>
            </w:r>
          </w:p>
        </w:tc>
        <w:tc>
          <w:tcPr>
            <w:tcW w:w="4962" w:type="dxa"/>
          </w:tcPr>
          <w:p w:rsidR="002A2C9F" w:rsidRPr="005B0C4A" w:rsidRDefault="002A2C9F" w:rsidP="002A2C9F">
            <w:pPr>
              <w:spacing w:line="240" w:lineRule="auto"/>
              <w:jc w:val="both"/>
              <w:rPr>
                <w:rFonts w:ascii="Times New Roman" w:eastAsia="Times New Roman" w:hAnsi="Times New Roman" w:cs="Times New Roman"/>
                <w:sz w:val="24"/>
                <w:szCs w:val="24"/>
                <w:lang w:val="en-US" w:bidi="en-US"/>
              </w:rPr>
            </w:pPr>
            <w:proofErr w:type="spellStart"/>
            <w:r w:rsidRPr="005B0C4A">
              <w:rPr>
                <w:rFonts w:ascii="Times New Roman" w:eastAsia="Times New Roman" w:hAnsi="Times New Roman" w:cs="Times New Roman"/>
                <w:sz w:val="24"/>
                <w:szCs w:val="24"/>
                <w:lang w:val="en-US" w:bidi="en-US"/>
              </w:rPr>
              <w:t>Цикл</w:t>
            </w:r>
            <w:proofErr w:type="spellEnd"/>
            <w:r w:rsidRPr="005B0C4A">
              <w:rPr>
                <w:rFonts w:ascii="Times New Roman" w:eastAsia="Times New Roman" w:hAnsi="Times New Roman" w:cs="Times New Roman"/>
                <w:sz w:val="24"/>
                <w:szCs w:val="24"/>
                <w:lang w:val="en-US" w:bidi="en-US"/>
              </w:rPr>
              <w:t xml:space="preserve"> 4 Trying to become a successful person.</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Успешные</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люди</w:t>
            </w:r>
          </w:p>
        </w:tc>
        <w:tc>
          <w:tcPr>
            <w:tcW w:w="1275"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27</w:t>
            </w:r>
          </w:p>
        </w:tc>
        <w:tc>
          <w:tcPr>
            <w:tcW w:w="1418"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w:t>
            </w:r>
          </w:p>
        </w:tc>
      </w:tr>
    </w:tbl>
    <w:p w:rsidR="002A2C9F" w:rsidRDefault="00FB45C0" w:rsidP="002A2C9F">
      <w:pPr>
        <w:jc w:val="both"/>
        <w:rPr>
          <w:rFonts w:ascii="Times New Roman" w:eastAsia="Calibri" w:hAnsi="Times New Roman" w:cs="Times New Roman"/>
          <w:sz w:val="24"/>
          <w:szCs w:val="24"/>
          <w:lang w:val="en-US" w:eastAsia="ar-SA"/>
        </w:rPr>
      </w:pPr>
      <w:r w:rsidRPr="005B0C4A">
        <w:rPr>
          <w:rFonts w:ascii="Times New Roman" w:hAnsi="Times New Roman" w:cs="Times New Roman"/>
          <w:sz w:val="24"/>
          <w:szCs w:val="24"/>
        </w:rPr>
        <w:t xml:space="preserve">Итого:          105ч.           </w:t>
      </w:r>
    </w:p>
    <w:p w:rsidR="008B04DE" w:rsidRPr="002A2C9F" w:rsidRDefault="005B0C4A" w:rsidP="002A2C9F">
      <w:pPr>
        <w:ind w:left="4248" w:firstLine="708"/>
        <w:jc w:val="both"/>
        <w:rPr>
          <w:rFonts w:ascii="Times New Roman" w:eastAsia="Calibri" w:hAnsi="Times New Roman" w:cs="Times New Roman"/>
          <w:sz w:val="24"/>
          <w:szCs w:val="24"/>
          <w:lang w:eastAsia="ar-SA"/>
        </w:rPr>
      </w:pPr>
      <w:r w:rsidRPr="0027781F">
        <w:rPr>
          <w:rFonts w:ascii="Times New Roman" w:eastAsia="Calibri" w:hAnsi="Times New Roman" w:cs="Times New Roman"/>
          <w:b/>
          <w:sz w:val="24"/>
          <w:szCs w:val="24"/>
          <w:lang w:eastAsia="ar-SA"/>
        </w:rPr>
        <w:t xml:space="preserve">    </w:t>
      </w:r>
      <w:r w:rsidR="008B04DE" w:rsidRPr="0027781F">
        <w:rPr>
          <w:rFonts w:ascii="Times New Roman" w:eastAsia="Calibri" w:hAnsi="Times New Roman" w:cs="Times New Roman"/>
          <w:b/>
          <w:sz w:val="24"/>
          <w:szCs w:val="24"/>
          <w:lang w:eastAsia="ar-SA"/>
        </w:rPr>
        <w:t>9 класс</w:t>
      </w:r>
    </w:p>
    <w:tbl>
      <w:tblPr>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4962"/>
        <w:gridCol w:w="1320"/>
        <w:gridCol w:w="1373"/>
        <w:gridCol w:w="1559"/>
      </w:tblGrid>
      <w:tr w:rsidR="002A2C9F" w:rsidRPr="005B0C4A" w:rsidTr="002A2C9F">
        <w:trPr>
          <w:trHeight w:val="436"/>
        </w:trPr>
        <w:tc>
          <w:tcPr>
            <w:tcW w:w="1418" w:type="dxa"/>
            <w:vMerge w:val="restart"/>
          </w:tcPr>
          <w:p w:rsidR="002A2C9F" w:rsidRPr="005B0C4A" w:rsidRDefault="002A2C9F" w:rsidP="002A2C9F">
            <w:pPr>
              <w:spacing w:line="240" w:lineRule="auto"/>
              <w:ind w:left="-108" w:firstLine="108"/>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Четверть </w:t>
            </w:r>
          </w:p>
        </w:tc>
        <w:tc>
          <w:tcPr>
            <w:tcW w:w="4962" w:type="dxa"/>
            <w:vMerge w:val="restart"/>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Раздел </w:t>
            </w:r>
          </w:p>
        </w:tc>
        <w:tc>
          <w:tcPr>
            <w:tcW w:w="1320" w:type="dxa"/>
            <w:vMerge w:val="restart"/>
            <w:tcBorders>
              <w:right w:val="single" w:sz="4" w:space="0" w:color="auto"/>
            </w:tcBorders>
          </w:tcPr>
          <w:p w:rsidR="002A2C9F" w:rsidRPr="005B0C4A" w:rsidRDefault="002A2C9F" w:rsidP="003A50B1">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Кол</w:t>
            </w:r>
            <w:r>
              <w:rPr>
                <w:rFonts w:ascii="Times New Roman" w:eastAsia="Calibri" w:hAnsi="Times New Roman" w:cs="Times New Roman"/>
                <w:sz w:val="24"/>
                <w:szCs w:val="24"/>
                <w:lang w:val="en-US" w:eastAsia="ru-RU"/>
              </w:rPr>
              <w:t>-</w:t>
            </w:r>
            <w:r>
              <w:rPr>
                <w:rFonts w:ascii="Times New Roman" w:eastAsia="Calibri" w:hAnsi="Times New Roman" w:cs="Times New Roman"/>
                <w:sz w:val="24"/>
                <w:szCs w:val="24"/>
                <w:lang w:eastAsia="ru-RU"/>
              </w:rPr>
              <w:t>во</w:t>
            </w:r>
            <w:r>
              <w:rPr>
                <w:rFonts w:ascii="Times New Roman" w:eastAsia="Calibri" w:hAnsi="Times New Roman" w:cs="Times New Roman"/>
                <w:sz w:val="24"/>
                <w:szCs w:val="24"/>
                <w:lang w:val="en-US" w:eastAsia="ru-RU"/>
              </w:rPr>
              <w:t xml:space="preserve"> </w:t>
            </w:r>
            <w:r w:rsidRPr="005B0C4A">
              <w:rPr>
                <w:rFonts w:ascii="Times New Roman" w:eastAsia="Calibri" w:hAnsi="Times New Roman" w:cs="Times New Roman"/>
                <w:sz w:val="24"/>
                <w:szCs w:val="24"/>
                <w:lang w:eastAsia="ru-RU"/>
              </w:rPr>
              <w:t>часов</w:t>
            </w:r>
          </w:p>
        </w:tc>
        <w:tc>
          <w:tcPr>
            <w:tcW w:w="2932" w:type="dxa"/>
            <w:gridSpan w:val="2"/>
            <w:tcBorders>
              <w:left w:val="single" w:sz="4" w:space="0" w:color="auto"/>
              <w:bottom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Из них</w:t>
            </w:r>
          </w:p>
        </w:tc>
      </w:tr>
      <w:tr w:rsidR="002A2C9F" w:rsidRPr="005B0C4A" w:rsidTr="002A2C9F">
        <w:trPr>
          <w:trHeight w:val="303"/>
        </w:trPr>
        <w:tc>
          <w:tcPr>
            <w:tcW w:w="1418" w:type="dxa"/>
            <w:vMerge/>
          </w:tcPr>
          <w:p w:rsidR="002A2C9F" w:rsidRPr="005B0C4A" w:rsidRDefault="002A2C9F" w:rsidP="002A2C9F">
            <w:pPr>
              <w:spacing w:line="240" w:lineRule="auto"/>
              <w:jc w:val="both"/>
              <w:rPr>
                <w:rFonts w:ascii="Times New Roman" w:eastAsia="Calibri" w:hAnsi="Times New Roman" w:cs="Times New Roman"/>
                <w:sz w:val="24"/>
                <w:szCs w:val="24"/>
                <w:lang w:eastAsia="ru-RU"/>
              </w:rPr>
            </w:pPr>
          </w:p>
        </w:tc>
        <w:tc>
          <w:tcPr>
            <w:tcW w:w="4962" w:type="dxa"/>
            <w:vMerge/>
          </w:tcPr>
          <w:p w:rsidR="002A2C9F" w:rsidRPr="005B0C4A" w:rsidRDefault="002A2C9F" w:rsidP="002A2C9F">
            <w:pPr>
              <w:spacing w:line="240" w:lineRule="auto"/>
              <w:jc w:val="both"/>
              <w:rPr>
                <w:rFonts w:ascii="Times New Roman" w:eastAsia="Calibri" w:hAnsi="Times New Roman" w:cs="Times New Roman"/>
                <w:sz w:val="24"/>
                <w:szCs w:val="24"/>
                <w:lang w:eastAsia="ru-RU"/>
              </w:rPr>
            </w:pPr>
          </w:p>
        </w:tc>
        <w:tc>
          <w:tcPr>
            <w:tcW w:w="1320" w:type="dxa"/>
            <w:vMerge/>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p>
        </w:tc>
        <w:tc>
          <w:tcPr>
            <w:tcW w:w="1373" w:type="dxa"/>
            <w:tcBorders>
              <w:top w:val="single" w:sz="4" w:space="0" w:color="auto"/>
              <w:left w:val="single" w:sz="4" w:space="0" w:color="auto"/>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Проекты </w:t>
            </w:r>
          </w:p>
        </w:tc>
        <w:tc>
          <w:tcPr>
            <w:tcW w:w="1559" w:type="dxa"/>
            <w:tcBorders>
              <w:top w:val="single" w:sz="4" w:space="0" w:color="auto"/>
              <w:lef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proofErr w:type="spellStart"/>
            <w:r w:rsidRPr="005B0C4A">
              <w:rPr>
                <w:rFonts w:ascii="Times New Roman" w:eastAsia="Calibri" w:hAnsi="Times New Roman" w:cs="Times New Roman"/>
                <w:sz w:val="24"/>
                <w:szCs w:val="24"/>
                <w:lang w:eastAsia="ru-RU"/>
              </w:rPr>
              <w:t>Контр</w:t>
            </w:r>
            <w:proofErr w:type="gramStart"/>
            <w:r w:rsidRPr="005B0C4A">
              <w:rPr>
                <w:rFonts w:ascii="Times New Roman" w:eastAsia="Calibri" w:hAnsi="Times New Roman" w:cs="Times New Roman"/>
                <w:sz w:val="24"/>
                <w:szCs w:val="24"/>
                <w:lang w:eastAsia="ru-RU"/>
              </w:rPr>
              <w:t>.р</w:t>
            </w:r>
            <w:proofErr w:type="gramEnd"/>
            <w:r w:rsidRPr="005B0C4A">
              <w:rPr>
                <w:rFonts w:ascii="Times New Roman" w:eastAsia="Calibri" w:hAnsi="Times New Roman" w:cs="Times New Roman"/>
                <w:sz w:val="24"/>
                <w:szCs w:val="24"/>
                <w:lang w:eastAsia="ru-RU"/>
              </w:rPr>
              <w:t>аб</w:t>
            </w:r>
            <w:proofErr w:type="spellEnd"/>
          </w:p>
        </w:tc>
      </w:tr>
      <w:tr w:rsidR="002A2C9F" w:rsidRPr="005B0C4A" w:rsidTr="002A2C9F">
        <w:trPr>
          <w:trHeight w:val="699"/>
        </w:trPr>
        <w:tc>
          <w:tcPr>
            <w:tcW w:w="1418" w:type="dxa"/>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Цикл</w:t>
            </w:r>
            <w:r w:rsidRPr="005B0C4A">
              <w:rPr>
                <w:rFonts w:ascii="Times New Roman" w:eastAsia="Times New Roman" w:hAnsi="Times New Roman" w:cs="Times New Roman"/>
                <w:sz w:val="24"/>
                <w:szCs w:val="24"/>
                <w:lang w:val="en-US" w:eastAsia="ru-RU"/>
              </w:rPr>
              <w:t xml:space="preserve"> 1 Families and Friends: Are We Happy Together? /</w:t>
            </w:r>
            <w:r w:rsidRPr="005B0C4A">
              <w:rPr>
                <w:rFonts w:ascii="Times New Roman" w:eastAsia="Times New Roman" w:hAnsi="Times New Roman" w:cs="Times New Roman"/>
                <w:sz w:val="24"/>
                <w:szCs w:val="24"/>
                <w:lang w:eastAsia="ru-RU"/>
              </w:rPr>
              <w:t>семья</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и</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друзья</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Счастливы</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мы</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вместе</w:t>
            </w:r>
            <w:r w:rsidRPr="005B0C4A">
              <w:rPr>
                <w:rFonts w:ascii="Times New Roman" w:eastAsia="Times New Roman" w:hAnsi="Times New Roman" w:cs="Times New Roman"/>
                <w:sz w:val="24"/>
                <w:szCs w:val="24"/>
                <w:lang w:val="en-US" w:eastAsia="ru-RU"/>
              </w:rPr>
              <w:t>? /</w:t>
            </w:r>
          </w:p>
        </w:tc>
        <w:tc>
          <w:tcPr>
            <w:tcW w:w="1320" w:type="dxa"/>
            <w:tcBorders>
              <w:top w:val="single" w:sz="4" w:space="0" w:color="auto"/>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27</w:t>
            </w:r>
          </w:p>
        </w:tc>
        <w:tc>
          <w:tcPr>
            <w:tcW w:w="1373" w:type="dxa"/>
            <w:tcBorders>
              <w:top w:val="single" w:sz="4" w:space="0" w:color="auto"/>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top w:val="single" w:sz="4" w:space="0" w:color="auto"/>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2A2C9F" w:rsidRPr="005B0C4A" w:rsidTr="002A2C9F">
        <w:trPr>
          <w:trHeight w:val="326"/>
        </w:trPr>
        <w:tc>
          <w:tcPr>
            <w:tcW w:w="1418"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2</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Times New Roman" w:hAnsi="Times New Roman" w:cs="Times New Roman"/>
                <w:sz w:val="24"/>
                <w:szCs w:val="24"/>
                <w:lang w:eastAsia="ru-RU"/>
              </w:rPr>
              <w:t>Цикл</w:t>
            </w:r>
            <w:r w:rsidRPr="005B0C4A">
              <w:rPr>
                <w:rFonts w:ascii="Times New Roman" w:eastAsia="Times New Roman" w:hAnsi="Times New Roman" w:cs="Times New Roman"/>
                <w:sz w:val="24"/>
                <w:szCs w:val="24"/>
                <w:lang w:val="en-US" w:eastAsia="ru-RU"/>
              </w:rPr>
              <w:t xml:space="preserve"> 2   It is a big world. Start</w:t>
            </w:r>
            <w:r w:rsidRPr="005B0C4A">
              <w:rPr>
                <w:rFonts w:ascii="Times New Roman" w:eastAsia="Times New Roman" w:hAnsi="Times New Roman" w:cs="Times New Roman"/>
                <w:sz w:val="24"/>
                <w:szCs w:val="24"/>
                <w:lang w:eastAsia="ru-RU"/>
              </w:rPr>
              <w:t xml:space="preserve"> </w:t>
            </w:r>
            <w:r w:rsidRPr="005B0C4A">
              <w:rPr>
                <w:rFonts w:ascii="Times New Roman" w:eastAsia="Times New Roman" w:hAnsi="Times New Roman" w:cs="Times New Roman"/>
                <w:sz w:val="24"/>
                <w:szCs w:val="24"/>
                <w:lang w:val="en-US" w:eastAsia="ru-RU"/>
              </w:rPr>
              <w:t>traveling</w:t>
            </w:r>
            <w:r w:rsidRPr="005B0C4A">
              <w:rPr>
                <w:rFonts w:ascii="Times New Roman" w:eastAsia="Times New Roman" w:hAnsi="Times New Roman" w:cs="Times New Roman"/>
                <w:sz w:val="24"/>
                <w:szCs w:val="24"/>
                <w:lang w:eastAsia="ru-RU"/>
              </w:rPr>
              <w:t xml:space="preserve"> </w:t>
            </w:r>
            <w:r w:rsidRPr="005B0C4A">
              <w:rPr>
                <w:rFonts w:ascii="Times New Roman" w:eastAsia="Times New Roman" w:hAnsi="Times New Roman" w:cs="Times New Roman"/>
                <w:sz w:val="24"/>
                <w:szCs w:val="24"/>
                <w:lang w:val="en-US" w:eastAsia="ru-RU"/>
              </w:rPr>
              <w:t>now</w:t>
            </w:r>
            <w:r w:rsidRPr="005B0C4A">
              <w:rPr>
                <w:rFonts w:ascii="Times New Roman" w:eastAsia="Times New Roman" w:hAnsi="Times New Roman" w:cs="Times New Roman"/>
                <w:sz w:val="24"/>
                <w:szCs w:val="24"/>
                <w:lang w:eastAsia="ru-RU"/>
              </w:rPr>
              <w:t>. /  Путешествие как способ познать/</w:t>
            </w:r>
          </w:p>
        </w:tc>
        <w:tc>
          <w:tcPr>
            <w:tcW w:w="1320"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21</w:t>
            </w:r>
          </w:p>
        </w:tc>
        <w:tc>
          <w:tcPr>
            <w:tcW w:w="1373"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2A2C9F" w:rsidRPr="005B0C4A" w:rsidTr="002A2C9F">
        <w:trPr>
          <w:trHeight w:val="326"/>
        </w:trPr>
        <w:tc>
          <w:tcPr>
            <w:tcW w:w="1418"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3</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Times New Roman" w:hAnsi="Times New Roman" w:cs="Times New Roman"/>
                <w:sz w:val="24"/>
                <w:szCs w:val="24"/>
                <w:lang w:eastAsia="ru-RU"/>
              </w:rPr>
              <w:t>Цикл</w:t>
            </w:r>
            <w:r w:rsidRPr="005B0C4A">
              <w:rPr>
                <w:rFonts w:ascii="Times New Roman" w:eastAsia="Times New Roman" w:hAnsi="Times New Roman" w:cs="Times New Roman"/>
                <w:sz w:val="24"/>
                <w:szCs w:val="24"/>
                <w:lang w:val="en-US" w:eastAsia="ru-RU"/>
              </w:rPr>
              <w:t xml:space="preserve"> 3 </w:t>
            </w:r>
            <w:proofErr w:type="gramStart"/>
            <w:r w:rsidRPr="005B0C4A">
              <w:rPr>
                <w:rFonts w:ascii="Times New Roman" w:eastAsia="Times New Roman" w:hAnsi="Times New Roman" w:cs="Times New Roman"/>
                <w:sz w:val="24"/>
                <w:szCs w:val="24"/>
                <w:lang w:eastAsia="ru-RU"/>
              </w:rPr>
              <w:t>С</w:t>
            </w:r>
            <w:proofErr w:type="gramEnd"/>
            <w:r w:rsidRPr="005B0C4A">
              <w:rPr>
                <w:rFonts w:ascii="Times New Roman" w:eastAsia="Times New Roman" w:hAnsi="Times New Roman" w:cs="Times New Roman"/>
                <w:sz w:val="24"/>
                <w:szCs w:val="24"/>
                <w:lang w:val="en-US" w:eastAsia="ru-RU"/>
              </w:rPr>
              <w:t>an we learn to live in peace? /</w:t>
            </w:r>
            <w:r w:rsidRPr="005B0C4A">
              <w:rPr>
                <w:rFonts w:ascii="Times New Roman" w:eastAsia="Times New Roman" w:hAnsi="Times New Roman" w:cs="Times New Roman"/>
                <w:sz w:val="24"/>
                <w:szCs w:val="24"/>
                <w:lang w:eastAsia="ru-RU"/>
              </w:rPr>
              <w:t>Можем</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ли</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мы</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жить</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в</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мире</w:t>
            </w:r>
            <w:r w:rsidRPr="005B0C4A">
              <w:rPr>
                <w:rFonts w:ascii="Times New Roman" w:eastAsia="Times New Roman" w:hAnsi="Times New Roman" w:cs="Times New Roman"/>
                <w:sz w:val="24"/>
                <w:szCs w:val="24"/>
                <w:lang w:val="en-US" w:eastAsia="ru-RU"/>
              </w:rPr>
              <w:t>?/</w:t>
            </w:r>
          </w:p>
        </w:tc>
        <w:tc>
          <w:tcPr>
            <w:tcW w:w="1320"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30</w:t>
            </w:r>
          </w:p>
        </w:tc>
        <w:tc>
          <w:tcPr>
            <w:tcW w:w="1373"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r w:rsidR="002A2C9F" w:rsidRPr="005B0C4A" w:rsidTr="002A2C9F">
        <w:trPr>
          <w:trHeight w:val="343"/>
        </w:trPr>
        <w:tc>
          <w:tcPr>
            <w:tcW w:w="1418"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Calibri" w:hAnsi="Times New Roman" w:cs="Times New Roman"/>
                <w:sz w:val="24"/>
                <w:szCs w:val="24"/>
                <w:lang w:val="en-US" w:eastAsia="ru-RU"/>
              </w:rPr>
              <w:t>4</w:t>
            </w:r>
          </w:p>
        </w:tc>
        <w:tc>
          <w:tcPr>
            <w:tcW w:w="4962" w:type="dxa"/>
          </w:tcPr>
          <w:p w:rsidR="002A2C9F" w:rsidRPr="005B0C4A" w:rsidRDefault="002A2C9F" w:rsidP="002A2C9F">
            <w:pPr>
              <w:spacing w:line="240" w:lineRule="auto"/>
              <w:jc w:val="both"/>
              <w:rPr>
                <w:rFonts w:ascii="Times New Roman" w:eastAsia="Calibri" w:hAnsi="Times New Roman" w:cs="Times New Roman"/>
                <w:sz w:val="24"/>
                <w:szCs w:val="24"/>
                <w:lang w:val="en-US" w:eastAsia="ru-RU"/>
              </w:rPr>
            </w:pPr>
            <w:r w:rsidRPr="005B0C4A">
              <w:rPr>
                <w:rFonts w:ascii="Times New Roman" w:eastAsia="Times New Roman" w:hAnsi="Times New Roman" w:cs="Times New Roman"/>
                <w:sz w:val="24"/>
                <w:szCs w:val="24"/>
                <w:lang w:eastAsia="ru-RU"/>
              </w:rPr>
              <w:t>Цикл</w:t>
            </w:r>
            <w:r w:rsidRPr="005B0C4A">
              <w:rPr>
                <w:rFonts w:ascii="Times New Roman" w:eastAsia="Times New Roman" w:hAnsi="Times New Roman" w:cs="Times New Roman"/>
                <w:sz w:val="24"/>
                <w:szCs w:val="24"/>
                <w:lang w:val="en-US" w:eastAsia="ru-RU"/>
              </w:rPr>
              <w:t xml:space="preserve"> 4 Make your choice, make your life. /</w:t>
            </w:r>
            <w:r w:rsidRPr="005B0C4A">
              <w:rPr>
                <w:rFonts w:ascii="Times New Roman" w:eastAsia="Times New Roman" w:hAnsi="Times New Roman" w:cs="Times New Roman"/>
                <w:sz w:val="24"/>
                <w:szCs w:val="24"/>
                <w:lang w:eastAsia="ru-RU"/>
              </w:rPr>
              <w:t>Сделай</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выбор</w:t>
            </w:r>
            <w:r w:rsidRPr="005B0C4A">
              <w:rPr>
                <w:rFonts w:ascii="Times New Roman" w:eastAsia="Times New Roman" w:hAnsi="Times New Roman" w:cs="Times New Roman"/>
                <w:sz w:val="24"/>
                <w:szCs w:val="24"/>
                <w:lang w:val="en-US" w:eastAsia="ru-RU"/>
              </w:rPr>
              <w:t xml:space="preserve"> – </w:t>
            </w:r>
            <w:r w:rsidRPr="005B0C4A">
              <w:rPr>
                <w:rFonts w:ascii="Times New Roman" w:eastAsia="Times New Roman" w:hAnsi="Times New Roman" w:cs="Times New Roman"/>
                <w:sz w:val="24"/>
                <w:szCs w:val="24"/>
                <w:lang w:eastAsia="ru-RU"/>
              </w:rPr>
              <w:t>создай</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свою</w:t>
            </w:r>
            <w:r w:rsidRPr="005B0C4A">
              <w:rPr>
                <w:rFonts w:ascii="Times New Roman" w:eastAsia="Times New Roman" w:hAnsi="Times New Roman" w:cs="Times New Roman"/>
                <w:sz w:val="24"/>
                <w:szCs w:val="24"/>
                <w:lang w:val="en-US" w:eastAsia="ru-RU"/>
              </w:rPr>
              <w:t xml:space="preserve"> </w:t>
            </w:r>
            <w:r w:rsidRPr="005B0C4A">
              <w:rPr>
                <w:rFonts w:ascii="Times New Roman" w:eastAsia="Times New Roman" w:hAnsi="Times New Roman" w:cs="Times New Roman"/>
                <w:sz w:val="24"/>
                <w:szCs w:val="24"/>
                <w:lang w:eastAsia="ru-RU"/>
              </w:rPr>
              <w:t>жизнь</w:t>
            </w:r>
            <w:r w:rsidRPr="005B0C4A">
              <w:rPr>
                <w:rFonts w:ascii="Times New Roman" w:eastAsia="Times New Roman" w:hAnsi="Times New Roman" w:cs="Times New Roman"/>
                <w:sz w:val="24"/>
                <w:szCs w:val="24"/>
                <w:lang w:val="en-US" w:eastAsia="ru-RU"/>
              </w:rPr>
              <w:t>/</w:t>
            </w:r>
          </w:p>
        </w:tc>
        <w:tc>
          <w:tcPr>
            <w:tcW w:w="1320" w:type="dxa"/>
            <w:tcBorders>
              <w:right w:val="single" w:sz="4" w:space="0" w:color="auto"/>
            </w:tcBorders>
          </w:tcPr>
          <w:p w:rsidR="002A2C9F" w:rsidRPr="006C3035" w:rsidRDefault="002A2C9F" w:rsidP="002A2C9F">
            <w:pPr>
              <w:spacing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2</w:t>
            </w:r>
            <w:r>
              <w:rPr>
                <w:rFonts w:ascii="Times New Roman" w:eastAsia="Calibri" w:hAnsi="Times New Roman" w:cs="Times New Roman"/>
                <w:sz w:val="24"/>
                <w:szCs w:val="24"/>
                <w:lang w:eastAsia="ru-RU"/>
              </w:rPr>
              <w:t>4</w:t>
            </w:r>
          </w:p>
        </w:tc>
        <w:tc>
          <w:tcPr>
            <w:tcW w:w="1373"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c>
          <w:tcPr>
            <w:tcW w:w="1559" w:type="dxa"/>
            <w:tcBorders>
              <w:right w:val="single" w:sz="4" w:space="0" w:color="auto"/>
            </w:tcBorders>
          </w:tcPr>
          <w:p w:rsidR="002A2C9F" w:rsidRPr="005B0C4A" w:rsidRDefault="002A2C9F" w:rsidP="002A2C9F">
            <w:pPr>
              <w:spacing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w:t>
            </w:r>
          </w:p>
        </w:tc>
      </w:tr>
    </w:tbl>
    <w:p w:rsidR="00793E1E" w:rsidRPr="005B0C4A" w:rsidRDefault="006C3035" w:rsidP="00942A78">
      <w:pPr>
        <w:jc w:val="both"/>
        <w:rPr>
          <w:rFonts w:ascii="Times New Roman" w:hAnsi="Times New Roman" w:cs="Times New Roman"/>
          <w:sz w:val="24"/>
          <w:szCs w:val="24"/>
        </w:rPr>
      </w:pPr>
      <w:r>
        <w:rPr>
          <w:rFonts w:ascii="Times New Roman" w:hAnsi="Times New Roman" w:cs="Times New Roman"/>
          <w:sz w:val="24"/>
          <w:szCs w:val="24"/>
        </w:rPr>
        <w:t>Итого:          102</w:t>
      </w:r>
      <w:r w:rsidR="00FB45C0" w:rsidRPr="005B0C4A">
        <w:rPr>
          <w:rFonts w:ascii="Times New Roman" w:hAnsi="Times New Roman" w:cs="Times New Roman"/>
          <w:sz w:val="24"/>
          <w:szCs w:val="24"/>
        </w:rPr>
        <w:t xml:space="preserve">ч.      </w:t>
      </w:r>
    </w:p>
    <w:p w:rsidR="00DB4242" w:rsidRDefault="0027781F" w:rsidP="0027781F">
      <w:pPr>
        <w:jc w:val="both"/>
        <w:rPr>
          <w:rFonts w:ascii="Times New Roman" w:hAnsi="Times New Roman" w:cs="Times New Roman"/>
          <w:sz w:val="24"/>
          <w:szCs w:val="24"/>
        </w:rPr>
      </w:pPr>
      <w:r>
        <w:rPr>
          <w:rFonts w:ascii="Times New Roman" w:hAnsi="Times New Roman" w:cs="Times New Roman"/>
          <w:sz w:val="24"/>
          <w:szCs w:val="24"/>
        </w:rPr>
        <w:t xml:space="preserve">                                 </w:t>
      </w:r>
    </w:p>
    <w:p w:rsidR="00DB4242" w:rsidRDefault="00DB4242" w:rsidP="0027781F">
      <w:pPr>
        <w:jc w:val="both"/>
        <w:rPr>
          <w:rFonts w:ascii="Times New Roman" w:hAnsi="Times New Roman" w:cs="Times New Roman"/>
          <w:sz w:val="24"/>
          <w:szCs w:val="24"/>
        </w:rPr>
      </w:pPr>
    </w:p>
    <w:p w:rsidR="00C419F8" w:rsidRPr="005B0C4A" w:rsidRDefault="00DB4242" w:rsidP="0027781F">
      <w:pPr>
        <w:jc w:val="both"/>
        <w:rPr>
          <w:rFonts w:ascii="Times New Roman" w:eastAsia="Calibri" w:hAnsi="Times New Roman" w:cs="Times New Roman"/>
          <w:b/>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bookmarkStart w:id="0" w:name="_GoBack"/>
      <w:bookmarkEnd w:id="0"/>
      <w:r w:rsidR="00C419F8" w:rsidRPr="005B0C4A">
        <w:rPr>
          <w:rFonts w:ascii="Times New Roman" w:eastAsia="Calibri" w:hAnsi="Times New Roman" w:cs="Times New Roman"/>
          <w:b/>
          <w:sz w:val="24"/>
          <w:szCs w:val="24"/>
        </w:rPr>
        <w:t>Планируемые результаты изучения учебного предмета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Представленная программа обеспечивает достижение личностных, </w:t>
      </w:r>
      <w:proofErr w:type="spellStart"/>
      <w:r w:rsidRPr="005B0C4A">
        <w:rPr>
          <w:rFonts w:ascii="Times New Roman" w:eastAsia="Calibri" w:hAnsi="Times New Roman" w:cs="Times New Roman"/>
          <w:sz w:val="24"/>
          <w:szCs w:val="24"/>
          <w:lang w:eastAsia="ru-RU"/>
        </w:rPr>
        <w:t>метапредметных</w:t>
      </w:r>
      <w:proofErr w:type="spellEnd"/>
      <w:r w:rsidRPr="005B0C4A">
        <w:rPr>
          <w:rFonts w:ascii="Times New Roman" w:eastAsia="Calibri" w:hAnsi="Times New Roman" w:cs="Times New Roman"/>
          <w:sz w:val="24"/>
          <w:szCs w:val="24"/>
          <w:lang w:eastAsia="ru-RU"/>
        </w:rPr>
        <w:t xml:space="preserve"> и предметных результатов. </w:t>
      </w:r>
    </w:p>
    <w:p w:rsidR="00C419F8" w:rsidRPr="005B0C4A" w:rsidRDefault="00C419F8" w:rsidP="00942A78">
      <w:pPr>
        <w:spacing w:after="0" w:line="240" w:lineRule="auto"/>
        <w:jc w:val="both"/>
        <w:rPr>
          <w:rFonts w:ascii="Times New Roman" w:eastAsia="Calibri" w:hAnsi="Times New Roman" w:cs="Times New Roman"/>
          <w:b/>
          <w:i/>
          <w:iCs/>
          <w:sz w:val="24"/>
          <w:szCs w:val="24"/>
          <w:u w:val="single"/>
          <w:lang w:eastAsia="ru-RU"/>
        </w:rPr>
      </w:pPr>
      <w:r w:rsidRPr="005B0C4A">
        <w:rPr>
          <w:rFonts w:ascii="Times New Roman" w:eastAsia="Calibri" w:hAnsi="Times New Roman" w:cs="Times New Roman"/>
          <w:b/>
          <w:i/>
          <w:iCs/>
          <w:sz w:val="24"/>
          <w:szCs w:val="24"/>
          <w:u w:val="single"/>
          <w:lang w:eastAsia="ru-RU"/>
        </w:rPr>
        <w:t>Личностные результаты</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1. Воспитание гражданственности, патриотизма, уважения к правам, свободам и обязанностям человека.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ценностное отношение к своей малой родине, семейным традициям; государственной символике, родному языку, к России;</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элементарные представления о культурном достоянии малой Родины;</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первоначальный опыт постижения ценностей национальной культуры;</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первоначальный опыт участия в межкультурной коммуникации и умение представлять родную культуру;</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 - представления о правах и обязанностях человека и товарища;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2. Воспитание нравственных чувств и этического сознания.</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  - представления о моральных нормах и правилах нравственного поведения, в том числе об этических нормах взаимоотношений в семье, классе, школе, а также между носителями разных культур;</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 - представления о гуманистическом мировоззрении: доброта, желание доставить радость людям;   </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стремление делать правильный нравственный выбор: способность анализировать нравственную сторону своих поступков и поступков других людей;</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почтительное отношение к родителям, уважительное отношение к старшим, заботливое отношение к младшим;</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 нравственно-этический опыт взаимодействия со сверстниками, старшими и младшими детьми, взрослыми в соответствии с общепринятыми нравственными этическими нормами; </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доброжелательное отношение к другим участникам учебной и игровой деятельности на основе этических норм;</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3. Воспитание уважения к культуре народов стран изучаемого языка. </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представления о культурном достоянии стран;</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первоначальный опыт межкультурной  коммуникации;</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  - уважение к иному мнению и культуре других народов;</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4. Воспитание ценностного отношения к </w:t>
      </w:r>
      <w:proofErr w:type="gramStart"/>
      <w:r w:rsidRPr="005B0C4A">
        <w:rPr>
          <w:rFonts w:ascii="Times New Roman" w:eastAsia="Calibri" w:hAnsi="Times New Roman" w:cs="Times New Roman"/>
          <w:sz w:val="24"/>
          <w:szCs w:val="24"/>
          <w:lang w:eastAsia="ru-RU"/>
        </w:rPr>
        <w:t>прекрасному</w:t>
      </w:r>
      <w:proofErr w:type="gramEnd"/>
      <w:r w:rsidRPr="005B0C4A">
        <w:rPr>
          <w:rFonts w:ascii="Times New Roman" w:eastAsia="Calibri" w:hAnsi="Times New Roman" w:cs="Times New Roman"/>
          <w:sz w:val="24"/>
          <w:szCs w:val="24"/>
          <w:lang w:eastAsia="ru-RU"/>
        </w:rPr>
        <w:t>, формирование представлений об эстетических идеалах и ценностях (эстетическое воспитание)</w:t>
      </w:r>
    </w:p>
    <w:p w:rsidR="00C419F8" w:rsidRPr="005B0C4A" w:rsidRDefault="00C419F8"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 представления об эстетических и художественных ценностях родной культуры и  культуры других стран;</w:t>
      </w:r>
    </w:p>
    <w:p w:rsidR="00C419F8" w:rsidRPr="005B0C4A" w:rsidRDefault="00C419F8"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 опыт эмоционального постижения народного творчества, детского фольклора, памятников культуры;</w:t>
      </w:r>
    </w:p>
    <w:p w:rsidR="00C419F8" w:rsidRPr="005B0C4A" w:rsidRDefault="00C419F8" w:rsidP="00942A78">
      <w:pPr>
        <w:spacing w:after="0" w:line="240" w:lineRule="auto"/>
        <w:jc w:val="both"/>
        <w:rPr>
          <w:rFonts w:ascii="Times New Roman" w:eastAsia="Times New Roman" w:hAnsi="Times New Roman" w:cs="Times New Roman"/>
          <w:sz w:val="24"/>
          <w:szCs w:val="24"/>
          <w:lang w:eastAsia="ru-RU"/>
        </w:rPr>
      </w:pPr>
      <w:r w:rsidRPr="005B0C4A">
        <w:rPr>
          <w:rFonts w:ascii="Times New Roman" w:eastAsia="Times New Roman" w:hAnsi="Times New Roman" w:cs="Times New Roman"/>
          <w:sz w:val="24"/>
          <w:szCs w:val="24"/>
          <w:lang w:eastAsia="ru-RU"/>
        </w:rPr>
        <w:t>- опыт самореализации в различных видах творческой деятельности, формирования потребности и умения выражать себя в доступных видах творчества;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мотивация к реализации эстетических ценностей в пространстве школы и семьи;</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отношение к учебе как творческой деятельности;</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5. Воспитание трудолюбия, творческого отношения к учению, труду, жизни.</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ценностное отношение к труду, учебе и творчеству, трудолюбие;</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потребности и умения выражать себя в различных доступных и наиболее привлекательных для ребенка видах творческой деятельности;</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дисциплинированность, последовательность, настойчивость и самостоятельность;</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опыт участия в учебной деятельности по овладению иностранным языком и осознание ее значимости для личности учащегося;</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навыки сотрудничества в процессе учебной и игровой деятельности со сверстниками и взрослыми;</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бережное отношение к результатам своего труда, труда других людей, к школьному имуществу, учебникам, личным вещам,</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мотивация к самореализации в познавательной и учебной деятельности;</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lastRenderedPageBreak/>
        <w:t>- любознательность и стремление расширять кругозор</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6. Формирование ценностного отношения к здоровью и здоровому образу жизни.</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ценностное отношение к своему здоровью, здоровью близких и окружающих людей;</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представления о роли физической культуры и спорта для здоровья человека;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личный опыт здоровье сберегающей деятельности;</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7. Воспитание ценностного отношения к природе, окружающей среде (экологическое воспитание).</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ценностное отношение к природе;</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опыт эстетического, эмоционально-нравственного отношения к природе.</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p>
    <w:p w:rsidR="00501E0D" w:rsidRPr="003A50B1" w:rsidRDefault="00501E0D" w:rsidP="00942A78">
      <w:pPr>
        <w:spacing w:after="0" w:line="240" w:lineRule="auto"/>
        <w:jc w:val="both"/>
        <w:rPr>
          <w:rFonts w:ascii="Times New Roman" w:eastAsia="Calibri" w:hAnsi="Times New Roman" w:cs="Times New Roman"/>
          <w:b/>
          <w:i/>
          <w:iCs/>
          <w:sz w:val="24"/>
          <w:szCs w:val="24"/>
          <w:u w:val="single"/>
          <w:lang w:eastAsia="ru-RU"/>
        </w:rPr>
      </w:pPr>
    </w:p>
    <w:p w:rsidR="00C419F8" w:rsidRPr="005B0C4A" w:rsidRDefault="00C419F8" w:rsidP="00942A78">
      <w:pPr>
        <w:spacing w:after="0" w:line="240" w:lineRule="auto"/>
        <w:jc w:val="both"/>
        <w:rPr>
          <w:rFonts w:ascii="Times New Roman" w:eastAsia="Calibri" w:hAnsi="Times New Roman" w:cs="Times New Roman"/>
          <w:b/>
          <w:i/>
          <w:iCs/>
          <w:sz w:val="24"/>
          <w:szCs w:val="24"/>
          <w:u w:val="single"/>
          <w:lang w:eastAsia="ru-RU"/>
        </w:rPr>
      </w:pPr>
      <w:r w:rsidRPr="005B0C4A">
        <w:rPr>
          <w:rFonts w:ascii="Times New Roman" w:eastAsia="Calibri" w:hAnsi="Times New Roman" w:cs="Times New Roman"/>
          <w:b/>
          <w:i/>
          <w:iCs/>
          <w:sz w:val="24"/>
          <w:szCs w:val="24"/>
          <w:u w:val="single"/>
          <w:lang w:eastAsia="ru-RU"/>
        </w:rPr>
        <w:t>Предметные результаты</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В результате изучения иностранного языка в неполной средней (основной) школе учащиеся научатся </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знать / понимать:</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основные значения изученных лексиче</w:t>
      </w:r>
      <w:r w:rsidRPr="005B0C4A">
        <w:rPr>
          <w:rFonts w:ascii="Times New Roman" w:eastAsia="Calibri" w:hAnsi="Times New Roman" w:cs="Times New Roman"/>
          <w:sz w:val="24"/>
          <w:szCs w:val="24"/>
          <w:lang w:eastAsia="ru-RU"/>
        </w:rPr>
        <w:softHyphen/>
        <w:t>ских единиц (слов, словосочетаний); основные способы словообразования (аффиксация, сло</w:t>
      </w:r>
      <w:r w:rsidRPr="005B0C4A">
        <w:rPr>
          <w:rFonts w:ascii="Times New Roman" w:eastAsia="Calibri" w:hAnsi="Times New Roman" w:cs="Times New Roman"/>
          <w:sz w:val="24"/>
          <w:szCs w:val="24"/>
          <w:lang w:eastAsia="ru-RU"/>
        </w:rPr>
        <w:softHyphen/>
        <w:t>восложение, конверсия);</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особенности структуры простых и сложных предложений английского языка; интонацию раз</w:t>
      </w:r>
      <w:r w:rsidRPr="005B0C4A">
        <w:rPr>
          <w:rFonts w:ascii="Times New Roman" w:eastAsia="Calibri" w:hAnsi="Times New Roman" w:cs="Times New Roman"/>
          <w:sz w:val="24"/>
          <w:szCs w:val="24"/>
          <w:lang w:eastAsia="ru-RU"/>
        </w:rPr>
        <w:softHyphen/>
        <w:t>личных типов коммуникативных предложений;</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признаки изученных грамматических явле</w:t>
      </w:r>
      <w:r w:rsidRPr="005B0C4A">
        <w:rPr>
          <w:rFonts w:ascii="Times New Roman" w:eastAsia="Calibri" w:hAnsi="Times New Roman" w:cs="Times New Roman"/>
          <w:sz w:val="24"/>
          <w:szCs w:val="24"/>
          <w:lang w:eastAsia="ru-RU"/>
        </w:rPr>
        <w:softHyphen/>
        <w:t>ний (видовременных форм глаголов, модальных глаголов и их эквивалентов, артиклей, существи</w:t>
      </w:r>
      <w:r w:rsidRPr="005B0C4A">
        <w:rPr>
          <w:rFonts w:ascii="Times New Roman" w:eastAsia="Calibri" w:hAnsi="Times New Roman" w:cs="Times New Roman"/>
          <w:sz w:val="24"/>
          <w:szCs w:val="24"/>
          <w:lang w:eastAsia="ru-RU"/>
        </w:rPr>
        <w:softHyphen/>
        <w:t>тельных, степеней сравнения прилагательных и на</w:t>
      </w:r>
      <w:r w:rsidRPr="005B0C4A">
        <w:rPr>
          <w:rFonts w:ascii="Times New Roman" w:eastAsia="Calibri" w:hAnsi="Times New Roman" w:cs="Times New Roman"/>
          <w:sz w:val="24"/>
          <w:szCs w:val="24"/>
          <w:lang w:eastAsia="ru-RU"/>
        </w:rPr>
        <w:softHyphen/>
        <w:t>речий, местоимений, числительных, предлогов);</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основные нормы речевого этикета (репли</w:t>
      </w:r>
      <w:r w:rsidRPr="005B0C4A">
        <w:rPr>
          <w:rFonts w:ascii="Times New Roman" w:eastAsia="Calibri" w:hAnsi="Times New Roman" w:cs="Times New Roman"/>
          <w:sz w:val="24"/>
          <w:szCs w:val="24"/>
          <w:lang w:eastAsia="ru-RU"/>
        </w:rPr>
        <w:softHyphen/>
        <w:t>ки-клише, наиболее распространенную оценоч</w:t>
      </w:r>
      <w:r w:rsidRPr="005B0C4A">
        <w:rPr>
          <w:rFonts w:ascii="Times New Roman" w:eastAsia="Calibri" w:hAnsi="Times New Roman" w:cs="Times New Roman"/>
          <w:sz w:val="24"/>
          <w:szCs w:val="24"/>
          <w:lang w:eastAsia="ru-RU"/>
        </w:rPr>
        <w:softHyphen/>
        <w:t>ную лексику), принятую в стране изучаемого языка;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роль владения иностранными языками в современном мире; особенности образа жизни, быта, культуры англоговорящих стран (всемирно известные достопримечательности, выдаю</w:t>
      </w:r>
      <w:r w:rsidRPr="005B0C4A">
        <w:rPr>
          <w:rFonts w:ascii="Times New Roman" w:eastAsia="Calibri" w:hAnsi="Times New Roman" w:cs="Times New Roman"/>
          <w:sz w:val="24"/>
          <w:szCs w:val="24"/>
          <w:lang w:eastAsia="ru-RU"/>
        </w:rPr>
        <w:softHyphen/>
        <w:t>щиеся люди и их вклад в мировую культуру), сходство и различия в традициях своей страны и англоговорящих стран.</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уметь:</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в области говорения:</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начинать, вести / поддерживать и заканчи</w:t>
      </w:r>
      <w:r w:rsidRPr="005B0C4A">
        <w:rPr>
          <w:rFonts w:ascii="Times New Roman" w:eastAsia="Calibri" w:hAnsi="Times New Roman" w:cs="Times New Roman"/>
          <w:sz w:val="24"/>
          <w:szCs w:val="24"/>
          <w:lang w:eastAsia="ru-RU"/>
        </w:rPr>
        <w:softHyphen/>
        <w:t>вать беседу в стандартных ситуациях общения, соблюдая нормы речевого этикета, при необхо</w:t>
      </w:r>
      <w:r w:rsidRPr="005B0C4A">
        <w:rPr>
          <w:rFonts w:ascii="Times New Roman" w:eastAsia="Calibri" w:hAnsi="Times New Roman" w:cs="Times New Roman"/>
          <w:sz w:val="24"/>
          <w:szCs w:val="24"/>
          <w:lang w:eastAsia="ru-RU"/>
        </w:rPr>
        <w:softHyphen/>
        <w:t>димости переспрашивая, уточняя;</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расспрашивать собеседника и отвечать на его вопросы, высказывая свое мнение, просьбу, отвечать на предложение собеседника согласием / отказом, опираясь на изученную тематику и ус</w:t>
      </w:r>
      <w:r w:rsidRPr="005B0C4A">
        <w:rPr>
          <w:rFonts w:ascii="Times New Roman" w:eastAsia="Calibri" w:hAnsi="Times New Roman" w:cs="Times New Roman"/>
          <w:sz w:val="24"/>
          <w:szCs w:val="24"/>
          <w:lang w:eastAsia="ru-RU"/>
        </w:rPr>
        <w:softHyphen/>
        <w:t>военный лексико-грамматический материал;</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рассказывать о себе, своей семье, друзьях, своих интересах и планах на будущее, сообщать краткие сведения о своем городе / селе, своей стране и стране изучаемого языка;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делать краткие сообщения, описывать со</w:t>
      </w:r>
      <w:r w:rsidRPr="005B0C4A">
        <w:rPr>
          <w:rFonts w:ascii="Times New Roman" w:eastAsia="Calibri" w:hAnsi="Times New Roman" w:cs="Times New Roman"/>
          <w:sz w:val="24"/>
          <w:szCs w:val="24"/>
          <w:lang w:eastAsia="ru-RU"/>
        </w:rPr>
        <w:softHyphen/>
        <w:t>бытия / явления (в рамках изученных тем), пере</w:t>
      </w:r>
      <w:r w:rsidRPr="005B0C4A">
        <w:rPr>
          <w:rFonts w:ascii="Times New Roman" w:eastAsia="Calibri" w:hAnsi="Times New Roman" w:cs="Times New Roman"/>
          <w:sz w:val="24"/>
          <w:szCs w:val="24"/>
          <w:lang w:eastAsia="ru-RU"/>
        </w:rPr>
        <w:softHyphen/>
        <w:t xml:space="preserve">давать основное содержание, основную мысль прочитанного или услышанного, выражать свое отношение к </w:t>
      </w:r>
      <w:proofErr w:type="gramStart"/>
      <w:r w:rsidRPr="005B0C4A">
        <w:rPr>
          <w:rFonts w:ascii="Times New Roman" w:eastAsia="Calibri" w:hAnsi="Times New Roman" w:cs="Times New Roman"/>
          <w:sz w:val="24"/>
          <w:szCs w:val="24"/>
          <w:lang w:eastAsia="ru-RU"/>
        </w:rPr>
        <w:t>прочитанному</w:t>
      </w:r>
      <w:proofErr w:type="gramEnd"/>
      <w:r w:rsidRPr="005B0C4A">
        <w:rPr>
          <w:rFonts w:ascii="Times New Roman" w:eastAsia="Calibri" w:hAnsi="Times New Roman" w:cs="Times New Roman"/>
          <w:sz w:val="24"/>
          <w:szCs w:val="24"/>
          <w:lang w:eastAsia="ru-RU"/>
        </w:rPr>
        <w:t xml:space="preserve"> / услышанному, да</w:t>
      </w:r>
      <w:r w:rsidRPr="005B0C4A">
        <w:rPr>
          <w:rFonts w:ascii="Times New Roman" w:eastAsia="Calibri" w:hAnsi="Times New Roman" w:cs="Times New Roman"/>
          <w:sz w:val="24"/>
          <w:szCs w:val="24"/>
          <w:lang w:eastAsia="ru-RU"/>
        </w:rPr>
        <w:softHyphen/>
        <w:t>вать краткую характеристику персонажей;</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xml:space="preserve">—  использовать </w:t>
      </w:r>
      <w:proofErr w:type="spellStart"/>
      <w:r w:rsidRPr="005B0C4A">
        <w:rPr>
          <w:rFonts w:ascii="Times New Roman" w:eastAsia="Calibri" w:hAnsi="Times New Roman" w:cs="Times New Roman"/>
          <w:sz w:val="24"/>
          <w:szCs w:val="24"/>
          <w:lang w:eastAsia="ru-RU"/>
        </w:rPr>
        <w:t>перефраз</w:t>
      </w:r>
      <w:proofErr w:type="spellEnd"/>
      <w:r w:rsidRPr="005B0C4A">
        <w:rPr>
          <w:rFonts w:ascii="Times New Roman" w:eastAsia="Calibri" w:hAnsi="Times New Roman" w:cs="Times New Roman"/>
          <w:sz w:val="24"/>
          <w:szCs w:val="24"/>
          <w:lang w:eastAsia="ru-RU"/>
        </w:rPr>
        <w:t>, синонимичные средства в процессе устного общения;</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 xml:space="preserve">в области </w:t>
      </w:r>
      <w:proofErr w:type="spellStart"/>
      <w:r w:rsidRPr="005B0C4A">
        <w:rPr>
          <w:rFonts w:ascii="Times New Roman" w:eastAsia="Calibri" w:hAnsi="Times New Roman" w:cs="Times New Roman"/>
          <w:i/>
          <w:iCs/>
          <w:sz w:val="24"/>
          <w:szCs w:val="24"/>
          <w:lang w:eastAsia="ru-RU"/>
        </w:rPr>
        <w:t>аудирования</w:t>
      </w:r>
      <w:proofErr w:type="spellEnd"/>
      <w:r w:rsidRPr="005B0C4A">
        <w:rPr>
          <w:rFonts w:ascii="Times New Roman" w:eastAsia="Calibri" w:hAnsi="Times New Roman" w:cs="Times New Roman"/>
          <w:i/>
          <w:iCs/>
          <w:sz w:val="24"/>
          <w:szCs w:val="24"/>
          <w:lang w:eastAsia="ru-RU"/>
        </w:rPr>
        <w:t>:</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sz w:val="24"/>
          <w:szCs w:val="24"/>
          <w:lang w:eastAsia="ru-RU"/>
        </w:rPr>
        <w:t xml:space="preserve">понимать основное содержание коротких, несложных аутентичных прагматических текстов (прогноз погоды, программы </w:t>
      </w:r>
      <w:proofErr w:type="gramStart"/>
      <w:r w:rsidRPr="005B0C4A">
        <w:rPr>
          <w:rFonts w:ascii="Times New Roman" w:eastAsia="Calibri" w:hAnsi="Times New Roman" w:cs="Times New Roman"/>
          <w:sz w:val="24"/>
          <w:szCs w:val="24"/>
          <w:lang w:eastAsia="ru-RU"/>
        </w:rPr>
        <w:t>теле</w:t>
      </w:r>
      <w:proofErr w:type="gramEnd"/>
      <w:r w:rsidRPr="005B0C4A">
        <w:rPr>
          <w:rFonts w:ascii="Times New Roman" w:eastAsia="Calibri" w:hAnsi="Times New Roman" w:cs="Times New Roman"/>
          <w:sz w:val="24"/>
          <w:szCs w:val="24"/>
          <w:lang w:eastAsia="ru-RU"/>
        </w:rPr>
        <w:t>- и радио</w:t>
      </w:r>
      <w:r w:rsidRPr="005B0C4A">
        <w:rPr>
          <w:rFonts w:ascii="Times New Roman" w:eastAsia="Calibri" w:hAnsi="Times New Roman" w:cs="Times New Roman"/>
          <w:sz w:val="24"/>
          <w:szCs w:val="24"/>
          <w:lang w:eastAsia="ru-RU"/>
        </w:rPr>
        <w:softHyphen/>
        <w:t>передач, объявления на вокзале / в аэропорту) и выделять значимую информацию;</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понимать на слух основное содержание не</w:t>
      </w:r>
      <w:r w:rsidRPr="005B0C4A">
        <w:rPr>
          <w:rFonts w:ascii="Times New Roman" w:eastAsia="Calibri" w:hAnsi="Times New Roman" w:cs="Times New Roman"/>
          <w:sz w:val="24"/>
          <w:szCs w:val="24"/>
          <w:lang w:eastAsia="ru-RU"/>
        </w:rPr>
        <w:softHyphen/>
        <w:t>сложных аутентичных текстов, относящихся к разным коммуникативным типам речи (сообще</w:t>
      </w:r>
      <w:r w:rsidRPr="005B0C4A">
        <w:rPr>
          <w:rFonts w:ascii="Times New Roman" w:eastAsia="Calibri" w:hAnsi="Times New Roman" w:cs="Times New Roman"/>
          <w:sz w:val="24"/>
          <w:szCs w:val="24"/>
          <w:lang w:eastAsia="ru-RU"/>
        </w:rPr>
        <w:softHyphen/>
        <w:t>ние / рассказ); уметь определять тему текста, выделять главные факты, опуская второстепенные;</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использовать переспрос, просьбу повторить;</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в области чтения:</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sz w:val="24"/>
          <w:szCs w:val="24"/>
          <w:lang w:eastAsia="ru-RU"/>
        </w:rPr>
        <w:t>ориентироваться в тексте на английском языке; прогнозировать его содержание по заголовку;</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читать аутентичные тексты разных жан</w:t>
      </w:r>
      <w:r w:rsidRPr="005B0C4A">
        <w:rPr>
          <w:rFonts w:ascii="Times New Roman" w:eastAsia="Calibri" w:hAnsi="Times New Roman" w:cs="Times New Roman"/>
          <w:sz w:val="24"/>
          <w:szCs w:val="24"/>
          <w:lang w:eastAsia="ru-RU"/>
        </w:rPr>
        <w:softHyphen/>
        <w:t>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w:t>
      </w:r>
      <w:r w:rsidRPr="005B0C4A">
        <w:rPr>
          <w:rFonts w:ascii="Times New Roman" w:eastAsia="Calibri" w:hAnsi="Times New Roman" w:cs="Times New Roman"/>
          <w:sz w:val="24"/>
          <w:szCs w:val="24"/>
          <w:lang w:eastAsia="ru-RU"/>
        </w:rPr>
        <w:softHyphen/>
        <w:t>тов текста);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lastRenderedPageBreak/>
        <w:t>—  читать несложные аутентичные тексты разных стилей с полным и точным пониманием, используя различные приемы смысловой перера</w:t>
      </w:r>
      <w:r w:rsidRPr="005B0C4A">
        <w:rPr>
          <w:rFonts w:ascii="Times New Roman" w:eastAsia="Calibri" w:hAnsi="Times New Roman" w:cs="Times New Roman"/>
          <w:sz w:val="24"/>
          <w:szCs w:val="24"/>
          <w:lang w:eastAsia="ru-RU"/>
        </w:rPr>
        <w:softHyphen/>
        <w:t>ботки текста (языковую догадку, анализ, выбо</w:t>
      </w:r>
      <w:r w:rsidRPr="005B0C4A">
        <w:rPr>
          <w:rFonts w:ascii="Times New Roman" w:eastAsia="Calibri" w:hAnsi="Times New Roman" w:cs="Times New Roman"/>
          <w:sz w:val="24"/>
          <w:szCs w:val="24"/>
          <w:lang w:eastAsia="ru-RU"/>
        </w:rPr>
        <w:softHyphen/>
        <w:t>рочный перевод), оценивать полученную инфор</w:t>
      </w:r>
      <w:r w:rsidRPr="005B0C4A">
        <w:rPr>
          <w:rFonts w:ascii="Times New Roman" w:eastAsia="Calibri" w:hAnsi="Times New Roman" w:cs="Times New Roman"/>
          <w:sz w:val="24"/>
          <w:szCs w:val="24"/>
          <w:lang w:eastAsia="ru-RU"/>
        </w:rPr>
        <w:softHyphen/>
        <w:t>мацию, выражать свое мнение;</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читать текст с выборочным пониманием нужной или интересующей информации:</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в области письма: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i/>
          <w:iCs/>
          <w:sz w:val="24"/>
          <w:szCs w:val="24"/>
          <w:lang w:eastAsia="ru-RU"/>
        </w:rPr>
        <w:t xml:space="preserve">—  </w:t>
      </w:r>
      <w:r w:rsidRPr="005B0C4A">
        <w:rPr>
          <w:rFonts w:ascii="Times New Roman" w:eastAsia="Calibri" w:hAnsi="Times New Roman" w:cs="Times New Roman"/>
          <w:sz w:val="24"/>
          <w:szCs w:val="24"/>
          <w:lang w:eastAsia="ru-RU"/>
        </w:rPr>
        <w:t>заполнять анкеты и формуляры;</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писать поздравления, личные письма с опо</w:t>
      </w:r>
      <w:r w:rsidRPr="005B0C4A">
        <w:rPr>
          <w:rFonts w:ascii="Times New Roman" w:eastAsia="Calibri" w:hAnsi="Times New Roman" w:cs="Times New Roman"/>
          <w:sz w:val="24"/>
          <w:szCs w:val="24"/>
          <w:lang w:eastAsia="ru-RU"/>
        </w:rPr>
        <w:softHyphen/>
        <w:t>рой на образец: расспрашивать адресата о его жизни и делах, сообщать то же самое о себе, вы</w:t>
      </w:r>
      <w:r w:rsidRPr="005B0C4A">
        <w:rPr>
          <w:rFonts w:ascii="Times New Roman" w:eastAsia="Calibri" w:hAnsi="Times New Roman" w:cs="Times New Roman"/>
          <w:sz w:val="24"/>
          <w:szCs w:val="24"/>
          <w:lang w:eastAsia="ru-RU"/>
        </w:rPr>
        <w:softHyphen/>
        <w:t>ражать благодарность, просьбу, употребляя фор</w:t>
      </w:r>
      <w:r w:rsidRPr="005B0C4A">
        <w:rPr>
          <w:rFonts w:ascii="Times New Roman" w:eastAsia="Calibri" w:hAnsi="Times New Roman" w:cs="Times New Roman"/>
          <w:sz w:val="24"/>
          <w:szCs w:val="24"/>
          <w:lang w:eastAsia="ru-RU"/>
        </w:rPr>
        <w:softHyphen/>
        <w:t>мулы речевого этикета, принятые в странах изу</w:t>
      </w:r>
      <w:r w:rsidRPr="005B0C4A">
        <w:rPr>
          <w:rFonts w:ascii="Times New Roman" w:eastAsia="Calibri" w:hAnsi="Times New Roman" w:cs="Times New Roman"/>
          <w:sz w:val="24"/>
          <w:szCs w:val="24"/>
          <w:lang w:eastAsia="ru-RU"/>
        </w:rPr>
        <w:softHyphen/>
        <w:t>чаемого языка.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b/>
          <w:sz w:val="24"/>
          <w:szCs w:val="24"/>
          <w:lang w:eastAsia="ru-RU"/>
        </w:rPr>
        <w:t xml:space="preserve">   </w:t>
      </w:r>
      <w:proofErr w:type="spellStart"/>
      <w:r w:rsidRPr="005B0C4A">
        <w:rPr>
          <w:rFonts w:ascii="Times New Roman" w:eastAsia="Calibri" w:hAnsi="Times New Roman" w:cs="Times New Roman"/>
          <w:b/>
          <w:sz w:val="24"/>
          <w:szCs w:val="24"/>
          <w:u w:val="single"/>
          <w:lang w:eastAsia="ru-RU"/>
        </w:rPr>
        <w:t>Метапредметными</w:t>
      </w:r>
      <w:proofErr w:type="spellEnd"/>
      <w:r w:rsidRPr="005B0C4A">
        <w:rPr>
          <w:rFonts w:ascii="Times New Roman" w:eastAsia="Calibri" w:hAnsi="Times New Roman" w:cs="Times New Roman"/>
          <w:sz w:val="24"/>
          <w:szCs w:val="24"/>
          <w:lang w:eastAsia="ru-RU"/>
        </w:rPr>
        <w:t xml:space="preserve">  результатами изучения английского языка являются:</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развитие умения взаимодействовать с окружающими, выполняя разные роли в пределах речевых потребностей и возможностей школьника;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расширение общего лингвистического кругозора школьника;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развитие познавательной, эмоциональной и волевой сфер школьника; формирование мотивации к изучению иностранного языка;</w:t>
      </w:r>
    </w:p>
    <w:p w:rsidR="00C419F8" w:rsidRPr="005B0C4A" w:rsidRDefault="00C419F8" w:rsidP="00942A78">
      <w:pPr>
        <w:spacing w:after="0" w:line="240" w:lineRule="auto"/>
        <w:jc w:val="both"/>
        <w:rPr>
          <w:rFonts w:ascii="Times New Roman" w:eastAsia="Calibri" w:hAnsi="Times New Roman" w:cs="Times New Roman"/>
          <w:sz w:val="24"/>
          <w:szCs w:val="24"/>
          <w:lang w:eastAsia="ru-RU"/>
        </w:rPr>
      </w:pPr>
      <w:r w:rsidRPr="005B0C4A">
        <w:rPr>
          <w:rFonts w:ascii="Times New Roman" w:eastAsia="Calibri" w:hAnsi="Times New Roman" w:cs="Times New Roman"/>
          <w:sz w:val="24"/>
          <w:szCs w:val="24"/>
          <w:lang w:eastAsia="ru-RU"/>
        </w:rPr>
        <w:t>- овладение умениями координированной работы с разными компонентами учебно-методического комплекса (учебником, аудиодиском и т.д.).</w:t>
      </w:r>
    </w:p>
    <w:p w:rsidR="007F0D88" w:rsidRPr="005B0C4A" w:rsidRDefault="007F0D88" w:rsidP="00942A78">
      <w:pPr>
        <w:spacing w:after="0" w:line="240" w:lineRule="auto"/>
        <w:jc w:val="both"/>
        <w:rPr>
          <w:rFonts w:ascii="Times New Roman" w:eastAsia="Calibri" w:hAnsi="Times New Roman" w:cs="Times New Roman"/>
          <w:sz w:val="24"/>
          <w:szCs w:val="24"/>
          <w:lang w:eastAsia="ru-RU"/>
        </w:rPr>
      </w:pPr>
    </w:p>
    <w:p w:rsidR="00804F39" w:rsidRPr="005B0C4A" w:rsidRDefault="00804F39" w:rsidP="00D62A07">
      <w:pPr>
        <w:spacing w:after="0" w:line="240" w:lineRule="auto"/>
        <w:jc w:val="both"/>
        <w:rPr>
          <w:rFonts w:ascii="Times New Roman" w:hAnsi="Times New Roman" w:cs="Times New Roman"/>
          <w:b/>
          <w:sz w:val="24"/>
          <w:szCs w:val="24"/>
        </w:rPr>
      </w:pPr>
      <w:r w:rsidRPr="005B0C4A">
        <w:rPr>
          <w:rFonts w:ascii="Times New Roman" w:hAnsi="Times New Roman" w:cs="Times New Roman"/>
          <w:b/>
          <w:sz w:val="24"/>
          <w:szCs w:val="24"/>
        </w:rPr>
        <w:t xml:space="preserve"> </w:t>
      </w:r>
      <w:r w:rsidR="005B0C4A">
        <w:rPr>
          <w:rFonts w:ascii="Times New Roman" w:hAnsi="Times New Roman" w:cs="Times New Roman"/>
          <w:b/>
          <w:sz w:val="24"/>
          <w:szCs w:val="24"/>
        </w:rPr>
        <w:t xml:space="preserve">                                               </w:t>
      </w:r>
      <w:r w:rsidRPr="005B0C4A">
        <w:rPr>
          <w:rFonts w:ascii="Times New Roman" w:hAnsi="Times New Roman" w:cs="Times New Roman"/>
          <w:b/>
          <w:sz w:val="24"/>
          <w:szCs w:val="24"/>
        </w:rPr>
        <w:t>Контрольно-измерительный материал</w:t>
      </w:r>
    </w:p>
    <w:p w:rsidR="00804F39" w:rsidRPr="005B0C4A" w:rsidRDefault="00804F39" w:rsidP="00D62A07">
      <w:pPr>
        <w:spacing w:after="0" w:line="240" w:lineRule="auto"/>
        <w:jc w:val="both"/>
        <w:rPr>
          <w:rFonts w:ascii="Times New Roman" w:hAnsi="Times New Roman" w:cs="Times New Roman"/>
          <w:b/>
          <w:sz w:val="24"/>
          <w:szCs w:val="24"/>
        </w:rPr>
      </w:pPr>
      <w:r w:rsidRPr="005B0C4A">
        <w:rPr>
          <w:rFonts w:ascii="Times New Roman" w:hAnsi="Times New Roman" w:cs="Times New Roman"/>
          <w:b/>
          <w:sz w:val="24"/>
          <w:szCs w:val="24"/>
        </w:rPr>
        <w:t xml:space="preserve">                                      </w:t>
      </w:r>
      <w:r w:rsidR="007F0D88" w:rsidRPr="005B0C4A">
        <w:rPr>
          <w:rFonts w:ascii="Times New Roman" w:hAnsi="Times New Roman" w:cs="Times New Roman"/>
          <w:b/>
          <w:sz w:val="24"/>
          <w:szCs w:val="24"/>
        </w:rPr>
        <w:t xml:space="preserve">   </w:t>
      </w:r>
      <w:r w:rsidRPr="005B0C4A">
        <w:rPr>
          <w:rFonts w:ascii="Times New Roman" w:hAnsi="Times New Roman" w:cs="Times New Roman"/>
          <w:b/>
          <w:sz w:val="24"/>
          <w:szCs w:val="24"/>
        </w:rPr>
        <w:t xml:space="preserve">  Контроль и оценка деятельности учащихся</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В конце каждого раздела (учебной четверти) учащимся предлагается выполнить проверочную работу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нацеленную на проверку коммуникативных  умений младших школьников в </w:t>
      </w:r>
      <w:proofErr w:type="spellStart"/>
      <w:r w:rsidRPr="005B0C4A">
        <w:rPr>
          <w:rFonts w:ascii="Times New Roman" w:hAnsi="Times New Roman" w:cs="Times New Roman"/>
          <w:sz w:val="24"/>
          <w:szCs w:val="24"/>
        </w:rPr>
        <w:t>аудировании</w:t>
      </w:r>
      <w:proofErr w:type="spellEnd"/>
      <w:r w:rsidRPr="005B0C4A">
        <w:rPr>
          <w:rFonts w:ascii="Times New Roman" w:hAnsi="Times New Roman" w:cs="Times New Roman"/>
          <w:sz w:val="24"/>
          <w:szCs w:val="24"/>
        </w:rPr>
        <w:t>, чтении. Письменной речи и говорении. Четыре проверочные работы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Units</w:t>
      </w:r>
      <w:r w:rsidRPr="005B0C4A">
        <w:rPr>
          <w:rFonts w:ascii="Times New Roman" w:hAnsi="Times New Roman" w:cs="Times New Roman"/>
          <w:sz w:val="24"/>
          <w:szCs w:val="24"/>
        </w:rPr>
        <w:t xml:space="preserve"> 1,2,3,4) даны в учебнике.</w:t>
      </w:r>
      <w:r w:rsidR="006C3035">
        <w:rPr>
          <w:rFonts w:ascii="Times New Roman" w:hAnsi="Times New Roman" w:cs="Times New Roman"/>
          <w:sz w:val="24"/>
          <w:szCs w:val="24"/>
        </w:rPr>
        <w:t xml:space="preserve"> </w:t>
      </w:r>
      <w:r w:rsidRPr="005B0C4A">
        <w:rPr>
          <w:rFonts w:ascii="Times New Roman" w:hAnsi="Times New Roman" w:cs="Times New Roman"/>
          <w:sz w:val="24"/>
          <w:szCs w:val="24"/>
        </w:rPr>
        <w:t xml:space="preserve">Проверочные задания нацелены на выявление достижений учащихся. В них использован знакомый учащимся языковой материал и проверяются коммуникативные умения, работа над которыми проводилась во время работы над материалом раздела. Типы заданий, используемые в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хорошо знакомы учащимся. Подобные задания представлены  и в разделах учебника, и в рабочей тетради.</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Так, проверка коммуникативных умений в </w:t>
      </w:r>
      <w:proofErr w:type="spellStart"/>
      <w:r w:rsidRPr="005B0C4A">
        <w:rPr>
          <w:rFonts w:ascii="Times New Roman" w:hAnsi="Times New Roman" w:cs="Times New Roman"/>
          <w:sz w:val="24"/>
          <w:szCs w:val="24"/>
        </w:rPr>
        <w:t>аудировании</w:t>
      </w:r>
      <w:proofErr w:type="spellEnd"/>
      <w:r w:rsidRPr="005B0C4A">
        <w:rPr>
          <w:rFonts w:ascii="Times New Roman" w:hAnsi="Times New Roman" w:cs="Times New Roman"/>
          <w:sz w:val="24"/>
          <w:szCs w:val="24"/>
        </w:rPr>
        <w:t xml:space="preserve"> и чтении происходит с помощью заданий:</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С выбором ответа:</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Послушай беседу Кэрол и Дэна. Отметь (</w:t>
      </w:r>
      <w:r w:rsidRPr="005B0C4A">
        <w:rPr>
          <w:rFonts w:ascii="Times New Roman" w:hAnsi="Times New Roman" w:cs="Times New Roman"/>
          <w:sz w:val="24"/>
          <w:szCs w:val="24"/>
          <w:lang w:val="en-US"/>
        </w:rPr>
        <w:t>V</w:t>
      </w:r>
      <w:r w:rsidRPr="005B0C4A">
        <w:rPr>
          <w:rFonts w:ascii="Times New Roman" w:hAnsi="Times New Roman" w:cs="Times New Roman"/>
          <w:sz w:val="24"/>
          <w:szCs w:val="24"/>
        </w:rPr>
        <w:t>) картинки, которые соответствуют и</w:t>
      </w:r>
      <w:r w:rsidR="00C34477">
        <w:rPr>
          <w:rFonts w:ascii="Times New Roman" w:hAnsi="Times New Roman" w:cs="Times New Roman"/>
          <w:sz w:val="24"/>
          <w:szCs w:val="24"/>
        </w:rPr>
        <w:t>х разговору. Ты услышишь те</w:t>
      </w:r>
      <w:proofErr w:type="gramStart"/>
      <w:r w:rsidR="00C34477">
        <w:rPr>
          <w:rFonts w:ascii="Times New Roman" w:hAnsi="Times New Roman" w:cs="Times New Roman"/>
          <w:sz w:val="24"/>
          <w:szCs w:val="24"/>
        </w:rPr>
        <w:t xml:space="preserve">кст </w:t>
      </w:r>
      <w:r w:rsidRPr="005B0C4A">
        <w:rPr>
          <w:rFonts w:ascii="Times New Roman" w:hAnsi="Times New Roman" w:cs="Times New Roman"/>
          <w:sz w:val="24"/>
          <w:szCs w:val="24"/>
        </w:rPr>
        <w:t>дв</w:t>
      </w:r>
      <w:proofErr w:type="gramEnd"/>
      <w:r w:rsidRPr="005B0C4A">
        <w:rPr>
          <w:rFonts w:ascii="Times New Roman" w:hAnsi="Times New Roman" w:cs="Times New Roman"/>
          <w:sz w:val="24"/>
          <w:szCs w:val="24"/>
        </w:rPr>
        <w:t>ажды.</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Прочитай текст и выбери правильный ответ на вопрос.</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Прочитай текст. Закончи предложения, выбрав правильный  вариант  </w:t>
      </w:r>
      <w:proofErr w:type="gramStart"/>
      <w:r w:rsidRPr="005B0C4A">
        <w:rPr>
          <w:rFonts w:ascii="Times New Roman" w:hAnsi="Times New Roman" w:cs="Times New Roman"/>
          <w:sz w:val="24"/>
          <w:szCs w:val="24"/>
        </w:rPr>
        <w:t>из</w:t>
      </w:r>
      <w:proofErr w:type="gramEnd"/>
      <w:r w:rsidRPr="005B0C4A">
        <w:rPr>
          <w:rFonts w:ascii="Times New Roman" w:hAnsi="Times New Roman" w:cs="Times New Roman"/>
          <w:sz w:val="24"/>
          <w:szCs w:val="24"/>
        </w:rPr>
        <w:t xml:space="preserve"> предложенных. Обведи соответствующую букву.</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Прочитай предложения. Отметь предложения, которые  соответствуют  тексту, - Т (</w:t>
      </w:r>
      <w:r w:rsidRPr="005B0C4A">
        <w:rPr>
          <w:rFonts w:ascii="Times New Roman" w:hAnsi="Times New Roman" w:cs="Times New Roman"/>
          <w:sz w:val="24"/>
          <w:szCs w:val="24"/>
          <w:lang w:val="en-US"/>
        </w:rPr>
        <w:t>true</w:t>
      </w:r>
      <w:r w:rsidRPr="005B0C4A">
        <w:rPr>
          <w:rFonts w:ascii="Times New Roman" w:hAnsi="Times New Roman" w:cs="Times New Roman"/>
          <w:sz w:val="24"/>
          <w:szCs w:val="24"/>
        </w:rPr>
        <w:t>), и предложения, которые не соответствуют тексту,-</w:t>
      </w:r>
      <w:r w:rsidRPr="005B0C4A">
        <w:rPr>
          <w:rFonts w:ascii="Times New Roman" w:hAnsi="Times New Roman" w:cs="Times New Roman"/>
          <w:sz w:val="24"/>
          <w:szCs w:val="24"/>
          <w:lang w:val="en-US"/>
        </w:rPr>
        <w:t>F</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false</w:t>
      </w:r>
      <w:r w:rsidRPr="005B0C4A">
        <w:rPr>
          <w:rFonts w:ascii="Times New Roman" w:hAnsi="Times New Roman" w:cs="Times New Roman"/>
          <w:sz w:val="24"/>
          <w:szCs w:val="24"/>
        </w:rPr>
        <w:t>).</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На  нахождение соответствий:</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Послушай четыре диалога. Определи, где происходит каждый из этих диалогов.  Занеси свои ответы в таблицу: впиши соответствующую букву. Ты услышишь диалоги дважды.</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Посмотри на картинку. Послушай разговор Бетси и Пола. Найди на картинке друзей Пола. Соедини стрелками их имена и изображения.</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lastRenderedPageBreak/>
        <w:t xml:space="preserve">Использование заданий, не требующих развернутого ответа, снимет дополнительные трудности, связанные с правильным лексико-грамматическим оформлением высказывания; экономит время выполнения работы. </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Для проверки умений в письменной речи учащимся предлагается заполнить анкету, написать открытку и короткое личное письмо (в ответ на письмо стимул).</w:t>
      </w:r>
    </w:p>
    <w:p w:rsidR="00804F39" w:rsidRPr="00F37BB7"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rPr>
        <w:t>Коммуникативные умения в говорении проверяются с помощью заданий, в которых предлагается высказаться в связи с заданной ситуацией общения (с опорой на план, представленный в виде косвенных вопросов) и побеседовать с  одноклассником (или учителем), разыграв диалог в соответствии с заданной ситуацией.  Например</w:t>
      </w:r>
      <w:r w:rsidRPr="00F37BB7">
        <w:rPr>
          <w:rFonts w:ascii="Times New Roman" w:hAnsi="Times New Roman" w:cs="Times New Roman"/>
          <w:sz w:val="24"/>
          <w:szCs w:val="24"/>
          <w:lang w:val="en-US"/>
        </w:rPr>
        <w:t xml:space="preserve">: </w:t>
      </w:r>
    </w:p>
    <w:p w:rsidR="00804F39" w:rsidRPr="005B0C4A"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Talk about your last weekend. Say</w:t>
      </w:r>
    </w:p>
    <w:p w:rsidR="00804F39" w:rsidRPr="005B0C4A"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Where you spent the weekend</w:t>
      </w:r>
    </w:p>
    <w:p w:rsidR="00CD7CC1" w:rsidRPr="00CD7CC1" w:rsidRDefault="00CD7CC1" w:rsidP="00942A78">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What you did at the weekend</w:t>
      </w:r>
    </w:p>
    <w:p w:rsidR="00804F39" w:rsidRPr="005B0C4A" w:rsidRDefault="00CD7CC1" w:rsidP="00942A78">
      <w:pPr>
        <w:spacing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804F39" w:rsidRPr="005B0C4A">
        <w:rPr>
          <w:rFonts w:ascii="Times New Roman" w:hAnsi="Times New Roman" w:cs="Times New Roman"/>
          <w:sz w:val="24"/>
          <w:szCs w:val="24"/>
          <w:lang w:val="en-US"/>
        </w:rPr>
        <w:t>Card 1</w:t>
      </w:r>
    </w:p>
    <w:p w:rsidR="00942A78" w:rsidRPr="00942A78"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There is a new stu</w:t>
      </w:r>
      <w:r w:rsidR="00942A78">
        <w:rPr>
          <w:rFonts w:ascii="Times New Roman" w:hAnsi="Times New Roman" w:cs="Times New Roman"/>
          <w:sz w:val="24"/>
          <w:szCs w:val="24"/>
          <w:lang w:val="en-US"/>
        </w:rPr>
        <w:t>dent in your class. Ask him/her</w:t>
      </w:r>
    </w:p>
    <w:p w:rsidR="00804F39" w:rsidRPr="005B0C4A"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His/her name</w:t>
      </w:r>
    </w:p>
    <w:p w:rsidR="00804F39" w:rsidRPr="005B0C4A"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His/her </w:t>
      </w:r>
      <w:proofErr w:type="spellStart"/>
      <w:r w:rsidRPr="005B0C4A">
        <w:rPr>
          <w:rFonts w:ascii="Times New Roman" w:hAnsi="Times New Roman" w:cs="Times New Roman"/>
          <w:sz w:val="24"/>
          <w:szCs w:val="24"/>
          <w:lang w:val="en-US"/>
        </w:rPr>
        <w:t>favourite</w:t>
      </w:r>
      <w:proofErr w:type="spellEnd"/>
      <w:r w:rsidRPr="005B0C4A">
        <w:rPr>
          <w:rFonts w:ascii="Times New Roman" w:hAnsi="Times New Roman" w:cs="Times New Roman"/>
          <w:sz w:val="24"/>
          <w:szCs w:val="24"/>
          <w:lang w:val="en-US"/>
        </w:rPr>
        <w:t xml:space="preserve"> subjects</w:t>
      </w:r>
    </w:p>
    <w:p w:rsidR="00804F39" w:rsidRPr="005B0C4A"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What she/he likes to do</w:t>
      </w:r>
    </w:p>
    <w:p w:rsidR="00804F39" w:rsidRPr="005B0C4A"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Answer his/her questions. (You begin the conversation.)</w:t>
      </w:r>
    </w:p>
    <w:p w:rsidR="00804F39" w:rsidRPr="005B0C4A"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Card2</w:t>
      </w:r>
    </w:p>
    <w:p w:rsidR="00804F39" w:rsidRPr="005B0C4A"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 xml:space="preserve">You are a new student in the class. Answer </w:t>
      </w:r>
      <w:proofErr w:type="gramStart"/>
      <w:r w:rsidRPr="005B0C4A">
        <w:rPr>
          <w:rFonts w:ascii="Times New Roman" w:hAnsi="Times New Roman" w:cs="Times New Roman"/>
          <w:sz w:val="24"/>
          <w:szCs w:val="24"/>
          <w:lang w:val="en-US"/>
        </w:rPr>
        <w:t>your  new</w:t>
      </w:r>
      <w:proofErr w:type="gramEnd"/>
      <w:r w:rsidRPr="005B0C4A">
        <w:rPr>
          <w:rFonts w:ascii="Times New Roman" w:hAnsi="Times New Roman" w:cs="Times New Roman"/>
          <w:sz w:val="24"/>
          <w:szCs w:val="24"/>
          <w:lang w:val="en-US"/>
        </w:rPr>
        <w:t xml:space="preserve"> classmate’s questions. Then ask him/her.</w:t>
      </w:r>
    </w:p>
    <w:p w:rsidR="00804F39" w:rsidRPr="005B0C4A"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His/her name</w:t>
      </w:r>
    </w:p>
    <w:p w:rsidR="00804F39" w:rsidRPr="005B0C4A"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His/her hobbies</w:t>
      </w:r>
    </w:p>
    <w:p w:rsidR="00804F39" w:rsidRPr="005B0C4A" w:rsidRDefault="00804F39" w:rsidP="00942A78">
      <w:pPr>
        <w:spacing w:line="240" w:lineRule="auto"/>
        <w:jc w:val="both"/>
        <w:rPr>
          <w:rFonts w:ascii="Times New Roman" w:hAnsi="Times New Roman" w:cs="Times New Roman"/>
          <w:sz w:val="24"/>
          <w:szCs w:val="24"/>
          <w:lang w:val="en-US"/>
        </w:rPr>
      </w:pPr>
      <w:r w:rsidRPr="005B0C4A">
        <w:rPr>
          <w:rFonts w:ascii="Times New Roman" w:hAnsi="Times New Roman" w:cs="Times New Roman"/>
          <w:sz w:val="24"/>
          <w:szCs w:val="24"/>
          <w:lang w:val="en-US"/>
        </w:rPr>
        <w:t>How many lessons he/she had today</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Каждая проверочная работа состоит из двух частей: </w:t>
      </w:r>
      <w:proofErr w:type="gramStart"/>
      <w:r w:rsidRPr="005B0C4A">
        <w:rPr>
          <w:rFonts w:ascii="Times New Roman" w:hAnsi="Times New Roman" w:cs="Times New Roman"/>
          <w:sz w:val="24"/>
          <w:szCs w:val="24"/>
        </w:rPr>
        <w:t>письменной</w:t>
      </w:r>
      <w:proofErr w:type="gramEnd"/>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Part</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I</w:t>
      </w:r>
      <w:r w:rsidRPr="005B0C4A">
        <w:rPr>
          <w:rFonts w:ascii="Times New Roman" w:hAnsi="Times New Roman" w:cs="Times New Roman"/>
          <w:sz w:val="24"/>
          <w:szCs w:val="24"/>
        </w:rPr>
        <w:t>) и   устной (</w:t>
      </w:r>
      <w:r w:rsidRPr="005B0C4A">
        <w:rPr>
          <w:rFonts w:ascii="Times New Roman" w:hAnsi="Times New Roman" w:cs="Times New Roman"/>
          <w:sz w:val="24"/>
          <w:szCs w:val="24"/>
          <w:lang w:val="en-US"/>
        </w:rPr>
        <w:t>Part</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II</w:t>
      </w:r>
      <w:r w:rsidRPr="005B0C4A">
        <w:rPr>
          <w:rFonts w:ascii="Times New Roman" w:hAnsi="Times New Roman" w:cs="Times New Roman"/>
          <w:sz w:val="24"/>
          <w:szCs w:val="24"/>
        </w:rPr>
        <w:t>). Письменная часть рассчитана на  40-45 минут и включает:</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-задания по </w:t>
      </w:r>
      <w:proofErr w:type="spellStart"/>
      <w:r w:rsidRPr="005B0C4A">
        <w:rPr>
          <w:rFonts w:ascii="Times New Roman" w:hAnsi="Times New Roman" w:cs="Times New Roman"/>
          <w:sz w:val="24"/>
          <w:szCs w:val="24"/>
        </w:rPr>
        <w:t>аудированию</w:t>
      </w:r>
      <w:proofErr w:type="spellEnd"/>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Listening</w:t>
      </w:r>
      <w:r w:rsidRPr="005B0C4A">
        <w:rPr>
          <w:rFonts w:ascii="Times New Roman" w:hAnsi="Times New Roman" w:cs="Times New Roman"/>
          <w:sz w:val="24"/>
          <w:szCs w:val="24"/>
        </w:rPr>
        <w:t>).</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Учащимся предлагаются задания на проверку умения воспринимать на слух и понимать основное содержание прослушанного текста (задание 1) и умения воспринимать на слух и понимать запрашиваемую информацию в прослушанном тексте (задание 2). Все </w:t>
      </w:r>
      <w:proofErr w:type="spellStart"/>
      <w:r w:rsidRPr="005B0C4A">
        <w:rPr>
          <w:rFonts w:ascii="Times New Roman" w:hAnsi="Times New Roman" w:cs="Times New Roman"/>
          <w:sz w:val="24"/>
          <w:szCs w:val="24"/>
        </w:rPr>
        <w:t>аудиотексты</w:t>
      </w:r>
      <w:proofErr w:type="spellEnd"/>
      <w:r w:rsidRPr="005B0C4A">
        <w:rPr>
          <w:rFonts w:ascii="Times New Roman" w:hAnsi="Times New Roman" w:cs="Times New Roman"/>
          <w:sz w:val="24"/>
          <w:szCs w:val="24"/>
        </w:rPr>
        <w:t xml:space="preserve"> учащиеся прослушиваются дважды.</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-задания по чтению (</w:t>
      </w:r>
      <w:r w:rsidRPr="005B0C4A">
        <w:rPr>
          <w:rFonts w:ascii="Times New Roman" w:hAnsi="Times New Roman" w:cs="Times New Roman"/>
          <w:sz w:val="24"/>
          <w:szCs w:val="24"/>
          <w:lang w:val="en-US"/>
        </w:rPr>
        <w:t>Reading</w:t>
      </w:r>
      <w:r w:rsidRPr="005B0C4A">
        <w:rPr>
          <w:rFonts w:ascii="Times New Roman" w:hAnsi="Times New Roman" w:cs="Times New Roman"/>
          <w:sz w:val="24"/>
          <w:szCs w:val="24"/>
        </w:rPr>
        <w:t>).</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Учащиеся читают текст, построенный в основном на знакомом языковом материале, и выполняют задания, которые позволяют проверить умение понимать основное содержание прочитанного текста (задание 3) и умение находить и понимать в тексте запрашиваемую информацию (задания 4,5).</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-задания по письменной речи (</w:t>
      </w:r>
      <w:r w:rsidRPr="005B0C4A">
        <w:rPr>
          <w:rFonts w:ascii="Times New Roman" w:hAnsi="Times New Roman" w:cs="Times New Roman"/>
          <w:sz w:val="24"/>
          <w:szCs w:val="24"/>
          <w:lang w:val="en-US"/>
        </w:rPr>
        <w:t>Writing</w:t>
      </w:r>
      <w:r w:rsidRPr="005B0C4A">
        <w:rPr>
          <w:rFonts w:ascii="Times New Roman" w:hAnsi="Times New Roman" w:cs="Times New Roman"/>
          <w:sz w:val="24"/>
          <w:szCs w:val="24"/>
        </w:rPr>
        <w:t>).</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lastRenderedPageBreak/>
        <w:t xml:space="preserve">В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1) учащимся предлагается заполнить анкету, сообщив о себе личные сведения; в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2)-написать письмо другу по переписке; в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3)-написать открытку другу, рассказав  «о своем путешествии по Лондону»; в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4)- ответить на письмо друга, рассказав о себе.</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После выполнения письменной части учащиеся получают карточки для устного ответа.</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Сначала учащимся предлагается высказаться в рамках тем, которые обсуждались в пройденном разделе. Например, в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2) ученику предлагается рассказать о том, как он провел прошедшие выходные/о своей коллекции/о своем любимом празднике.  Учащийся строит монологическое высказывание, опираясь на план, представленный в виде косвенных вопросов. Объем </w:t>
      </w:r>
      <w:proofErr w:type="gramStart"/>
      <w:r w:rsidRPr="005B0C4A">
        <w:rPr>
          <w:rFonts w:ascii="Times New Roman" w:hAnsi="Times New Roman" w:cs="Times New Roman"/>
          <w:sz w:val="24"/>
          <w:szCs w:val="24"/>
        </w:rPr>
        <w:t>монологического</w:t>
      </w:r>
      <w:proofErr w:type="gramEnd"/>
      <w:r w:rsidRPr="005B0C4A">
        <w:rPr>
          <w:rFonts w:ascii="Times New Roman" w:hAnsi="Times New Roman" w:cs="Times New Roman"/>
          <w:sz w:val="24"/>
          <w:szCs w:val="24"/>
        </w:rPr>
        <w:t xml:space="preserve"> высказывания-5-7 предложений.</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Затем учащийся принимает участие в диалоге в соответствии с ситуацией, данной в карточке.</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Диалог разыгрывается с одноклассником (или учителем), учащийся должен продемонстрировать умения запрашивать и представлять информацию, соглашаться или не соглашаться на предложение собеседника. Объем высказывания-до 5 реплик со стороны каждого собеседника.</w:t>
      </w:r>
    </w:p>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За верное выполнение заданий по </w:t>
      </w:r>
      <w:proofErr w:type="spellStart"/>
      <w:r w:rsidRPr="005B0C4A">
        <w:rPr>
          <w:rFonts w:ascii="Times New Roman" w:hAnsi="Times New Roman" w:cs="Times New Roman"/>
          <w:sz w:val="24"/>
          <w:szCs w:val="24"/>
        </w:rPr>
        <w:t>аудированию</w:t>
      </w:r>
      <w:proofErr w:type="spellEnd"/>
      <w:r w:rsidRPr="005B0C4A">
        <w:rPr>
          <w:rFonts w:ascii="Times New Roman" w:hAnsi="Times New Roman" w:cs="Times New Roman"/>
          <w:sz w:val="24"/>
          <w:szCs w:val="24"/>
        </w:rPr>
        <w:t xml:space="preserve"> и чтению (</w:t>
      </w:r>
      <w:r w:rsidRPr="005B0C4A">
        <w:rPr>
          <w:rFonts w:ascii="Times New Roman" w:hAnsi="Times New Roman" w:cs="Times New Roman"/>
          <w:sz w:val="24"/>
          <w:szCs w:val="24"/>
          <w:lang w:val="en-US"/>
        </w:rPr>
        <w:t>Listening</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Reading</w:t>
      </w:r>
      <w:r w:rsidRPr="005B0C4A">
        <w:rPr>
          <w:rFonts w:ascii="Times New Roman" w:hAnsi="Times New Roman" w:cs="Times New Roman"/>
          <w:sz w:val="24"/>
          <w:szCs w:val="24"/>
        </w:rPr>
        <w:t>) учащийся получает 1 балл. В задании 1 учащийся получает по одному баллу за каждое правильно найденное соответствие. За неверный ответ или отсутствие ответа выставляется 0 баллов.</w:t>
      </w:r>
    </w:p>
    <w:p w:rsidR="00804F39" w:rsidRPr="005B0C4A" w:rsidRDefault="00804F39" w:rsidP="0027781F">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Максимальное количество баллов за выполнение заданий:</w:t>
      </w:r>
    </w:p>
    <w:p w:rsidR="00804F39" w:rsidRPr="005B0C4A" w:rsidRDefault="00804F39" w:rsidP="0027781F">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-по </w:t>
      </w:r>
      <w:proofErr w:type="spellStart"/>
      <w:r w:rsidRPr="005B0C4A">
        <w:rPr>
          <w:rFonts w:ascii="Times New Roman" w:hAnsi="Times New Roman" w:cs="Times New Roman"/>
          <w:sz w:val="24"/>
          <w:szCs w:val="24"/>
        </w:rPr>
        <w:t>аудированию</w:t>
      </w:r>
      <w:proofErr w:type="spellEnd"/>
      <w:r w:rsidRPr="005B0C4A">
        <w:rPr>
          <w:rFonts w:ascii="Times New Roman" w:hAnsi="Times New Roman" w:cs="Times New Roman"/>
          <w:sz w:val="24"/>
          <w:szCs w:val="24"/>
        </w:rPr>
        <w:t xml:space="preserve"> 8 баллов,</w:t>
      </w:r>
    </w:p>
    <w:p w:rsidR="00804F39" w:rsidRPr="005B0C4A" w:rsidRDefault="00804F39" w:rsidP="0027781F">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-по чтению 8 баллов.</w:t>
      </w:r>
    </w:p>
    <w:p w:rsidR="00804F39" w:rsidRPr="005B0C4A" w:rsidRDefault="00804F39" w:rsidP="0027781F">
      <w:pPr>
        <w:spacing w:after="0" w:line="240" w:lineRule="auto"/>
        <w:jc w:val="both"/>
        <w:rPr>
          <w:rFonts w:ascii="Times New Roman" w:hAnsi="Times New Roman" w:cs="Times New Roman"/>
          <w:sz w:val="24"/>
          <w:szCs w:val="24"/>
        </w:rPr>
      </w:pPr>
      <w:r w:rsidRPr="005B0C4A">
        <w:rPr>
          <w:rFonts w:ascii="Times New Roman" w:hAnsi="Times New Roman" w:cs="Times New Roman"/>
          <w:sz w:val="24"/>
          <w:szCs w:val="24"/>
        </w:rPr>
        <w:t>Задания по письменной речи (</w:t>
      </w:r>
      <w:r w:rsidRPr="005B0C4A">
        <w:rPr>
          <w:rFonts w:ascii="Times New Roman" w:hAnsi="Times New Roman" w:cs="Times New Roman"/>
          <w:sz w:val="24"/>
          <w:szCs w:val="24"/>
          <w:lang w:val="en-US"/>
        </w:rPr>
        <w:t>Writing</w:t>
      </w:r>
      <w:r w:rsidRPr="005B0C4A">
        <w:rPr>
          <w:rFonts w:ascii="Times New Roman" w:hAnsi="Times New Roman" w:cs="Times New Roman"/>
          <w:sz w:val="24"/>
          <w:szCs w:val="24"/>
        </w:rPr>
        <w:t>) оцениваются следующим образом:</w:t>
      </w:r>
    </w:p>
    <w:tbl>
      <w:tblPr>
        <w:tblStyle w:val="29"/>
        <w:tblW w:w="10171" w:type="dxa"/>
        <w:tblLook w:val="04A0" w:firstRow="1" w:lastRow="0" w:firstColumn="1" w:lastColumn="0" w:noHBand="0" w:noVBand="1"/>
      </w:tblPr>
      <w:tblGrid>
        <w:gridCol w:w="1276"/>
        <w:gridCol w:w="1134"/>
        <w:gridCol w:w="7761"/>
      </w:tblGrid>
      <w:tr w:rsidR="00804F39" w:rsidRPr="005B0C4A" w:rsidTr="008C2950">
        <w:tc>
          <w:tcPr>
            <w:tcW w:w="1276" w:type="dxa"/>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Кол-во баллов</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Критерии оценивания</w:t>
            </w:r>
          </w:p>
        </w:tc>
      </w:tr>
      <w:tr w:rsidR="00804F39" w:rsidRPr="005B0C4A" w:rsidTr="008C2950">
        <w:tc>
          <w:tcPr>
            <w:tcW w:w="1276" w:type="dxa"/>
            <w:vMerge w:val="restart"/>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Анкета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1)</w:t>
            </w: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7-8</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решена полностью: дана запрашиваемая информация по всем (8) пунктам анкеты.</w:t>
            </w:r>
          </w:p>
          <w:p w:rsidR="00804F39" w:rsidRPr="005B0C4A" w:rsidRDefault="00804F39" w:rsidP="00942A78">
            <w:pPr>
              <w:jc w:val="both"/>
              <w:rPr>
                <w:rFonts w:ascii="Times New Roman" w:hAnsi="Times New Roman" w:cs="Times New Roman"/>
                <w:sz w:val="24"/>
                <w:szCs w:val="24"/>
              </w:rPr>
            </w:pPr>
            <w:proofErr w:type="gramStart"/>
            <w:r w:rsidRPr="005B0C4A">
              <w:rPr>
                <w:rFonts w:ascii="Times New Roman" w:hAnsi="Times New Roman" w:cs="Times New Roman"/>
                <w:sz w:val="24"/>
                <w:szCs w:val="24"/>
              </w:rPr>
              <w:t>Соблюден лаконичный стиль (использованы неполные предложения; допускается использование нераспространенного предложения в пункте:</w:t>
            </w:r>
            <w:proofErr w:type="gramEnd"/>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What</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do</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you</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like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to</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do</w:t>
            </w:r>
            <w:r w:rsidRPr="005B0C4A">
              <w:rPr>
                <w:rFonts w:ascii="Times New Roman" w:hAnsi="Times New Roman" w:cs="Times New Roman"/>
                <w:sz w:val="24"/>
                <w:szCs w:val="24"/>
              </w:rPr>
              <w:t>?-</w:t>
            </w:r>
            <w:r w:rsidRPr="005B0C4A">
              <w:rPr>
                <w:rFonts w:ascii="Times New Roman" w:hAnsi="Times New Roman" w:cs="Times New Roman"/>
                <w:sz w:val="24"/>
                <w:szCs w:val="24"/>
                <w:lang w:val="en-US"/>
              </w:rPr>
              <w:t>I</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like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to</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dance</w:t>
            </w:r>
            <w:r w:rsidRPr="005B0C4A">
              <w:rPr>
                <w:rFonts w:ascii="Times New Roman" w:hAnsi="Times New Roman" w:cs="Times New Roman"/>
                <w:sz w:val="24"/>
                <w:szCs w:val="24"/>
              </w:rPr>
              <w:t>).</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Отсутствуют лексические и орфографические ошибки.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Отсутствуют исправления и помарки.</w:t>
            </w:r>
          </w:p>
        </w:tc>
      </w:tr>
      <w:tr w:rsidR="00804F39" w:rsidRPr="005B0C4A" w:rsidTr="008C2950">
        <w:tc>
          <w:tcPr>
            <w:tcW w:w="1276" w:type="dxa"/>
            <w:vMerge/>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5-6</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решена  не полностью: дана запрашиваемая информация по семи  пунктам анкеты (по одному из пунктов информация отсутствует).</w:t>
            </w:r>
          </w:p>
          <w:p w:rsidR="00804F39" w:rsidRPr="005B0C4A" w:rsidRDefault="00804F39" w:rsidP="00942A78">
            <w:pPr>
              <w:jc w:val="both"/>
              <w:rPr>
                <w:rFonts w:ascii="Times New Roman" w:hAnsi="Times New Roman" w:cs="Times New Roman"/>
                <w:sz w:val="24"/>
                <w:szCs w:val="24"/>
              </w:rPr>
            </w:pPr>
            <w:proofErr w:type="gramStart"/>
            <w:r w:rsidRPr="005B0C4A">
              <w:rPr>
                <w:rFonts w:ascii="Times New Roman" w:hAnsi="Times New Roman" w:cs="Times New Roman"/>
                <w:sz w:val="24"/>
                <w:szCs w:val="24"/>
              </w:rPr>
              <w:t>Соблюден лаконичный стиль (использованы неполные предложения; допускается использование нераспространенного предложения в пункте:</w:t>
            </w:r>
            <w:proofErr w:type="gramEnd"/>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What</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do</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you</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like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to</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do</w:t>
            </w:r>
            <w:r w:rsidRPr="005B0C4A">
              <w:rPr>
                <w:rFonts w:ascii="Times New Roman" w:hAnsi="Times New Roman" w:cs="Times New Roman"/>
                <w:sz w:val="24"/>
                <w:szCs w:val="24"/>
              </w:rPr>
              <w:t>?-</w:t>
            </w:r>
            <w:r w:rsidRPr="005B0C4A">
              <w:rPr>
                <w:rFonts w:ascii="Times New Roman" w:hAnsi="Times New Roman" w:cs="Times New Roman"/>
                <w:sz w:val="24"/>
                <w:szCs w:val="24"/>
                <w:lang w:val="en-US"/>
              </w:rPr>
              <w:t>I</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like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to</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dance</w:t>
            </w:r>
            <w:r w:rsidRPr="005B0C4A">
              <w:rPr>
                <w:rFonts w:ascii="Times New Roman" w:hAnsi="Times New Roman" w:cs="Times New Roman"/>
                <w:sz w:val="24"/>
                <w:szCs w:val="24"/>
              </w:rPr>
              <w:t>).</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Допущены одна-две лексические/ орфографические ошибки.</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Есть  исправления и помарки.</w:t>
            </w:r>
          </w:p>
        </w:tc>
      </w:tr>
      <w:tr w:rsidR="00804F39" w:rsidRPr="005B0C4A" w:rsidTr="008C2950">
        <w:tc>
          <w:tcPr>
            <w:tcW w:w="1276" w:type="dxa"/>
            <w:vMerge/>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3-4</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решена  частично: дана запрашиваемая информация по шести  пунктам анкеты (по двум из пунктов информация отсутствует).</w:t>
            </w:r>
          </w:p>
          <w:p w:rsidR="00804F39" w:rsidRPr="005B0C4A" w:rsidRDefault="00804F39" w:rsidP="00942A78">
            <w:pPr>
              <w:jc w:val="both"/>
              <w:rPr>
                <w:rFonts w:ascii="Times New Roman" w:hAnsi="Times New Roman" w:cs="Times New Roman"/>
                <w:sz w:val="24"/>
                <w:szCs w:val="24"/>
              </w:rPr>
            </w:pPr>
            <w:proofErr w:type="gramStart"/>
            <w:r w:rsidRPr="005B0C4A">
              <w:rPr>
                <w:rFonts w:ascii="Times New Roman" w:hAnsi="Times New Roman" w:cs="Times New Roman"/>
                <w:sz w:val="24"/>
                <w:szCs w:val="24"/>
              </w:rPr>
              <w:t>Соблюден лаконичный стиль (использованы неполные предложения; допускается использование нераспространенного предложения в пункте:</w:t>
            </w:r>
            <w:proofErr w:type="gramEnd"/>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What</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do</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you</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like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to</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do</w:t>
            </w:r>
            <w:r w:rsidRPr="005B0C4A">
              <w:rPr>
                <w:rFonts w:ascii="Times New Roman" w:hAnsi="Times New Roman" w:cs="Times New Roman"/>
                <w:sz w:val="24"/>
                <w:szCs w:val="24"/>
              </w:rPr>
              <w:t>?-</w:t>
            </w:r>
            <w:r w:rsidRPr="005B0C4A">
              <w:rPr>
                <w:rFonts w:ascii="Times New Roman" w:hAnsi="Times New Roman" w:cs="Times New Roman"/>
                <w:sz w:val="24"/>
                <w:szCs w:val="24"/>
                <w:lang w:val="en-US"/>
              </w:rPr>
              <w:t>I</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like</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to</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dance</w:t>
            </w:r>
            <w:r w:rsidRPr="005B0C4A">
              <w:rPr>
                <w:rFonts w:ascii="Times New Roman" w:hAnsi="Times New Roman" w:cs="Times New Roman"/>
                <w:sz w:val="24"/>
                <w:szCs w:val="24"/>
              </w:rPr>
              <w:t>).</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Допущены две-три лексические или орфографические ошибки.</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Есть  исправления и помарки.</w:t>
            </w:r>
          </w:p>
        </w:tc>
      </w:tr>
      <w:tr w:rsidR="00804F39" w:rsidRPr="005B0C4A" w:rsidTr="008C2950">
        <w:tc>
          <w:tcPr>
            <w:tcW w:w="1276" w:type="dxa"/>
            <w:vMerge/>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1-2</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решена  частично: дана запрашиваемая информация по 4-5 пунктам анкеты.</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Не соблюден лаконичный стиль.</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lastRenderedPageBreak/>
              <w:t>Допущены 3-4 лексические и орфографические ошибки.</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Есть  исправления и помарки.</w:t>
            </w:r>
          </w:p>
        </w:tc>
      </w:tr>
      <w:tr w:rsidR="00804F39" w:rsidRPr="005B0C4A" w:rsidTr="008C2950">
        <w:tc>
          <w:tcPr>
            <w:tcW w:w="1276" w:type="dxa"/>
            <w:vMerge/>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0</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не решена: нет информации более чем по 4 пунктам анкеты.</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Допущено более 5 </w:t>
            </w:r>
            <w:proofErr w:type="gramStart"/>
            <w:r w:rsidRPr="005B0C4A">
              <w:rPr>
                <w:rFonts w:ascii="Times New Roman" w:hAnsi="Times New Roman" w:cs="Times New Roman"/>
                <w:sz w:val="24"/>
                <w:szCs w:val="24"/>
              </w:rPr>
              <w:t>лексические</w:t>
            </w:r>
            <w:proofErr w:type="gramEnd"/>
            <w:r w:rsidRPr="005B0C4A">
              <w:rPr>
                <w:rFonts w:ascii="Times New Roman" w:hAnsi="Times New Roman" w:cs="Times New Roman"/>
                <w:sz w:val="24"/>
                <w:szCs w:val="24"/>
              </w:rPr>
              <w:t xml:space="preserve"> и орфографические ошибок.</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ИЛИ анкета не заполнена.</w:t>
            </w:r>
          </w:p>
        </w:tc>
      </w:tr>
      <w:tr w:rsidR="00804F39" w:rsidRPr="005B0C4A" w:rsidTr="008C2950">
        <w:tc>
          <w:tcPr>
            <w:tcW w:w="1276" w:type="dxa"/>
          </w:tcPr>
          <w:p w:rsidR="00804F39" w:rsidRPr="005B0C4A" w:rsidRDefault="00804F39" w:rsidP="00942A78">
            <w:pPr>
              <w:jc w:val="both"/>
              <w:rPr>
                <w:rFonts w:ascii="Times New Roman" w:hAnsi="Times New Roman" w:cs="Times New Roman"/>
                <w:sz w:val="24"/>
                <w:szCs w:val="24"/>
                <w:lang w:val="en-US"/>
              </w:rPr>
            </w:pPr>
            <w:r w:rsidRPr="005B0C4A">
              <w:rPr>
                <w:rFonts w:ascii="Times New Roman" w:hAnsi="Times New Roman" w:cs="Times New Roman"/>
                <w:sz w:val="24"/>
                <w:szCs w:val="24"/>
              </w:rPr>
              <w:t>Личное</w:t>
            </w:r>
            <w:r w:rsidRPr="005B0C4A">
              <w:rPr>
                <w:rFonts w:ascii="Times New Roman" w:hAnsi="Times New Roman" w:cs="Times New Roman"/>
                <w:sz w:val="24"/>
                <w:szCs w:val="24"/>
                <w:lang w:val="en-US"/>
              </w:rPr>
              <w:t xml:space="preserve"> </w:t>
            </w:r>
            <w:r w:rsidRPr="005B0C4A">
              <w:rPr>
                <w:rFonts w:ascii="Times New Roman" w:hAnsi="Times New Roman" w:cs="Times New Roman"/>
                <w:sz w:val="24"/>
                <w:szCs w:val="24"/>
              </w:rPr>
              <w:t>письмо</w:t>
            </w:r>
            <w:r w:rsidRPr="005B0C4A">
              <w:rPr>
                <w:rFonts w:ascii="Times New Roman" w:hAnsi="Times New Roman" w:cs="Times New Roman"/>
                <w:sz w:val="24"/>
                <w:szCs w:val="24"/>
                <w:lang w:val="en-US"/>
              </w:rPr>
              <w:t xml:space="preserve"> Progress check (Unit 2,4)</w:t>
            </w: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7-8</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Поставленная коммуникативная задача решена – написано письмо другу по переписке: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2)-написано поздравление с новогодними праздниками; сообщено о том, как автор планирует проводить зимние каникулы</w:t>
            </w:r>
            <w:proofErr w:type="gramStart"/>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Progress</w:t>
            </w:r>
            <w:proofErr w:type="gramEnd"/>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4)-даны ответы на три вопроса друга по переписке.</w:t>
            </w:r>
          </w:p>
          <w:p w:rsidR="00804F39" w:rsidRPr="005B0C4A" w:rsidRDefault="00804F39" w:rsidP="00942A78">
            <w:pPr>
              <w:jc w:val="both"/>
              <w:rPr>
                <w:rFonts w:ascii="Times New Roman" w:hAnsi="Times New Roman" w:cs="Times New Roman"/>
                <w:sz w:val="24"/>
                <w:szCs w:val="24"/>
              </w:rPr>
            </w:pPr>
            <w:proofErr w:type="gramStart"/>
            <w:r w:rsidRPr="005B0C4A">
              <w:rPr>
                <w:rFonts w:ascii="Times New Roman" w:hAnsi="Times New Roman" w:cs="Times New Roman"/>
                <w:sz w:val="24"/>
                <w:szCs w:val="24"/>
              </w:rPr>
              <w:t>Письмо оформлено в соответствии с нормами, принятыми в англоязычных странах (в верхнем правом углу написан краткий адрес автора (город, страна) и дата; обращение в правильной форме на отдельной стороне (согласно неофициальному стилю); подпись на отдельной строке (только имя автора).</w:t>
            </w:r>
            <w:proofErr w:type="gramEnd"/>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Лексико-грамматические ошибки отсутствуют.</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Орфографические  и пунктуационные ошибки отсутствуют. </w:t>
            </w:r>
          </w:p>
        </w:tc>
      </w:tr>
      <w:tr w:rsidR="00804F39" w:rsidRPr="005B0C4A" w:rsidTr="008C2950">
        <w:tc>
          <w:tcPr>
            <w:tcW w:w="1276" w:type="dxa"/>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5-6</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решена не полность</w:t>
            </w:r>
            <w:proofErr w:type="gramStart"/>
            <w:r w:rsidRPr="005B0C4A">
              <w:rPr>
                <w:rFonts w:ascii="Times New Roman" w:hAnsi="Times New Roman" w:cs="Times New Roman"/>
                <w:sz w:val="24"/>
                <w:szCs w:val="24"/>
              </w:rPr>
              <w:t>ю–</w:t>
            </w:r>
            <w:proofErr w:type="gramEnd"/>
            <w:r w:rsidRPr="005B0C4A">
              <w:rPr>
                <w:rFonts w:ascii="Times New Roman" w:hAnsi="Times New Roman" w:cs="Times New Roman"/>
                <w:sz w:val="24"/>
                <w:szCs w:val="24"/>
              </w:rPr>
              <w:t xml:space="preserve"> написано письмо другу по переписке: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2)-написано поздравление с новогодними праздниками; кратко сообщено о том, как автор планирует проводить зимние каникулы (одно предложение)</w:t>
            </w:r>
            <w:proofErr w:type="gramStart"/>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Progress</w:t>
            </w:r>
            <w:proofErr w:type="gramEnd"/>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4)-даны ответы на 2 вопроса друга по переписке.</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Письмо оформлено в соответствии с нормами, принятыми в англоязычных странах.</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Допущено не более 2 лексико-грамматических ошибок, не затрудняющих понимание.</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Допущено не более 2 орфографических  и пунктуационных ошибок, не затрудняющих понимание. </w:t>
            </w:r>
          </w:p>
        </w:tc>
      </w:tr>
      <w:tr w:rsidR="00804F39" w:rsidRPr="005B0C4A" w:rsidTr="008C2950">
        <w:tc>
          <w:tcPr>
            <w:tcW w:w="1276" w:type="dxa"/>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3-4</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решена частичн</w:t>
            </w:r>
            <w:proofErr w:type="gramStart"/>
            <w:r w:rsidRPr="005B0C4A">
              <w:rPr>
                <w:rFonts w:ascii="Times New Roman" w:hAnsi="Times New Roman" w:cs="Times New Roman"/>
                <w:sz w:val="24"/>
                <w:szCs w:val="24"/>
              </w:rPr>
              <w:t>о–</w:t>
            </w:r>
            <w:proofErr w:type="gramEnd"/>
            <w:r w:rsidRPr="005B0C4A">
              <w:rPr>
                <w:rFonts w:ascii="Times New Roman" w:hAnsi="Times New Roman" w:cs="Times New Roman"/>
                <w:sz w:val="24"/>
                <w:szCs w:val="24"/>
              </w:rPr>
              <w:t xml:space="preserve"> написано письмо другу по переписке, но: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2)-написано поздравление с новогодними праздниками ИЛИ сообщено о том, как автор планирует проводить зимние каникулы (одно предложение)</w:t>
            </w:r>
            <w:proofErr w:type="gramStart"/>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Progress</w:t>
            </w:r>
            <w:proofErr w:type="gramEnd"/>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4)-даны ответы на 2 вопроса друга по переписке.</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Допущены ошибки в оформлении письма.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Допущено не более 3 лексико-грамматических ошибок, не затрудняющих понимание.</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Допущено не более 3 орфографических  и пунктуационных ошибок, не затрудняющих понимание.</w:t>
            </w:r>
          </w:p>
        </w:tc>
      </w:tr>
      <w:tr w:rsidR="00804F39" w:rsidRPr="005B0C4A" w:rsidTr="008C2950">
        <w:tc>
          <w:tcPr>
            <w:tcW w:w="1276" w:type="dxa"/>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1-2</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решена частичн</w:t>
            </w:r>
            <w:proofErr w:type="gramStart"/>
            <w:r w:rsidRPr="005B0C4A">
              <w:rPr>
                <w:rFonts w:ascii="Times New Roman" w:hAnsi="Times New Roman" w:cs="Times New Roman"/>
                <w:sz w:val="24"/>
                <w:szCs w:val="24"/>
              </w:rPr>
              <w:t>о–</w:t>
            </w:r>
            <w:proofErr w:type="gramEnd"/>
            <w:r w:rsidRPr="005B0C4A">
              <w:rPr>
                <w:rFonts w:ascii="Times New Roman" w:hAnsi="Times New Roman" w:cs="Times New Roman"/>
                <w:sz w:val="24"/>
                <w:szCs w:val="24"/>
              </w:rPr>
              <w:t xml:space="preserve"> написано письмо другу по переписке, но: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2)-написано поздравление с новогодними праздниками ИЛИ дана краткая информация о том, как автор планирует проводить зимни</w:t>
            </w:r>
            <w:r w:rsidR="008A004B">
              <w:rPr>
                <w:rFonts w:ascii="Times New Roman" w:hAnsi="Times New Roman" w:cs="Times New Roman"/>
                <w:sz w:val="24"/>
                <w:szCs w:val="24"/>
              </w:rPr>
              <w:t xml:space="preserve">е каникулы (одно предложение); </w:t>
            </w:r>
            <w:r w:rsidRPr="005B0C4A">
              <w:rPr>
                <w:rFonts w:ascii="Times New Roman" w:hAnsi="Times New Roman" w:cs="Times New Roman"/>
                <w:sz w:val="24"/>
                <w:szCs w:val="24"/>
                <w:lang w:val="en-US"/>
              </w:rPr>
              <w:t>Progress</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check</w:t>
            </w:r>
            <w:r w:rsidRPr="005B0C4A">
              <w:rPr>
                <w:rFonts w:ascii="Times New Roman" w:hAnsi="Times New Roman" w:cs="Times New Roman"/>
                <w:sz w:val="24"/>
                <w:szCs w:val="24"/>
              </w:rPr>
              <w:t xml:space="preserve"> (</w:t>
            </w:r>
            <w:r w:rsidRPr="005B0C4A">
              <w:rPr>
                <w:rFonts w:ascii="Times New Roman" w:hAnsi="Times New Roman" w:cs="Times New Roman"/>
                <w:sz w:val="24"/>
                <w:szCs w:val="24"/>
                <w:lang w:val="en-US"/>
              </w:rPr>
              <w:t>Unit</w:t>
            </w:r>
            <w:r w:rsidRPr="005B0C4A">
              <w:rPr>
                <w:rFonts w:ascii="Times New Roman" w:hAnsi="Times New Roman" w:cs="Times New Roman"/>
                <w:sz w:val="24"/>
                <w:szCs w:val="24"/>
              </w:rPr>
              <w:t xml:space="preserve"> 4)-дан ответ на 1 </w:t>
            </w:r>
            <w:proofErr w:type="gramStart"/>
            <w:r w:rsidRPr="005B0C4A">
              <w:rPr>
                <w:rFonts w:ascii="Times New Roman" w:hAnsi="Times New Roman" w:cs="Times New Roman"/>
                <w:sz w:val="24"/>
                <w:szCs w:val="24"/>
              </w:rPr>
              <w:t>вопрос  друга</w:t>
            </w:r>
            <w:proofErr w:type="gramEnd"/>
            <w:r w:rsidRPr="005B0C4A">
              <w:rPr>
                <w:rFonts w:ascii="Times New Roman" w:hAnsi="Times New Roman" w:cs="Times New Roman"/>
                <w:sz w:val="24"/>
                <w:szCs w:val="24"/>
              </w:rPr>
              <w:t xml:space="preserve"> по переписке.</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Допущены ошибки в оформлении письма.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Допущено  более 4 лексико-грамматические ошибок, не затрудняющих понимание, ИЛИ есть 1-2 ошибки, затрудняющих понимание написанного.</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Допущено  более 4 орфографических  и пунктуационных ошибок, не затрудняющих понимание, ИЛИ есть ошибки, затрудняющие понимание написанного.</w:t>
            </w:r>
          </w:p>
        </w:tc>
      </w:tr>
      <w:tr w:rsidR="00804F39" w:rsidRPr="005B0C4A" w:rsidTr="008C2950">
        <w:tc>
          <w:tcPr>
            <w:tcW w:w="1276" w:type="dxa"/>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0</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не решена.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lastRenderedPageBreak/>
              <w:t>ИЛИ допущены многочисленные  лексико-грамматические ошибки, которые затрудняют понимание текста письма.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ИЛИ текст письма отсутствует.</w:t>
            </w:r>
          </w:p>
        </w:tc>
      </w:tr>
      <w:tr w:rsidR="00804F39" w:rsidRPr="005B0C4A" w:rsidTr="008C2950">
        <w:tc>
          <w:tcPr>
            <w:tcW w:w="1276"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lastRenderedPageBreak/>
              <w:t xml:space="preserve">Открытка </w:t>
            </w:r>
            <w:r w:rsidRPr="005B0C4A">
              <w:rPr>
                <w:rFonts w:ascii="Times New Roman" w:hAnsi="Times New Roman" w:cs="Times New Roman"/>
                <w:sz w:val="24"/>
                <w:szCs w:val="24"/>
                <w:lang w:val="en-US"/>
              </w:rPr>
              <w:t xml:space="preserve">Progress check (Unit </w:t>
            </w:r>
            <w:r w:rsidRPr="005B0C4A">
              <w:rPr>
                <w:rFonts w:ascii="Times New Roman" w:hAnsi="Times New Roman" w:cs="Times New Roman"/>
                <w:sz w:val="24"/>
                <w:szCs w:val="24"/>
              </w:rPr>
              <w:t>3</w:t>
            </w:r>
            <w:r w:rsidRPr="005B0C4A">
              <w:rPr>
                <w:rFonts w:ascii="Times New Roman" w:hAnsi="Times New Roman" w:cs="Times New Roman"/>
                <w:sz w:val="24"/>
                <w:szCs w:val="24"/>
                <w:lang w:val="en-US"/>
              </w:rPr>
              <w:t>)</w:t>
            </w: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7-8</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решена полностью:  автор сообщил, как он проводил время в Лондоне: что он уже сделал (где побывал), что собирается сделать завтра.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Открытка оформлена в соответствии с нормами , принятыми в англоязычных странах:  обращение в правильной форме на отдельной строке (согласно неофициальному стилю); подпись на отдельной строке (только имя автора).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Лексико-грамматические ошибки отсутствуют.</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Орфографические  и пунктуационные ошибки отсутствуют.</w:t>
            </w:r>
          </w:p>
        </w:tc>
      </w:tr>
      <w:tr w:rsidR="00804F39" w:rsidRPr="005B0C4A" w:rsidTr="008C2950">
        <w:tc>
          <w:tcPr>
            <w:tcW w:w="1276" w:type="dxa"/>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5-6</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решена  не полностью:  автор кратко сообщил, как он проводил время в Лондоне: что он уже сделал (где побывал) и что собирается сделать завтра.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Открытка оформлена в соответствии с нормами , принятыми в англоязычных странах.</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Допущено не более 2 лексико-грамматических ошибок, не затрудняющих понимание текста.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Допущено не более 2 орфографических  и пунктуационных ошибок, не затрудняющих понимание текста.</w:t>
            </w:r>
          </w:p>
        </w:tc>
      </w:tr>
      <w:tr w:rsidR="00804F39" w:rsidRPr="005B0C4A" w:rsidTr="008C2950">
        <w:tc>
          <w:tcPr>
            <w:tcW w:w="1276" w:type="dxa"/>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3-4</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решена  частично:  автор сообщил, что он уже сделал  (где побывал) ИЛИ  что собирается сделать завтра.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Есть нарушения в оформлении открытки (например, нет обращения или имени автора).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Допущено более 2 лексико-грамматических ошибок, не затрудняющих понимание текста.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Допущено  более 2 орфографических  и пунктуационных ошибок, не затрудняющих понимание текста.</w:t>
            </w:r>
          </w:p>
        </w:tc>
      </w:tr>
      <w:tr w:rsidR="00804F39" w:rsidRPr="005B0C4A" w:rsidTr="008C2950">
        <w:tc>
          <w:tcPr>
            <w:tcW w:w="1276" w:type="dxa"/>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1-2</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решена  частично:  автор сообщил кратко , что он уже сделал  (где побывал) ИЛИ  что собирается сделать завтра.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Есть нарушения в оформлении открытки (например, нет обращения или имени автора).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Допущено более 3  лексико-грамматических ошибок, не затрудняющих понимание текста, ИЛИ есть ошибки, которые затрудняют понимание текста.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Допущено  более 2 орфографических  и пунктуационных ошибок, не затрудняющих понимание текста, ИЛИ есть ошибки, которые затрудняют понимание текста.</w:t>
            </w:r>
          </w:p>
        </w:tc>
      </w:tr>
      <w:tr w:rsidR="00804F39" w:rsidRPr="005B0C4A" w:rsidTr="008C2950">
        <w:tc>
          <w:tcPr>
            <w:tcW w:w="1276" w:type="dxa"/>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0</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не решена.</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Допущены многочисленные  лексико-грамматические ошибки, которые затрудняют понимание текста письма.</w:t>
            </w:r>
          </w:p>
        </w:tc>
      </w:tr>
    </w:tbl>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 xml:space="preserve"> Максимальное количество баллов, которое учащийся может получить за выполнение заданий по говорению (</w:t>
      </w:r>
      <w:r w:rsidRPr="005B0C4A">
        <w:rPr>
          <w:rFonts w:ascii="Times New Roman" w:hAnsi="Times New Roman" w:cs="Times New Roman"/>
          <w:sz w:val="24"/>
          <w:szCs w:val="24"/>
          <w:lang w:val="en-US"/>
        </w:rPr>
        <w:t>Speaking</w:t>
      </w:r>
      <w:r w:rsidRPr="005B0C4A">
        <w:rPr>
          <w:rFonts w:ascii="Times New Roman" w:hAnsi="Times New Roman" w:cs="Times New Roman"/>
          <w:sz w:val="24"/>
          <w:szCs w:val="24"/>
        </w:rPr>
        <w:t>),-8 (4 балла-за монологическое высказывание,4 балла-за участие в диалоге). Устные ответы учащихся рекомендуется оценивать следующим образом:</w:t>
      </w:r>
    </w:p>
    <w:tbl>
      <w:tblPr>
        <w:tblStyle w:val="29"/>
        <w:tblW w:w="10171" w:type="dxa"/>
        <w:tblLook w:val="04A0" w:firstRow="1" w:lastRow="0" w:firstColumn="1" w:lastColumn="0" w:noHBand="0" w:noVBand="1"/>
      </w:tblPr>
      <w:tblGrid>
        <w:gridCol w:w="1276"/>
        <w:gridCol w:w="1134"/>
        <w:gridCol w:w="7761"/>
      </w:tblGrid>
      <w:tr w:rsidR="00804F39" w:rsidRPr="005B0C4A" w:rsidTr="008C2950">
        <w:tc>
          <w:tcPr>
            <w:tcW w:w="1276" w:type="dxa"/>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Кол-во баллов</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Критерии оценивания</w:t>
            </w:r>
          </w:p>
        </w:tc>
      </w:tr>
      <w:tr w:rsidR="00804F39" w:rsidRPr="005B0C4A" w:rsidTr="008C2950">
        <w:tc>
          <w:tcPr>
            <w:tcW w:w="1276" w:type="dxa"/>
            <w:vMerge w:val="restart"/>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Монолог</w:t>
            </w: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4</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Поставленная коммуникативная задача решена полностью: два аспекта, указанные в задании, раскрыты в полном объеме.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Использованы адекватные лексические единицы и разнообразные </w:t>
            </w:r>
            <w:r w:rsidRPr="005B0C4A">
              <w:rPr>
                <w:rFonts w:ascii="Times New Roman" w:hAnsi="Times New Roman" w:cs="Times New Roman"/>
                <w:sz w:val="24"/>
                <w:szCs w:val="24"/>
              </w:rPr>
              <w:lastRenderedPageBreak/>
              <w:t xml:space="preserve">грамматические структуры; лексико-грамматические ошибки практически отсутствуют.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Речь понятна: практически все звуки в потоке речи произносятся правильно; в целом соблюдается правильный интонационный рисунок.</w:t>
            </w:r>
          </w:p>
        </w:tc>
      </w:tr>
      <w:tr w:rsidR="00804F39" w:rsidRPr="005B0C4A" w:rsidTr="008C2950">
        <w:tc>
          <w:tcPr>
            <w:tcW w:w="1276" w:type="dxa"/>
            <w:vMerge/>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3</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решена: два аспекта, указанные в задании, раскрыты кратко ИЛИ один аспект раскрыт  полностью, а второй</w:t>
            </w:r>
            <w:r w:rsidR="001A5070" w:rsidRPr="005B0C4A">
              <w:rPr>
                <w:rFonts w:ascii="Times New Roman" w:hAnsi="Times New Roman" w:cs="Times New Roman"/>
                <w:sz w:val="24"/>
                <w:szCs w:val="24"/>
              </w:rPr>
              <w:t xml:space="preserve"> </w:t>
            </w:r>
            <w:r w:rsidRPr="005B0C4A">
              <w:rPr>
                <w:rFonts w:ascii="Times New Roman" w:hAnsi="Times New Roman" w:cs="Times New Roman"/>
                <w:sz w:val="24"/>
                <w:szCs w:val="24"/>
              </w:rPr>
              <w:t>-</w:t>
            </w:r>
            <w:r w:rsidR="001A5070" w:rsidRPr="005B0C4A">
              <w:rPr>
                <w:rFonts w:ascii="Times New Roman" w:hAnsi="Times New Roman" w:cs="Times New Roman"/>
                <w:sz w:val="24"/>
                <w:szCs w:val="24"/>
              </w:rPr>
              <w:t xml:space="preserve"> </w:t>
            </w:r>
            <w:r w:rsidRPr="005B0C4A">
              <w:rPr>
                <w:rFonts w:ascii="Times New Roman" w:hAnsi="Times New Roman" w:cs="Times New Roman"/>
                <w:sz w:val="24"/>
                <w:szCs w:val="24"/>
              </w:rPr>
              <w:t xml:space="preserve">кратко.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Использованы адекватные лексические единицы и разнообразные грамматические структуры; допущены отдельные лексико-грамматические ошибки  (не более 3), которые не затрудняют понимание, практически отсутствуют.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Речь понятна: практически все звуки в потоке речи произносятся правильно; в целом соблюдается правильный интонационный рисунок.</w:t>
            </w:r>
          </w:p>
        </w:tc>
      </w:tr>
      <w:tr w:rsidR="00804F39" w:rsidRPr="005B0C4A" w:rsidTr="008C2950">
        <w:tc>
          <w:tcPr>
            <w:tcW w:w="1276" w:type="dxa"/>
            <w:vMerge/>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2</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Поставленная коммуникативная задача решена частично: раскрыт только один аспект, указанный в задании.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Допущены  лексическо-грамматические  ошибки  (более 4), которые не затрудняют понимание.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Речь понятна, но допускаются некоторые фонематические ошибки, общеизвестные и простые слова произносятся правильно.</w:t>
            </w:r>
          </w:p>
        </w:tc>
      </w:tr>
      <w:tr w:rsidR="00804F39" w:rsidRPr="005B0C4A" w:rsidTr="008C2950">
        <w:tc>
          <w:tcPr>
            <w:tcW w:w="1276" w:type="dxa"/>
            <w:vMerge/>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1</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Поставленная коммуникативная задача решена  частично:  кратко раскрыт только один аспект, указанный в задании.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Допущено более 4  лексическо-грамматических  ошибок,  не затрудняющих понимание, практически отсутствуют ИЛИ допущены 1-2 языковые ошибки, которые   затрудняют понимание.</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Речь плохо воспринимается из-за большого количества фонематических ошибок.</w:t>
            </w:r>
          </w:p>
        </w:tc>
      </w:tr>
      <w:tr w:rsidR="00804F39" w:rsidRPr="005B0C4A" w:rsidTr="008C2950">
        <w:tc>
          <w:tcPr>
            <w:tcW w:w="1276" w:type="dxa"/>
            <w:vMerge/>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0</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не решена.</w:t>
            </w:r>
          </w:p>
        </w:tc>
      </w:tr>
      <w:tr w:rsidR="00804F39" w:rsidRPr="005B0C4A" w:rsidTr="008C2950">
        <w:tc>
          <w:tcPr>
            <w:tcW w:w="1276" w:type="dxa"/>
            <w:vMerge w:val="restart"/>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Диалог</w:t>
            </w: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4</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Поставленная коммуникативная задача решена полностью: в соответствии с заданием заданы 2 вопроса и даны полные ответы на вопросы собеседника .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Продемонстрированы умения речевого взаимодействия с собеседником (умения начать, поддержать и закончить разговор); соблюдать очередность реплик).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Использованы адекватные лексические единицы и разнообразные грамматические структуры, лексико-грамматические ошибки практически отсутствуют.</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Речь понятна: практически все звуки в потоке речи произносятся правильно; в целом соблюдается правильный интонационный рисунок.</w:t>
            </w:r>
          </w:p>
        </w:tc>
      </w:tr>
      <w:tr w:rsidR="00804F39" w:rsidRPr="005B0C4A" w:rsidTr="008C2950">
        <w:tc>
          <w:tcPr>
            <w:tcW w:w="1276" w:type="dxa"/>
            <w:vMerge/>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3</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Поставленная коммуникативная задача решена: в соответствии с заданием заданы 2 вопроса и даны краткие ответы на вопросы собеседника .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Продемонстрированы умения речевого взаимодействия с собеседником , но наблюдаются проблемы в понимании собеседника.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Допущены отдельные  лексические лексико-грамматические ошибки (не более 3), которые не затрудняют понимание.</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Речь понятна: практически все звуки в потоке речи произносятся правильно; в целом соблюдается правильный интонационный рисунок.</w:t>
            </w:r>
          </w:p>
        </w:tc>
      </w:tr>
      <w:tr w:rsidR="00804F39" w:rsidRPr="005B0C4A" w:rsidTr="008C2950">
        <w:tc>
          <w:tcPr>
            <w:tcW w:w="1276" w:type="dxa"/>
            <w:vMerge/>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2</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Поставленная коммуникативная задача решена частично: задан один вопрос и даны ответы на два вопроса собеседника ИЛИ заданы два вопроса и дан ответ только на один вопрос собеседника.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Наблюдаются проблемы в речевом взаимодействии с собеседником (не стремится поддержать беседу, зависит от помощи собеседника, не соблюдает очередность реплик).</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lastRenderedPageBreak/>
              <w:t xml:space="preserve">Допущены  лексическо-грамматические  ошибки  (более 3), которые не затрудняют понимание.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Речь понятна, но допускаются некоторые фонематические ошибки.</w:t>
            </w:r>
          </w:p>
        </w:tc>
      </w:tr>
      <w:tr w:rsidR="00804F39" w:rsidRPr="005B0C4A" w:rsidTr="008C2950">
        <w:tc>
          <w:tcPr>
            <w:tcW w:w="1276" w:type="dxa"/>
            <w:vMerge/>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1</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Поставленная коммуникативная задача решена частично: задан один вопрос и дан  ответ  на один  вопрос  собеседника ИЛИ заданы два вопроса, но ответы на вопросы собеседника отсутствуют, ИЛИ даны только ответы на вопросы собеседника, вопросы не заданы.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Наблюдаются проблемы в речевом взаимодействии с собеседником (не может  поддержать беседу).</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Допущены  многочисленные  лексическо-грамматические  ошибки  (более 4), которые не затрудняют понимание, ИЛИ допущены 1-2 языковые ошибки, которые затрудняют понимание. </w:t>
            </w:r>
          </w:p>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Речь  плохо воспринимается из-за большого количества  фонематических ошибок.</w:t>
            </w:r>
          </w:p>
        </w:tc>
      </w:tr>
      <w:tr w:rsidR="00804F39" w:rsidRPr="005B0C4A" w:rsidTr="008C2950">
        <w:tc>
          <w:tcPr>
            <w:tcW w:w="1276" w:type="dxa"/>
            <w:vMerge/>
          </w:tcPr>
          <w:p w:rsidR="00804F39" w:rsidRPr="005B0C4A" w:rsidRDefault="00804F39" w:rsidP="00942A78">
            <w:pPr>
              <w:jc w:val="both"/>
              <w:rPr>
                <w:rFonts w:ascii="Times New Roman" w:hAnsi="Times New Roman" w:cs="Times New Roman"/>
                <w:sz w:val="24"/>
                <w:szCs w:val="24"/>
              </w:rPr>
            </w:pPr>
          </w:p>
        </w:tc>
        <w:tc>
          <w:tcPr>
            <w:tcW w:w="113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0</w:t>
            </w:r>
          </w:p>
        </w:tc>
        <w:tc>
          <w:tcPr>
            <w:tcW w:w="7761"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Поставленная коммуникативная задача не решена.</w:t>
            </w:r>
          </w:p>
        </w:tc>
      </w:tr>
    </w:tbl>
    <w:p w:rsidR="00804F39" w:rsidRPr="005B0C4A" w:rsidRDefault="00804F39" w:rsidP="00942A78">
      <w:pPr>
        <w:spacing w:line="240" w:lineRule="auto"/>
        <w:jc w:val="both"/>
        <w:rPr>
          <w:rFonts w:ascii="Times New Roman" w:hAnsi="Times New Roman" w:cs="Times New Roman"/>
          <w:sz w:val="24"/>
          <w:szCs w:val="24"/>
        </w:rPr>
      </w:pPr>
      <w:r w:rsidRPr="005B0C4A">
        <w:rPr>
          <w:rFonts w:ascii="Times New Roman" w:hAnsi="Times New Roman" w:cs="Times New Roman"/>
          <w:sz w:val="24"/>
          <w:szCs w:val="24"/>
        </w:rPr>
        <w:t>Таким образом, максимальное количество баллов, которое учащийся может получить за выполнение проверочной работы,-42. Для перевода полученных баллов в отметку по 5-бальной шкале можно воспользоваться таблицей:</w:t>
      </w:r>
    </w:p>
    <w:tbl>
      <w:tblPr>
        <w:tblStyle w:val="29"/>
        <w:tblW w:w="10173" w:type="dxa"/>
        <w:tblLook w:val="04A0" w:firstRow="1" w:lastRow="0" w:firstColumn="1" w:lastColumn="0" w:noHBand="0" w:noVBand="1"/>
      </w:tblPr>
      <w:tblGrid>
        <w:gridCol w:w="1742"/>
        <w:gridCol w:w="1910"/>
        <w:gridCol w:w="1985"/>
        <w:gridCol w:w="1984"/>
        <w:gridCol w:w="2552"/>
      </w:tblGrid>
      <w:tr w:rsidR="00804F39" w:rsidRPr="005B0C4A" w:rsidTr="001A5070">
        <w:tc>
          <w:tcPr>
            <w:tcW w:w="1742"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Отметка </w:t>
            </w:r>
          </w:p>
        </w:tc>
        <w:tc>
          <w:tcPr>
            <w:tcW w:w="1910"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5</w:t>
            </w:r>
          </w:p>
        </w:tc>
        <w:tc>
          <w:tcPr>
            <w:tcW w:w="1985"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4</w:t>
            </w:r>
          </w:p>
        </w:tc>
        <w:tc>
          <w:tcPr>
            <w:tcW w:w="198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3</w:t>
            </w:r>
          </w:p>
        </w:tc>
        <w:tc>
          <w:tcPr>
            <w:tcW w:w="2552"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2</w:t>
            </w:r>
          </w:p>
        </w:tc>
      </w:tr>
      <w:tr w:rsidR="00804F39" w:rsidRPr="005B0C4A" w:rsidTr="001A5070">
        <w:tc>
          <w:tcPr>
            <w:tcW w:w="1742"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 xml:space="preserve">Баллы </w:t>
            </w:r>
          </w:p>
        </w:tc>
        <w:tc>
          <w:tcPr>
            <w:tcW w:w="1910"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42-39</w:t>
            </w:r>
          </w:p>
        </w:tc>
        <w:tc>
          <w:tcPr>
            <w:tcW w:w="1985"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26-38</w:t>
            </w:r>
          </w:p>
        </w:tc>
        <w:tc>
          <w:tcPr>
            <w:tcW w:w="1984"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27-21</w:t>
            </w:r>
          </w:p>
        </w:tc>
        <w:tc>
          <w:tcPr>
            <w:tcW w:w="2552" w:type="dxa"/>
          </w:tcPr>
          <w:p w:rsidR="00804F39" w:rsidRPr="005B0C4A" w:rsidRDefault="00804F39" w:rsidP="00942A78">
            <w:pPr>
              <w:jc w:val="both"/>
              <w:rPr>
                <w:rFonts w:ascii="Times New Roman" w:hAnsi="Times New Roman" w:cs="Times New Roman"/>
                <w:sz w:val="24"/>
                <w:szCs w:val="24"/>
              </w:rPr>
            </w:pPr>
            <w:r w:rsidRPr="005B0C4A">
              <w:rPr>
                <w:rFonts w:ascii="Times New Roman" w:hAnsi="Times New Roman" w:cs="Times New Roman"/>
                <w:sz w:val="24"/>
                <w:szCs w:val="24"/>
              </w:rPr>
              <w:t>20 и меньше</w:t>
            </w:r>
          </w:p>
        </w:tc>
      </w:tr>
    </w:tbl>
    <w:p w:rsidR="00B72890" w:rsidRDefault="00B72890" w:rsidP="00942A78">
      <w:pPr>
        <w:contextualSpacing/>
        <w:jc w:val="both"/>
        <w:rPr>
          <w:rFonts w:ascii="Times New Roman" w:eastAsia="Calibri" w:hAnsi="Times New Roman" w:cs="Times New Roman"/>
          <w:b/>
          <w:sz w:val="24"/>
          <w:szCs w:val="24"/>
        </w:rPr>
      </w:pPr>
    </w:p>
    <w:p w:rsidR="00B72890" w:rsidRDefault="00B72890" w:rsidP="00942A78">
      <w:pPr>
        <w:contextualSpacing/>
        <w:jc w:val="both"/>
        <w:rPr>
          <w:rFonts w:ascii="Times New Roman" w:eastAsia="Calibri" w:hAnsi="Times New Roman" w:cs="Times New Roman"/>
          <w:b/>
          <w:sz w:val="24"/>
          <w:szCs w:val="24"/>
        </w:rPr>
      </w:pPr>
    </w:p>
    <w:p w:rsidR="00B72890" w:rsidRPr="00B72890" w:rsidRDefault="0027781F" w:rsidP="00956594">
      <w:pPr>
        <w:spacing w:after="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B72890" w:rsidRPr="00B72890">
        <w:rPr>
          <w:rFonts w:ascii="Times New Roman" w:eastAsia="Calibri" w:hAnsi="Times New Roman" w:cs="Times New Roman"/>
          <w:b/>
          <w:sz w:val="24"/>
          <w:szCs w:val="24"/>
        </w:rPr>
        <w:t>Критерии оценивания видов речевой деятельности</w:t>
      </w:r>
    </w:p>
    <w:p w:rsidR="00B72890" w:rsidRPr="00B72890" w:rsidRDefault="00B72890" w:rsidP="00956594">
      <w:pPr>
        <w:spacing w:after="0"/>
        <w:contextualSpacing/>
        <w:jc w:val="both"/>
        <w:rPr>
          <w:rFonts w:ascii="Times New Roman" w:eastAsia="Calibri" w:hAnsi="Times New Roman" w:cs="Times New Roman"/>
          <w:sz w:val="24"/>
          <w:szCs w:val="24"/>
        </w:rPr>
      </w:pPr>
      <w:r w:rsidRPr="00B72890">
        <w:rPr>
          <w:rFonts w:ascii="Times New Roman" w:eastAsia="Calibri" w:hAnsi="Times New Roman" w:cs="Times New Roman"/>
          <w:sz w:val="24"/>
          <w:szCs w:val="24"/>
        </w:rPr>
        <w:t>Чтение</w:t>
      </w:r>
    </w:p>
    <w:p w:rsidR="00B72890" w:rsidRPr="00B72890" w:rsidRDefault="00B72890" w:rsidP="00956594">
      <w:pPr>
        <w:spacing w:after="0"/>
        <w:ind w:left="780"/>
        <w:contextualSpacing/>
        <w:jc w:val="both"/>
        <w:rPr>
          <w:rFonts w:ascii="Times New Roman" w:eastAsia="Calibri" w:hAnsi="Times New Roman" w:cs="Times New Roman"/>
          <w:b/>
          <w:sz w:val="24"/>
          <w:szCs w:val="24"/>
        </w:rPr>
      </w:pPr>
      <w:r w:rsidRPr="00B72890">
        <w:rPr>
          <w:rFonts w:ascii="Times New Roman" w:eastAsia="Calibri" w:hAnsi="Times New Roman" w:cs="Times New Roman"/>
          <w:b/>
          <w:sz w:val="24"/>
          <w:szCs w:val="24"/>
        </w:rPr>
        <w:t>Чтение с пониманием основного содер</w:t>
      </w:r>
      <w:r w:rsidRPr="00B72890">
        <w:rPr>
          <w:rFonts w:ascii="Times New Roman" w:eastAsia="Calibri" w:hAnsi="Times New Roman" w:cs="Times New Roman"/>
          <w:b/>
          <w:sz w:val="24"/>
          <w:szCs w:val="24"/>
        </w:rPr>
        <w:softHyphen/>
        <w:t>жания прочитанного (ознакомительное)</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«5»</w:t>
      </w:r>
      <w:r w:rsidRPr="00B72890">
        <w:rPr>
          <w:rFonts w:ascii="Times New Roman" w:eastAsia="Times New Roman" w:hAnsi="Times New Roman" w:cs="Times New Roman"/>
          <w:sz w:val="24"/>
          <w:szCs w:val="24"/>
          <w:lang w:eastAsia="ru-RU"/>
        </w:rPr>
        <w:t> ставится учащемуся, если он понял основное содержание оригиналь</w:t>
      </w:r>
      <w:r w:rsidRPr="00B72890">
        <w:rPr>
          <w:rFonts w:ascii="Times New Roman" w:eastAsia="Times New Roman" w:hAnsi="Times New Roman" w:cs="Times New Roman"/>
          <w:sz w:val="24"/>
          <w:szCs w:val="24"/>
          <w:lang w:eastAsia="ru-RU"/>
        </w:rPr>
        <w:softHyphen/>
        <w:t>ного текста, может выделить основную мысль, определить основные факты, уме</w:t>
      </w:r>
      <w:r w:rsidRPr="00B72890">
        <w:rPr>
          <w:rFonts w:ascii="Times New Roman" w:eastAsia="Times New Roman" w:hAnsi="Times New Roman" w:cs="Times New Roman"/>
          <w:sz w:val="24"/>
          <w:szCs w:val="24"/>
          <w:lang w:eastAsia="ru-RU"/>
        </w:rPr>
        <w:softHyphen/>
        <w:t>ет догадываться о значении незнакомых слов из контекста, либо по словообразо</w:t>
      </w:r>
      <w:r w:rsidRPr="00B72890">
        <w:rPr>
          <w:rFonts w:ascii="Times New Roman" w:eastAsia="Times New Roman" w:hAnsi="Times New Roman" w:cs="Times New Roman"/>
          <w:sz w:val="24"/>
          <w:szCs w:val="24"/>
          <w:lang w:eastAsia="ru-RU"/>
        </w:rPr>
        <w:softHyphen/>
        <w:t>вательным элементам, либо по сходству с родным языком. Скорость чтения иноя</w:t>
      </w:r>
      <w:r w:rsidRPr="00B72890">
        <w:rPr>
          <w:rFonts w:ascii="Times New Roman" w:eastAsia="Times New Roman" w:hAnsi="Times New Roman" w:cs="Times New Roman"/>
          <w:sz w:val="24"/>
          <w:szCs w:val="24"/>
          <w:lang w:eastAsia="ru-RU"/>
        </w:rPr>
        <w:softHyphen/>
        <w:t>зычного текста может быть несколько замедленной по сравнению с той, с кото</w:t>
      </w:r>
      <w:r w:rsidRPr="00B72890">
        <w:rPr>
          <w:rFonts w:ascii="Times New Roman" w:eastAsia="Times New Roman" w:hAnsi="Times New Roman" w:cs="Times New Roman"/>
          <w:sz w:val="24"/>
          <w:szCs w:val="24"/>
          <w:lang w:eastAsia="ru-RU"/>
        </w:rPr>
        <w:softHyphen/>
        <w:t>рой ученик читает на родном языке. За</w:t>
      </w:r>
      <w:r w:rsidRPr="00B72890">
        <w:rPr>
          <w:rFonts w:ascii="Times New Roman" w:eastAsia="Times New Roman" w:hAnsi="Times New Roman" w:cs="Times New Roman"/>
          <w:sz w:val="24"/>
          <w:szCs w:val="24"/>
          <w:lang w:eastAsia="ru-RU"/>
        </w:rPr>
        <w:softHyphen/>
        <w:t>метим, что скорость чтения на родном языке у учащихся разная.</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«4»</w:t>
      </w:r>
      <w:r w:rsidRPr="00B72890">
        <w:rPr>
          <w:rFonts w:ascii="Times New Roman" w:eastAsia="Times New Roman" w:hAnsi="Times New Roman" w:cs="Times New Roman"/>
          <w:sz w:val="24"/>
          <w:szCs w:val="24"/>
          <w:lang w:eastAsia="ru-RU"/>
        </w:rPr>
        <w:t> ставится ученику, если он понял основное содержание оригиналь</w:t>
      </w:r>
      <w:r w:rsidRPr="00B72890">
        <w:rPr>
          <w:rFonts w:ascii="Times New Roman" w:eastAsia="Times New Roman" w:hAnsi="Times New Roman" w:cs="Times New Roman"/>
          <w:sz w:val="24"/>
          <w:szCs w:val="24"/>
          <w:lang w:eastAsia="ru-RU"/>
        </w:rPr>
        <w:softHyphen/>
        <w:t>ного текста, может выделить основную мысль, определить отдельные факты. Од</w:t>
      </w:r>
      <w:r w:rsidRPr="00B72890">
        <w:rPr>
          <w:rFonts w:ascii="Times New Roman" w:eastAsia="Times New Roman" w:hAnsi="Times New Roman" w:cs="Times New Roman"/>
          <w:sz w:val="24"/>
          <w:szCs w:val="24"/>
          <w:lang w:eastAsia="ru-RU"/>
        </w:rPr>
        <w:softHyphen/>
        <w:t>нако, у него недостаточно развита языко</w:t>
      </w:r>
      <w:r w:rsidRPr="00B72890">
        <w:rPr>
          <w:rFonts w:ascii="Times New Roman" w:eastAsia="Times New Roman" w:hAnsi="Times New Roman" w:cs="Times New Roman"/>
          <w:sz w:val="24"/>
          <w:szCs w:val="24"/>
          <w:lang w:eastAsia="ru-RU"/>
        </w:rPr>
        <w:softHyphen/>
        <w:t>вая догадка, и он затрудняется в понима</w:t>
      </w:r>
      <w:r w:rsidRPr="00B72890">
        <w:rPr>
          <w:rFonts w:ascii="Times New Roman" w:eastAsia="Times New Roman" w:hAnsi="Times New Roman" w:cs="Times New Roman"/>
          <w:sz w:val="24"/>
          <w:szCs w:val="24"/>
          <w:lang w:eastAsia="ru-RU"/>
        </w:rPr>
        <w:softHyphen/>
        <w:t>нии некоторых незнакомых слов, он вы</w:t>
      </w:r>
      <w:r w:rsidRPr="00B72890">
        <w:rPr>
          <w:rFonts w:ascii="Times New Roman" w:eastAsia="Times New Roman" w:hAnsi="Times New Roman" w:cs="Times New Roman"/>
          <w:sz w:val="24"/>
          <w:szCs w:val="24"/>
          <w:lang w:eastAsia="ru-RU"/>
        </w:rPr>
        <w:softHyphen/>
        <w:t>нужден чаще обращаться к словарю, а темп чтения более замедлен.</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«3»</w:t>
      </w:r>
      <w:r w:rsidRPr="00B72890">
        <w:rPr>
          <w:rFonts w:ascii="Times New Roman" w:eastAsia="Times New Roman" w:hAnsi="Times New Roman" w:cs="Times New Roman"/>
          <w:sz w:val="24"/>
          <w:szCs w:val="24"/>
          <w:lang w:eastAsia="ru-RU"/>
        </w:rPr>
        <w:t> ставится школьнику, кото</w:t>
      </w:r>
      <w:r w:rsidRPr="00B72890">
        <w:rPr>
          <w:rFonts w:ascii="Times New Roman" w:eastAsia="Times New Roman" w:hAnsi="Times New Roman" w:cs="Times New Roman"/>
          <w:sz w:val="24"/>
          <w:szCs w:val="24"/>
          <w:lang w:eastAsia="ru-RU"/>
        </w:rPr>
        <w:softHyphen/>
        <w:t>рый не совсем точно понял основное содержание прочитанного, умеет выде</w:t>
      </w:r>
      <w:r w:rsidRPr="00B72890">
        <w:rPr>
          <w:rFonts w:ascii="Times New Roman" w:eastAsia="Times New Roman" w:hAnsi="Times New Roman" w:cs="Times New Roman"/>
          <w:sz w:val="24"/>
          <w:szCs w:val="24"/>
          <w:lang w:eastAsia="ru-RU"/>
        </w:rPr>
        <w:softHyphen/>
        <w:t>лить в тексте только небольшое количес</w:t>
      </w:r>
      <w:r w:rsidRPr="00B72890">
        <w:rPr>
          <w:rFonts w:ascii="Times New Roman" w:eastAsia="Times New Roman" w:hAnsi="Times New Roman" w:cs="Times New Roman"/>
          <w:sz w:val="24"/>
          <w:szCs w:val="24"/>
          <w:lang w:eastAsia="ru-RU"/>
        </w:rPr>
        <w:softHyphen/>
        <w:t>тво фактов, совсем не развита языковая догадка.</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«2»</w:t>
      </w:r>
      <w:r w:rsidRPr="00B72890">
        <w:rPr>
          <w:rFonts w:ascii="Times New Roman" w:eastAsia="Times New Roman" w:hAnsi="Times New Roman" w:cs="Times New Roman"/>
          <w:sz w:val="24"/>
          <w:szCs w:val="24"/>
          <w:lang w:eastAsia="ru-RU"/>
        </w:rPr>
        <w:t> выставляется ученику в том случае, если он не понял текст или понял содержание текста неправильно, не ори</w:t>
      </w:r>
      <w:r w:rsidRPr="00B72890">
        <w:rPr>
          <w:rFonts w:ascii="Times New Roman" w:eastAsia="Times New Roman" w:hAnsi="Times New Roman" w:cs="Times New Roman"/>
          <w:sz w:val="24"/>
          <w:szCs w:val="24"/>
          <w:lang w:eastAsia="ru-RU"/>
        </w:rPr>
        <w:softHyphen/>
        <w:t>ентируется в тексте при поиске опреде</w:t>
      </w:r>
      <w:r w:rsidRPr="00B72890">
        <w:rPr>
          <w:rFonts w:ascii="Times New Roman" w:eastAsia="Times New Roman" w:hAnsi="Times New Roman" w:cs="Times New Roman"/>
          <w:sz w:val="24"/>
          <w:szCs w:val="24"/>
          <w:lang w:eastAsia="ru-RU"/>
        </w:rPr>
        <w:softHyphen/>
        <w:t xml:space="preserve">ленных фактов, не умеет </w:t>
      </w:r>
      <w:proofErr w:type="spellStart"/>
      <w:r w:rsidRPr="00B72890">
        <w:rPr>
          <w:rFonts w:ascii="Times New Roman" w:eastAsia="Times New Roman" w:hAnsi="Times New Roman" w:cs="Times New Roman"/>
          <w:sz w:val="24"/>
          <w:szCs w:val="24"/>
          <w:lang w:eastAsia="ru-RU"/>
        </w:rPr>
        <w:t>семантизировать</w:t>
      </w:r>
      <w:proofErr w:type="spellEnd"/>
      <w:r w:rsidRPr="00B72890">
        <w:rPr>
          <w:rFonts w:ascii="Times New Roman" w:eastAsia="Times New Roman" w:hAnsi="Times New Roman" w:cs="Times New Roman"/>
          <w:sz w:val="24"/>
          <w:szCs w:val="24"/>
          <w:lang w:eastAsia="ru-RU"/>
        </w:rPr>
        <w:t xml:space="preserve"> незнакомую лексику.</w:t>
      </w:r>
    </w:p>
    <w:p w:rsidR="00B72890" w:rsidRPr="00B72890" w:rsidRDefault="00B72890" w:rsidP="00956594">
      <w:pPr>
        <w:spacing w:after="0" w:line="240" w:lineRule="auto"/>
        <w:ind w:left="780"/>
        <w:contextualSpacing/>
        <w:jc w:val="both"/>
        <w:rPr>
          <w:rFonts w:ascii="Times New Roman" w:eastAsia="Calibri" w:hAnsi="Times New Roman" w:cs="Times New Roman"/>
          <w:b/>
          <w:sz w:val="24"/>
          <w:szCs w:val="24"/>
        </w:rPr>
      </w:pPr>
      <w:r w:rsidRPr="00B72890">
        <w:rPr>
          <w:rFonts w:ascii="Times New Roman" w:eastAsia="Calibri" w:hAnsi="Times New Roman" w:cs="Times New Roman"/>
          <w:b/>
          <w:sz w:val="24"/>
          <w:szCs w:val="24"/>
        </w:rPr>
        <w:t>Чтение с полным пониманием содержания (изучающее)</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sz w:val="24"/>
          <w:szCs w:val="24"/>
          <w:lang w:eastAsia="ru-RU"/>
        </w:rPr>
        <w:t>           </w:t>
      </w:r>
      <w:r w:rsidRPr="00B72890">
        <w:rPr>
          <w:rFonts w:ascii="Times New Roman" w:eastAsia="Times New Roman" w:hAnsi="Times New Roman" w:cs="Times New Roman"/>
          <w:b/>
          <w:sz w:val="24"/>
          <w:szCs w:val="24"/>
          <w:lang w:eastAsia="ru-RU"/>
        </w:rPr>
        <w:t>Оценка «5»</w:t>
      </w:r>
      <w:r w:rsidRPr="00B72890">
        <w:rPr>
          <w:rFonts w:ascii="Times New Roman" w:eastAsia="Times New Roman" w:hAnsi="Times New Roman" w:cs="Times New Roman"/>
          <w:sz w:val="24"/>
          <w:szCs w:val="24"/>
          <w:lang w:eastAsia="ru-RU"/>
        </w:rPr>
        <w:t> ставится ученику, когда он полностью понял несложный оригиналь</w:t>
      </w:r>
      <w:r w:rsidRPr="00B72890">
        <w:rPr>
          <w:rFonts w:ascii="Times New Roman" w:eastAsia="Times New Roman" w:hAnsi="Times New Roman" w:cs="Times New Roman"/>
          <w:sz w:val="24"/>
          <w:szCs w:val="24"/>
          <w:lang w:eastAsia="ru-RU"/>
        </w:rPr>
        <w:softHyphen/>
        <w:t>ный текст (публицистический, научно-популярный; инструкцию или отрывок из туристического проспекта). Он использо</w:t>
      </w:r>
      <w:r w:rsidRPr="00B72890">
        <w:rPr>
          <w:rFonts w:ascii="Times New Roman" w:eastAsia="Times New Roman" w:hAnsi="Times New Roman" w:cs="Times New Roman"/>
          <w:sz w:val="24"/>
          <w:szCs w:val="24"/>
          <w:lang w:eastAsia="ru-RU"/>
        </w:rPr>
        <w:softHyphen/>
        <w:t>вал при этом все известные приемы, на</w:t>
      </w:r>
      <w:r w:rsidRPr="00B72890">
        <w:rPr>
          <w:rFonts w:ascii="Times New Roman" w:eastAsia="Times New Roman" w:hAnsi="Times New Roman" w:cs="Times New Roman"/>
          <w:sz w:val="24"/>
          <w:szCs w:val="24"/>
          <w:lang w:eastAsia="ru-RU"/>
        </w:rPr>
        <w:softHyphen/>
        <w:t>правленные на понимание читаемого (смысловую догадку, анализ).</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«4» </w:t>
      </w:r>
      <w:r w:rsidRPr="00B72890">
        <w:rPr>
          <w:rFonts w:ascii="Times New Roman" w:eastAsia="Times New Roman" w:hAnsi="Times New Roman" w:cs="Times New Roman"/>
          <w:sz w:val="24"/>
          <w:szCs w:val="24"/>
          <w:lang w:eastAsia="ru-RU"/>
        </w:rPr>
        <w:t>выставляется учащемуся, если он полностью понял текст, но многократ</w:t>
      </w:r>
      <w:r w:rsidRPr="00B72890">
        <w:rPr>
          <w:rFonts w:ascii="Times New Roman" w:eastAsia="Times New Roman" w:hAnsi="Times New Roman" w:cs="Times New Roman"/>
          <w:sz w:val="24"/>
          <w:szCs w:val="24"/>
          <w:lang w:eastAsia="ru-RU"/>
        </w:rPr>
        <w:softHyphen/>
        <w:t>но обращался к словарю.</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sz w:val="24"/>
          <w:szCs w:val="24"/>
          <w:lang w:eastAsia="ru-RU"/>
        </w:rPr>
        <w:t>        </w:t>
      </w:r>
      <w:r w:rsidRPr="00B72890">
        <w:rPr>
          <w:rFonts w:ascii="Times New Roman" w:eastAsia="Times New Roman" w:hAnsi="Times New Roman" w:cs="Times New Roman"/>
          <w:b/>
          <w:sz w:val="24"/>
          <w:szCs w:val="24"/>
          <w:lang w:eastAsia="ru-RU"/>
        </w:rPr>
        <w:t>Оценка «3»</w:t>
      </w:r>
      <w:r w:rsidRPr="00B72890">
        <w:rPr>
          <w:rFonts w:ascii="Times New Roman" w:eastAsia="Times New Roman" w:hAnsi="Times New Roman" w:cs="Times New Roman"/>
          <w:sz w:val="24"/>
          <w:szCs w:val="24"/>
          <w:lang w:eastAsia="ru-RU"/>
        </w:rPr>
        <w:t> ставится, если ученик понял текст не полностью, не владеет приемами его смысловой переработки.</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lastRenderedPageBreak/>
        <w:t>        Оценка «2»</w:t>
      </w:r>
      <w:r w:rsidRPr="00B72890">
        <w:rPr>
          <w:rFonts w:ascii="Times New Roman" w:eastAsia="Times New Roman" w:hAnsi="Times New Roman" w:cs="Times New Roman"/>
          <w:sz w:val="24"/>
          <w:szCs w:val="24"/>
          <w:lang w:eastAsia="ru-RU"/>
        </w:rPr>
        <w:t> ставится в том случае, когда текст учеником не понят. Он с трудом может найти незнакомые слова в словаре.</w:t>
      </w:r>
    </w:p>
    <w:p w:rsidR="00B72890" w:rsidRPr="00B72890" w:rsidRDefault="00B72890" w:rsidP="00956594">
      <w:pPr>
        <w:spacing w:after="0" w:line="240" w:lineRule="auto"/>
        <w:ind w:left="780"/>
        <w:contextualSpacing/>
        <w:jc w:val="both"/>
        <w:rPr>
          <w:rFonts w:ascii="Times New Roman" w:eastAsia="Calibri" w:hAnsi="Times New Roman" w:cs="Times New Roman"/>
          <w:b/>
          <w:sz w:val="24"/>
          <w:szCs w:val="24"/>
        </w:rPr>
      </w:pPr>
      <w:r w:rsidRPr="00B72890">
        <w:rPr>
          <w:rFonts w:ascii="Times New Roman" w:eastAsia="Calibri" w:hAnsi="Times New Roman" w:cs="Times New Roman"/>
          <w:b/>
          <w:sz w:val="24"/>
          <w:szCs w:val="24"/>
        </w:rPr>
        <w:t>Чтение с нахождением интересующей или нужной информации (просмотровое)</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«5»</w:t>
      </w:r>
      <w:r w:rsidRPr="00B72890">
        <w:rPr>
          <w:rFonts w:ascii="Times New Roman" w:eastAsia="Times New Roman" w:hAnsi="Times New Roman" w:cs="Times New Roman"/>
          <w:sz w:val="24"/>
          <w:szCs w:val="24"/>
          <w:lang w:eastAsia="ru-RU"/>
        </w:rPr>
        <w:t>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w:t>
      </w:r>
      <w:r w:rsidRPr="00B72890">
        <w:rPr>
          <w:rFonts w:ascii="Times New Roman" w:eastAsia="Times New Roman" w:hAnsi="Times New Roman" w:cs="Times New Roman"/>
          <w:sz w:val="24"/>
          <w:szCs w:val="24"/>
          <w:lang w:eastAsia="ru-RU"/>
        </w:rPr>
        <w:softHyphen/>
        <w:t>емую информацию.</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«4»</w:t>
      </w:r>
      <w:r w:rsidRPr="00B72890">
        <w:rPr>
          <w:rFonts w:ascii="Times New Roman" w:eastAsia="Times New Roman" w:hAnsi="Times New Roman" w:cs="Times New Roman"/>
          <w:sz w:val="24"/>
          <w:szCs w:val="24"/>
          <w:lang w:eastAsia="ru-RU"/>
        </w:rPr>
        <w:t> ставится ученику при доста</w:t>
      </w:r>
      <w:r w:rsidRPr="00B72890">
        <w:rPr>
          <w:rFonts w:ascii="Times New Roman" w:eastAsia="Times New Roman" w:hAnsi="Times New Roman" w:cs="Times New Roman"/>
          <w:sz w:val="24"/>
          <w:szCs w:val="24"/>
          <w:lang w:eastAsia="ru-RU"/>
        </w:rPr>
        <w:softHyphen/>
        <w:t>точно быстром просмотре текста, но при этом он находит только примерно 2/3 за</w:t>
      </w:r>
      <w:r w:rsidRPr="00B72890">
        <w:rPr>
          <w:rFonts w:ascii="Times New Roman" w:eastAsia="Times New Roman" w:hAnsi="Times New Roman" w:cs="Times New Roman"/>
          <w:sz w:val="24"/>
          <w:szCs w:val="24"/>
          <w:lang w:eastAsia="ru-RU"/>
        </w:rPr>
        <w:softHyphen/>
        <w:t>данной информации.</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«3»</w:t>
      </w:r>
      <w:r w:rsidRPr="00B72890">
        <w:rPr>
          <w:rFonts w:ascii="Times New Roman" w:eastAsia="Times New Roman" w:hAnsi="Times New Roman" w:cs="Times New Roman"/>
          <w:sz w:val="24"/>
          <w:szCs w:val="24"/>
          <w:lang w:eastAsia="ru-RU"/>
        </w:rPr>
        <w:t> выставляется, если ученик находит в данном тексте (или данных текстах) примерно 1/3 заданной инфор</w:t>
      </w:r>
      <w:r w:rsidRPr="00B72890">
        <w:rPr>
          <w:rFonts w:ascii="Times New Roman" w:eastAsia="Times New Roman" w:hAnsi="Times New Roman" w:cs="Times New Roman"/>
          <w:sz w:val="24"/>
          <w:szCs w:val="24"/>
          <w:lang w:eastAsia="ru-RU"/>
        </w:rPr>
        <w:softHyphen/>
        <w:t>мации.</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sz w:val="24"/>
          <w:szCs w:val="24"/>
          <w:lang w:eastAsia="ru-RU"/>
        </w:rPr>
        <w:t> </w:t>
      </w:r>
      <w:r w:rsidRPr="00B72890">
        <w:rPr>
          <w:rFonts w:ascii="Times New Roman" w:eastAsia="Times New Roman" w:hAnsi="Times New Roman" w:cs="Times New Roman"/>
          <w:b/>
          <w:sz w:val="24"/>
          <w:szCs w:val="24"/>
          <w:lang w:eastAsia="ru-RU"/>
        </w:rPr>
        <w:t>Оценка «2»</w:t>
      </w:r>
      <w:r w:rsidRPr="00B72890">
        <w:rPr>
          <w:rFonts w:ascii="Times New Roman" w:eastAsia="Times New Roman" w:hAnsi="Times New Roman" w:cs="Times New Roman"/>
          <w:sz w:val="24"/>
          <w:szCs w:val="24"/>
          <w:lang w:eastAsia="ru-RU"/>
        </w:rPr>
        <w:t> выставляется в том случае, если ученик практически не ориентирует</w:t>
      </w:r>
      <w:r w:rsidRPr="00B72890">
        <w:rPr>
          <w:rFonts w:ascii="Times New Roman" w:eastAsia="Times New Roman" w:hAnsi="Times New Roman" w:cs="Times New Roman"/>
          <w:sz w:val="24"/>
          <w:szCs w:val="24"/>
          <w:lang w:eastAsia="ru-RU"/>
        </w:rPr>
        <w:softHyphen/>
        <w:t>ся в тексте.</w:t>
      </w:r>
    </w:p>
    <w:p w:rsidR="00B72890" w:rsidRPr="00B72890" w:rsidRDefault="00B72890" w:rsidP="00956594">
      <w:pPr>
        <w:spacing w:after="0" w:line="240" w:lineRule="auto"/>
        <w:contextualSpacing/>
        <w:jc w:val="both"/>
        <w:rPr>
          <w:rFonts w:ascii="Times New Roman" w:eastAsia="Calibri" w:hAnsi="Times New Roman" w:cs="Times New Roman"/>
          <w:color w:val="000000"/>
          <w:sz w:val="24"/>
          <w:szCs w:val="24"/>
        </w:rPr>
      </w:pPr>
      <w:proofErr w:type="spellStart"/>
      <w:r w:rsidRPr="00B72890">
        <w:rPr>
          <w:rFonts w:ascii="Times New Roman" w:eastAsia="Calibri" w:hAnsi="Times New Roman" w:cs="Times New Roman"/>
          <w:color w:val="000000"/>
          <w:sz w:val="24"/>
          <w:szCs w:val="24"/>
        </w:rPr>
        <w:t>Аудирование</w:t>
      </w:r>
      <w:proofErr w:type="spellEnd"/>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sz w:val="24"/>
          <w:szCs w:val="24"/>
          <w:lang w:eastAsia="ru-RU"/>
        </w:rPr>
        <w:t>           Основной речевой задачей при понима</w:t>
      </w:r>
      <w:r w:rsidRPr="00B72890">
        <w:rPr>
          <w:rFonts w:ascii="Times New Roman" w:eastAsia="Times New Roman" w:hAnsi="Times New Roman" w:cs="Times New Roman"/>
          <w:sz w:val="24"/>
          <w:szCs w:val="24"/>
          <w:lang w:eastAsia="ru-RU"/>
        </w:rPr>
        <w:softHyphen/>
        <w:t>нии звучащих текстов на слух является извлечение основной или заданной уче</w:t>
      </w:r>
      <w:r w:rsidRPr="00B72890">
        <w:rPr>
          <w:rFonts w:ascii="Times New Roman" w:eastAsia="Times New Roman" w:hAnsi="Times New Roman" w:cs="Times New Roman"/>
          <w:sz w:val="24"/>
          <w:szCs w:val="24"/>
          <w:lang w:eastAsia="ru-RU"/>
        </w:rPr>
        <w:softHyphen/>
        <w:t>нику информации.</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«5» с</w:t>
      </w:r>
      <w:r w:rsidRPr="00B72890">
        <w:rPr>
          <w:rFonts w:ascii="Times New Roman" w:eastAsia="Times New Roman" w:hAnsi="Times New Roman" w:cs="Times New Roman"/>
          <w:sz w:val="24"/>
          <w:szCs w:val="24"/>
          <w:lang w:eastAsia="ru-RU"/>
        </w:rPr>
        <w:t>тавится ученику, который понял основные факты, сумел выделить отдельную, значимую для себя информа</w:t>
      </w:r>
      <w:r w:rsidRPr="00B72890">
        <w:rPr>
          <w:rFonts w:ascii="Times New Roman" w:eastAsia="Times New Roman" w:hAnsi="Times New Roman" w:cs="Times New Roman"/>
          <w:sz w:val="24"/>
          <w:szCs w:val="24"/>
          <w:lang w:eastAsia="ru-RU"/>
        </w:rPr>
        <w:softHyphen/>
        <w:t>цию (например, из прогноза погоды, объ</w:t>
      </w:r>
      <w:r w:rsidRPr="00B72890">
        <w:rPr>
          <w:rFonts w:ascii="Times New Roman" w:eastAsia="Times New Roman" w:hAnsi="Times New Roman" w:cs="Times New Roman"/>
          <w:sz w:val="24"/>
          <w:szCs w:val="24"/>
          <w:lang w:eastAsia="ru-RU"/>
        </w:rPr>
        <w:softHyphen/>
        <w:t>явления, программы радио и телепере</w:t>
      </w:r>
      <w:r w:rsidRPr="00B72890">
        <w:rPr>
          <w:rFonts w:ascii="Times New Roman" w:eastAsia="Times New Roman" w:hAnsi="Times New Roman" w:cs="Times New Roman"/>
          <w:sz w:val="24"/>
          <w:szCs w:val="24"/>
          <w:lang w:eastAsia="ru-RU"/>
        </w:rPr>
        <w:softHyphen/>
        <w:t>дач), догадался о значении части незнако</w:t>
      </w:r>
      <w:r w:rsidRPr="00B72890">
        <w:rPr>
          <w:rFonts w:ascii="Times New Roman" w:eastAsia="Times New Roman" w:hAnsi="Times New Roman" w:cs="Times New Roman"/>
          <w:sz w:val="24"/>
          <w:szCs w:val="24"/>
          <w:lang w:eastAsia="ru-RU"/>
        </w:rPr>
        <w:softHyphen/>
        <w:t>мых слов по контексту, сумел использо</w:t>
      </w:r>
      <w:r w:rsidRPr="00B72890">
        <w:rPr>
          <w:rFonts w:ascii="Times New Roman" w:eastAsia="Times New Roman" w:hAnsi="Times New Roman" w:cs="Times New Roman"/>
          <w:sz w:val="24"/>
          <w:szCs w:val="24"/>
          <w:lang w:eastAsia="ru-RU"/>
        </w:rPr>
        <w:softHyphen/>
        <w:t>вать информацию для решения постав</w:t>
      </w:r>
      <w:r w:rsidRPr="00B72890">
        <w:rPr>
          <w:rFonts w:ascii="Times New Roman" w:eastAsia="Times New Roman" w:hAnsi="Times New Roman" w:cs="Times New Roman"/>
          <w:sz w:val="24"/>
          <w:szCs w:val="24"/>
          <w:lang w:eastAsia="ru-RU"/>
        </w:rPr>
        <w:softHyphen/>
        <w:t>ленной задачи (например найти ту или иную радиопередачу).</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«4»</w:t>
      </w:r>
      <w:r w:rsidRPr="00B72890">
        <w:rPr>
          <w:rFonts w:ascii="Times New Roman" w:eastAsia="Times New Roman" w:hAnsi="Times New Roman" w:cs="Times New Roman"/>
          <w:sz w:val="24"/>
          <w:szCs w:val="24"/>
          <w:lang w:eastAsia="ru-RU"/>
        </w:rPr>
        <w:t> ставится ученику, который понял не все основные факты. При реше</w:t>
      </w:r>
      <w:r w:rsidRPr="00B72890">
        <w:rPr>
          <w:rFonts w:ascii="Times New Roman" w:eastAsia="Times New Roman" w:hAnsi="Times New Roman" w:cs="Times New Roman"/>
          <w:sz w:val="24"/>
          <w:szCs w:val="24"/>
          <w:lang w:eastAsia="ru-RU"/>
        </w:rPr>
        <w:softHyphen/>
        <w:t>нии коммуникативной задачи он исполь</w:t>
      </w:r>
      <w:r w:rsidRPr="00B72890">
        <w:rPr>
          <w:rFonts w:ascii="Times New Roman" w:eastAsia="Times New Roman" w:hAnsi="Times New Roman" w:cs="Times New Roman"/>
          <w:sz w:val="24"/>
          <w:szCs w:val="24"/>
          <w:lang w:eastAsia="ru-RU"/>
        </w:rPr>
        <w:softHyphen/>
        <w:t>зовал только 2/3 информации.</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«3»</w:t>
      </w:r>
      <w:r w:rsidRPr="00B72890">
        <w:rPr>
          <w:rFonts w:ascii="Times New Roman" w:eastAsia="Times New Roman" w:hAnsi="Times New Roman" w:cs="Times New Roman"/>
          <w:sz w:val="24"/>
          <w:szCs w:val="24"/>
          <w:lang w:eastAsia="ru-RU"/>
        </w:rPr>
        <w:t> свидетельствует, что ученик понял только 50 % текста. Отдельные факты понял неправильно. Не сумел пол</w:t>
      </w:r>
      <w:r w:rsidRPr="00B72890">
        <w:rPr>
          <w:rFonts w:ascii="Times New Roman" w:eastAsia="Times New Roman" w:hAnsi="Times New Roman" w:cs="Times New Roman"/>
          <w:sz w:val="24"/>
          <w:szCs w:val="24"/>
          <w:lang w:eastAsia="ru-RU"/>
        </w:rPr>
        <w:softHyphen/>
        <w:t>ностью решить поставленную перед ним коммуникативную задачу.</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«2»</w:t>
      </w:r>
      <w:r w:rsidRPr="00B72890">
        <w:rPr>
          <w:rFonts w:ascii="Times New Roman" w:eastAsia="Times New Roman" w:hAnsi="Times New Roman" w:cs="Times New Roman"/>
          <w:sz w:val="24"/>
          <w:szCs w:val="24"/>
          <w:lang w:eastAsia="ru-RU"/>
        </w:rPr>
        <w:t>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B72890" w:rsidRPr="00B72890" w:rsidRDefault="00B72890" w:rsidP="00956594">
      <w:pPr>
        <w:spacing w:after="0"/>
        <w:jc w:val="both"/>
        <w:rPr>
          <w:rFonts w:ascii="Times New Roman" w:eastAsia="Times New Roman" w:hAnsi="Times New Roman" w:cs="Times New Roman"/>
          <w:color w:val="000000"/>
          <w:sz w:val="24"/>
          <w:szCs w:val="24"/>
          <w:lang w:eastAsia="ru-RU"/>
        </w:rPr>
      </w:pPr>
      <w:r w:rsidRPr="00B72890">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B72890">
        <w:rPr>
          <w:rFonts w:ascii="Times New Roman" w:eastAsia="Times New Roman" w:hAnsi="Times New Roman" w:cs="Times New Roman"/>
          <w:color w:val="000000"/>
          <w:sz w:val="24"/>
          <w:szCs w:val="24"/>
          <w:lang w:eastAsia="ru-RU"/>
        </w:rPr>
        <w:t>Говорение</w:t>
      </w:r>
    </w:p>
    <w:p w:rsidR="00B72890" w:rsidRPr="00B72890" w:rsidRDefault="00B72890" w:rsidP="00956594">
      <w:pPr>
        <w:spacing w:after="0" w:line="240" w:lineRule="auto"/>
        <w:ind w:left="2904" w:firstLine="636"/>
        <w:contextualSpacing/>
        <w:jc w:val="both"/>
        <w:rPr>
          <w:rFonts w:ascii="Times New Roman" w:eastAsia="Calibri" w:hAnsi="Times New Roman" w:cs="Times New Roman"/>
          <w:b/>
          <w:sz w:val="24"/>
          <w:szCs w:val="24"/>
        </w:rPr>
      </w:pPr>
      <w:r w:rsidRPr="00B72890">
        <w:rPr>
          <w:rFonts w:ascii="Times New Roman" w:eastAsia="Calibri" w:hAnsi="Times New Roman" w:cs="Times New Roman"/>
          <w:b/>
          <w:sz w:val="24"/>
          <w:szCs w:val="24"/>
        </w:rPr>
        <w:t>Монологическая речь</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«5»</w:t>
      </w:r>
      <w:r w:rsidRPr="00B72890">
        <w:rPr>
          <w:rFonts w:ascii="Times New Roman" w:eastAsia="Times New Roman" w:hAnsi="Times New Roman" w:cs="Times New Roman"/>
          <w:sz w:val="24"/>
          <w:szCs w:val="24"/>
          <w:lang w:eastAsia="ru-RU"/>
        </w:rPr>
        <w:t> ставится ученику, если он в целом справился с поставленными рече</w:t>
      </w:r>
      <w:r w:rsidRPr="00B72890">
        <w:rPr>
          <w:rFonts w:ascii="Times New Roman" w:eastAsia="Times New Roman" w:hAnsi="Times New Roman" w:cs="Times New Roman"/>
          <w:sz w:val="24"/>
          <w:szCs w:val="24"/>
          <w:lang w:eastAsia="ru-RU"/>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B72890">
        <w:rPr>
          <w:rFonts w:ascii="Times New Roman" w:eastAsia="Times New Roman" w:hAnsi="Times New Roman" w:cs="Times New Roman"/>
          <w:sz w:val="24"/>
          <w:szCs w:val="24"/>
          <w:lang w:eastAsia="ru-RU"/>
        </w:rPr>
        <w:softHyphen/>
        <w:t>ски отсутствовали ошибки, нарушающие коммуникацию, или они были незначи</w:t>
      </w:r>
      <w:r w:rsidRPr="00B72890">
        <w:rPr>
          <w:rFonts w:ascii="Times New Roman" w:eastAsia="Times New Roman" w:hAnsi="Times New Roman" w:cs="Times New Roman"/>
          <w:sz w:val="24"/>
          <w:szCs w:val="24"/>
          <w:lang w:eastAsia="ru-RU"/>
        </w:rPr>
        <w:softHyphen/>
        <w:t>тельны. Объем высказывания соответство</w:t>
      </w:r>
      <w:r w:rsidRPr="00B72890">
        <w:rPr>
          <w:rFonts w:ascii="Times New Roman" w:eastAsia="Times New Roman" w:hAnsi="Times New Roman" w:cs="Times New Roman"/>
          <w:sz w:val="24"/>
          <w:szCs w:val="24"/>
          <w:lang w:eastAsia="ru-RU"/>
        </w:rPr>
        <w:softHyphen/>
        <w:t>вал тому, что задано программой на дан</w:t>
      </w:r>
      <w:r w:rsidRPr="00B72890">
        <w:rPr>
          <w:rFonts w:ascii="Times New Roman" w:eastAsia="Times New Roman" w:hAnsi="Times New Roman" w:cs="Times New Roman"/>
          <w:sz w:val="24"/>
          <w:szCs w:val="24"/>
          <w:lang w:eastAsia="ru-RU"/>
        </w:rPr>
        <w:softHyphen/>
        <w:t>ном году обучения. Наблюдалась легкость речи и достаточно правильное произно</w:t>
      </w:r>
      <w:r w:rsidRPr="00B72890">
        <w:rPr>
          <w:rFonts w:ascii="Times New Roman" w:eastAsia="Times New Roman" w:hAnsi="Times New Roman" w:cs="Times New Roman"/>
          <w:sz w:val="24"/>
          <w:szCs w:val="24"/>
          <w:lang w:eastAsia="ru-RU"/>
        </w:rPr>
        <w:softHyphen/>
        <w:t>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«4»</w:t>
      </w:r>
      <w:r w:rsidRPr="00B72890">
        <w:rPr>
          <w:rFonts w:ascii="Times New Roman" w:eastAsia="Times New Roman" w:hAnsi="Times New Roman" w:cs="Times New Roman"/>
          <w:sz w:val="24"/>
          <w:szCs w:val="24"/>
          <w:lang w:eastAsia="ru-RU"/>
        </w:rPr>
        <w:t> 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w:t>
      </w:r>
      <w:r w:rsidRPr="00B72890">
        <w:rPr>
          <w:rFonts w:ascii="Times New Roman" w:eastAsia="Times New Roman" w:hAnsi="Times New Roman" w:cs="Times New Roman"/>
          <w:sz w:val="24"/>
          <w:szCs w:val="24"/>
          <w:lang w:eastAsia="ru-RU"/>
        </w:rPr>
        <w:softHyphen/>
        <w:t>лены правильно. Однако были сделаны отдельные ошибки, нарушающие комму</w:t>
      </w:r>
      <w:r w:rsidRPr="00B72890">
        <w:rPr>
          <w:rFonts w:ascii="Times New Roman" w:eastAsia="Times New Roman" w:hAnsi="Times New Roman" w:cs="Times New Roman"/>
          <w:sz w:val="24"/>
          <w:szCs w:val="24"/>
          <w:lang w:eastAsia="ru-RU"/>
        </w:rPr>
        <w:softHyphen/>
        <w:t>никацию. Темп речи был несколько за</w:t>
      </w:r>
      <w:r w:rsidRPr="00B72890">
        <w:rPr>
          <w:rFonts w:ascii="Times New Roman" w:eastAsia="Times New Roman" w:hAnsi="Times New Roman" w:cs="Times New Roman"/>
          <w:sz w:val="24"/>
          <w:szCs w:val="24"/>
          <w:lang w:eastAsia="ru-RU"/>
        </w:rPr>
        <w:softHyphen/>
        <w:t>медлен. Отмечалось произношение, стра</w:t>
      </w:r>
      <w:r w:rsidRPr="00B72890">
        <w:rPr>
          <w:rFonts w:ascii="Times New Roman" w:eastAsia="Times New Roman" w:hAnsi="Times New Roman" w:cs="Times New Roman"/>
          <w:sz w:val="24"/>
          <w:szCs w:val="24"/>
          <w:lang w:eastAsia="ru-RU"/>
        </w:rPr>
        <w:softHyphen/>
        <w:t>дающее сильным влиянием родного язы</w:t>
      </w:r>
      <w:r w:rsidRPr="00B72890">
        <w:rPr>
          <w:rFonts w:ascii="Times New Roman" w:eastAsia="Times New Roman" w:hAnsi="Times New Roman" w:cs="Times New Roman"/>
          <w:sz w:val="24"/>
          <w:szCs w:val="24"/>
          <w:lang w:eastAsia="ru-RU"/>
        </w:rPr>
        <w:softHyphen/>
        <w:t>ка. Речь была недостаточно эмоциональ</w:t>
      </w:r>
      <w:r w:rsidRPr="00B72890">
        <w:rPr>
          <w:rFonts w:ascii="Times New Roman" w:eastAsia="Times New Roman" w:hAnsi="Times New Roman" w:cs="Times New Roman"/>
          <w:sz w:val="24"/>
          <w:szCs w:val="24"/>
          <w:lang w:eastAsia="ru-RU"/>
        </w:rPr>
        <w:softHyphen/>
        <w:t>но окрашена. Элементы оценки имели место, но в большей степени высказыва</w:t>
      </w:r>
      <w:r w:rsidRPr="00B72890">
        <w:rPr>
          <w:rFonts w:ascii="Times New Roman" w:eastAsia="Times New Roman" w:hAnsi="Times New Roman" w:cs="Times New Roman"/>
          <w:sz w:val="24"/>
          <w:szCs w:val="24"/>
          <w:lang w:eastAsia="ru-RU"/>
        </w:rPr>
        <w:softHyphen/>
        <w:t>ние содержало информацию и отражало конкретные факты.</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«3»</w:t>
      </w:r>
      <w:r w:rsidRPr="00B72890">
        <w:rPr>
          <w:rFonts w:ascii="Times New Roman" w:eastAsia="Times New Roman" w:hAnsi="Times New Roman" w:cs="Times New Roman"/>
          <w:sz w:val="24"/>
          <w:szCs w:val="24"/>
          <w:lang w:eastAsia="ru-RU"/>
        </w:rPr>
        <w:t> ставится ученику, если он сумел в основном решить поставленную речевую задачу, но диапазон языковых средств был ограничен, объем высказыва</w:t>
      </w:r>
      <w:r w:rsidRPr="00B72890">
        <w:rPr>
          <w:rFonts w:ascii="Times New Roman" w:eastAsia="Times New Roman" w:hAnsi="Times New Roman" w:cs="Times New Roman"/>
          <w:sz w:val="24"/>
          <w:szCs w:val="24"/>
          <w:lang w:eastAsia="ru-RU"/>
        </w:rPr>
        <w:softHyphen/>
        <w:t>ния не достигал нормы. Ученик допускал языковые ошибки. В некоторых местах нарушалась последовательность высказы</w:t>
      </w:r>
      <w:r w:rsidRPr="00B72890">
        <w:rPr>
          <w:rFonts w:ascii="Times New Roman" w:eastAsia="Times New Roman" w:hAnsi="Times New Roman" w:cs="Times New Roman"/>
          <w:sz w:val="24"/>
          <w:szCs w:val="24"/>
          <w:lang w:eastAsia="ru-RU"/>
        </w:rPr>
        <w:softHyphen/>
        <w:t>вания. Практически отсутствовали эле</w:t>
      </w:r>
      <w:r w:rsidRPr="00B72890">
        <w:rPr>
          <w:rFonts w:ascii="Times New Roman" w:eastAsia="Times New Roman" w:hAnsi="Times New Roman" w:cs="Times New Roman"/>
          <w:sz w:val="24"/>
          <w:szCs w:val="24"/>
          <w:lang w:eastAsia="ru-RU"/>
        </w:rPr>
        <w:softHyphen/>
        <w:t>менты оценки и выражения собственного мнения. Речь не была эмоционально ок</w:t>
      </w:r>
      <w:r w:rsidRPr="00B72890">
        <w:rPr>
          <w:rFonts w:ascii="Times New Roman" w:eastAsia="Times New Roman" w:hAnsi="Times New Roman" w:cs="Times New Roman"/>
          <w:sz w:val="24"/>
          <w:szCs w:val="24"/>
          <w:lang w:eastAsia="ru-RU"/>
        </w:rPr>
        <w:softHyphen/>
        <w:t>рашенной. Темп речи был за</w:t>
      </w:r>
      <w:r w:rsidRPr="00B72890">
        <w:rPr>
          <w:rFonts w:ascii="Times New Roman" w:eastAsia="Times New Roman" w:hAnsi="Times New Roman" w:cs="Times New Roman"/>
          <w:sz w:val="24"/>
          <w:szCs w:val="24"/>
          <w:lang w:eastAsia="ru-RU"/>
        </w:rPr>
        <w:softHyphen/>
        <w:t>медленным.</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«2»</w:t>
      </w:r>
      <w:r w:rsidRPr="00B72890">
        <w:rPr>
          <w:rFonts w:ascii="Times New Roman" w:eastAsia="Times New Roman" w:hAnsi="Times New Roman" w:cs="Times New Roman"/>
          <w:sz w:val="24"/>
          <w:szCs w:val="24"/>
          <w:lang w:eastAsia="ru-RU"/>
        </w:rPr>
        <w:t> ставится ученику, если он только частично справился с решением коммуникативной задачи. Высказывание было небольшим по объему (не соответ</w:t>
      </w:r>
      <w:r w:rsidRPr="00B72890">
        <w:rPr>
          <w:rFonts w:ascii="Times New Roman" w:eastAsia="Times New Roman" w:hAnsi="Times New Roman" w:cs="Times New Roman"/>
          <w:sz w:val="24"/>
          <w:szCs w:val="24"/>
          <w:lang w:eastAsia="ru-RU"/>
        </w:rPr>
        <w:softHyphen/>
        <w:t>ствовало требованиям программы). Наб</w:t>
      </w:r>
      <w:r w:rsidRPr="00B72890">
        <w:rPr>
          <w:rFonts w:ascii="Times New Roman" w:eastAsia="Times New Roman" w:hAnsi="Times New Roman" w:cs="Times New Roman"/>
          <w:sz w:val="24"/>
          <w:szCs w:val="24"/>
          <w:lang w:eastAsia="ru-RU"/>
        </w:rPr>
        <w:softHyphen/>
        <w:t xml:space="preserve">людалась узость </w:t>
      </w:r>
      <w:proofErr w:type="spellStart"/>
      <w:r w:rsidRPr="00B72890">
        <w:rPr>
          <w:rFonts w:ascii="Times New Roman" w:eastAsia="Times New Roman" w:hAnsi="Times New Roman" w:cs="Times New Roman"/>
          <w:sz w:val="24"/>
          <w:szCs w:val="24"/>
          <w:lang w:eastAsia="ru-RU"/>
        </w:rPr>
        <w:t>вокабуляра</w:t>
      </w:r>
      <w:proofErr w:type="spellEnd"/>
      <w:r w:rsidRPr="00B72890">
        <w:rPr>
          <w:rFonts w:ascii="Times New Roman" w:eastAsia="Times New Roman" w:hAnsi="Times New Roman" w:cs="Times New Roman"/>
          <w:sz w:val="24"/>
          <w:szCs w:val="24"/>
          <w:lang w:eastAsia="ru-RU"/>
        </w:rPr>
        <w:t>. Отсутствова</w:t>
      </w:r>
      <w:r w:rsidRPr="00B72890">
        <w:rPr>
          <w:rFonts w:ascii="Times New Roman" w:eastAsia="Times New Roman" w:hAnsi="Times New Roman" w:cs="Times New Roman"/>
          <w:sz w:val="24"/>
          <w:szCs w:val="24"/>
          <w:lang w:eastAsia="ru-RU"/>
        </w:rPr>
        <w:softHyphen/>
        <w:t>ли элементы собственной оценки. Уча</w:t>
      </w:r>
      <w:r w:rsidRPr="00B72890">
        <w:rPr>
          <w:rFonts w:ascii="Times New Roman" w:eastAsia="Times New Roman" w:hAnsi="Times New Roman" w:cs="Times New Roman"/>
          <w:sz w:val="24"/>
          <w:szCs w:val="24"/>
          <w:lang w:eastAsia="ru-RU"/>
        </w:rPr>
        <w:softHyphen/>
        <w:t>щийся допускал большое количество оши</w:t>
      </w:r>
      <w:r w:rsidRPr="00B72890">
        <w:rPr>
          <w:rFonts w:ascii="Times New Roman" w:eastAsia="Times New Roman" w:hAnsi="Times New Roman" w:cs="Times New Roman"/>
          <w:sz w:val="24"/>
          <w:szCs w:val="24"/>
          <w:lang w:eastAsia="ru-RU"/>
        </w:rPr>
        <w:softHyphen/>
        <w:t>бок, как языковых, так и фонетических. Многие ошибки нарушали общение, в результате чего возникало непонимание между речевыми партнерами.</w:t>
      </w:r>
    </w:p>
    <w:p w:rsidR="00B72890" w:rsidRPr="00B72890" w:rsidRDefault="00B72890" w:rsidP="00956594">
      <w:pPr>
        <w:spacing w:after="0" w:line="240" w:lineRule="auto"/>
        <w:ind w:left="78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27781F">
        <w:rPr>
          <w:rFonts w:ascii="Times New Roman" w:eastAsia="Calibri" w:hAnsi="Times New Roman" w:cs="Times New Roman"/>
          <w:b/>
          <w:sz w:val="24"/>
          <w:szCs w:val="24"/>
        </w:rPr>
        <w:t xml:space="preserve">               </w:t>
      </w:r>
      <w:r w:rsidRPr="00B72890">
        <w:rPr>
          <w:rFonts w:ascii="Times New Roman" w:eastAsia="Calibri" w:hAnsi="Times New Roman" w:cs="Times New Roman"/>
          <w:b/>
          <w:sz w:val="24"/>
          <w:szCs w:val="24"/>
        </w:rPr>
        <w:t>Диалогическая речь</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sz w:val="24"/>
          <w:szCs w:val="24"/>
          <w:lang w:eastAsia="ru-RU"/>
        </w:rPr>
        <w:lastRenderedPageBreak/>
        <w:t>            При оценивании этого вида говорения важнейшим критерием также как и при оценивании связных высказываний явля</w:t>
      </w:r>
      <w:r w:rsidRPr="00B72890">
        <w:rPr>
          <w:rFonts w:ascii="Times New Roman" w:eastAsia="Times New Roman" w:hAnsi="Times New Roman" w:cs="Times New Roman"/>
          <w:sz w:val="24"/>
          <w:szCs w:val="24"/>
          <w:lang w:eastAsia="ru-RU"/>
        </w:rPr>
        <w:softHyphen/>
        <w:t>ется речевое качество и умение справить</w:t>
      </w:r>
      <w:r w:rsidRPr="00B72890">
        <w:rPr>
          <w:rFonts w:ascii="Times New Roman" w:eastAsia="Times New Roman" w:hAnsi="Times New Roman" w:cs="Times New Roman"/>
          <w:sz w:val="24"/>
          <w:szCs w:val="24"/>
          <w:lang w:eastAsia="ru-RU"/>
        </w:rPr>
        <w:softHyphen/>
        <w:t>ся с речевой задачей, т. е. понять партне</w:t>
      </w:r>
      <w:r w:rsidRPr="00B72890">
        <w:rPr>
          <w:rFonts w:ascii="Times New Roman" w:eastAsia="Times New Roman" w:hAnsi="Times New Roman" w:cs="Times New Roman"/>
          <w:sz w:val="24"/>
          <w:szCs w:val="24"/>
          <w:lang w:eastAsia="ru-RU"/>
        </w:rPr>
        <w:softHyphen/>
        <w:t>ра и реагировать правильно на его репли</w:t>
      </w:r>
      <w:r w:rsidRPr="00B72890">
        <w:rPr>
          <w:rFonts w:ascii="Times New Roman" w:eastAsia="Times New Roman" w:hAnsi="Times New Roman" w:cs="Times New Roman"/>
          <w:sz w:val="24"/>
          <w:szCs w:val="24"/>
          <w:lang w:eastAsia="ru-RU"/>
        </w:rPr>
        <w:softHyphen/>
        <w:t>ки, умение поддержать беседу на опреде</w:t>
      </w:r>
      <w:r w:rsidRPr="00B72890">
        <w:rPr>
          <w:rFonts w:ascii="Times New Roman" w:eastAsia="Times New Roman" w:hAnsi="Times New Roman" w:cs="Times New Roman"/>
          <w:sz w:val="24"/>
          <w:szCs w:val="24"/>
          <w:lang w:eastAsia="ru-RU"/>
        </w:rPr>
        <w:softHyphen/>
        <w:t>ленную тему. Диапазон используемых язы</w:t>
      </w:r>
      <w:r w:rsidRPr="00B72890">
        <w:rPr>
          <w:rFonts w:ascii="Times New Roman" w:eastAsia="Times New Roman" w:hAnsi="Times New Roman" w:cs="Times New Roman"/>
          <w:sz w:val="24"/>
          <w:szCs w:val="24"/>
          <w:lang w:eastAsia="ru-RU"/>
        </w:rPr>
        <w:softHyphen/>
        <w:t>ковых средств, в данном случае, предостав</w:t>
      </w:r>
      <w:r w:rsidRPr="00B72890">
        <w:rPr>
          <w:rFonts w:ascii="Times New Roman" w:eastAsia="Times New Roman" w:hAnsi="Times New Roman" w:cs="Times New Roman"/>
          <w:sz w:val="24"/>
          <w:szCs w:val="24"/>
          <w:lang w:eastAsia="ru-RU"/>
        </w:rPr>
        <w:softHyphen/>
        <w:t>ляется учащемуся.</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«5»</w:t>
      </w:r>
      <w:r w:rsidRPr="00B72890">
        <w:rPr>
          <w:rFonts w:ascii="Times New Roman" w:eastAsia="Times New Roman" w:hAnsi="Times New Roman" w:cs="Times New Roman"/>
          <w:sz w:val="24"/>
          <w:szCs w:val="24"/>
          <w:lang w:eastAsia="ru-RU"/>
        </w:rPr>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B72890">
        <w:rPr>
          <w:rFonts w:ascii="Times New Roman" w:eastAsia="Times New Roman" w:hAnsi="Times New Roman" w:cs="Times New Roman"/>
          <w:sz w:val="24"/>
          <w:szCs w:val="24"/>
          <w:lang w:eastAsia="ru-RU"/>
        </w:rPr>
        <w:softHyphen/>
        <w:t>щие коммуникацию.</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«4»</w:t>
      </w:r>
      <w:r w:rsidRPr="00B72890">
        <w:rPr>
          <w:rFonts w:ascii="Times New Roman" w:eastAsia="Times New Roman" w:hAnsi="Times New Roman" w:cs="Times New Roman"/>
          <w:sz w:val="24"/>
          <w:szCs w:val="24"/>
          <w:lang w:eastAsia="ru-RU"/>
        </w:rPr>
        <w:t> ставится учащемуся, кото</w:t>
      </w:r>
      <w:r w:rsidRPr="00B72890">
        <w:rPr>
          <w:rFonts w:ascii="Times New Roman" w:eastAsia="Times New Roman" w:hAnsi="Times New Roman" w:cs="Times New Roman"/>
          <w:sz w:val="24"/>
          <w:szCs w:val="24"/>
          <w:lang w:eastAsia="ru-RU"/>
        </w:rPr>
        <w:softHyphen/>
        <w:t>рый решил речевую задачу, но произно</w:t>
      </w:r>
      <w:r w:rsidRPr="00B72890">
        <w:rPr>
          <w:rFonts w:ascii="Times New Roman" w:eastAsia="Times New Roman" w:hAnsi="Times New Roman" w:cs="Times New Roman"/>
          <w:sz w:val="24"/>
          <w:szCs w:val="24"/>
          <w:lang w:eastAsia="ru-RU"/>
        </w:rPr>
        <w:softHyphen/>
        <w:t>симые в ходе диалога реплики были несколько сбивчивыми. В речи были паузы, связанные с поиском средств выражения нужного значения. Практически отсут</w:t>
      </w:r>
      <w:r w:rsidRPr="00B72890">
        <w:rPr>
          <w:rFonts w:ascii="Times New Roman" w:eastAsia="Times New Roman" w:hAnsi="Times New Roman" w:cs="Times New Roman"/>
          <w:sz w:val="24"/>
          <w:szCs w:val="24"/>
          <w:lang w:eastAsia="ru-RU"/>
        </w:rPr>
        <w:softHyphen/>
        <w:t>ствовали ошибки, нарушающие коммуни</w:t>
      </w:r>
      <w:r w:rsidRPr="00B72890">
        <w:rPr>
          <w:rFonts w:ascii="Times New Roman" w:eastAsia="Times New Roman" w:hAnsi="Times New Roman" w:cs="Times New Roman"/>
          <w:sz w:val="24"/>
          <w:szCs w:val="24"/>
          <w:lang w:eastAsia="ru-RU"/>
        </w:rPr>
        <w:softHyphen/>
        <w:t>кацию.</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«3»</w:t>
      </w:r>
      <w:r w:rsidRPr="00B72890">
        <w:rPr>
          <w:rFonts w:ascii="Times New Roman" w:eastAsia="Times New Roman" w:hAnsi="Times New Roman" w:cs="Times New Roman"/>
          <w:sz w:val="24"/>
          <w:szCs w:val="24"/>
          <w:lang w:eastAsia="ru-RU"/>
        </w:rPr>
        <w:t>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«2»</w:t>
      </w:r>
      <w:r w:rsidRPr="00B72890">
        <w:rPr>
          <w:rFonts w:ascii="Times New Roman" w:eastAsia="Times New Roman" w:hAnsi="Times New Roman" w:cs="Times New Roman"/>
          <w:sz w:val="24"/>
          <w:szCs w:val="24"/>
          <w:lang w:eastAsia="ru-RU"/>
        </w:rPr>
        <w:t> выставляется, если учащий</w:t>
      </w:r>
      <w:r w:rsidRPr="00B72890">
        <w:rPr>
          <w:rFonts w:ascii="Times New Roman" w:eastAsia="Times New Roman" w:hAnsi="Times New Roman" w:cs="Times New Roman"/>
          <w:sz w:val="24"/>
          <w:szCs w:val="24"/>
          <w:lang w:eastAsia="ru-RU"/>
        </w:rPr>
        <w:softHyphen/>
        <w:t>ся не справился с решением речевой зада</w:t>
      </w:r>
      <w:r w:rsidRPr="00B72890">
        <w:rPr>
          <w:rFonts w:ascii="Times New Roman" w:eastAsia="Times New Roman" w:hAnsi="Times New Roman" w:cs="Times New Roman"/>
          <w:sz w:val="24"/>
          <w:szCs w:val="24"/>
          <w:lang w:eastAsia="ru-RU"/>
        </w:rPr>
        <w:softHyphen/>
        <w:t>чи. Затруднялся ответить на побуждаю</w:t>
      </w:r>
      <w:r w:rsidRPr="00B72890">
        <w:rPr>
          <w:rFonts w:ascii="Times New Roman" w:eastAsia="Times New Roman" w:hAnsi="Times New Roman" w:cs="Times New Roman"/>
          <w:sz w:val="24"/>
          <w:szCs w:val="24"/>
          <w:lang w:eastAsia="ru-RU"/>
        </w:rPr>
        <w:softHyphen/>
        <w:t>щие к говорению реплики партнера. Ком</w:t>
      </w:r>
      <w:r w:rsidRPr="00B72890">
        <w:rPr>
          <w:rFonts w:ascii="Times New Roman" w:eastAsia="Times New Roman" w:hAnsi="Times New Roman" w:cs="Times New Roman"/>
          <w:sz w:val="24"/>
          <w:szCs w:val="24"/>
          <w:lang w:eastAsia="ru-RU"/>
        </w:rPr>
        <w:softHyphen/>
        <w:t>муникация не состоялась.</w:t>
      </w:r>
    </w:p>
    <w:p w:rsidR="00B72890" w:rsidRPr="00B72890" w:rsidRDefault="00B72890" w:rsidP="00956594">
      <w:pPr>
        <w:spacing w:after="0" w:line="240" w:lineRule="auto"/>
        <w:ind w:left="4371"/>
        <w:contextualSpacing/>
        <w:jc w:val="both"/>
        <w:rPr>
          <w:rFonts w:ascii="Times New Roman" w:eastAsia="Calibri" w:hAnsi="Times New Roman" w:cs="Times New Roman"/>
          <w:color w:val="000000"/>
          <w:sz w:val="24"/>
          <w:szCs w:val="24"/>
        </w:rPr>
      </w:pPr>
      <w:r w:rsidRPr="00B72890">
        <w:rPr>
          <w:rFonts w:ascii="Times New Roman" w:eastAsia="Calibri" w:hAnsi="Times New Roman" w:cs="Times New Roman"/>
          <w:color w:val="000000"/>
          <w:sz w:val="24"/>
          <w:szCs w:val="24"/>
        </w:rPr>
        <w:t>Письмо</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 Оценка «5»</w:t>
      </w:r>
      <w:r w:rsidRPr="00B72890">
        <w:rPr>
          <w:rFonts w:ascii="Times New Roman" w:eastAsia="Times New Roman" w:hAnsi="Times New Roman" w:cs="Times New Roman"/>
          <w:sz w:val="24"/>
          <w:szCs w:val="24"/>
          <w:lang w:eastAsia="ru-RU"/>
        </w:rPr>
        <w:t>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«4»</w:t>
      </w:r>
      <w:r w:rsidRPr="00B72890">
        <w:rPr>
          <w:rFonts w:ascii="Times New Roman" w:eastAsia="Times New Roman" w:hAnsi="Times New Roman" w:cs="Times New Roman"/>
          <w:sz w:val="24"/>
          <w:szCs w:val="24"/>
          <w:lang w:eastAsia="ru-RU"/>
        </w:rPr>
        <w:t> Коммуникативная задача решена, но лексико-грамматические погрешности, в том числе выходящих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«3»</w:t>
      </w:r>
      <w:r w:rsidRPr="00B72890">
        <w:rPr>
          <w:rFonts w:ascii="Times New Roman" w:eastAsia="Times New Roman" w:hAnsi="Times New Roman" w:cs="Times New Roman"/>
          <w:sz w:val="24"/>
          <w:szCs w:val="24"/>
          <w:lang w:eastAsia="ru-RU"/>
        </w:rPr>
        <w:t>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B72890" w:rsidRPr="00B72890" w:rsidRDefault="00B72890" w:rsidP="00956594">
      <w:pPr>
        <w:spacing w:after="0" w:line="240" w:lineRule="auto"/>
        <w:jc w:val="both"/>
        <w:rPr>
          <w:rFonts w:ascii="Times New Roman" w:eastAsia="Times New Roman" w:hAnsi="Times New Roman" w:cs="Times New Roman"/>
          <w:sz w:val="24"/>
          <w:szCs w:val="24"/>
          <w:lang w:eastAsia="ru-RU"/>
        </w:rPr>
      </w:pPr>
      <w:r w:rsidRPr="00B72890">
        <w:rPr>
          <w:rFonts w:ascii="Times New Roman" w:eastAsia="Times New Roman" w:hAnsi="Times New Roman" w:cs="Times New Roman"/>
          <w:b/>
          <w:sz w:val="24"/>
          <w:szCs w:val="24"/>
          <w:lang w:eastAsia="ru-RU"/>
        </w:rPr>
        <w:t>Оценка «2»</w:t>
      </w:r>
      <w:r w:rsidRPr="00B72890">
        <w:rPr>
          <w:rFonts w:ascii="Times New Roman" w:eastAsia="Times New Roman" w:hAnsi="Times New Roman" w:cs="Times New Roman"/>
          <w:sz w:val="24"/>
          <w:szCs w:val="24"/>
          <w:lang w:eastAsia="ru-RU"/>
        </w:rPr>
        <w:t>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942A78" w:rsidRDefault="00942A78" w:rsidP="00942A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Выполнение  тестовых заданий о</w:t>
      </w:r>
      <w:r w:rsidR="00B72890" w:rsidRPr="0034403D">
        <w:rPr>
          <w:rFonts w:ascii="Times New Roman" w:hAnsi="Times New Roman" w:cs="Times New Roman"/>
          <w:sz w:val="24"/>
          <w:szCs w:val="24"/>
        </w:rPr>
        <w:t>ценивается по следующей схеме:</w:t>
      </w:r>
    </w:p>
    <w:p w:rsidR="00B72890" w:rsidRPr="0034403D" w:rsidRDefault="00B72890" w:rsidP="00942A78">
      <w:pPr>
        <w:spacing w:after="0" w:line="240" w:lineRule="auto"/>
        <w:jc w:val="both"/>
        <w:rPr>
          <w:rFonts w:ascii="Times New Roman" w:hAnsi="Times New Roman" w:cs="Times New Roman"/>
          <w:sz w:val="24"/>
          <w:szCs w:val="24"/>
        </w:rPr>
      </w:pPr>
      <w:r w:rsidRPr="0034403D">
        <w:rPr>
          <w:rFonts w:ascii="Times New Roman" w:hAnsi="Times New Roman" w:cs="Times New Roman"/>
          <w:sz w:val="24"/>
          <w:szCs w:val="24"/>
        </w:rPr>
        <w:t>Выполнено       менее 49 % -  «2»</w:t>
      </w:r>
    </w:p>
    <w:p w:rsidR="00B72890" w:rsidRPr="0034403D" w:rsidRDefault="00B72890" w:rsidP="00942A78">
      <w:pPr>
        <w:pStyle w:val="a3"/>
        <w:jc w:val="both"/>
        <w:rPr>
          <w:rFonts w:ascii="Times New Roman" w:hAnsi="Times New Roman" w:cs="Times New Roman"/>
          <w:sz w:val="24"/>
          <w:szCs w:val="24"/>
        </w:rPr>
      </w:pPr>
      <w:r w:rsidRPr="0034403D">
        <w:rPr>
          <w:rFonts w:ascii="Times New Roman" w:hAnsi="Times New Roman" w:cs="Times New Roman"/>
          <w:sz w:val="24"/>
          <w:szCs w:val="24"/>
        </w:rPr>
        <w:t xml:space="preserve">                              50 - 74%  -  «3» </w:t>
      </w:r>
    </w:p>
    <w:p w:rsidR="00B72890" w:rsidRPr="0034403D" w:rsidRDefault="00B72890" w:rsidP="00942A78">
      <w:pPr>
        <w:pStyle w:val="a3"/>
        <w:jc w:val="both"/>
        <w:rPr>
          <w:rFonts w:ascii="Times New Roman" w:hAnsi="Times New Roman" w:cs="Times New Roman"/>
          <w:sz w:val="24"/>
          <w:szCs w:val="24"/>
        </w:rPr>
      </w:pPr>
      <w:r w:rsidRPr="0034403D">
        <w:rPr>
          <w:rFonts w:ascii="Times New Roman" w:hAnsi="Times New Roman" w:cs="Times New Roman"/>
          <w:sz w:val="24"/>
          <w:szCs w:val="24"/>
        </w:rPr>
        <w:t>                               75 - 95%  -  «4»</w:t>
      </w:r>
    </w:p>
    <w:p w:rsidR="00B72890" w:rsidRPr="0034403D" w:rsidRDefault="00B72890" w:rsidP="00942A78">
      <w:pPr>
        <w:pStyle w:val="a3"/>
        <w:jc w:val="both"/>
        <w:rPr>
          <w:rFonts w:ascii="Times New Roman" w:hAnsi="Times New Roman" w:cs="Times New Roman"/>
          <w:sz w:val="24"/>
          <w:szCs w:val="24"/>
        </w:rPr>
      </w:pPr>
      <w:r w:rsidRPr="0034403D">
        <w:rPr>
          <w:rFonts w:ascii="Times New Roman" w:hAnsi="Times New Roman" w:cs="Times New Roman"/>
          <w:sz w:val="24"/>
          <w:szCs w:val="24"/>
        </w:rPr>
        <w:lastRenderedPageBreak/>
        <w:t>                               96-100%  -  «5»</w:t>
      </w:r>
    </w:p>
    <w:p w:rsidR="00804F39" w:rsidRPr="0034403D" w:rsidRDefault="00804F39" w:rsidP="00942A78">
      <w:pPr>
        <w:spacing w:after="0"/>
        <w:jc w:val="both"/>
        <w:rPr>
          <w:rFonts w:ascii="Times New Roman" w:hAnsi="Times New Roman" w:cs="Times New Roman"/>
          <w:b/>
          <w:sz w:val="24"/>
          <w:szCs w:val="24"/>
        </w:rPr>
      </w:pPr>
    </w:p>
    <w:p w:rsidR="004F346D" w:rsidRPr="0034403D" w:rsidRDefault="00CD7CC1" w:rsidP="00942A78">
      <w:pPr>
        <w:pStyle w:val="a3"/>
        <w:jc w:val="both"/>
        <w:rPr>
          <w:rFonts w:ascii="Times New Roman" w:hAnsi="Times New Roman" w:cs="Times New Roman"/>
          <w:b/>
          <w:sz w:val="24"/>
          <w:szCs w:val="24"/>
          <w:highlight w:val="white"/>
          <w:lang w:eastAsia="ru-RU"/>
        </w:rPr>
      </w:pPr>
      <w:r w:rsidRPr="0034403D">
        <w:rPr>
          <w:rFonts w:ascii="Times New Roman" w:hAnsi="Times New Roman" w:cs="Times New Roman"/>
          <w:b/>
          <w:sz w:val="24"/>
          <w:szCs w:val="24"/>
        </w:rPr>
        <w:t xml:space="preserve">                 </w:t>
      </w:r>
      <w:r w:rsidR="004F346D" w:rsidRPr="0034403D">
        <w:rPr>
          <w:rFonts w:ascii="Times New Roman" w:hAnsi="Times New Roman" w:cs="Times New Roman"/>
          <w:b/>
          <w:sz w:val="24"/>
          <w:szCs w:val="24"/>
          <w:highlight w:val="white"/>
          <w:lang w:eastAsia="ru-RU"/>
        </w:rPr>
        <w:t xml:space="preserve">Описание учебно-методического и материально-технического обеспечения </w:t>
      </w:r>
      <w:r w:rsidRPr="0034403D">
        <w:rPr>
          <w:rFonts w:ascii="Times New Roman" w:hAnsi="Times New Roman" w:cs="Times New Roman"/>
          <w:b/>
          <w:sz w:val="24"/>
          <w:szCs w:val="24"/>
          <w:highlight w:val="white"/>
          <w:lang w:eastAsia="ru-RU"/>
        </w:rPr>
        <w:t xml:space="preserve">                            </w:t>
      </w:r>
      <w:r w:rsidR="004F346D" w:rsidRPr="0034403D">
        <w:rPr>
          <w:rFonts w:ascii="Times New Roman" w:hAnsi="Times New Roman" w:cs="Times New Roman"/>
          <w:b/>
          <w:sz w:val="24"/>
          <w:szCs w:val="24"/>
          <w:highlight w:val="white"/>
          <w:lang w:eastAsia="ru-RU"/>
        </w:rPr>
        <w:t>образовательного процесса</w:t>
      </w:r>
    </w:p>
    <w:p w:rsidR="004F346D" w:rsidRPr="0034403D" w:rsidRDefault="004F346D" w:rsidP="00942A78">
      <w:pPr>
        <w:pStyle w:val="a3"/>
        <w:jc w:val="both"/>
        <w:rPr>
          <w:rFonts w:ascii="Times New Roman" w:hAnsi="Times New Roman" w:cs="Times New Roman"/>
          <w:sz w:val="24"/>
          <w:szCs w:val="24"/>
          <w:highlight w:val="white"/>
          <w:lang w:eastAsia="ru-RU"/>
        </w:rPr>
      </w:pPr>
    </w:p>
    <w:p w:rsidR="004F346D" w:rsidRPr="00C37A98" w:rsidRDefault="004F346D" w:rsidP="00942A78">
      <w:pPr>
        <w:pStyle w:val="a3"/>
        <w:jc w:val="both"/>
        <w:rPr>
          <w:spacing w:val="1"/>
          <w:lang w:eastAsia="ru-RU"/>
        </w:rPr>
      </w:pPr>
      <w:r w:rsidRPr="0034403D">
        <w:rPr>
          <w:rFonts w:ascii="Times New Roman" w:hAnsi="Times New Roman" w:cs="Times New Roman"/>
          <w:spacing w:val="1"/>
          <w:sz w:val="24"/>
          <w:szCs w:val="24"/>
          <w:lang w:eastAsia="ru-RU"/>
        </w:rPr>
        <w:t>- Примерные программы по учебным предметам. Иностранный язык. 5-9 классы</w:t>
      </w:r>
      <w:r w:rsidRPr="00C37A98">
        <w:rPr>
          <w:spacing w:val="1"/>
          <w:lang w:eastAsia="ru-RU"/>
        </w:rPr>
        <w:t>.</w:t>
      </w:r>
    </w:p>
    <w:p w:rsidR="00C37A98" w:rsidRPr="00C37A98" w:rsidRDefault="004F346D" w:rsidP="00942A78">
      <w:pPr>
        <w:pStyle w:val="a3"/>
        <w:jc w:val="both"/>
        <w:rPr>
          <w:rFonts w:ascii="Times New Roman" w:hAnsi="Times New Roman" w:cs="Times New Roman"/>
          <w:lang w:eastAsia="ru-RU"/>
        </w:rPr>
      </w:pPr>
      <w:r w:rsidRPr="00C37A98">
        <w:rPr>
          <w:rFonts w:ascii="Times New Roman" w:hAnsi="Times New Roman" w:cs="Times New Roman"/>
          <w:lang w:eastAsia="ru-RU"/>
        </w:rPr>
        <w:t>- Состав УМК «Английский с удовольствием» / «</w:t>
      </w:r>
      <w:proofErr w:type="spellStart"/>
      <w:r w:rsidRPr="00C37A98">
        <w:rPr>
          <w:rFonts w:ascii="Times New Roman" w:hAnsi="Times New Roman" w:cs="Times New Roman"/>
          <w:lang w:eastAsia="ru-RU"/>
        </w:rPr>
        <w:t>Enjoy</w:t>
      </w:r>
      <w:proofErr w:type="spellEnd"/>
      <w:r w:rsidRPr="00C37A98">
        <w:rPr>
          <w:rFonts w:ascii="Times New Roman" w:hAnsi="Times New Roman" w:cs="Times New Roman"/>
          <w:lang w:eastAsia="ru-RU"/>
        </w:rPr>
        <w:t xml:space="preserve"> </w:t>
      </w:r>
      <w:proofErr w:type="spellStart"/>
      <w:r w:rsidRPr="00C37A98">
        <w:rPr>
          <w:rFonts w:ascii="Times New Roman" w:hAnsi="Times New Roman" w:cs="Times New Roman"/>
          <w:lang w:eastAsia="ru-RU"/>
        </w:rPr>
        <w:t>English</w:t>
      </w:r>
      <w:proofErr w:type="spellEnd"/>
      <w:r w:rsidRPr="00C37A98">
        <w:rPr>
          <w:rFonts w:ascii="Times New Roman" w:hAnsi="Times New Roman" w:cs="Times New Roman"/>
          <w:lang w:eastAsia="ru-RU"/>
        </w:rPr>
        <w:t xml:space="preserve">» для 5-9 классов: </w:t>
      </w:r>
      <w:r w:rsidRPr="00C37A98">
        <w:rPr>
          <w:rFonts w:ascii="Times New Roman" w:hAnsi="Times New Roman" w:cs="Times New Roman"/>
          <w:lang w:eastAsia="ru-RU"/>
        </w:rPr>
        <w:br/>
        <w:t xml:space="preserve">- Учебник. </w:t>
      </w:r>
      <w:r w:rsidRPr="00C37A98">
        <w:rPr>
          <w:rFonts w:ascii="Times New Roman" w:hAnsi="Times New Roman" w:cs="Times New Roman"/>
          <w:i/>
          <w:iCs/>
          <w:lang w:eastAsia="ru-RU"/>
        </w:rPr>
        <w:t>Авторы:</w:t>
      </w:r>
      <w:r w:rsidRPr="00C37A98">
        <w:rPr>
          <w:rFonts w:ascii="Times New Roman" w:hAnsi="Times New Roman" w:cs="Times New Roman"/>
          <w:lang w:eastAsia="ru-RU"/>
        </w:rPr>
        <w:t xml:space="preserve"> </w:t>
      </w:r>
      <w:proofErr w:type="spellStart"/>
      <w:r w:rsidRPr="00C37A98">
        <w:rPr>
          <w:rFonts w:ascii="Times New Roman" w:hAnsi="Times New Roman" w:cs="Times New Roman"/>
          <w:lang w:eastAsia="ru-RU"/>
        </w:rPr>
        <w:t>Биболетова</w:t>
      </w:r>
      <w:proofErr w:type="spellEnd"/>
      <w:r w:rsidRPr="00C37A98">
        <w:rPr>
          <w:rFonts w:ascii="Times New Roman" w:hAnsi="Times New Roman" w:cs="Times New Roman"/>
          <w:lang w:eastAsia="ru-RU"/>
        </w:rPr>
        <w:t xml:space="preserve"> М.З., Денисенко О.А., </w:t>
      </w:r>
      <w:proofErr w:type="spellStart"/>
      <w:r w:rsidRPr="00C37A98">
        <w:rPr>
          <w:rFonts w:ascii="Times New Roman" w:hAnsi="Times New Roman" w:cs="Times New Roman"/>
          <w:lang w:eastAsia="ru-RU"/>
        </w:rPr>
        <w:t>Трубанева</w:t>
      </w:r>
      <w:proofErr w:type="spellEnd"/>
      <w:r w:rsidRPr="00C37A98">
        <w:rPr>
          <w:rFonts w:ascii="Times New Roman" w:hAnsi="Times New Roman" w:cs="Times New Roman"/>
          <w:lang w:eastAsia="ru-RU"/>
        </w:rPr>
        <w:t xml:space="preserve"> Н.Н. (5, 6 класс); </w:t>
      </w:r>
      <w:proofErr w:type="spellStart"/>
      <w:r w:rsidRPr="00C37A98">
        <w:rPr>
          <w:rFonts w:ascii="Times New Roman" w:hAnsi="Times New Roman" w:cs="Times New Roman"/>
          <w:lang w:eastAsia="ru-RU"/>
        </w:rPr>
        <w:t>Биболетова</w:t>
      </w:r>
      <w:proofErr w:type="spellEnd"/>
      <w:r w:rsidRPr="00C37A98">
        <w:rPr>
          <w:rFonts w:ascii="Times New Roman" w:hAnsi="Times New Roman" w:cs="Times New Roman"/>
          <w:lang w:eastAsia="ru-RU"/>
        </w:rPr>
        <w:t xml:space="preserve"> М.З., </w:t>
      </w:r>
      <w:proofErr w:type="spellStart"/>
      <w:r w:rsidRPr="00C37A98">
        <w:rPr>
          <w:rFonts w:ascii="Times New Roman" w:hAnsi="Times New Roman" w:cs="Times New Roman"/>
          <w:lang w:eastAsia="ru-RU"/>
        </w:rPr>
        <w:t>Трубанева</w:t>
      </w:r>
      <w:proofErr w:type="spellEnd"/>
      <w:r w:rsidRPr="00C37A98">
        <w:rPr>
          <w:rFonts w:ascii="Times New Roman" w:hAnsi="Times New Roman" w:cs="Times New Roman"/>
          <w:lang w:eastAsia="ru-RU"/>
        </w:rPr>
        <w:t xml:space="preserve"> Н.Н. (7, 8 класс); </w:t>
      </w:r>
      <w:proofErr w:type="spellStart"/>
      <w:r w:rsidRPr="00C37A98">
        <w:rPr>
          <w:rFonts w:ascii="Times New Roman" w:hAnsi="Times New Roman" w:cs="Times New Roman"/>
          <w:lang w:eastAsia="ru-RU"/>
        </w:rPr>
        <w:t>Биболетова</w:t>
      </w:r>
      <w:proofErr w:type="spellEnd"/>
      <w:r w:rsidRPr="00C37A98">
        <w:rPr>
          <w:rFonts w:ascii="Times New Roman" w:hAnsi="Times New Roman" w:cs="Times New Roman"/>
          <w:lang w:eastAsia="ru-RU"/>
        </w:rPr>
        <w:t xml:space="preserve"> М.З., </w:t>
      </w:r>
      <w:proofErr w:type="spellStart"/>
      <w:r w:rsidRPr="00C37A98">
        <w:rPr>
          <w:rFonts w:ascii="Times New Roman" w:hAnsi="Times New Roman" w:cs="Times New Roman"/>
          <w:lang w:eastAsia="ru-RU"/>
        </w:rPr>
        <w:t>Бабушис</w:t>
      </w:r>
      <w:proofErr w:type="spellEnd"/>
      <w:r w:rsidRPr="00C37A98">
        <w:rPr>
          <w:rFonts w:ascii="Times New Roman" w:hAnsi="Times New Roman" w:cs="Times New Roman"/>
          <w:lang w:eastAsia="ru-RU"/>
        </w:rPr>
        <w:t xml:space="preserve"> Е.Е.,  Кларк О.</w:t>
      </w:r>
      <w:r w:rsidR="005E60F8">
        <w:rPr>
          <w:rFonts w:ascii="Times New Roman" w:hAnsi="Times New Roman" w:cs="Times New Roman"/>
          <w:lang w:eastAsia="ru-RU"/>
        </w:rPr>
        <w:t>И. и др. (9 класс)</w:t>
      </w:r>
      <w:r w:rsidR="005E60F8">
        <w:rPr>
          <w:rFonts w:ascii="Times New Roman" w:hAnsi="Times New Roman" w:cs="Times New Roman"/>
          <w:lang w:eastAsia="ru-RU"/>
        </w:rPr>
        <w:br/>
        <w:t>-</w:t>
      </w:r>
      <w:r w:rsidR="005E60F8" w:rsidRPr="003A50B1">
        <w:rPr>
          <w:rFonts w:ascii="Times New Roman" w:hAnsi="Times New Roman" w:cs="Times New Roman"/>
          <w:lang w:eastAsia="ru-RU"/>
        </w:rPr>
        <w:t xml:space="preserve"> </w:t>
      </w:r>
      <w:r w:rsidR="001A5070" w:rsidRPr="00C37A98">
        <w:rPr>
          <w:rFonts w:ascii="Times New Roman" w:hAnsi="Times New Roman" w:cs="Times New Roman"/>
          <w:lang w:eastAsia="ru-RU"/>
        </w:rPr>
        <w:t>Рабочие  тетради</w:t>
      </w:r>
      <w:r w:rsidRPr="00C37A98">
        <w:rPr>
          <w:rFonts w:ascii="Times New Roman" w:hAnsi="Times New Roman" w:cs="Times New Roman"/>
          <w:lang w:eastAsia="ru-RU"/>
        </w:rPr>
        <w:t xml:space="preserve">. </w:t>
      </w:r>
      <w:r w:rsidRPr="00C37A98">
        <w:rPr>
          <w:rFonts w:ascii="Times New Roman" w:hAnsi="Times New Roman" w:cs="Times New Roman"/>
          <w:i/>
          <w:iCs/>
          <w:lang w:eastAsia="ru-RU"/>
        </w:rPr>
        <w:t>Авторы:</w:t>
      </w:r>
      <w:r w:rsidRPr="00C37A98">
        <w:rPr>
          <w:rFonts w:ascii="Times New Roman" w:hAnsi="Times New Roman" w:cs="Times New Roman"/>
          <w:lang w:eastAsia="ru-RU"/>
        </w:rPr>
        <w:t xml:space="preserve"> </w:t>
      </w:r>
      <w:proofErr w:type="spellStart"/>
      <w:r w:rsidRPr="00C37A98">
        <w:rPr>
          <w:rFonts w:ascii="Times New Roman" w:hAnsi="Times New Roman" w:cs="Times New Roman"/>
          <w:lang w:eastAsia="ru-RU"/>
        </w:rPr>
        <w:t>Биболетова</w:t>
      </w:r>
      <w:proofErr w:type="spellEnd"/>
      <w:r w:rsidRPr="00C37A98">
        <w:rPr>
          <w:rFonts w:ascii="Times New Roman" w:hAnsi="Times New Roman" w:cs="Times New Roman"/>
          <w:lang w:eastAsia="ru-RU"/>
        </w:rPr>
        <w:t xml:space="preserve"> М.З., </w:t>
      </w:r>
      <w:proofErr w:type="spellStart"/>
      <w:r w:rsidRPr="00C37A98">
        <w:rPr>
          <w:rFonts w:ascii="Times New Roman" w:hAnsi="Times New Roman" w:cs="Times New Roman"/>
          <w:lang w:eastAsia="ru-RU"/>
        </w:rPr>
        <w:t>Трубанева</w:t>
      </w:r>
      <w:proofErr w:type="spellEnd"/>
      <w:r w:rsidRPr="00C37A98">
        <w:rPr>
          <w:rFonts w:ascii="Times New Roman" w:hAnsi="Times New Roman" w:cs="Times New Roman"/>
          <w:lang w:eastAsia="ru-RU"/>
        </w:rPr>
        <w:t xml:space="preserve"> Н.Н.</w:t>
      </w:r>
      <w:r w:rsidRPr="00C37A98">
        <w:rPr>
          <w:rFonts w:ascii="Times New Roman" w:hAnsi="Times New Roman" w:cs="Times New Roman"/>
          <w:lang w:eastAsia="ru-RU"/>
        </w:rPr>
        <w:br/>
        <w:t xml:space="preserve">- Книга для чтения. 5-6 классы. </w:t>
      </w:r>
      <w:r w:rsidRPr="00C37A98">
        <w:rPr>
          <w:rFonts w:ascii="Times New Roman" w:hAnsi="Times New Roman" w:cs="Times New Roman"/>
          <w:i/>
          <w:iCs/>
          <w:lang w:eastAsia="ru-RU"/>
        </w:rPr>
        <w:t>Авторы:</w:t>
      </w:r>
      <w:r w:rsidRPr="00C37A98">
        <w:rPr>
          <w:rFonts w:ascii="Times New Roman" w:hAnsi="Times New Roman" w:cs="Times New Roman"/>
          <w:lang w:eastAsia="ru-RU"/>
        </w:rPr>
        <w:t xml:space="preserve"> </w:t>
      </w:r>
      <w:proofErr w:type="spellStart"/>
      <w:r w:rsidRPr="00C37A98">
        <w:rPr>
          <w:rFonts w:ascii="Times New Roman" w:hAnsi="Times New Roman" w:cs="Times New Roman"/>
          <w:lang w:eastAsia="ru-RU"/>
        </w:rPr>
        <w:t>Биболетова</w:t>
      </w:r>
      <w:proofErr w:type="spellEnd"/>
      <w:r w:rsidRPr="00C37A98">
        <w:rPr>
          <w:rFonts w:ascii="Times New Roman" w:hAnsi="Times New Roman" w:cs="Times New Roman"/>
          <w:lang w:eastAsia="ru-RU"/>
        </w:rPr>
        <w:t xml:space="preserve"> М.З., Денисенко О</w:t>
      </w:r>
      <w:r w:rsidR="001A5070" w:rsidRPr="00C37A98">
        <w:rPr>
          <w:rFonts w:ascii="Times New Roman" w:hAnsi="Times New Roman" w:cs="Times New Roman"/>
          <w:lang w:eastAsia="ru-RU"/>
        </w:rPr>
        <w:t>.А.</w:t>
      </w:r>
      <w:r w:rsidR="001A5070" w:rsidRPr="00C37A98">
        <w:rPr>
          <w:rFonts w:ascii="Times New Roman" w:hAnsi="Times New Roman" w:cs="Times New Roman"/>
          <w:lang w:eastAsia="ru-RU"/>
        </w:rPr>
        <w:br/>
        <w:t xml:space="preserve">- </w:t>
      </w:r>
      <w:proofErr w:type="spellStart"/>
      <w:r w:rsidR="001A5070" w:rsidRPr="00C37A98">
        <w:rPr>
          <w:rFonts w:ascii="Times New Roman" w:hAnsi="Times New Roman" w:cs="Times New Roman"/>
          <w:lang w:eastAsia="ru-RU"/>
        </w:rPr>
        <w:t>Аудиоприложение</w:t>
      </w:r>
      <w:proofErr w:type="spellEnd"/>
      <w:r w:rsidR="001A5070" w:rsidRPr="00C37A98">
        <w:rPr>
          <w:rFonts w:ascii="Times New Roman" w:hAnsi="Times New Roman" w:cs="Times New Roman"/>
          <w:lang w:eastAsia="ru-RU"/>
        </w:rPr>
        <w:t xml:space="preserve"> к учебникам </w:t>
      </w:r>
      <w:r w:rsidRPr="00C37A98">
        <w:rPr>
          <w:rFonts w:ascii="Times New Roman" w:hAnsi="Times New Roman" w:cs="Times New Roman"/>
          <w:lang w:eastAsia="ru-RU"/>
        </w:rPr>
        <w:t xml:space="preserve"> (CD MP3). </w:t>
      </w:r>
      <w:r w:rsidRPr="00C37A98">
        <w:rPr>
          <w:rFonts w:ascii="Times New Roman" w:hAnsi="Times New Roman" w:cs="Times New Roman"/>
          <w:i/>
          <w:iCs/>
          <w:lang w:eastAsia="ru-RU"/>
        </w:rPr>
        <w:t>Авторы:</w:t>
      </w:r>
      <w:r w:rsidRPr="00C37A98">
        <w:rPr>
          <w:rFonts w:ascii="Times New Roman" w:hAnsi="Times New Roman" w:cs="Times New Roman"/>
          <w:lang w:eastAsia="ru-RU"/>
        </w:rPr>
        <w:t xml:space="preserve"> </w:t>
      </w:r>
      <w:proofErr w:type="spellStart"/>
      <w:r w:rsidRPr="00C37A98">
        <w:rPr>
          <w:rFonts w:ascii="Times New Roman" w:hAnsi="Times New Roman" w:cs="Times New Roman"/>
          <w:lang w:eastAsia="ru-RU"/>
        </w:rPr>
        <w:t>Биболетова</w:t>
      </w:r>
      <w:proofErr w:type="spellEnd"/>
      <w:r w:rsidRPr="00C37A98">
        <w:rPr>
          <w:rFonts w:ascii="Times New Roman" w:hAnsi="Times New Roman" w:cs="Times New Roman"/>
          <w:lang w:eastAsia="ru-RU"/>
        </w:rPr>
        <w:t xml:space="preserve"> М.З. и др..</w:t>
      </w:r>
      <w:r w:rsidRPr="00C37A98">
        <w:rPr>
          <w:rFonts w:ascii="Times New Roman" w:hAnsi="Times New Roman" w:cs="Times New Roman"/>
          <w:lang w:eastAsia="ru-RU"/>
        </w:rPr>
        <w:br/>
        <w:t xml:space="preserve">- </w:t>
      </w:r>
      <w:r w:rsidR="001A5070" w:rsidRPr="00C37A98">
        <w:rPr>
          <w:rFonts w:ascii="Times New Roman" w:hAnsi="Times New Roman" w:cs="Times New Roman"/>
          <w:lang w:eastAsia="ru-RU"/>
        </w:rPr>
        <w:t>Книги</w:t>
      </w:r>
      <w:r w:rsidRPr="00C37A98">
        <w:rPr>
          <w:rFonts w:ascii="Times New Roman" w:hAnsi="Times New Roman" w:cs="Times New Roman"/>
          <w:lang w:eastAsia="ru-RU"/>
        </w:rPr>
        <w:t xml:space="preserve"> для учителя. </w:t>
      </w:r>
      <w:r w:rsidRPr="00C37A98">
        <w:rPr>
          <w:rFonts w:ascii="Times New Roman" w:hAnsi="Times New Roman" w:cs="Times New Roman"/>
          <w:i/>
          <w:iCs/>
          <w:lang w:eastAsia="ru-RU"/>
        </w:rPr>
        <w:t>Автор:</w:t>
      </w:r>
      <w:r w:rsidR="00C37A98" w:rsidRPr="00C37A98">
        <w:rPr>
          <w:rFonts w:ascii="Times New Roman" w:hAnsi="Times New Roman" w:cs="Times New Roman"/>
          <w:lang w:eastAsia="ru-RU"/>
        </w:rPr>
        <w:t xml:space="preserve"> </w:t>
      </w:r>
      <w:proofErr w:type="spellStart"/>
      <w:r w:rsidR="00C37A98" w:rsidRPr="00C37A98">
        <w:rPr>
          <w:rFonts w:ascii="Times New Roman" w:hAnsi="Times New Roman" w:cs="Times New Roman"/>
          <w:lang w:eastAsia="ru-RU"/>
        </w:rPr>
        <w:t>Биболетова</w:t>
      </w:r>
      <w:proofErr w:type="spellEnd"/>
      <w:r w:rsidR="00C37A98" w:rsidRPr="00C37A98">
        <w:rPr>
          <w:rFonts w:ascii="Times New Roman" w:hAnsi="Times New Roman" w:cs="Times New Roman"/>
          <w:lang w:eastAsia="ru-RU"/>
        </w:rPr>
        <w:t xml:space="preserve"> М.З.</w:t>
      </w:r>
    </w:p>
    <w:p w:rsidR="00531A5D" w:rsidRDefault="001A5070" w:rsidP="00531A5D">
      <w:pPr>
        <w:pStyle w:val="a3"/>
        <w:jc w:val="both"/>
        <w:rPr>
          <w:rFonts w:ascii="Times New Roman" w:hAnsi="Times New Roman" w:cs="Times New Roman"/>
          <w:iCs/>
          <w:lang w:eastAsia="ru-RU"/>
        </w:rPr>
      </w:pPr>
      <w:r w:rsidRPr="00C37A98">
        <w:rPr>
          <w:rFonts w:ascii="Times New Roman" w:hAnsi="Times New Roman" w:cs="Times New Roman"/>
          <w:lang w:eastAsia="ru-RU"/>
        </w:rPr>
        <w:t>- Поурочные разработки к УМК.</w:t>
      </w:r>
      <w:r w:rsidRPr="00C37A98">
        <w:rPr>
          <w:rFonts w:ascii="Times New Roman" w:hAnsi="Times New Roman" w:cs="Times New Roman"/>
          <w:i/>
          <w:iCs/>
          <w:lang w:eastAsia="ru-RU"/>
        </w:rPr>
        <w:t xml:space="preserve"> Автор: </w:t>
      </w:r>
      <w:proofErr w:type="spellStart"/>
      <w:r w:rsidRPr="00C37A98">
        <w:rPr>
          <w:rFonts w:ascii="Times New Roman" w:hAnsi="Times New Roman" w:cs="Times New Roman"/>
          <w:iCs/>
          <w:lang w:eastAsia="ru-RU"/>
        </w:rPr>
        <w:t>Дзюина</w:t>
      </w:r>
      <w:proofErr w:type="spellEnd"/>
      <w:r w:rsidRPr="00C37A98">
        <w:rPr>
          <w:rFonts w:ascii="Times New Roman" w:hAnsi="Times New Roman" w:cs="Times New Roman"/>
          <w:iCs/>
          <w:lang w:eastAsia="ru-RU"/>
        </w:rPr>
        <w:t xml:space="preserve"> Е.В</w:t>
      </w:r>
    </w:p>
    <w:p w:rsidR="00531A5D" w:rsidRDefault="00531A5D" w:rsidP="00531A5D">
      <w:pPr>
        <w:pStyle w:val="a3"/>
        <w:jc w:val="both"/>
        <w:rPr>
          <w:rFonts w:ascii="Times New Roman" w:eastAsiaTheme="minorEastAsia" w:hAnsi="Times New Roman" w:cs="Times New Roman"/>
          <w:sz w:val="24"/>
          <w:szCs w:val="24"/>
          <w:lang w:eastAsia="ru-RU"/>
        </w:rPr>
      </w:pPr>
      <w:r>
        <w:rPr>
          <w:rFonts w:ascii="Times New Roman" w:hAnsi="Times New Roman" w:cs="Times New Roman"/>
          <w:iCs/>
          <w:lang w:eastAsia="ru-RU"/>
        </w:rPr>
        <w:t xml:space="preserve">- </w:t>
      </w:r>
      <w:r w:rsidR="000F1A92" w:rsidRPr="00AB4F44">
        <w:rPr>
          <w:rFonts w:ascii="Times New Roman" w:eastAsiaTheme="minorEastAsia" w:hAnsi="Times New Roman" w:cs="Times New Roman"/>
          <w:sz w:val="24"/>
          <w:szCs w:val="24"/>
          <w:lang w:eastAsia="ru-RU"/>
        </w:rPr>
        <w:t>Дидактический материал.</w:t>
      </w:r>
    </w:p>
    <w:p w:rsidR="00531A5D" w:rsidRDefault="00531A5D" w:rsidP="00531A5D">
      <w:pPr>
        <w:pStyle w:val="a3"/>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0F1A92" w:rsidRPr="00AB4F44">
        <w:rPr>
          <w:rFonts w:ascii="Times New Roman" w:eastAsiaTheme="minorEastAsia" w:hAnsi="Times New Roman" w:cs="Times New Roman"/>
          <w:sz w:val="24"/>
          <w:szCs w:val="24"/>
          <w:lang w:eastAsia="ru-RU"/>
        </w:rPr>
        <w:t>Презентации.</w:t>
      </w:r>
    </w:p>
    <w:p w:rsidR="000F1A92" w:rsidRPr="00531A5D" w:rsidRDefault="00531A5D" w:rsidP="00531A5D">
      <w:pPr>
        <w:pStyle w:val="a3"/>
        <w:jc w:val="both"/>
        <w:rPr>
          <w:rFonts w:ascii="Times New Roman" w:hAnsi="Times New Roman" w:cs="Times New Roman"/>
          <w:iCs/>
          <w:lang w:eastAsia="ru-RU"/>
        </w:rPr>
      </w:pPr>
      <w:r>
        <w:rPr>
          <w:rFonts w:ascii="Times New Roman" w:eastAsiaTheme="minorEastAsia" w:hAnsi="Times New Roman" w:cs="Times New Roman"/>
          <w:sz w:val="24"/>
          <w:szCs w:val="24"/>
          <w:lang w:eastAsia="ru-RU"/>
        </w:rPr>
        <w:t xml:space="preserve">- </w:t>
      </w:r>
      <w:r w:rsidR="000F1A92" w:rsidRPr="00AB4F44">
        <w:rPr>
          <w:rFonts w:ascii="Times New Roman" w:eastAsiaTheme="minorEastAsia" w:hAnsi="Times New Roman" w:cs="Times New Roman"/>
          <w:sz w:val="24"/>
          <w:szCs w:val="24"/>
          <w:lang w:eastAsia="ru-RU"/>
        </w:rPr>
        <w:t>Компьютер.</w:t>
      </w:r>
    </w:p>
    <w:p w:rsidR="000F1A92" w:rsidRPr="00C37A98" w:rsidRDefault="00531A5D" w:rsidP="000F1A92">
      <w:pPr>
        <w:pStyle w:val="a3"/>
        <w:jc w:val="both"/>
        <w:rPr>
          <w:rFonts w:ascii="Times New Roman" w:hAnsi="Times New Roman" w:cs="Times New Roman"/>
          <w:lang w:eastAsia="ru-RU"/>
        </w:rPr>
      </w:pPr>
      <w:r>
        <w:rPr>
          <w:rFonts w:ascii="Times New Roman" w:eastAsiaTheme="minorEastAsia" w:hAnsi="Times New Roman" w:cs="Times New Roman"/>
          <w:sz w:val="24"/>
          <w:szCs w:val="24"/>
          <w:lang w:eastAsia="ru-RU"/>
        </w:rPr>
        <w:t xml:space="preserve">- </w:t>
      </w:r>
      <w:r w:rsidR="000F1A92" w:rsidRPr="00AB4F44">
        <w:rPr>
          <w:rFonts w:ascii="Times New Roman" w:eastAsiaTheme="minorEastAsia" w:hAnsi="Times New Roman" w:cs="Times New Roman"/>
          <w:sz w:val="24"/>
          <w:szCs w:val="24"/>
          <w:lang w:eastAsia="ru-RU"/>
        </w:rPr>
        <w:t>Проектор</w:t>
      </w:r>
    </w:p>
    <w:tbl>
      <w:tblPr>
        <w:tblStyle w:val="afb"/>
        <w:tblW w:w="0" w:type="auto"/>
        <w:tblLook w:val="04A0" w:firstRow="1" w:lastRow="0" w:firstColumn="1" w:lastColumn="0" w:noHBand="0" w:noVBand="1"/>
      </w:tblPr>
      <w:tblGrid>
        <w:gridCol w:w="1101"/>
        <w:gridCol w:w="9072"/>
      </w:tblGrid>
      <w:tr w:rsidR="0034403D" w:rsidTr="0034403D">
        <w:tc>
          <w:tcPr>
            <w:tcW w:w="1101"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 xml:space="preserve">№ </w:t>
            </w:r>
            <w:proofErr w:type="gramStart"/>
            <w:r w:rsidRPr="005B0C4A">
              <w:rPr>
                <w:rFonts w:ascii="Times New Roman" w:eastAsia="Calibri" w:hAnsi="Times New Roman" w:cs="Times New Roman"/>
                <w:sz w:val="24"/>
                <w:szCs w:val="24"/>
              </w:rPr>
              <w:t>п</w:t>
            </w:r>
            <w:proofErr w:type="gramEnd"/>
            <w:r w:rsidRPr="005B0C4A">
              <w:rPr>
                <w:rFonts w:ascii="Times New Roman" w:eastAsia="Calibri" w:hAnsi="Times New Roman" w:cs="Times New Roman"/>
                <w:sz w:val="24"/>
                <w:szCs w:val="24"/>
              </w:rPr>
              <w:t>/п</w:t>
            </w:r>
          </w:p>
        </w:tc>
        <w:tc>
          <w:tcPr>
            <w:tcW w:w="9072"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наименование объектов и средств материально-технического обеспечения</w:t>
            </w:r>
          </w:p>
        </w:tc>
      </w:tr>
      <w:tr w:rsidR="0034403D" w:rsidTr="0034403D">
        <w:tc>
          <w:tcPr>
            <w:tcW w:w="1101" w:type="dxa"/>
          </w:tcPr>
          <w:p w:rsidR="0034403D" w:rsidRPr="005B0C4A" w:rsidRDefault="0034403D" w:rsidP="00942A78">
            <w:pPr>
              <w:jc w:val="both"/>
              <w:rPr>
                <w:rFonts w:ascii="Times New Roman" w:eastAsia="Calibri" w:hAnsi="Times New Roman" w:cs="Times New Roman"/>
                <w:sz w:val="24"/>
                <w:szCs w:val="24"/>
              </w:rPr>
            </w:pPr>
          </w:p>
        </w:tc>
        <w:tc>
          <w:tcPr>
            <w:tcW w:w="9072"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Иллюстрации (плакаты)</w:t>
            </w:r>
          </w:p>
        </w:tc>
      </w:tr>
      <w:tr w:rsidR="0034403D" w:rsidTr="0034403D">
        <w:tc>
          <w:tcPr>
            <w:tcW w:w="1101"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1</w:t>
            </w: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2</w:t>
            </w: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p w:rsidR="0034403D" w:rsidRPr="005B0C4A" w:rsidRDefault="0034403D" w:rsidP="00942A78">
            <w:pPr>
              <w:jc w:val="both"/>
              <w:rPr>
                <w:rFonts w:ascii="Times New Roman" w:eastAsia="Calibri" w:hAnsi="Times New Roman" w:cs="Times New Roman"/>
                <w:sz w:val="24"/>
                <w:szCs w:val="24"/>
              </w:rPr>
            </w:pPr>
          </w:p>
        </w:tc>
        <w:tc>
          <w:tcPr>
            <w:tcW w:w="9072" w:type="dxa"/>
          </w:tcPr>
          <w:p w:rsidR="0034403D" w:rsidRPr="009D3038" w:rsidRDefault="0034403D" w:rsidP="00942A78">
            <w:pPr>
              <w:jc w:val="both"/>
              <w:rPr>
                <w:rFonts w:ascii="Times New Roman" w:eastAsia="Calibri" w:hAnsi="Times New Roman" w:cs="Times New Roman"/>
                <w:sz w:val="24"/>
                <w:szCs w:val="24"/>
                <w:u w:val="single"/>
              </w:rPr>
            </w:pPr>
            <w:r w:rsidRPr="005B0C4A">
              <w:rPr>
                <w:rFonts w:ascii="Times New Roman" w:eastAsia="Calibri" w:hAnsi="Times New Roman" w:cs="Times New Roman"/>
                <w:sz w:val="24"/>
                <w:szCs w:val="24"/>
                <w:u w:val="single"/>
              </w:rPr>
              <w:t xml:space="preserve"> </w:t>
            </w:r>
            <w:r>
              <w:rPr>
                <w:rFonts w:ascii="Times New Roman" w:eastAsia="Calibri" w:hAnsi="Times New Roman" w:cs="Times New Roman"/>
                <w:spacing w:val="-1"/>
                <w:sz w:val="24"/>
                <w:szCs w:val="24"/>
                <w:u w:val="single"/>
              </w:rPr>
              <w:t>Лексические</w:t>
            </w:r>
            <w:r w:rsidRPr="005B0C4A">
              <w:rPr>
                <w:rFonts w:ascii="Times New Roman" w:eastAsia="Calibri" w:hAnsi="Times New Roman" w:cs="Times New Roman"/>
                <w:spacing w:val="-1"/>
                <w:sz w:val="24"/>
                <w:szCs w:val="24"/>
                <w:u w:val="single"/>
              </w:rPr>
              <w:t xml:space="preserve"> таблиц</w:t>
            </w:r>
            <w:r>
              <w:rPr>
                <w:rFonts w:ascii="Times New Roman" w:eastAsia="Calibri" w:hAnsi="Times New Roman" w:cs="Times New Roman"/>
                <w:spacing w:val="-1"/>
                <w:sz w:val="24"/>
                <w:szCs w:val="24"/>
                <w:u w:val="single"/>
              </w:rPr>
              <w:t>ы</w:t>
            </w:r>
            <w:r w:rsidRPr="005B0C4A">
              <w:rPr>
                <w:rFonts w:ascii="Times New Roman" w:eastAsia="Calibri" w:hAnsi="Times New Roman" w:cs="Times New Roman"/>
                <w:spacing w:val="-1"/>
                <w:sz w:val="24"/>
                <w:szCs w:val="24"/>
              </w:rPr>
              <w:t>.</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 xml:space="preserve">Города и страны.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Англо-говорящие страны.  Великобритания.</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Карта Лондона, Великобритании, США.</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Знаменитые люди Великобритании.</w:t>
            </w:r>
          </w:p>
          <w:p w:rsidR="0034403D"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Страны и национальности.</w:t>
            </w:r>
          </w:p>
          <w:p w:rsidR="0034403D" w:rsidRPr="005B0C4A" w:rsidRDefault="0034403D" w:rsidP="00942A78">
            <w:pPr>
              <w:jc w:val="both"/>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Транспорт.</w:t>
            </w:r>
          </w:p>
          <w:p w:rsidR="0034403D" w:rsidRPr="005B0C4A" w:rsidRDefault="0034403D" w:rsidP="00942A78">
            <w:pPr>
              <w:jc w:val="both"/>
              <w:rPr>
                <w:rFonts w:ascii="Times New Roman" w:eastAsia="Calibri" w:hAnsi="Times New Roman" w:cs="Times New Roman"/>
                <w:sz w:val="24"/>
                <w:szCs w:val="24"/>
                <w:u w:val="single"/>
              </w:rPr>
            </w:pPr>
            <w:r>
              <w:rPr>
                <w:rFonts w:ascii="Times New Roman" w:eastAsia="Calibri" w:hAnsi="Times New Roman" w:cs="Times New Roman"/>
                <w:spacing w:val="-1"/>
                <w:sz w:val="24"/>
                <w:szCs w:val="24"/>
                <w:u w:val="single"/>
              </w:rPr>
              <w:t xml:space="preserve">Грамматические </w:t>
            </w:r>
            <w:r w:rsidRPr="005B0C4A">
              <w:rPr>
                <w:rFonts w:ascii="Times New Roman" w:eastAsia="Calibri" w:hAnsi="Times New Roman" w:cs="Times New Roman"/>
                <w:spacing w:val="-1"/>
                <w:sz w:val="24"/>
                <w:szCs w:val="24"/>
                <w:u w:val="single"/>
              </w:rPr>
              <w:t>таблиц</w:t>
            </w:r>
            <w:r>
              <w:rPr>
                <w:rFonts w:ascii="Times New Roman" w:eastAsia="Calibri" w:hAnsi="Times New Roman" w:cs="Times New Roman"/>
                <w:spacing w:val="-1"/>
                <w:sz w:val="24"/>
                <w:szCs w:val="24"/>
                <w:u w:val="single"/>
              </w:rPr>
              <w:t>ы</w:t>
            </w:r>
            <w:r w:rsidRPr="005B0C4A">
              <w:rPr>
                <w:rFonts w:ascii="Times New Roman" w:eastAsia="Calibri" w:hAnsi="Times New Roman" w:cs="Times New Roman"/>
                <w:spacing w:val="-1"/>
                <w:sz w:val="24"/>
                <w:szCs w:val="24"/>
                <w:u w:val="single"/>
              </w:rPr>
              <w:t>.</w:t>
            </w:r>
            <w:r w:rsidRPr="005B0C4A">
              <w:rPr>
                <w:rFonts w:ascii="Times New Roman" w:eastAsia="Calibri" w:hAnsi="Times New Roman" w:cs="Times New Roman"/>
                <w:spacing w:val="-1"/>
                <w:sz w:val="24"/>
                <w:szCs w:val="24"/>
              </w:rPr>
              <w:t xml:space="preserve"> Основной грамматический материал, охватывающий школьный курс английского языка.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 xml:space="preserve">Имя существительное.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 xml:space="preserve">Артикль.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 xml:space="preserve">Имя прилагательное.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 xml:space="preserve">Числительное.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 xml:space="preserve">Наречие.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 xml:space="preserve">Местоимение.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 xml:space="preserve">Глагол.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 xml:space="preserve">Предлоги.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 xml:space="preserve">Союз.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 xml:space="preserve">Простое предложение.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 xml:space="preserve">Сложное предложение. </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Прямая и косвенная речь.</w:t>
            </w:r>
          </w:p>
          <w:p w:rsidR="0034403D" w:rsidRPr="005B0C4A" w:rsidRDefault="0034403D" w:rsidP="00942A78">
            <w:pPr>
              <w:jc w:val="both"/>
              <w:rPr>
                <w:rFonts w:ascii="Times New Roman" w:eastAsia="Calibri" w:hAnsi="Times New Roman" w:cs="Times New Roman"/>
                <w:spacing w:val="-1"/>
                <w:sz w:val="24"/>
                <w:szCs w:val="24"/>
              </w:rPr>
            </w:pPr>
            <w:r w:rsidRPr="005B0C4A">
              <w:rPr>
                <w:rFonts w:ascii="Times New Roman" w:eastAsia="Calibri" w:hAnsi="Times New Roman" w:cs="Times New Roman"/>
                <w:spacing w:val="-1"/>
                <w:sz w:val="24"/>
                <w:szCs w:val="24"/>
              </w:rPr>
              <w:t>Видовременные формы глагола.</w:t>
            </w:r>
          </w:p>
          <w:p w:rsidR="0034403D" w:rsidRPr="005B0C4A" w:rsidRDefault="0034403D" w:rsidP="00942A78">
            <w:pPr>
              <w:jc w:val="both"/>
              <w:rPr>
                <w:rFonts w:ascii="Times New Roman" w:eastAsia="Times New Roman" w:hAnsi="Times New Roman" w:cs="Times New Roman"/>
                <w:sz w:val="24"/>
                <w:szCs w:val="24"/>
              </w:rPr>
            </w:pPr>
            <w:r w:rsidRPr="005B0C4A">
              <w:rPr>
                <w:rFonts w:ascii="Times New Roman" w:eastAsia="Times New Roman" w:hAnsi="Times New Roman" w:cs="Times New Roman"/>
                <w:sz w:val="24"/>
                <w:szCs w:val="24"/>
              </w:rPr>
              <w:t>Множественное число существительных.</w:t>
            </w:r>
          </w:p>
          <w:p w:rsidR="0034403D" w:rsidRPr="005B0C4A" w:rsidRDefault="0034403D" w:rsidP="00942A78">
            <w:pPr>
              <w:jc w:val="both"/>
              <w:rPr>
                <w:rFonts w:ascii="Times New Roman" w:eastAsia="Times New Roman" w:hAnsi="Times New Roman" w:cs="Times New Roman"/>
                <w:sz w:val="24"/>
                <w:szCs w:val="24"/>
              </w:rPr>
            </w:pPr>
            <w:r w:rsidRPr="005B0C4A">
              <w:rPr>
                <w:rFonts w:ascii="Times New Roman" w:eastAsia="Times New Roman" w:hAnsi="Times New Roman" w:cs="Times New Roman"/>
                <w:sz w:val="24"/>
                <w:szCs w:val="24"/>
              </w:rPr>
              <w:t>Возвратные местоимения.</w:t>
            </w:r>
          </w:p>
          <w:p w:rsidR="0034403D" w:rsidRDefault="0034403D" w:rsidP="00942A78">
            <w:pPr>
              <w:jc w:val="both"/>
              <w:rPr>
                <w:rFonts w:ascii="Times New Roman" w:eastAsia="Times New Roman" w:hAnsi="Times New Roman" w:cs="Times New Roman"/>
                <w:sz w:val="24"/>
                <w:szCs w:val="24"/>
              </w:rPr>
            </w:pPr>
            <w:r w:rsidRPr="005B0C4A">
              <w:rPr>
                <w:rFonts w:ascii="Times New Roman" w:eastAsia="Times New Roman" w:hAnsi="Times New Roman" w:cs="Times New Roman"/>
                <w:sz w:val="24"/>
                <w:szCs w:val="24"/>
              </w:rPr>
              <w:t>Сложное дополнение.</w:t>
            </w:r>
          </w:p>
          <w:p w:rsidR="0034403D" w:rsidRDefault="0034403D" w:rsidP="00942A7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Модальные глаголы.</w:t>
            </w:r>
          </w:p>
          <w:p w:rsidR="0034403D" w:rsidRPr="005B0C4A" w:rsidRDefault="0034403D" w:rsidP="00942A78">
            <w:pPr>
              <w:jc w:val="both"/>
              <w:rPr>
                <w:rFonts w:ascii="Times New Roman" w:eastAsia="Calibri" w:hAnsi="Times New Roman" w:cs="Times New Roman"/>
                <w:spacing w:val="-1"/>
                <w:sz w:val="24"/>
                <w:szCs w:val="24"/>
              </w:rPr>
            </w:pPr>
            <w:r>
              <w:rPr>
                <w:rFonts w:ascii="Times New Roman" w:eastAsia="Times New Roman" w:hAnsi="Times New Roman" w:cs="Times New Roman"/>
                <w:sz w:val="24"/>
                <w:szCs w:val="24"/>
              </w:rPr>
              <w:t>Неправильные глаголы.</w:t>
            </w:r>
          </w:p>
        </w:tc>
      </w:tr>
      <w:tr w:rsidR="0034403D" w:rsidTr="0034403D">
        <w:tc>
          <w:tcPr>
            <w:tcW w:w="1101" w:type="dxa"/>
          </w:tcPr>
          <w:p w:rsidR="0034403D" w:rsidRPr="005B0C4A" w:rsidRDefault="0034403D" w:rsidP="00942A78">
            <w:pPr>
              <w:jc w:val="both"/>
              <w:rPr>
                <w:rFonts w:ascii="Times New Roman" w:eastAsia="Calibri" w:hAnsi="Times New Roman" w:cs="Times New Roman"/>
                <w:sz w:val="24"/>
                <w:szCs w:val="24"/>
              </w:rPr>
            </w:pPr>
          </w:p>
        </w:tc>
        <w:tc>
          <w:tcPr>
            <w:tcW w:w="9072"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Средства ИКТ</w:t>
            </w:r>
          </w:p>
        </w:tc>
      </w:tr>
      <w:tr w:rsidR="0034403D" w:rsidTr="0034403D">
        <w:tc>
          <w:tcPr>
            <w:tcW w:w="1101"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3</w:t>
            </w:r>
          </w:p>
        </w:tc>
        <w:tc>
          <w:tcPr>
            <w:tcW w:w="9072" w:type="dxa"/>
          </w:tcPr>
          <w:p w:rsidR="0034403D" w:rsidRPr="005B0C4A" w:rsidRDefault="0034403D" w:rsidP="00942A78">
            <w:pPr>
              <w:jc w:val="both"/>
              <w:rPr>
                <w:rFonts w:ascii="Times New Roman" w:eastAsia="Calibri" w:hAnsi="Times New Roman" w:cs="Times New Roman"/>
                <w:i/>
                <w:iCs/>
                <w:sz w:val="24"/>
                <w:szCs w:val="24"/>
              </w:rPr>
            </w:pPr>
            <w:r w:rsidRPr="005B0C4A">
              <w:rPr>
                <w:rFonts w:ascii="Times New Roman" w:eastAsia="Calibri" w:hAnsi="Times New Roman" w:cs="Times New Roman"/>
                <w:i/>
                <w:iCs/>
                <w:sz w:val="24"/>
                <w:szCs w:val="24"/>
              </w:rPr>
              <w:t>Средства ИКТ (цифровые образовательные ресурсы (</w:t>
            </w:r>
            <w:proofErr w:type="spellStart"/>
            <w:r w:rsidRPr="005B0C4A">
              <w:rPr>
                <w:rFonts w:ascii="Times New Roman" w:eastAsia="Calibri" w:hAnsi="Times New Roman" w:cs="Times New Roman"/>
                <w:i/>
                <w:iCs/>
                <w:sz w:val="24"/>
                <w:szCs w:val="24"/>
              </w:rPr>
              <w:t>цор</w:t>
            </w:r>
            <w:proofErr w:type="spellEnd"/>
            <w:r w:rsidRPr="005B0C4A">
              <w:rPr>
                <w:rFonts w:ascii="Times New Roman" w:eastAsia="Calibri" w:hAnsi="Times New Roman" w:cs="Times New Roman"/>
                <w:i/>
                <w:iCs/>
                <w:sz w:val="24"/>
                <w:szCs w:val="24"/>
              </w:rPr>
              <w:t>)</w:t>
            </w:r>
          </w:p>
        </w:tc>
      </w:tr>
      <w:tr w:rsidR="0034403D" w:rsidTr="0034403D">
        <w:tc>
          <w:tcPr>
            <w:tcW w:w="1101"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4</w:t>
            </w:r>
          </w:p>
        </w:tc>
        <w:tc>
          <w:tcPr>
            <w:tcW w:w="9072"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Аудиозаписи к УМК</w:t>
            </w:r>
          </w:p>
        </w:tc>
      </w:tr>
      <w:tr w:rsidR="0034403D" w:rsidTr="0034403D">
        <w:tc>
          <w:tcPr>
            <w:tcW w:w="1101" w:type="dxa"/>
          </w:tcPr>
          <w:p w:rsidR="0034403D" w:rsidRPr="005B0C4A" w:rsidRDefault="0034403D" w:rsidP="00942A78">
            <w:pPr>
              <w:jc w:val="both"/>
              <w:rPr>
                <w:rFonts w:ascii="Times New Roman" w:eastAsia="Calibri" w:hAnsi="Times New Roman" w:cs="Times New Roman"/>
                <w:sz w:val="24"/>
                <w:szCs w:val="24"/>
              </w:rPr>
            </w:pPr>
          </w:p>
        </w:tc>
        <w:tc>
          <w:tcPr>
            <w:tcW w:w="9072" w:type="dxa"/>
          </w:tcPr>
          <w:p w:rsidR="0034403D" w:rsidRPr="009D3038" w:rsidRDefault="0034403D" w:rsidP="00942A78">
            <w:pPr>
              <w:jc w:val="both"/>
              <w:rPr>
                <w:rFonts w:ascii="Times New Roman" w:eastAsia="Calibri" w:hAnsi="Times New Roman" w:cs="Times New Roman"/>
                <w:i/>
                <w:iCs/>
                <w:sz w:val="24"/>
                <w:szCs w:val="24"/>
              </w:rPr>
            </w:pPr>
            <w:r w:rsidRPr="005B0C4A">
              <w:rPr>
                <w:rFonts w:ascii="Times New Roman" w:eastAsia="Calibri" w:hAnsi="Times New Roman" w:cs="Times New Roman"/>
                <w:i/>
                <w:iCs/>
                <w:sz w:val="24"/>
                <w:szCs w:val="24"/>
              </w:rPr>
              <w:t>Информационные источники</w:t>
            </w:r>
          </w:p>
        </w:tc>
      </w:tr>
      <w:tr w:rsidR="0034403D" w:rsidTr="0034403D">
        <w:tc>
          <w:tcPr>
            <w:tcW w:w="1101"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5</w:t>
            </w:r>
          </w:p>
        </w:tc>
        <w:tc>
          <w:tcPr>
            <w:tcW w:w="9072" w:type="dxa"/>
          </w:tcPr>
          <w:p w:rsidR="0034403D" w:rsidRPr="005B0C4A" w:rsidRDefault="006238E9" w:rsidP="00942A78">
            <w:pPr>
              <w:jc w:val="both"/>
              <w:rPr>
                <w:rFonts w:ascii="Times New Roman" w:eastAsia="Times New Roman" w:hAnsi="Times New Roman" w:cs="Times New Roman"/>
                <w:sz w:val="24"/>
                <w:szCs w:val="24"/>
              </w:rPr>
            </w:pPr>
            <w:hyperlink r:id="rId8" w:history="1">
              <w:r w:rsidR="0034403D" w:rsidRPr="005B0C4A">
                <w:rPr>
                  <w:rFonts w:ascii="Times New Roman" w:eastAsia="Calibri" w:hAnsi="Times New Roman" w:cs="Times New Roman"/>
                  <w:color w:val="0000FF"/>
                  <w:sz w:val="24"/>
                  <w:szCs w:val="24"/>
                  <w:u w:val="single"/>
                </w:rPr>
                <w:t>http://www.native-english.ru/exercises</w:t>
              </w:r>
            </w:hyperlink>
            <w:r w:rsidR="0034403D" w:rsidRPr="005B0C4A">
              <w:rPr>
                <w:rFonts w:ascii="Times New Roman" w:eastAsia="Times New Roman" w:hAnsi="Times New Roman" w:cs="Times New Roman"/>
                <w:sz w:val="24"/>
                <w:szCs w:val="24"/>
              </w:rPr>
              <w:t xml:space="preserve">, </w:t>
            </w:r>
          </w:p>
          <w:p w:rsidR="0034403D" w:rsidRPr="005B0C4A" w:rsidRDefault="006238E9" w:rsidP="00942A78">
            <w:pPr>
              <w:jc w:val="both"/>
              <w:rPr>
                <w:rFonts w:ascii="Times New Roman" w:eastAsia="Times New Roman" w:hAnsi="Times New Roman" w:cs="Times New Roman"/>
                <w:sz w:val="24"/>
                <w:szCs w:val="24"/>
              </w:rPr>
            </w:pPr>
            <w:hyperlink r:id="rId9" w:history="1">
              <w:r w:rsidR="0034403D" w:rsidRPr="005B0C4A">
                <w:rPr>
                  <w:rFonts w:ascii="Times New Roman" w:eastAsia="Calibri" w:hAnsi="Times New Roman" w:cs="Times New Roman"/>
                  <w:color w:val="0000FF"/>
                  <w:sz w:val="24"/>
                  <w:szCs w:val="24"/>
                  <w:u w:val="single"/>
                </w:rPr>
                <w:t>http://www.study.ru/online/tests/english.html</w:t>
              </w:r>
            </w:hyperlink>
            <w:r w:rsidR="0034403D" w:rsidRPr="005B0C4A">
              <w:rPr>
                <w:rFonts w:ascii="Times New Roman" w:eastAsia="Times New Roman" w:hAnsi="Times New Roman" w:cs="Times New Roman"/>
                <w:sz w:val="24"/>
                <w:szCs w:val="24"/>
              </w:rPr>
              <w:t xml:space="preserve">, </w:t>
            </w:r>
          </w:p>
          <w:p w:rsidR="0034403D" w:rsidRPr="005B0C4A" w:rsidRDefault="006238E9" w:rsidP="00942A78">
            <w:pPr>
              <w:jc w:val="both"/>
              <w:rPr>
                <w:rFonts w:ascii="Times New Roman" w:eastAsia="Times New Roman" w:hAnsi="Times New Roman" w:cs="Times New Roman"/>
                <w:sz w:val="24"/>
                <w:szCs w:val="24"/>
              </w:rPr>
            </w:pPr>
            <w:hyperlink r:id="rId10" w:history="1">
              <w:r w:rsidR="0034403D" w:rsidRPr="005B0C4A">
                <w:rPr>
                  <w:rFonts w:ascii="Times New Roman" w:eastAsia="Calibri" w:hAnsi="Times New Roman" w:cs="Times New Roman"/>
                  <w:color w:val="0000FF"/>
                  <w:sz w:val="24"/>
                  <w:szCs w:val="24"/>
                  <w:u w:val="single"/>
                </w:rPr>
                <w:t>http://www.britishcouncil.org/ru/russia-english-online.htm</w:t>
              </w:r>
            </w:hyperlink>
            <w:r w:rsidR="0034403D" w:rsidRPr="005B0C4A">
              <w:rPr>
                <w:rFonts w:ascii="Times New Roman" w:eastAsia="Times New Roman" w:hAnsi="Times New Roman" w:cs="Times New Roman"/>
                <w:sz w:val="24"/>
                <w:szCs w:val="24"/>
              </w:rPr>
              <w:t xml:space="preserve">, </w:t>
            </w:r>
          </w:p>
          <w:p w:rsidR="0034403D" w:rsidRPr="005B0C4A" w:rsidRDefault="006238E9" w:rsidP="00942A78">
            <w:pPr>
              <w:jc w:val="both"/>
              <w:rPr>
                <w:rFonts w:ascii="Times New Roman" w:eastAsia="Times New Roman" w:hAnsi="Times New Roman" w:cs="Times New Roman"/>
                <w:sz w:val="24"/>
                <w:szCs w:val="24"/>
              </w:rPr>
            </w:pPr>
            <w:hyperlink r:id="rId11" w:history="1">
              <w:r w:rsidR="0034403D" w:rsidRPr="005B0C4A">
                <w:rPr>
                  <w:rFonts w:ascii="Times New Roman" w:eastAsia="Calibri" w:hAnsi="Times New Roman" w:cs="Times New Roman"/>
                  <w:color w:val="0000FF"/>
                  <w:sz w:val="24"/>
                  <w:szCs w:val="24"/>
                  <w:u w:val="single"/>
                </w:rPr>
                <w:t>http://www.learnenglish.de/</w:t>
              </w:r>
            </w:hyperlink>
          </w:p>
          <w:p w:rsidR="0034403D" w:rsidRPr="005B0C4A" w:rsidRDefault="006238E9" w:rsidP="00942A78">
            <w:pPr>
              <w:jc w:val="both"/>
              <w:rPr>
                <w:rFonts w:ascii="Times New Roman" w:eastAsia="Times New Roman" w:hAnsi="Times New Roman" w:cs="Times New Roman"/>
                <w:sz w:val="24"/>
                <w:szCs w:val="24"/>
              </w:rPr>
            </w:pPr>
            <w:hyperlink r:id="rId12" w:history="1">
              <w:r w:rsidR="0034403D" w:rsidRPr="005B0C4A">
                <w:rPr>
                  <w:rFonts w:ascii="Times New Roman" w:eastAsia="Calibri" w:hAnsi="Times New Roman" w:cs="Times New Roman"/>
                  <w:color w:val="0000FF"/>
                  <w:sz w:val="24"/>
                  <w:szCs w:val="24"/>
                  <w:u w:val="single"/>
                </w:rPr>
                <w:t>http://www.studyenglishtoday.net/</w:t>
              </w:r>
            </w:hyperlink>
          </w:p>
          <w:p w:rsidR="0034403D" w:rsidRPr="005B0C4A" w:rsidRDefault="006238E9" w:rsidP="00942A78">
            <w:pPr>
              <w:jc w:val="both"/>
              <w:rPr>
                <w:rFonts w:ascii="Times New Roman" w:eastAsia="Times New Roman" w:hAnsi="Times New Roman" w:cs="Times New Roman"/>
                <w:sz w:val="24"/>
                <w:szCs w:val="24"/>
              </w:rPr>
            </w:pPr>
            <w:hyperlink r:id="rId13" w:history="1">
              <w:r w:rsidR="0034403D" w:rsidRPr="005B0C4A">
                <w:rPr>
                  <w:rFonts w:ascii="Times New Roman" w:eastAsia="Calibri" w:hAnsi="Times New Roman" w:cs="Times New Roman"/>
                  <w:color w:val="0000FF"/>
                  <w:sz w:val="24"/>
                  <w:szCs w:val="24"/>
                  <w:u w:val="single"/>
                </w:rPr>
                <w:t>http://www.studyenglishtoday.net/Tests/Test1.html</w:t>
              </w:r>
            </w:hyperlink>
          </w:p>
        </w:tc>
      </w:tr>
      <w:tr w:rsidR="0034403D" w:rsidTr="0034403D">
        <w:tc>
          <w:tcPr>
            <w:tcW w:w="1101" w:type="dxa"/>
          </w:tcPr>
          <w:p w:rsidR="0034403D" w:rsidRPr="005B0C4A" w:rsidRDefault="0034403D" w:rsidP="00942A78">
            <w:pPr>
              <w:jc w:val="both"/>
              <w:rPr>
                <w:rFonts w:ascii="Times New Roman" w:eastAsia="Calibri" w:hAnsi="Times New Roman" w:cs="Times New Roman"/>
                <w:sz w:val="24"/>
                <w:szCs w:val="24"/>
              </w:rPr>
            </w:pPr>
          </w:p>
        </w:tc>
        <w:tc>
          <w:tcPr>
            <w:tcW w:w="9072"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Технические средства</w:t>
            </w:r>
          </w:p>
        </w:tc>
      </w:tr>
      <w:tr w:rsidR="0034403D" w:rsidTr="0034403D">
        <w:tc>
          <w:tcPr>
            <w:tcW w:w="1101"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6</w:t>
            </w:r>
          </w:p>
        </w:tc>
        <w:tc>
          <w:tcPr>
            <w:tcW w:w="9072"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Компьютер</w:t>
            </w:r>
          </w:p>
        </w:tc>
      </w:tr>
      <w:tr w:rsidR="0034403D" w:rsidTr="0034403D">
        <w:tc>
          <w:tcPr>
            <w:tcW w:w="1101" w:type="dxa"/>
          </w:tcPr>
          <w:p w:rsidR="0034403D" w:rsidRPr="005B0C4A" w:rsidRDefault="0034403D" w:rsidP="00942A78">
            <w:pPr>
              <w:jc w:val="both"/>
              <w:rPr>
                <w:rFonts w:ascii="Times New Roman" w:eastAsia="Calibri" w:hAnsi="Times New Roman" w:cs="Times New Roman"/>
                <w:sz w:val="24"/>
                <w:szCs w:val="24"/>
              </w:rPr>
            </w:pPr>
            <w:r w:rsidRPr="005B0C4A">
              <w:rPr>
                <w:rFonts w:ascii="Times New Roman" w:eastAsia="Calibri" w:hAnsi="Times New Roman" w:cs="Times New Roman"/>
                <w:sz w:val="24"/>
                <w:szCs w:val="24"/>
              </w:rPr>
              <w:t>7</w:t>
            </w:r>
          </w:p>
        </w:tc>
        <w:tc>
          <w:tcPr>
            <w:tcW w:w="9072" w:type="dxa"/>
          </w:tcPr>
          <w:p w:rsidR="0034403D" w:rsidRPr="005B0C4A" w:rsidRDefault="0034403D" w:rsidP="00942A78">
            <w:pPr>
              <w:jc w:val="both"/>
              <w:rPr>
                <w:rFonts w:ascii="Times New Roman" w:eastAsia="Arial Unicode MS" w:hAnsi="Times New Roman" w:cs="Times New Roman"/>
                <w:sz w:val="24"/>
                <w:szCs w:val="24"/>
              </w:rPr>
            </w:pPr>
            <w:r w:rsidRPr="005B0C4A">
              <w:rPr>
                <w:rFonts w:ascii="Times New Roman" w:eastAsia="Arial Unicode MS" w:hAnsi="Times New Roman" w:cs="Times New Roman"/>
                <w:sz w:val="24"/>
                <w:szCs w:val="24"/>
              </w:rPr>
              <w:t>Проектор</w:t>
            </w:r>
          </w:p>
        </w:tc>
      </w:tr>
    </w:tbl>
    <w:p w:rsidR="00C419F8" w:rsidRPr="005B0C4A" w:rsidRDefault="00C419F8" w:rsidP="00942A78">
      <w:pPr>
        <w:jc w:val="both"/>
        <w:rPr>
          <w:rFonts w:ascii="Times New Roman" w:eastAsia="Calibri" w:hAnsi="Times New Roman" w:cs="Times New Roman"/>
          <w:sz w:val="24"/>
          <w:szCs w:val="24"/>
          <w:lang w:eastAsia="ru-RU"/>
        </w:rPr>
      </w:pPr>
    </w:p>
    <w:sectPr w:rsidR="00C419F8" w:rsidRPr="005B0C4A" w:rsidSect="00C37A98">
      <w:footerReference w:type="default" r:id="rId14"/>
      <w:pgSz w:w="11906" w:h="16838"/>
      <w:pgMar w:top="851" w:right="851" w:bottom="425"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8E9" w:rsidRDefault="006238E9" w:rsidP="006A3439">
      <w:pPr>
        <w:spacing w:after="0" w:line="240" w:lineRule="auto"/>
      </w:pPr>
      <w:r>
        <w:separator/>
      </w:r>
    </w:p>
  </w:endnote>
  <w:endnote w:type="continuationSeparator" w:id="0">
    <w:p w:rsidR="006238E9" w:rsidRDefault="006238E9" w:rsidP="006A3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choolBookAC">
    <w:altName w:val="Times New Roman"/>
    <w:charset w:val="00"/>
    <w:family w:val="auto"/>
    <w:pitch w:val="variable"/>
    <w:sig w:usb0="00000003" w:usb1="00000000" w:usb2="00000000" w:usb3="00000000" w:csb0="00000001" w:csb1="00000000"/>
  </w:font>
  <w:font w:name="NewtonCSanPi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8610550"/>
      <w:docPartObj>
        <w:docPartGallery w:val="Page Numbers (Bottom of Page)"/>
        <w:docPartUnique/>
      </w:docPartObj>
    </w:sdtPr>
    <w:sdtEndPr/>
    <w:sdtContent>
      <w:p w:rsidR="00531A5D" w:rsidRDefault="00531A5D">
        <w:pPr>
          <w:pStyle w:val="af4"/>
          <w:jc w:val="right"/>
        </w:pPr>
        <w:r>
          <w:fldChar w:fldCharType="begin"/>
        </w:r>
        <w:r>
          <w:instrText>PAGE   \* MERGEFORMAT</w:instrText>
        </w:r>
        <w:r>
          <w:fldChar w:fldCharType="separate"/>
        </w:r>
        <w:r w:rsidR="00DB4242">
          <w:rPr>
            <w:noProof/>
          </w:rPr>
          <w:t>54</w:t>
        </w:r>
        <w:r>
          <w:fldChar w:fldCharType="end"/>
        </w:r>
      </w:p>
    </w:sdtContent>
  </w:sdt>
  <w:p w:rsidR="00531A5D" w:rsidRDefault="00531A5D">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8E9" w:rsidRDefault="006238E9" w:rsidP="006A3439">
      <w:pPr>
        <w:spacing w:after="0" w:line="240" w:lineRule="auto"/>
      </w:pPr>
      <w:r>
        <w:separator/>
      </w:r>
    </w:p>
  </w:footnote>
  <w:footnote w:type="continuationSeparator" w:id="0">
    <w:p w:rsidR="006238E9" w:rsidRDefault="006238E9" w:rsidP="006A3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10"/>
    <w:lvl w:ilvl="0">
      <w:start w:val="1"/>
      <w:numFmt w:val="bullet"/>
      <w:lvlText w:val=""/>
      <w:lvlJc w:val="left"/>
      <w:pPr>
        <w:tabs>
          <w:tab w:val="num" w:pos="0"/>
        </w:tabs>
        <w:ind w:left="720" w:hanging="360"/>
      </w:pPr>
      <w:rPr>
        <w:rFonts w:ascii="Symbol" w:hAnsi="Symbol"/>
      </w:rPr>
    </w:lvl>
  </w:abstractNum>
  <w:abstractNum w:abstractNumId="1">
    <w:nsid w:val="00000009"/>
    <w:multiLevelType w:val="singleLevel"/>
    <w:tmpl w:val="00000009"/>
    <w:name w:val="WW8Num12"/>
    <w:lvl w:ilvl="0">
      <w:start w:val="1"/>
      <w:numFmt w:val="decimal"/>
      <w:lvlText w:val="%1."/>
      <w:lvlJc w:val="left"/>
      <w:pPr>
        <w:tabs>
          <w:tab w:val="num" w:pos="-610"/>
        </w:tabs>
        <w:ind w:left="470" w:hanging="360"/>
      </w:pPr>
    </w:lvl>
  </w:abstractNum>
  <w:abstractNum w:abstractNumId="2">
    <w:nsid w:val="00000016"/>
    <w:multiLevelType w:val="singleLevel"/>
    <w:tmpl w:val="00000016"/>
    <w:name w:val="WW8Num37"/>
    <w:lvl w:ilvl="0">
      <w:start w:val="1"/>
      <w:numFmt w:val="bullet"/>
      <w:lvlText w:val=""/>
      <w:lvlJc w:val="left"/>
      <w:pPr>
        <w:tabs>
          <w:tab w:val="num" w:pos="567"/>
        </w:tabs>
        <w:ind w:left="567" w:hanging="567"/>
      </w:pPr>
      <w:rPr>
        <w:rFonts w:ascii="Symbol" w:hAnsi="Symbol"/>
        <w:sz w:val="22"/>
      </w:rPr>
    </w:lvl>
  </w:abstractNum>
  <w:abstractNum w:abstractNumId="3">
    <w:nsid w:val="0000001F"/>
    <w:multiLevelType w:val="multilevel"/>
    <w:tmpl w:val="0000001F"/>
    <w:name w:val="WW8Num54"/>
    <w:lvl w:ilvl="0">
      <w:start w:val="1"/>
      <w:numFmt w:val="bullet"/>
      <w:lvlText w:val="­"/>
      <w:lvlJc w:val="left"/>
      <w:pPr>
        <w:tabs>
          <w:tab w:val="num" w:pos="1080"/>
        </w:tabs>
        <w:ind w:left="1080" w:hanging="360"/>
      </w:pPr>
      <w:rPr>
        <w:rFonts w:ascii="Courier New" w:hAnsi="Courier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26"/>
    <w:multiLevelType w:val="singleLevel"/>
    <w:tmpl w:val="00000026"/>
    <w:name w:val="WW8Num63"/>
    <w:lvl w:ilvl="0">
      <w:start w:val="1"/>
      <w:numFmt w:val="bullet"/>
      <w:lvlText w:val=""/>
      <w:lvlJc w:val="left"/>
      <w:pPr>
        <w:tabs>
          <w:tab w:val="num" w:pos="0"/>
        </w:tabs>
        <w:ind w:left="720" w:hanging="360"/>
      </w:pPr>
      <w:rPr>
        <w:rFonts w:ascii="Symbol" w:hAnsi="Symbol"/>
      </w:rPr>
    </w:lvl>
  </w:abstractNum>
  <w:abstractNum w:abstractNumId="5">
    <w:nsid w:val="711D4750"/>
    <w:multiLevelType w:val="hybridMultilevel"/>
    <w:tmpl w:val="D9C25F82"/>
    <w:lvl w:ilvl="0" w:tplc="70109FE8">
      <w:start w:val="1"/>
      <w:numFmt w:val="decimal"/>
      <w:lvlText w:val="%1."/>
      <w:lvlJc w:val="left"/>
      <w:pPr>
        <w:tabs>
          <w:tab w:val="num" w:pos="502"/>
        </w:tabs>
        <w:ind w:left="502"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A34"/>
    <w:rsid w:val="00036E44"/>
    <w:rsid w:val="000A3CE6"/>
    <w:rsid w:val="000A7C9B"/>
    <w:rsid w:val="000B1AB9"/>
    <w:rsid w:val="000F1A92"/>
    <w:rsid w:val="001055AD"/>
    <w:rsid w:val="0012650E"/>
    <w:rsid w:val="001926C1"/>
    <w:rsid w:val="001A5070"/>
    <w:rsid w:val="002135DA"/>
    <w:rsid w:val="002202A8"/>
    <w:rsid w:val="0024183C"/>
    <w:rsid w:val="00246172"/>
    <w:rsid w:val="0027589B"/>
    <w:rsid w:val="0027781F"/>
    <w:rsid w:val="00284F07"/>
    <w:rsid w:val="002A2C9F"/>
    <w:rsid w:val="002C213E"/>
    <w:rsid w:val="002E0359"/>
    <w:rsid w:val="0034403D"/>
    <w:rsid w:val="00356C9A"/>
    <w:rsid w:val="00365E15"/>
    <w:rsid w:val="003812F5"/>
    <w:rsid w:val="003A2DA6"/>
    <w:rsid w:val="003A50B1"/>
    <w:rsid w:val="003B6811"/>
    <w:rsid w:val="003F7AF3"/>
    <w:rsid w:val="00405B28"/>
    <w:rsid w:val="00410C2B"/>
    <w:rsid w:val="004C4610"/>
    <w:rsid w:val="004E51CA"/>
    <w:rsid w:val="004F346D"/>
    <w:rsid w:val="00501E0D"/>
    <w:rsid w:val="0051355C"/>
    <w:rsid w:val="00531A5D"/>
    <w:rsid w:val="005437C2"/>
    <w:rsid w:val="00577F5D"/>
    <w:rsid w:val="005B0C4A"/>
    <w:rsid w:val="005E60F8"/>
    <w:rsid w:val="006135AE"/>
    <w:rsid w:val="006238E9"/>
    <w:rsid w:val="006241D3"/>
    <w:rsid w:val="00643F4C"/>
    <w:rsid w:val="006A3439"/>
    <w:rsid w:val="006A67AC"/>
    <w:rsid w:val="006B56D9"/>
    <w:rsid w:val="006C3035"/>
    <w:rsid w:val="006F3A30"/>
    <w:rsid w:val="00706F47"/>
    <w:rsid w:val="00753477"/>
    <w:rsid w:val="00793E1E"/>
    <w:rsid w:val="00796A0C"/>
    <w:rsid w:val="00796E6D"/>
    <w:rsid w:val="007C7356"/>
    <w:rsid w:val="007E240F"/>
    <w:rsid w:val="007F0D88"/>
    <w:rsid w:val="00804F39"/>
    <w:rsid w:val="008324E9"/>
    <w:rsid w:val="00845E33"/>
    <w:rsid w:val="00875454"/>
    <w:rsid w:val="008A004B"/>
    <w:rsid w:val="008B04DE"/>
    <w:rsid w:val="008C2950"/>
    <w:rsid w:val="008D6A34"/>
    <w:rsid w:val="008E216B"/>
    <w:rsid w:val="008F2EE9"/>
    <w:rsid w:val="00942A78"/>
    <w:rsid w:val="00945F4E"/>
    <w:rsid w:val="00956594"/>
    <w:rsid w:val="009D3038"/>
    <w:rsid w:val="00A47602"/>
    <w:rsid w:val="00AA6377"/>
    <w:rsid w:val="00AF5A32"/>
    <w:rsid w:val="00B13285"/>
    <w:rsid w:val="00B14BF1"/>
    <w:rsid w:val="00B20A06"/>
    <w:rsid w:val="00B72890"/>
    <w:rsid w:val="00B87AE0"/>
    <w:rsid w:val="00BC2134"/>
    <w:rsid w:val="00C036C6"/>
    <w:rsid w:val="00C06E7B"/>
    <w:rsid w:val="00C203B8"/>
    <w:rsid w:val="00C34477"/>
    <w:rsid w:val="00C36640"/>
    <w:rsid w:val="00C37A98"/>
    <w:rsid w:val="00C419F8"/>
    <w:rsid w:val="00C7182B"/>
    <w:rsid w:val="00CD1016"/>
    <w:rsid w:val="00CD22D9"/>
    <w:rsid w:val="00CD7CC1"/>
    <w:rsid w:val="00D62A07"/>
    <w:rsid w:val="00D86602"/>
    <w:rsid w:val="00DA65B6"/>
    <w:rsid w:val="00DA705A"/>
    <w:rsid w:val="00DB4242"/>
    <w:rsid w:val="00DE0989"/>
    <w:rsid w:val="00DE2F05"/>
    <w:rsid w:val="00E62D42"/>
    <w:rsid w:val="00E7192A"/>
    <w:rsid w:val="00F37BB7"/>
    <w:rsid w:val="00F7792F"/>
    <w:rsid w:val="00FA02B8"/>
    <w:rsid w:val="00FB45C0"/>
    <w:rsid w:val="00FB5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E15"/>
  </w:style>
  <w:style w:type="paragraph" w:styleId="1">
    <w:name w:val="heading 1"/>
    <w:basedOn w:val="a"/>
    <w:next w:val="a"/>
    <w:link w:val="10"/>
    <w:uiPriority w:val="9"/>
    <w:qFormat/>
    <w:rsid w:val="006A67AC"/>
    <w:pPr>
      <w:keepNext/>
      <w:tabs>
        <w:tab w:val="num" w:pos="432"/>
      </w:tabs>
      <w:spacing w:before="240" w:after="60"/>
      <w:ind w:left="432" w:hanging="432"/>
      <w:outlineLvl w:val="0"/>
    </w:pPr>
    <w:rPr>
      <w:rFonts w:ascii="Arial" w:eastAsia="Times New Roman" w:hAnsi="Arial" w:cs="Arial"/>
      <w:b/>
      <w:bCs/>
      <w:kern w:val="2"/>
      <w:sz w:val="32"/>
      <w:szCs w:val="32"/>
      <w:lang w:eastAsia="ar-SA"/>
    </w:rPr>
  </w:style>
  <w:style w:type="paragraph" w:styleId="2">
    <w:name w:val="heading 2"/>
    <w:basedOn w:val="a"/>
    <w:next w:val="a"/>
    <w:link w:val="20"/>
    <w:qFormat/>
    <w:rsid w:val="006A67AC"/>
    <w:pPr>
      <w:keepNext/>
      <w:tabs>
        <w:tab w:val="num" w:pos="576"/>
      </w:tabs>
      <w:spacing w:before="240" w:after="60"/>
      <w:ind w:left="576" w:hanging="576"/>
      <w:outlineLvl w:val="1"/>
    </w:pPr>
    <w:rPr>
      <w:rFonts w:ascii="Arial" w:eastAsia="Times New Roman" w:hAnsi="Arial" w:cs="Arial"/>
      <w:b/>
      <w:bCs/>
      <w:i/>
      <w:iCs/>
      <w:sz w:val="28"/>
      <w:szCs w:val="28"/>
      <w:lang w:eastAsia="ar-SA"/>
    </w:rPr>
  </w:style>
  <w:style w:type="paragraph" w:styleId="5">
    <w:name w:val="heading 5"/>
    <w:basedOn w:val="a"/>
    <w:next w:val="a"/>
    <w:link w:val="50"/>
    <w:uiPriority w:val="9"/>
    <w:semiHidden/>
    <w:unhideWhenUsed/>
    <w:qFormat/>
    <w:rsid w:val="007C735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65E15"/>
    <w:pPr>
      <w:spacing w:after="0" w:line="240" w:lineRule="auto"/>
    </w:pPr>
  </w:style>
  <w:style w:type="paragraph" w:styleId="a5">
    <w:name w:val="footnote text"/>
    <w:basedOn w:val="a"/>
    <w:link w:val="a6"/>
    <w:unhideWhenUsed/>
    <w:rsid w:val="00A47602"/>
    <w:pPr>
      <w:spacing w:after="0" w:line="240" w:lineRule="auto"/>
    </w:pPr>
    <w:rPr>
      <w:sz w:val="20"/>
      <w:szCs w:val="20"/>
    </w:rPr>
  </w:style>
  <w:style w:type="character" w:customStyle="1" w:styleId="a6">
    <w:name w:val="Текст сноски Знак"/>
    <w:basedOn w:val="a0"/>
    <w:link w:val="a5"/>
    <w:rsid w:val="00A47602"/>
    <w:rPr>
      <w:sz w:val="20"/>
      <w:szCs w:val="20"/>
    </w:rPr>
  </w:style>
  <w:style w:type="character" w:customStyle="1" w:styleId="10">
    <w:name w:val="Заголовок 1 Знак"/>
    <w:basedOn w:val="a0"/>
    <w:link w:val="1"/>
    <w:uiPriority w:val="9"/>
    <w:rsid w:val="006A67AC"/>
    <w:rPr>
      <w:rFonts w:ascii="Arial" w:eastAsia="Times New Roman" w:hAnsi="Arial" w:cs="Arial"/>
      <w:b/>
      <w:bCs/>
      <w:kern w:val="2"/>
      <w:sz w:val="32"/>
      <w:szCs w:val="32"/>
      <w:lang w:eastAsia="ar-SA"/>
    </w:rPr>
  </w:style>
  <w:style w:type="character" w:customStyle="1" w:styleId="20">
    <w:name w:val="Заголовок 2 Знак"/>
    <w:basedOn w:val="a0"/>
    <w:link w:val="2"/>
    <w:rsid w:val="006A67AC"/>
    <w:rPr>
      <w:rFonts w:ascii="Arial" w:eastAsia="Times New Roman" w:hAnsi="Arial" w:cs="Arial"/>
      <w:b/>
      <w:bCs/>
      <w:i/>
      <w:iCs/>
      <w:sz w:val="28"/>
      <w:szCs w:val="28"/>
      <w:lang w:eastAsia="ar-SA"/>
    </w:rPr>
  </w:style>
  <w:style w:type="numbering" w:customStyle="1" w:styleId="11">
    <w:name w:val="Нет списка1"/>
    <w:next w:val="a2"/>
    <w:uiPriority w:val="99"/>
    <w:semiHidden/>
    <w:unhideWhenUsed/>
    <w:rsid w:val="006A67AC"/>
  </w:style>
  <w:style w:type="character" w:customStyle="1" w:styleId="WW8Num1z0">
    <w:name w:val="WW8Num1z0"/>
    <w:rsid w:val="006A67AC"/>
    <w:rPr>
      <w:rFonts w:ascii="Symbol" w:hAnsi="Symbol"/>
    </w:rPr>
  </w:style>
  <w:style w:type="character" w:customStyle="1" w:styleId="WW8Num2z0">
    <w:name w:val="WW8Num2z0"/>
    <w:rsid w:val="006A67AC"/>
    <w:rPr>
      <w:rFonts w:ascii="Symbol" w:hAnsi="Symbol"/>
    </w:rPr>
  </w:style>
  <w:style w:type="character" w:customStyle="1" w:styleId="WW8Num2z2">
    <w:name w:val="WW8Num2z2"/>
    <w:rsid w:val="006A67AC"/>
    <w:rPr>
      <w:rFonts w:ascii="Wingdings" w:hAnsi="Wingdings"/>
    </w:rPr>
  </w:style>
  <w:style w:type="character" w:customStyle="1" w:styleId="WW8Num2z4">
    <w:name w:val="WW8Num2z4"/>
    <w:rsid w:val="006A67AC"/>
    <w:rPr>
      <w:rFonts w:ascii="Courier New" w:hAnsi="Courier New"/>
    </w:rPr>
  </w:style>
  <w:style w:type="character" w:customStyle="1" w:styleId="WW8Num3z0">
    <w:name w:val="WW8Num3z0"/>
    <w:rsid w:val="006A67AC"/>
    <w:rPr>
      <w:rFonts w:ascii="Symbol" w:hAnsi="Symbol"/>
    </w:rPr>
  </w:style>
  <w:style w:type="character" w:customStyle="1" w:styleId="WW8Num4z0">
    <w:name w:val="WW8Num4z0"/>
    <w:rsid w:val="006A67AC"/>
    <w:rPr>
      <w:rFonts w:ascii="Symbol" w:hAnsi="Symbol"/>
    </w:rPr>
  </w:style>
  <w:style w:type="character" w:customStyle="1" w:styleId="WW8Num5z0">
    <w:name w:val="WW8Num5z0"/>
    <w:rsid w:val="006A67AC"/>
    <w:rPr>
      <w:rFonts w:ascii="Symbol" w:hAnsi="Symbol"/>
    </w:rPr>
  </w:style>
  <w:style w:type="character" w:customStyle="1" w:styleId="WW8Num6z0">
    <w:name w:val="WW8Num6z0"/>
    <w:rsid w:val="006A67AC"/>
    <w:rPr>
      <w:rFonts w:ascii="Symbol" w:hAnsi="Symbol"/>
      <w:b/>
    </w:rPr>
  </w:style>
  <w:style w:type="character" w:customStyle="1" w:styleId="WW8Num7z0">
    <w:name w:val="WW8Num7z0"/>
    <w:rsid w:val="006A67AC"/>
    <w:rPr>
      <w:rFonts w:ascii="Symbol" w:hAnsi="Symbol"/>
    </w:rPr>
  </w:style>
  <w:style w:type="character" w:customStyle="1" w:styleId="WW8Num8z0">
    <w:name w:val="WW8Num8z0"/>
    <w:rsid w:val="006A67AC"/>
    <w:rPr>
      <w:rFonts w:ascii="Symbol" w:hAnsi="Symbol"/>
    </w:rPr>
  </w:style>
  <w:style w:type="character" w:customStyle="1" w:styleId="WW8Num9z0">
    <w:name w:val="WW8Num9z0"/>
    <w:rsid w:val="006A67AC"/>
    <w:rPr>
      <w:rFonts w:ascii="Symbol" w:hAnsi="Symbol"/>
    </w:rPr>
  </w:style>
  <w:style w:type="character" w:customStyle="1" w:styleId="WW8Num10z0">
    <w:name w:val="WW8Num10z0"/>
    <w:rsid w:val="006A67AC"/>
    <w:rPr>
      <w:rFonts w:ascii="Symbol" w:hAnsi="Symbol"/>
    </w:rPr>
  </w:style>
  <w:style w:type="character" w:customStyle="1" w:styleId="WW8Num11z0">
    <w:name w:val="WW8Num11z0"/>
    <w:rsid w:val="006A67AC"/>
    <w:rPr>
      <w:rFonts w:ascii="Symbol" w:hAnsi="Symbol"/>
      <w:sz w:val="20"/>
    </w:rPr>
  </w:style>
  <w:style w:type="character" w:customStyle="1" w:styleId="WW8Num12z0">
    <w:name w:val="WW8Num12z0"/>
    <w:rsid w:val="006A67AC"/>
    <w:rPr>
      <w:rFonts w:ascii="Symbol" w:hAnsi="Symbol"/>
    </w:rPr>
  </w:style>
  <w:style w:type="character" w:customStyle="1" w:styleId="WW8Num13z0">
    <w:name w:val="WW8Num13z0"/>
    <w:rsid w:val="006A67AC"/>
    <w:rPr>
      <w:rFonts w:ascii="Symbol" w:hAnsi="Symbol"/>
    </w:rPr>
  </w:style>
  <w:style w:type="character" w:customStyle="1" w:styleId="WW8Num14z0">
    <w:name w:val="WW8Num14z0"/>
    <w:rsid w:val="006A67AC"/>
    <w:rPr>
      <w:rFonts w:ascii="Symbol" w:hAnsi="Symbol"/>
    </w:rPr>
  </w:style>
  <w:style w:type="character" w:customStyle="1" w:styleId="WW8Num15z0">
    <w:name w:val="WW8Num15z0"/>
    <w:rsid w:val="006A67AC"/>
    <w:rPr>
      <w:i w:val="0"/>
    </w:rPr>
  </w:style>
  <w:style w:type="character" w:customStyle="1" w:styleId="WW8Num16z0">
    <w:name w:val="WW8Num16z0"/>
    <w:rsid w:val="006A67AC"/>
    <w:rPr>
      <w:rFonts w:ascii="Symbol" w:hAnsi="Symbol"/>
    </w:rPr>
  </w:style>
  <w:style w:type="character" w:customStyle="1" w:styleId="WW8Num17z0">
    <w:name w:val="WW8Num17z0"/>
    <w:rsid w:val="006A67AC"/>
    <w:rPr>
      <w:rFonts w:ascii="Symbol" w:hAnsi="Symbol"/>
    </w:rPr>
  </w:style>
  <w:style w:type="character" w:customStyle="1" w:styleId="WW8Num18z0">
    <w:name w:val="WW8Num18z0"/>
    <w:rsid w:val="006A67AC"/>
    <w:rPr>
      <w:rFonts w:cs="Times New Roman"/>
    </w:rPr>
  </w:style>
  <w:style w:type="character" w:customStyle="1" w:styleId="WW8Num19z0">
    <w:name w:val="WW8Num19z0"/>
    <w:rsid w:val="006A67AC"/>
    <w:rPr>
      <w:rFonts w:ascii="Symbol" w:hAnsi="Symbol"/>
    </w:rPr>
  </w:style>
  <w:style w:type="character" w:customStyle="1" w:styleId="WW8Num20z0">
    <w:name w:val="WW8Num20z0"/>
    <w:rsid w:val="006A67AC"/>
    <w:rPr>
      <w:rFonts w:ascii="Symbol" w:hAnsi="Symbol"/>
    </w:rPr>
  </w:style>
  <w:style w:type="character" w:customStyle="1" w:styleId="WW8Num21z0">
    <w:name w:val="WW8Num21z0"/>
    <w:rsid w:val="006A67AC"/>
    <w:rPr>
      <w:rFonts w:ascii="Symbol" w:hAnsi="Symbol"/>
    </w:rPr>
  </w:style>
  <w:style w:type="character" w:customStyle="1" w:styleId="WW8Num22z0">
    <w:name w:val="WW8Num22z0"/>
    <w:rsid w:val="006A67AC"/>
    <w:rPr>
      <w:rFonts w:ascii="Symbol" w:hAnsi="Symbol"/>
    </w:rPr>
  </w:style>
  <w:style w:type="character" w:customStyle="1" w:styleId="WW8Num22z2">
    <w:name w:val="WW8Num22z2"/>
    <w:rsid w:val="006A67AC"/>
    <w:rPr>
      <w:rFonts w:ascii="Wingdings" w:hAnsi="Wingdings"/>
    </w:rPr>
  </w:style>
  <w:style w:type="character" w:customStyle="1" w:styleId="WW8Num22z4">
    <w:name w:val="WW8Num22z4"/>
    <w:rsid w:val="006A67AC"/>
    <w:rPr>
      <w:rFonts w:ascii="Courier New" w:hAnsi="Courier New"/>
    </w:rPr>
  </w:style>
  <w:style w:type="character" w:customStyle="1" w:styleId="WW8Num23z0">
    <w:name w:val="WW8Num23z0"/>
    <w:rsid w:val="006A67AC"/>
    <w:rPr>
      <w:rFonts w:ascii="Symbol" w:hAnsi="Symbol"/>
    </w:rPr>
  </w:style>
  <w:style w:type="character" w:customStyle="1" w:styleId="WW8Num24z0">
    <w:name w:val="WW8Num24z0"/>
    <w:rsid w:val="006A67AC"/>
    <w:rPr>
      <w:rFonts w:ascii="Symbol" w:hAnsi="Symbol"/>
    </w:rPr>
  </w:style>
  <w:style w:type="character" w:customStyle="1" w:styleId="WW8Num25z0">
    <w:name w:val="WW8Num25z0"/>
    <w:rsid w:val="006A67AC"/>
    <w:rPr>
      <w:rFonts w:ascii="Symbol" w:hAnsi="Symbol"/>
    </w:rPr>
  </w:style>
  <w:style w:type="character" w:customStyle="1" w:styleId="WW8Num26z0">
    <w:name w:val="WW8Num26z0"/>
    <w:rsid w:val="006A67AC"/>
    <w:rPr>
      <w:rFonts w:ascii="Symbol" w:hAnsi="Symbol"/>
    </w:rPr>
  </w:style>
  <w:style w:type="character" w:customStyle="1" w:styleId="WW8Num27z0">
    <w:name w:val="WW8Num27z0"/>
    <w:rsid w:val="006A67AC"/>
    <w:rPr>
      <w:rFonts w:ascii="Symbol" w:hAnsi="Symbol"/>
    </w:rPr>
  </w:style>
  <w:style w:type="character" w:customStyle="1" w:styleId="WW8Num28z0">
    <w:name w:val="WW8Num28z0"/>
    <w:rsid w:val="006A67AC"/>
    <w:rPr>
      <w:rFonts w:ascii="Symbol" w:hAnsi="Symbol"/>
    </w:rPr>
  </w:style>
  <w:style w:type="character" w:customStyle="1" w:styleId="WW8Num29z0">
    <w:name w:val="WW8Num29z0"/>
    <w:rsid w:val="006A67AC"/>
    <w:rPr>
      <w:rFonts w:ascii="Symbol" w:hAnsi="Symbol"/>
    </w:rPr>
  </w:style>
  <w:style w:type="character" w:customStyle="1" w:styleId="WW8Num30z0">
    <w:name w:val="WW8Num30z0"/>
    <w:rsid w:val="006A67AC"/>
    <w:rPr>
      <w:rFonts w:cs="Times New Roman"/>
      <w:b w:val="0"/>
      <w:i w:val="0"/>
    </w:rPr>
  </w:style>
  <w:style w:type="character" w:customStyle="1" w:styleId="WW8Num31z0">
    <w:name w:val="WW8Num31z0"/>
    <w:rsid w:val="006A67AC"/>
    <w:rPr>
      <w:rFonts w:ascii="Symbol" w:hAnsi="Symbol"/>
    </w:rPr>
  </w:style>
  <w:style w:type="character" w:customStyle="1" w:styleId="WW8Num32z0">
    <w:name w:val="WW8Num32z0"/>
    <w:rsid w:val="006A67AC"/>
    <w:rPr>
      <w:rFonts w:ascii="Symbol" w:hAnsi="Symbol"/>
      <w:sz w:val="22"/>
    </w:rPr>
  </w:style>
  <w:style w:type="character" w:customStyle="1" w:styleId="WW8Num33z0">
    <w:name w:val="WW8Num33z0"/>
    <w:rsid w:val="006A67AC"/>
    <w:rPr>
      <w:rFonts w:ascii="Symbol" w:hAnsi="Symbol"/>
    </w:rPr>
  </w:style>
  <w:style w:type="character" w:customStyle="1" w:styleId="WW8Num34z0">
    <w:name w:val="WW8Num34z0"/>
    <w:rsid w:val="006A67AC"/>
    <w:rPr>
      <w:rFonts w:ascii="Symbol" w:hAnsi="Symbol"/>
    </w:rPr>
  </w:style>
  <w:style w:type="character" w:customStyle="1" w:styleId="WW8Num35z0">
    <w:name w:val="WW8Num35z0"/>
    <w:rsid w:val="006A67AC"/>
    <w:rPr>
      <w:rFonts w:ascii="Symbol" w:hAnsi="Symbol"/>
    </w:rPr>
  </w:style>
  <w:style w:type="character" w:customStyle="1" w:styleId="WW8Num36z0">
    <w:name w:val="WW8Num36z0"/>
    <w:rsid w:val="006A67AC"/>
    <w:rPr>
      <w:rFonts w:ascii="Symbol" w:hAnsi="Symbol"/>
      <w:sz w:val="20"/>
    </w:rPr>
  </w:style>
  <w:style w:type="character" w:customStyle="1" w:styleId="WW8Num37z0">
    <w:name w:val="WW8Num37z0"/>
    <w:rsid w:val="006A67AC"/>
    <w:rPr>
      <w:rFonts w:ascii="Symbol" w:hAnsi="Symbol"/>
    </w:rPr>
  </w:style>
  <w:style w:type="character" w:customStyle="1" w:styleId="WW8Num38z0">
    <w:name w:val="WW8Num38z0"/>
    <w:rsid w:val="006A67AC"/>
    <w:rPr>
      <w:rFonts w:ascii="Symbol" w:hAnsi="Symbol"/>
    </w:rPr>
  </w:style>
  <w:style w:type="character" w:customStyle="1" w:styleId="WW8Num39z0">
    <w:name w:val="WW8Num39z0"/>
    <w:rsid w:val="006A67AC"/>
    <w:rPr>
      <w:rFonts w:ascii="Symbol" w:hAnsi="Symbol"/>
    </w:rPr>
  </w:style>
  <w:style w:type="character" w:customStyle="1" w:styleId="WW8Num40z0">
    <w:name w:val="WW8Num40z0"/>
    <w:rsid w:val="006A67AC"/>
    <w:rPr>
      <w:rFonts w:ascii="Symbol" w:hAnsi="Symbol"/>
    </w:rPr>
  </w:style>
  <w:style w:type="character" w:customStyle="1" w:styleId="WW8Num41z0">
    <w:name w:val="WW8Num41z0"/>
    <w:rsid w:val="006A67AC"/>
    <w:rPr>
      <w:rFonts w:ascii="Symbol" w:hAnsi="Symbol"/>
    </w:rPr>
  </w:style>
  <w:style w:type="character" w:customStyle="1" w:styleId="WW8Num42z0">
    <w:name w:val="WW8Num42z0"/>
    <w:rsid w:val="006A67AC"/>
    <w:rPr>
      <w:rFonts w:ascii="Symbol" w:hAnsi="Symbol"/>
    </w:rPr>
  </w:style>
  <w:style w:type="character" w:customStyle="1" w:styleId="WW8Num43z0">
    <w:name w:val="WW8Num43z0"/>
    <w:rsid w:val="006A67AC"/>
    <w:rPr>
      <w:rFonts w:ascii="Symbol" w:hAnsi="Symbol"/>
    </w:rPr>
  </w:style>
  <w:style w:type="character" w:customStyle="1" w:styleId="WW8Num44z0">
    <w:name w:val="WW8Num44z0"/>
    <w:rsid w:val="006A67AC"/>
    <w:rPr>
      <w:rFonts w:ascii="Symbol" w:hAnsi="Symbol"/>
    </w:rPr>
  </w:style>
  <w:style w:type="character" w:customStyle="1" w:styleId="WW8Num45z0">
    <w:name w:val="WW8Num45z0"/>
    <w:rsid w:val="006A67AC"/>
    <w:rPr>
      <w:rFonts w:ascii="Symbol" w:hAnsi="Symbol"/>
    </w:rPr>
  </w:style>
  <w:style w:type="character" w:customStyle="1" w:styleId="WW8Num46z0">
    <w:name w:val="WW8Num46z0"/>
    <w:rsid w:val="006A67AC"/>
    <w:rPr>
      <w:rFonts w:ascii="Symbol" w:hAnsi="Symbol"/>
    </w:rPr>
  </w:style>
  <w:style w:type="character" w:customStyle="1" w:styleId="WW8Num47z0">
    <w:name w:val="WW8Num47z0"/>
    <w:rsid w:val="006A67AC"/>
    <w:rPr>
      <w:rFonts w:ascii="Times New Roman" w:hAnsi="Times New Roman" w:cs="Times New Roman"/>
    </w:rPr>
  </w:style>
  <w:style w:type="character" w:customStyle="1" w:styleId="Absatz-Standardschriftart">
    <w:name w:val="Absatz-Standardschriftart"/>
    <w:rsid w:val="006A67AC"/>
  </w:style>
  <w:style w:type="character" w:customStyle="1" w:styleId="WW-Absatz-Standardschriftart">
    <w:name w:val="WW-Absatz-Standardschriftart"/>
    <w:rsid w:val="006A67AC"/>
  </w:style>
  <w:style w:type="character" w:customStyle="1" w:styleId="WW8Num3z1">
    <w:name w:val="WW8Num3z1"/>
    <w:rsid w:val="006A67AC"/>
    <w:rPr>
      <w:rFonts w:ascii="Courier New" w:hAnsi="Courier New" w:cs="Courier New"/>
    </w:rPr>
  </w:style>
  <w:style w:type="character" w:customStyle="1" w:styleId="WW8Num3z2">
    <w:name w:val="WW8Num3z2"/>
    <w:rsid w:val="006A67AC"/>
    <w:rPr>
      <w:rFonts w:ascii="Wingdings" w:hAnsi="Wingdings"/>
    </w:rPr>
  </w:style>
  <w:style w:type="character" w:customStyle="1" w:styleId="WW8Num4z2">
    <w:name w:val="WW8Num4z2"/>
    <w:rsid w:val="006A67AC"/>
    <w:rPr>
      <w:rFonts w:ascii="Wingdings" w:hAnsi="Wingdings"/>
    </w:rPr>
  </w:style>
  <w:style w:type="character" w:customStyle="1" w:styleId="WW8Num4z4">
    <w:name w:val="WW8Num4z4"/>
    <w:rsid w:val="006A67AC"/>
    <w:rPr>
      <w:rFonts w:ascii="Courier New" w:hAnsi="Courier New"/>
    </w:rPr>
  </w:style>
  <w:style w:type="character" w:customStyle="1" w:styleId="WW8Num5z1">
    <w:name w:val="WW8Num5z1"/>
    <w:rsid w:val="006A67AC"/>
    <w:rPr>
      <w:rFonts w:ascii="Courier New" w:hAnsi="Courier New" w:cs="Courier New"/>
    </w:rPr>
  </w:style>
  <w:style w:type="character" w:customStyle="1" w:styleId="WW8Num5z2">
    <w:name w:val="WW8Num5z2"/>
    <w:rsid w:val="006A67AC"/>
    <w:rPr>
      <w:rFonts w:ascii="Wingdings" w:hAnsi="Wingdings"/>
    </w:rPr>
  </w:style>
  <w:style w:type="character" w:customStyle="1" w:styleId="WW8Num6z1">
    <w:name w:val="WW8Num6z1"/>
    <w:rsid w:val="006A67AC"/>
    <w:rPr>
      <w:rFonts w:ascii="Courier New" w:hAnsi="Courier New"/>
    </w:rPr>
  </w:style>
  <w:style w:type="character" w:customStyle="1" w:styleId="WW8Num6z2">
    <w:name w:val="WW8Num6z2"/>
    <w:rsid w:val="006A67AC"/>
    <w:rPr>
      <w:rFonts w:ascii="Wingdings" w:hAnsi="Wingdings"/>
    </w:rPr>
  </w:style>
  <w:style w:type="character" w:customStyle="1" w:styleId="WW8Num6z3">
    <w:name w:val="WW8Num6z3"/>
    <w:rsid w:val="006A67AC"/>
    <w:rPr>
      <w:rFonts w:ascii="Symbol" w:hAnsi="Symbol"/>
    </w:rPr>
  </w:style>
  <w:style w:type="character" w:customStyle="1" w:styleId="WW8Num7z1">
    <w:name w:val="WW8Num7z1"/>
    <w:rsid w:val="006A67AC"/>
    <w:rPr>
      <w:rFonts w:ascii="Courier New" w:hAnsi="Courier New" w:cs="Courier New"/>
    </w:rPr>
  </w:style>
  <w:style w:type="character" w:customStyle="1" w:styleId="WW8Num7z2">
    <w:name w:val="WW8Num7z2"/>
    <w:rsid w:val="006A67AC"/>
    <w:rPr>
      <w:rFonts w:ascii="Wingdings" w:hAnsi="Wingdings"/>
    </w:rPr>
  </w:style>
  <w:style w:type="character" w:customStyle="1" w:styleId="WW8Num8z1">
    <w:name w:val="WW8Num8z1"/>
    <w:rsid w:val="006A67AC"/>
    <w:rPr>
      <w:rFonts w:ascii="Courier New" w:hAnsi="Courier New" w:cs="Courier New"/>
    </w:rPr>
  </w:style>
  <w:style w:type="character" w:customStyle="1" w:styleId="WW8Num8z2">
    <w:name w:val="WW8Num8z2"/>
    <w:rsid w:val="006A67AC"/>
    <w:rPr>
      <w:rFonts w:ascii="Wingdings" w:hAnsi="Wingdings"/>
    </w:rPr>
  </w:style>
  <w:style w:type="character" w:customStyle="1" w:styleId="WW8Num9z1">
    <w:name w:val="WW8Num9z1"/>
    <w:rsid w:val="006A67AC"/>
    <w:rPr>
      <w:rFonts w:ascii="Courier New" w:hAnsi="Courier New" w:cs="Courier New"/>
    </w:rPr>
  </w:style>
  <w:style w:type="character" w:customStyle="1" w:styleId="WW8Num9z2">
    <w:name w:val="WW8Num9z2"/>
    <w:rsid w:val="006A67AC"/>
    <w:rPr>
      <w:rFonts w:ascii="Wingdings" w:hAnsi="Wingdings"/>
    </w:rPr>
  </w:style>
  <w:style w:type="character" w:customStyle="1" w:styleId="WW8Num10z1">
    <w:name w:val="WW8Num10z1"/>
    <w:rsid w:val="006A67AC"/>
    <w:rPr>
      <w:rFonts w:ascii="Courier New" w:hAnsi="Courier New" w:cs="Courier New"/>
    </w:rPr>
  </w:style>
  <w:style w:type="character" w:customStyle="1" w:styleId="WW8Num10z2">
    <w:name w:val="WW8Num10z2"/>
    <w:rsid w:val="006A67AC"/>
    <w:rPr>
      <w:rFonts w:ascii="Wingdings" w:hAnsi="Wingdings"/>
    </w:rPr>
  </w:style>
  <w:style w:type="character" w:customStyle="1" w:styleId="WW8Num12z1">
    <w:name w:val="WW8Num12z1"/>
    <w:rsid w:val="006A67AC"/>
    <w:rPr>
      <w:rFonts w:ascii="Courier New" w:hAnsi="Courier New"/>
    </w:rPr>
  </w:style>
  <w:style w:type="character" w:customStyle="1" w:styleId="WW8Num12z2">
    <w:name w:val="WW8Num12z2"/>
    <w:rsid w:val="006A67AC"/>
    <w:rPr>
      <w:rFonts w:ascii="Wingdings" w:hAnsi="Wingdings"/>
    </w:rPr>
  </w:style>
  <w:style w:type="character" w:customStyle="1" w:styleId="WW8Num13z1">
    <w:name w:val="WW8Num13z1"/>
    <w:rsid w:val="006A67AC"/>
    <w:rPr>
      <w:rFonts w:ascii="Courier New" w:hAnsi="Courier New"/>
    </w:rPr>
  </w:style>
  <w:style w:type="character" w:customStyle="1" w:styleId="WW8Num13z2">
    <w:name w:val="WW8Num13z2"/>
    <w:rsid w:val="006A67AC"/>
    <w:rPr>
      <w:rFonts w:ascii="Wingdings" w:hAnsi="Wingdings"/>
    </w:rPr>
  </w:style>
  <w:style w:type="character" w:customStyle="1" w:styleId="WW8Num14z1">
    <w:name w:val="WW8Num14z1"/>
    <w:rsid w:val="006A67AC"/>
    <w:rPr>
      <w:rFonts w:ascii="Courier New" w:hAnsi="Courier New"/>
    </w:rPr>
  </w:style>
  <w:style w:type="character" w:customStyle="1" w:styleId="WW8Num14z2">
    <w:name w:val="WW8Num14z2"/>
    <w:rsid w:val="006A67AC"/>
    <w:rPr>
      <w:rFonts w:ascii="Wingdings" w:hAnsi="Wingdings"/>
    </w:rPr>
  </w:style>
  <w:style w:type="character" w:customStyle="1" w:styleId="WW8Num16z1">
    <w:name w:val="WW8Num16z1"/>
    <w:rsid w:val="006A67AC"/>
    <w:rPr>
      <w:rFonts w:ascii="Courier New" w:hAnsi="Courier New" w:cs="Courier New"/>
    </w:rPr>
  </w:style>
  <w:style w:type="character" w:customStyle="1" w:styleId="WW8Num16z2">
    <w:name w:val="WW8Num16z2"/>
    <w:rsid w:val="006A67AC"/>
    <w:rPr>
      <w:rFonts w:ascii="Wingdings" w:hAnsi="Wingdings"/>
    </w:rPr>
  </w:style>
  <w:style w:type="character" w:customStyle="1" w:styleId="WW8Num17z1">
    <w:name w:val="WW8Num17z1"/>
    <w:rsid w:val="006A67AC"/>
    <w:rPr>
      <w:rFonts w:ascii="Courier New" w:hAnsi="Courier New" w:cs="Courier New"/>
    </w:rPr>
  </w:style>
  <w:style w:type="character" w:customStyle="1" w:styleId="WW8Num17z2">
    <w:name w:val="WW8Num17z2"/>
    <w:rsid w:val="006A67AC"/>
    <w:rPr>
      <w:rFonts w:ascii="Wingdings" w:hAnsi="Wingdings"/>
    </w:rPr>
  </w:style>
  <w:style w:type="character" w:customStyle="1" w:styleId="WW8Num19z1">
    <w:name w:val="WW8Num19z1"/>
    <w:rsid w:val="006A67AC"/>
    <w:rPr>
      <w:rFonts w:ascii="Courier New" w:hAnsi="Courier New" w:cs="Courier New"/>
    </w:rPr>
  </w:style>
  <w:style w:type="character" w:customStyle="1" w:styleId="WW8Num19z2">
    <w:name w:val="WW8Num19z2"/>
    <w:rsid w:val="006A67AC"/>
    <w:rPr>
      <w:rFonts w:ascii="Wingdings" w:hAnsi="Wingdings"/>
    </w:rPr>
  </w:style>
  <w:style w:type="character" w:customStyle="1" w:styleId="WW8Num20z1">
    <w:name w:val="WW8Num20z1"/>
    <w:rsid w:val="006A67AC"/>
    <w:rPr>
      <w:rFonts w:ascii="Courier New" w:hAnsi="Courier New" w:cs="Courier New"/>
    </w:rPr>
  </w:style>
  <w:style w:type="character" w:customStyle="1" w:styleId="WW8Num20z2">
    <w:name w:val="WW8Num20z2"/>
    <w:rsid w:val="006A67AC"/>
    <w:rPr>
      <w:rFonts w:ascii="Wingdings" w:hAnsi="Wingdings"/>
    </w:rPr>
  </w:style>
  <w:style w:type="character" w:customStyle="1" w:styleId="WW8Num21z1">
    <w:name w:val="WW8Num21z1"/>
    <w:rsid w:val="006A67AC"/>
    <w:rPr>
      <w:rFonts w:ascii="Courier New" w:hAnsi="Courier New" w:cs="Courier New"/>
    </w:rPr>
  </w:style>
  <w:style w:type="character" w:customStyle="1" w:styleId="WW8Num21z2">
    <w:name w:val="WW8Num21z2"/>
    <w:rsid w:val="006A67AC"/>
    <w:rPr>
      <w:rFonts w:ascii="Wingdings" w:hAnsi="Wingdings"/>
    </w:rPr>
  </w:style>
  <w:style w:type="character" w:customStyle="1" w:styleId="WW8Num22z1">
    <w:name w:val="WW8Num22z1"/>
    <w:rsid w:val="006A67AC"/>
    <w:rPr>
      <w:rFonts w:ascii="Times New Roman" w:eastAsia="Times New Roman" w:hAnsi="Times New Roman"/>
      <w:b/>
    </w:rPr>
  </w:style>
  <w:style w:type="character" w:customStyle="1" w:styleId="WW8Num23z1">
    <w:name w:val="WW8Num23z1"/>
    <w:rsid w:val="006A67AC"/>
    <w:rPr>
      <w:rFonts w:ascii="Courier New" w:hAnsi="Courier New"/>
    </w:rPr>
  </w:style>
  <w:style w:type="character" w:customStyle="1" w:styleId="WW8Num23z2">
    <w:name w:val="WW8Num23z2"/>
    <w:rsid w:val="006A67AC"/>
    <w:rPr>
      <w:rFonts w:ascii="Wingdings" w:hAnsi="Wingdings"/>
    </w:rPr>
  </w:style>
  <w:style w:type="character" w:customStyle="1" w:styleId="WW8Num24z2">
    <w:name w:val="WW8Num24z2"/>
    <w:rsid w:val="006A67AC"/>
    <w:rPr>
      <w:rFonts w:ascii="Wingdings" w:hAnsi="Wingdings"/>
    </w:rPr>
  </w:style>
  <w:style w:type="character" w:customStyle="1" w:styleId="WW8Num24z4">
    <w:name w:val="WW8Num24z4"/>
    <w:rsid w:val="006A67AC"/>
    <w:rPr>
      <w:rFonts w:ascii="Courier New" w:hAnsi="Courier New"/>
    </w:rPr>
  </w:style>
  <w:style w:type="character" w:customStyle="1" w:styleId="WW8Num25z1">
    <w:name w:val="WW8Num25z1"/>
    <w:rsid w:val="006A67AC"/>
    <w:rPr>
      <w:rFonts w:ascii="Courier New" w:hAnsi="Courier New" w:cs="Courier New"/>
    </w:rPr>
  </w:style>
  <w:style w:type="character" w:customStyle="1" w:styleId="WW8Num25z2">
    <w:name w:val="WW8Num25z2"/>
    <w:rsid w:val="006A67AC"/>
    <w:rPr>
      <w:rFonts w:ascii="Wingdings" w:hAnsi="Wingdings"/>
    </w:rPr>
  </w:style>
  <w:style w:type="character" w:customStyle="1" w:styleId="WW8Num26z1">
    <w:name w:val="WW8Num26z1"/>
    <w:rsid w:val="006A67AC"/>
    <w:rPr>
      <w:rFonts w:ascii="Courier New" w:hAnsi="Courier New" w:cs="Courier New"/>
    </w:rPr>
  </w:style>
  <w:style w:type="character" w:customStyle="1" w:styleId="WW8Num26z2">
    <w:name w:val="WW8Num26z2"/>
    <w:rsid w:val="006A67AC"/>
    <w:rPr>
      <w:rFonts w:ascii="Wingdings" w:hAnsi="Wingdings"/>
    </w:rPr>
  </w:style>
  <w:style w:type="character" w:customStyle="1" w:styleId="WW8Num27z1">
    <w:name w:val="WW8Num27z1"/>
    <w:rsid w:val="006A67AC"/>
    <w:rPr>
      <w:rFonts w:ascii="Courier New" w:hAnsi="Courier New" w:cs="Courier New"/>
    </w:rPr>
  </w:style>
  <w:style w:type="character" w:customStyle="1" w:styleId="WW8Num27z2">
    <w:name w:val="WW8Num27z2"/>
    <w:rsid w:val="006A67AC"/>
    <w:rPr>
      <w:rFonts w:ascii="Wingdings" w:hAnsi="Wingdings"/>
    </w:rPr>
  </w:style>
  <w:style w:type="character" w:customStyle="1" w:styleId="WW8Num28z1">
    <w:name w:val="WW8Num28z1"/>
    <w:rsid w:val="006A67AC"/>
    <w:rPr>
      <w:rFonts w:ascii="Courier New" w:hAnsi="Courier New" w:cs="Courier New"/>
    </w:rPr>
  </w:style>
  <w:style w:type="character" w:customStyle="1" w:styleId="WW8Num28z2">
    <w:name w:val="WW8Num28z2"/>
    <w:rsid w:val="006A67AC"/>
    <w:rPr>
      <w:rFonts w:ascii="Wingdings" w:hAnsi="Wingdings"/>
    </w:rPr>
  </w:style>
  <w:style w:type="character" w:customStyle="1" w:styleId="WW8Num29z1">
    <w:name w:val="WW8Num29z1"/>
    <w:rsid w:val="006A67AC"/>
    <w:rPr>
      <w:rFonts w:ascii="Courier New" w:hAnsi="Courier New" w:cs="Courier New"/>
    </w:rPr>
  </w:style>
  <w:style w:type="character" w:customStyle="1" w:styleId="WW8Num29z2">
    <w:name w:val="WW8Num29z2"/>
    <w:rsid w:val="006A67AC"/>
    <w:rPr>
      <w:rFonts w:ascii="Wingdings" w:hAnsi="Wingdings"/>
    </w:rPr>
  </w:style>
  <w:style w:type="character" w:customStyle="1" w:styleId="WW8Num30z1">
    <w:name w:val="WW8Num30z1"/>
    <w:rsid w:val="006A67AC"/>
    <w:rPr>
      <w:rFonts w:cs="Times New Roman"/>
    </w:rPr>
  </w:style>
  <w:style w:type="character" w:customStyle="1" w:styleId="WW8Num31z1">
    <w:name w:val="WW8Num31z1"/>
    <w:rsid w:val="006A67AC"/>
    <w:rPr>
      <w:rFonts w:ascii="Courier New" w:hAnsi="Courier New" w:cs="Courier New"/>
    </w:rPr>
  </w:style>
  <w:style w:type="character" w:customStyle="1" w:styleId="WW8Num31z2">
    <w:name w:val="WW8Num31z2"/>
    <w:rsid w:val="006A67AC"/>
    <w:rPr>
      <w:rFonts w:ascii="Wingdings" w:hAnsi="Wingdings"/>
    </w:rPr>
  </w:style>
  <w:style w:type="character" w:customStyle="1" w:styleId="WW8Num33z1">
    <w:name w:val="WW8Num33z1"/>
    <w:rsid w:val="006A67AC"/>
    <w:rPr>
      <w:rFonts w:ascii="Courier New" w:hAnsi="Courier New"/>
    </w:rPr>
  </w:style>
  <w:style w:type="character" w:customStyle="1" w:styleId="WW8Num33z2">
    <w:name w:val="WW8Num33z2"/>
    <w:rsid w:val="006A67AC"/>
    <w:rPr>
      <w:rFonts w:ascii="Wingdings" w:hAnsi="Wingdings"/>
    </w:rPr>
  </w:style>
  <w:style w:type="character" w:customStyle="1" w:styleId="WW8Num34z1">
    <w:name w:val="WW8Num34z1"/>
    <w:rsid w:val="006A67AC"/>
    <w:rPr>
      <w:rFonts w:ascii="Courier New" w:hAnsi="Courier New"/>
    </w:rPr>
  </w:style>
  <w:style w:type="character" w:customStyle="1" w:styleId="WW8Num34z2">
    <w:name w:val="WW8Num34z2"/>
    <w:rsid w:val="006A67AC"/>
    <w:rPr>
      <w:rFonts w:ascii="Wingdings" w:hAnsi="Wingdings"/>
    </w:rPr>
  </w:style>
  <w:style w:type="character" w:customStyle="1" w:styleId="WW8Num35z1">
    <w:name w:val="WW8Num35z1"/>
    <w:rsid w:val="006A67AC"/>
    <w:rPr>
      <w:rFonts w:ascii="Courier New" w:hAnsi="Courier New"/>
    </w:rPr>
  </w:style>
  <w:style w:type="character" w:customStyle="1" w:styleId="WW8Num35z2">
    <w:name w:val="WW8Num35z2"/>
    <w:rsid w:val="006A67AC"/>
    <w:rPr>
      <w:rFonts w:ascii="Wingdings" w:hAnsi="Wingdings"/>
    </w:rPr>
  </w:style>
  <w:style w:type="character" w:customStyle="1" w:styleId="WW8Num37z1">
    <w:name w:val="WW8Num37z1"/>
    <w:rsid w:val="006A67AC"/>
    <w:rPr>
      <w:rFonts w:ascii="Courier New" w:hAnsi="Courier New"/>
    </w:rPr>
  </w:style>
  <w:style w:type="character" w:customStyle="1" w:styleId="WW8Num37z2">
    <w:name w:val="WW8Num37z2"/>
    <w:rsid w:val="006A67AC"/>
    <w:rPr>
      <w:rFonts w:ascii="Wingdings" w:hAnsi="Wingdings"/>
    </w:rPr>
  </w:style>
  <w:style w:type="character" w:customStyle="1" w:styleId="WW8Num38z1">
    <w:name w:val="WW8Num38z1"/>
    <w:rsid w:val="006A67AC"/>
    <w:rPr>
      <w:rFonts w:ascii="Courier New" w:hAnsi="Courier New" w:cs="Courier New"/>
    </w:rPr>
  </w:style>
  <w:style w:type="character" w:customStyle="1" w:styleId="WW8Num38z2">
    <w:name w:val="WW8Num38z2"/>
    <w:rsid w:val="006A67AC"/>
    <w:rPr>
      <w:rFonts w:ascii="Wingdings" w:hAnsi="Wingdings"/>
    </w:rPr>
  </w:style>
  <w:style w:type="character" w:customStyle="1" w:styleId="WW8Num39z1">
    <w:name w:val="WW8Num39z1"/>
    <w:rsid w:val="006A67AC"/>
    <w:rPr>
      <w:rFonts w:ascii="Courier New" w:hAnsi="Courier New" w:cs="Courier New"/>
    </w:rPr>
  </w:style>
  <w:style w:type="character" w:customStyle="1" w:styleId="WW8Num39z2">
    <w:name w:val="WW8Num39z2"/>
    <w:rsid w:val="006A67AC"/>
    <w:rPr>
      <w:rFonts w:ascii="Wingdings" w:hAnsi="Wingdings"/>
    </w:rPr>
  </w:style>
  <w:style w:type="character" w:customStyle="1" w:styleId="WW8Num40z1">
    <w:name w:val="WW8Num40z1"/>
    <w:rsid w:val="006A67AC"/>
    <w:rPr>
      <w:rFonts w:ascii="Courier New" w:hAnsi="Courier New"/>
    </w:rPr>
  </w:style>
  <w:style w:type="character" w:customStyle="1" w:styleId="WW8Num40z2">
    <w:name w:val="WW8Num40z2"/>
    <w:rsid w:val="006A67AC"/>
    <w:rPr>
      <w:rFonts w:ascii="Wingdings" w:hAnsi="Wingdings"/>
    </w:rPr>
  </w:style>
  <w:style w:type="character" w:customStyle="1" w:styleId="WW8Num41z1">
    <w:name w:val="WW8Num41z1"/>
    <w:rsid w:val="006A67AC"/>
    <w:rPr>
      <w:rFonts w:ascii="Courier New" w:hAnsi="Courier New"/>
    </w:rPr>
  </w:style>
  <w:style w:type="character" w:customStyle="1" w:styleId="WW8Num41z2">
    <w:name w:val="WW8Num41z2"/>
    <w:rsid w:val="006A67AC"/>
    <w:rPr>
      <w:rFonts w:ascii="Wingdings" w:hAnsi="Wingdings"/>
    </w:rPr>
  </w:style>
  <w:style w:type="character" w:customStyle="1" w:styleId="WW8Num42z1">
    <w:name w:val="WW8Num42z1"/>
    <w:rsid w:val="006A67AC"/>
    <w:rPr>
      <w:rFonts w:ascii="Courier New" w:hAnsi="Courier New" w:cs="Courier New"/>
    </w:rPr>
  </w:style>
  <w:style w:type="character" w:customStyle="1" w:styleId="WW8Num42z2">
    <w:name w:val="WW8Num42z2"/>
    <w:rsid w:val="006A67AC"/>
    <w:rPr>
      <w:rFonts w:ascii="Wingdings" w:hAnsi="Wingdings"/>
    </w:rPr>
  </w:style>
  <w:style w:type="character" w:customStyle="1" w:styleId="WW8Num43z1">
    <w:name w:val="WW8Num43z1"/>
    <w:rsid w:val="006A67AC"/>
    <w:rPr>
      <w:rFonts w:ascii="Courier New" w:hAnsi="Courier New" w:cs="Courier New"/>
    </w:rPr>
  </w:style>
  <w:style w:type="character" w:customStyle="1" w:styleId="WW8Num43z2">
    <w:name w:val="WW8Num43z2"/>
    <w:rsid w:val="006A67AC"/>
    <w:rPr>
      <w:rFonts w:ascii="Wingdings" w:hAnsi="Wingdings"/>
    </w:rPr>
  </w:style>
  <w:style w:type="character" w:customStyle="1" w:styleId="WW8Num44z1">
    <w:name w:val="WW8Num44z1"/>
    <w:rsid w:val="006A67AC"/>
    <w:rPr>
      <w:rFonts w:ascii="Courier New" w:hAnsi="Courier New" w:cs="Courier New"/>
    </w:rPr>
  </w:style>
  <w:style w:type="character" w:customStyle="1" w:styleId="WW8Num44z2">
    <w:name w:val="WW8Num44z2"/>
    <w:rsid w:val="006A67AC"/>
    <w:rPr>
      <w:rFonts w:ascii="Wingdings" w:hAnsi="Wingdings"/>
    </w:rPr>
  </w:style>
  <w:style w:type="character" w:customStyle="1" w:styleId="WW8Num45z1">
    <w:name w:val="WW8Num45z1"/>
    <w:rsid w:val="006A67AC"/>
    <w:rPr>
      <w:rFonts w:ascii="Courier New" w:hAnsi="Courier New"/>
    </w:rPr>
  </w:style>
  <w:style w:type="character" w:customStyle="1" w:styleId="WW8Num45z2">
    <w:name w:val="WW8Num45z2"/>
    <w:rsid w:val="006A67AC"/>
    <w:rPr>
      <w:rFonts w:ascii="Wingdings" w:hAnsi="Wingdings"/>
    </w:rPr>
  </w:style>
  <w:style w:type="character" w:customStyle="1" w:styleId="WW8Num46z1">
    <w:name w:val="WW8Num46z1"/>
    <w:rsid w:val="006A67AC"/>
    <w:rPr>
      <w:rFonts w:ascii="Courier New" w:hAnsi="Courier New"/>
    </w:rPr>
  </w:style>
  <w:style w:type="character" w:customStyle="1" w:styleId="WW8Num46z2">
    <w:name w:val="WW8Num46z2"/>
    <w:rsid w:val="006A67AC"/>
    <w:rPr>
      <w:rFonts w:ascii="Wingdings" w:hAnsi="Wingdings"/>
    </w:rPr>
  </w:style>
  <w:style w:type="character" w:customStyle="1" w:styleId="WW8NumSt46z0">
    <w:name w:val="WW8NumSt46z0"/>
    <w:rsid w:val="006A67AC"/>
    <w:rPr>
      <w:rFonts w:ascii="Times New Roman" w:hAnsi="Times New Roman" w:cs="Times New Roman"/>
    </w:rPr>
  </w:style>
  <w:style w:type="character" w:customStyle="1" w:styleId="WW8NumSt47z0">
    <w:name w:val="WW8NumSt47z0"/>
    <w:rsid w:val="006A67AC"/>
    <w:rPr>
      <w:rFonts w:ascii="Times New Roman" w:hAnsi="Times New Roman" w:cs="Times New Roman"/>
    </w:rPr>
  </w:style>
  <w:style w:type="character" w:customStyle="1" w:styleId="WW8NumSt48z0">
    <w:name w:val="WW8NumSt48z0"/>
    <w:rsid w:val="006A67AC"/>
    <w:rPr>
      <w:rFonts w:ascii="Times New Roman" w:hAnsi="Times New Roman" w:cs="Times New Roman"/>
    </w:rPr>
  </w:style>
  <w:style w:type="character" w:customStyle="1" w:styleId="12">
    <w:name w:val="Основной шрифт абзаца1"/>
    <w:rsid w:val="006A67AC"/>
  </w:style>
  <w:style w:type="character" w:customStyle="1" w:styleId="a7">
    <w:name w:val="Символ сноски"/>
    <w:basedOn w:val="12"/>
    <w:rsid w:val="006A67AC"/>
    <w:rPr>
      <w:vertAlign w:val="superscript"/>
    </w:rPr>
  </w:style>
  <w:style w:type="character" w:customStyle="1" w:styleId="Zag11">
    <w:name w:val="Zag_11"/>
    <w:rsid w:val="006A67AC"/>
  </w:style>
  <w:style w:type="character" w:customStyle="1" w:styleId="dash041e005f0431005f044b005f0447005f043d005f044b005f0439005f005fchar1char1">
    <w:name w:val="dash041e_005f0431_005f044b_005f0447_005f043d_005f044b_005f0439_005f_005fchar1__char1"/>
    <w:basedOn w:val="12"/>
    <w:rsid w:val="006A67AC"/>
    <w:rPr>
      <w:rFonts w:ascii="Times New Roman" w:hAnsi="Times New Roman" w:cs="Times New Roman"/>
      <w:strike w:val="0"/>
      <w:dstrike w:val="0"/>
      <w:sz w:val="24"/>
      <w:szCs w:val="24"/>
      <w:u w:val="none"/>
    </w:rPr>
  </w:style>
  <w:style w:type="character" w:customStyle="1" w:styleId="21">
    <w:name w:val="Основной текст 2 Знак"/>
    <w:basedOn w:val="12"/>
    <w:link w:val="22"/>
    <w:uiPriority w:val="99"/>
    <w:rsid w:val="006A67AC"/>
    <w:rPr>
      <w:rFonts w:ascii="Verdana" w:hAnsi="Verdana"/>
      <w:color w:val="000000"/>
      <w:sz w:val="24"/>
      <w:lang w:val="ru-RU" w:eastAsia="ar-SA" w:bidi="ar-SA"/>
    </w:rPr>
  </w:style>
  <w:style w:type="character" w:styleId="a8">
    <w:name w:val="Hyperlink"/>
    <w:basedOn w:val="12"/>
    <w:uiPriority w:val="99"/>
    <w:rsid w:val="006A67AC"/>
    <w:rPr>
      <w:color w:val="0000FF"/>
      <w:u w:val="single"/>
    </w:rPr>
  </w:style>
  <w:style w:type="character" w:styleId="a9">
    <w:name w:val="Emphasis"/>
    <w:basedOn w:val="12"/>
    <w:uiPriority w:val="20"/>
    <w:qFormat/>
    <w:rsid w:val="006A67AC"/>
    <w:rPr>
      <w:i/>
      <w:iCs/>
    </w:rPr>
  </w:style>
  <w:style w:type="character" w:customStyle="1" w:styleId="apple-converted-space">
    <w:name w:val="apple-converted-space"/>
    <w:basedOn w:val="12"/>
    <w:rsid w:val="006A67AC"/>
  </w:style>
  <w:style w:type="character" w:styleId="aa">
    <w:name w:val="footnote reference"/>
    <w:rsid w:val="006A67AC"/>
    <w:rPr>
      <w:vertAlign w:val="superscript"/>
    </w:rPr>
  </w:style>
  <w:style w:type="character" w:customStyle="1" w:styleId="ab">
    <w:name w:val="Символы концевой сноски"/>
    <w:rsid w:val="006A67AC"/>
    <w:rPr>
      <w:vertAlign w:val="superscript"/>
    </w:rPr>
  </w:style>
  <w:style w:type="character" w:customStyle="1" w:styleId="WW-">
    <w:name w:val="WW-Символы концевой сноски"/>
    <w:rsid w:val="006A67AC"/>
  </w:style>
  <w:style w:type="character" w:styleId="ac">
    <w:name w:val="endnote reference"/>
    <w:rsid w:val="006A67AC"/>
    <w:rPr>
      <w:vertAlign w:val="superscript"/>
    </w:rPr>
  </w:style>
  <w:style w:type="character" w:customStyle="1" w:styleId="ad">
    <w:name w:val="Маркеры списка"/>
    <w:rsid w:val="006A67AC"/>
    <w:rPr>
      <w:rFonts w:ascii="OpenSymbol" w:eastAsia="OpenSymbol" w:hAnsi="OpenSymbol" w:cs="OpenSymbol"/>
    </w:rPr>
  </w:style>
  <w:style w:type="paragraph" w:customStyle="1" w:styleId="ae">
    <w:name w:val="Заголовок"/>
    <w:basedOn w:val="a"/>
    <w:next w:val="af"/>
    <w:rsid w:val="006A67AC"/>
    <w:pPr>
      <w:keepNext/>
      <w:suppressAutoHyphens/>
      <w:overflowPunct w:val="0"/>
      <w:autoSpaceDE w:val="0"/>
      <w:spacing w:before="240" w:after="120" w:line="240" w:lineRule="exact"/>
      <w:ind w:firstLine="284"/>
      <w:jc w:val="both"/>
      <w:textAlignment w:val="baseline"/>
    </w:pPr>
    <w:rPr>
      <w:rFonts w:ascii="Arial" w:eastAsia="Microsoft YaHei" w:hAnsi="Arial" w:cs="Mangal"/>
      <w:sz w:val="28"/>
      <w:szCs w:val="28"/>
      <w:lang w:eastAsia="ar-SA"/>
    </w:rPr>
  </w:style>
  <w:style w:type="paragraph" w:styleId="af">
    <w:name w:val="Body Text"/>
    <w:basedOn w:val="a"/>
    <w:link w:val="af0"/>
    <w:rsid w:val="006A67AC"/>
    <w:pPr>
      <w:suppressAutoHyphens/>
      <w:overflowPunct w:val="0"/>
      <w:autoSpaceDE w:val="0"/>
      <w:spacing w:after="120" w:line="240" w:lineRule="exact"/>
      <w:ind w:firstLine="284"/>
      <w:jc w:val="both"/>
      <w:textAlignment w:val="baseline"/>
    </w:pPr>
    <w:rPr>
      <w:rFonts w:ascii="SchoolBookAC" w:eastAsia="Times New Roman" w:hAnsi="SchoolBookAC" w:cs="SchoolBookAC"/>
      <w:lang w:eastAsia="ar-SA"/>
    </w:rPr>
  </w:style>
  <w:style w:type="character" w:customStyle="1" w:styleId="af0">
    <w:name w:val="Основной текст Знак"/>
    <w:basedOn w:val="a0"/>
    <w:link w:val="af"/>
    <w:rsid w:val="006A67AC"/>
    <w:rPr>
      <w:rFonts w:ascii="SchoolBookAC" w:eastAsia="Times New Roman" w:hAnsi="SchoolBookAC" w:cs="SchoolBookAC"/>
      <w:lang w:eastAsia="ar-SA"/>
    </w:rPr>
  </w:style>
  <w:style w:type="paragraph" w:styleId="af1">
    <w:name w:val="List"/>
    <w:basedOn w:val="af"/>
    <w:rsid w:val="006A67AC"/>
    <w:rPr>
      <w:rFonts w:ascii="Arial" w:hAnsi="Arial" w:cs="Mangal"/>
    </w:rPr>
  </w:style>
  <w:style w:type="paragraph" w:customStyle="1" w:styleId="13">
    <w:name w:val="Название1"/>
    <w:basedOn w:val="a"/>
    <w:rsid w:val="006A67AC"/>
    <w:pPr>
      <w:suppressLineNumbers/>
      <w:suppressAutoHyphens/>
      <w:overflowPunct w:val="0"/>
      <w:autoSpaceDE w:val="0"/>
      <w:spacing w:before="120" w:after="120" w:line="240" w:lineRule="exact"/>
      <w:ind w:firstLine="284"/>
      <w:jc w:val="both"/>
      <w:textAlignment w:val="baseline"/>
    </w:pPr>
    <w:rPr>
      <w:rFonts w:ascii="Arial" w:eastAsia="Times New Roman" w:hAnsi="Arial" w:cs="Mangal"/>
      <w:i/>
      <w:iCs/>
      <w:sz w:val="20"/>
      <w:szCs w:val="24"/>
      <w:lang w:eastAsia="ar-SA"/>
    </w:rPr>
  </w:style>
  <w:style w:type="paragraph" w:customStyle="1" w:styleId="14">
    <w:name w:val="Указатель1"/>
    <w:basedOn w:val="a"/>
    <w:rsid w:val="006A67AC"/>
    <w:pPr>
      <w:suppressLineNumbers/>
      <w:suppressAutoHyphens/>
      <w:overflowPunct w:val="0"/>
      <w:autoSpaceDE w:val="0"/>
      <w:spacing w:after="0" w:line="240" w:lineRule="exact"/>
      <w:ind w:firstLine="284"/>
      <w:jc w:val="both"/>
      <w:textAlignment w:val="baseline"/>
    </w:pPr>
    <w:rPr>
      <w:rFonts w:ascii="Arial" w:eastAsia="Times New Roman" w:hAnsi="Arial" w:cs="Mangal"/>
      <w:lang w:eastAsia="ar-SA"/>
    </w:rPr>
  </w:style>
  <w:style w:type="paragraph" w:customStyle="1" w:styleId="Osnova">
    <w:name w:val="Osnova"/>
    <w:basedOn w:val="a"/>
    <w:rsid w:val="006A67AC"/>
    <w:pPr>
      <w:widowControl w:val="0"/>
      <w:suppressAutoHyphens/>
      <w:autoSpaceDE w:val="0"/>
      <w:spacing w:after="0" w:line="213" w:lineRule="exact"/>
      <w:ind w:firstLine="339"/>
      <w:jc w:val="both"/>
    </w:pPr>
    <w:rPr>
      <w:rFonts w:ascii="NewtonCSanPin" w:eastAsia="Calibri" w:hAnsi="NewtonCSanPin" w:cs="NewtonCSanPin"/>
      <w:color w:val="000000"/>
      <w:sz w:val="21"/>
      <w:szCs w:val="21"/>
      <w:lang w:val="en-US" w:eastAsia="ar-SA"/>
    </w:rPr>
  </w:style>
  <w:style w:type="paragraph" w:customStyle="1" w:styleId="NoSpacing1">
    <w:name w:val="No Spacing1"/>
    <w:rsid w:val="006A67AC"/>
    <w:pPr>
      <w:suppressAutoHyphens/>
      <w:spacing w:after="0" w:line="240" w:lineRule="auto"/>
    </w:pPr>
    <w:rPr>
      <w:rFonts w:ascii="Calibri" w:eastAsia="Arial" w:hAnsi="Calibri" w:cs="Times New Roman"/>
      <w:lang w:eastAsia="ar-SA"/>
    </w:rPr>
  </w:style>
  <w:style w:type="paragraph" w:customStyle="1" w:styleId="15">
    <w:name w:val="Абзац списка1"/>
    <w:basedOn w:val="a"/>
    <w:rsid w:val="006A67AC"/>
    <w:pPr>
      <w:suppressAutoHyphens/>
      <w:ind w:left="720"/>
    </w:pPr>
    <w:rPr>
      <w:rFonts w:ascii="Calibri" w:eastAsia="Times New Roman" w:hAnsi="Calibri" w:cs="Times New Roman"/>
      <w:lang w:eastAsia="ar-SA"/>
    </w:rPr>
  </w:style>
  <w:style w:type="paragraph" w:customStyle="1" w:styleId="16">
    <w:name w:val="Без интервала1"/>
    <w:rsid w:val="006A67AC"/>
    <w:pPr>
      <w:suppressAutoHyphens/>
      <w:spacing w:after="0" w:line="240" w:lineRule="auto"/>
    </w:pPr>
    <w:rPr>
      <w:rFonts w:ascii="Calibri" w:eastAsia="Arial" w:hAnsi="Calibri" w:cs="Times New Roman"/>
      <w:lang w:eastAsia="ar-SA"/>
    </w:rPr>
  </w:style>
  <w:style w:type="paragraph" w:customStyle="1" w:styleId="210">
    <w:name w:val="Основной текст 21"/>
    <w:basedOn w:val="a"/>
    <w:uiPriority w:val="99"/>
    <w:rsid w:val="006A67AC"/>
    <w:pPr>
      <w:shd w:val="clear" w:color="auto" w:fill="FFFFFF"/>
      <w:suppressAutoHyphens/>
      <w:spacing w:after="0" w:line="240" w:lineRule="auto"/>
      <w:jc w:val="both"/>
    </w:pPr>
    <w:rPr>
      <w:rFonts w:ascii="Verdana" w:eastAsia="Times New Roman" w:hAnsi="Verdana" w:cs="Times New Roman"/>
      <w:color w:val="000000"/>
      <w:sz w:val="24"/>
      <w:szCs w:val="20"/>
      <w:lang w:eastAsia="ar-SA"/>
    </w:rPr>
  </w:style>
  <w:style w:type="paragraph" w:customStyle="1" w:styleId="31">
    <w:name w:val="Основной текст с отступом 31"/>
    <w:basedOn w:val="a"/>
    <w:rsid w:val="006A67AC"/>
    <w:pPr>
      <w:suppressAutoHyphens/>
      <w:spacing w:after="120"/>
      <w:ind w:left="283"/>
    </w:pPr>
    <w:rPr>
      <w:rFonts w:ascii="Calibri" w:eastAsia="Times New Roman" w:hAnsi="Calibri" w:cs="Times New Roman"/>
      <w:sz w:val="16"/>
      <w:szCs w:val="16"/>
      <w:lang w:eastAsia="ar-SA"/>
    </w:rPr>
  </w:style>
  <w:style w:type="character" w:customStyle="1" w:styleId="140">
    <w:name w:val="Основной текст (14)_"/>
    <w:basedOn w:val="a0"/>
    <w:link w:val="141"/>
    <w:rsid w:val="006A67AC"/>
    <w:rPr>
      <w:i/>
      <w:iCs/>
      <w:shd w:val="clear" w:color="auto" w:fill="FFFFFF"/>
    </w:rPr>
  </w:style>
  <w:style w:type="paragraph" w:customStyle="1" w:styleId="141">
    <w:name w:val="Основной текст (14)1"/>
    <w:basedOn w:val="a"/>
    <w:link w:val="140"/>
    <w:rsid w:val="006A67AC"/>
    <w:pPr>
      <w:shd w:val="clear" w:color="auto" w:fill="FFFFFF"/>
      <w:spacing w:after="0" w:line="211" w:lineRule="exact"/>
      <w:ind w:firstLine="400"/>
      <w:jc w:val="both"/>
    </w:pPr>
    <w:rPr>
      <w:i/>
      <w:iCs/>
    </w:rPr>
  </w:style>
  <w:style w:type="character" w:customStyle="1" w:styleId="160">
    <w:name w:val="Основной текст + Полужирный16"/>
    <w:basedOn w:val="a0"/>
    <w:rsid w:val="006A67AC"/>
    <w:rPr>
      <w:rFonts w:ascii="Times New Roman" w:hAnsi="Times New Roman" w:cs="Times New Roman"/>
      <w:b/>
      <w:bCs/>
      <w:spacing w:val="0"/>
      <w:sz w:val="22"/>
      <w:szCs w:val="22"/>
      <w:lang w:bidi="ar-SA"/>
    </w:rPr>
  </w:style>
  <w:style w:type="character" w:customStyle="1" w:styleId="17">
    <w:name w:val="Основной текст (17)_"/>
    <w:basedOn w:val="a0"/>
    <w:link w:val="171"/>
    <w:rsid w:val="006A67AC"/>
    <w:rPr>
      <w:b/>
      <w:bCs/>
      <w:shd w:val="clear" w:color="auto" w:fill="FFFFFF"/>
    </w:rPr>
  </w:style>
  <w:style w:type="paragraph" w:customStyle="1" w:styleId="171">
    <w:name w:val="Основной текст (17)1"/>
    <w:basedOn w:val="a"/>
    <w:link w:val="17"/>
    <w:rsid w:val="006A67AC"/>
    <w:pPr>
      <w:shd w:val="clear" w:color="auto" w:fill="FFFFFF"/>
      <w:spacing w:after="60" w:line="211" w:lineRule="exact"/>
      <w:ind w:firstLine="400"/>
      <w:jc w:val="both"/>
    </w:pPr>
    <w:rPr>
      <w:b/>
      <w:bCs/>
    </w:rPr>
  </w:style>
  <w:style w:type="character" w:customStyle="1" w:styleId="170">
    <w:name w:val="Основной текст (17) + Не полужирный"/>
    <w:basedOn w:val="17"/>
    <w:rsid w:val="006A67AC"/>
    <w:rPr>
      <w:b/>
      <w:bCs/>
      <w:shd w:val="clear" w:color="auto" w:fill="FFFFFF"/>
    </w:rPr>
  </w:style>
  <w:style w:type="character" w:customStyle="1" w:styleId="172">
    <w:name w:val="Основной текст (17)"/>
    <w:basedOn w:val="17"/>
    <w:rsid w:val="006A67AC"/>
    <w:rPr>
      <w:b/>
      <w:bCs/>
      <w:noProof/>
      <w:shd w:val="clear" w:color="auto" w:fill="FFFFFF"/>
    </w:rPr>
  </w:style>
  <w:style w:type="character" w:customStyle="1" w:styleId="35">
    <w:name w:val="Заголовок №3 + Не полужирный5"/>
    <w:basedOn w:val="a0"/>
    <w:rsid w:val="006A67AC"/>
    <w:rPr>
      <w:rFonts w:ascii="Times New Roman" w:hAnsi="Times New Roman" w:cs="Times New Roman"/>
      <w:b/>
      <w:bCs/>
      <w:spacing w:val="0"/>
      <w:sz w:val="22"/>
      <w:szCs w:val="22"/>
      <w:lang w:bidi="ar-SA"/>
    </w:rPr>
  </w:style>
  <w:style w:type="character" w:customStyle="1" w:styleId="314">
    <w:name w:val="Заголовок №314"/>
    <w:basedOn w:val="a0"/>
    <w:rsid w:val="006A67AC"/>
    <w:rPr>
      <w:rFonts w:ascii="Times New Roman" w:hAnsi="Times New Roman" w:cs="Times New Roman"/>
      <w:b/>
      <w:bCs/>
      <w:noProof/>
      <w:spacing w:val="0"/>
      <w:sz w:val="22"/>
      <w:szCs w:val="22"/>
      <w:lang w:bidi="ar-SA"/>
    </w:rPr>
  </w:style>
  <w:style w:type="character" w:customStyle="1" w:styleId="14105">
    <w:name w:val="Основной текст (14)105"/>
    <w:basedOn w:val="140"/>
    <w:rsid w:val="006A67AC"/>
    <w:rPr>
      <w:rFonts w:ascii="Times New Roman" w:hAnsi="Times New Roman" w:cs="Times New Roman"/>
      <w:i w:val="0"/>
      <w:iCs w:val="0"/>
      <w:noProof/>
      <w:spacing w:val="0"/>
      <w:shd w:val="clear" w:color="auto" w:fill="FFFFFF"/>
    </w:rPr>
  </w:style>
  <w:style w:type="character" w:customStyle="1" w:styleId="14103">
    <w:name w:val="Основной текст (14)103"/>
    <w:basedOn w:val="140"/>
    <w:rsid w:val="006A67AC"/>
    <w:rPr>
      <w:rFonts w:ascii="Times New Roman" w:hAnsi="Times New Roman" w:cs="Times New Roman"/>
      <w:i w:val="0"/>
      <w:iCs w:val="0"/>
      <w:noProof/>
      <w:spacing w:val="0"/>
      <w:shd w:val="clear" w:color="auto" w:fill="FFFFFF"/>
    </w:rPr>
  </w:style>
  <w:style w:type="character" w:customStyle="1" w:styleId="14101">
    <w:name w:val="Основной текст (14)101"/>
    <w:basedOn w:val="140"/>
    <w:rsid w:val="006A67AC"/>
    <w:rPr>
      <w:rFonts w:ascii="Times New Roman" w:hAnsi="Times New Roman" w:cs="Times New Roman"/>
      <w:i w:val="0"/>
      <w:iCs w:val="0"/>
      <w:noProof/>
      <w:spacing w:val="0"/>
      <w:shd w:val="clear" w:color="auto" w:fill="FFFFFF"/>
      <w:lang w:bidi="ar-SA"/>
    </w:rPr>
  </w:style>
  <w:style w:type="character" w:customStyle="1" w:styleId="1499">
    <w:name w:val="Основной текст (14)99"/>
    <w:basedOn w:val="140"/>
    <w:rsid w:val="006A67AC"/>
    <w:rPr>
      <w:rFonts w:ascii="Times New Roman" w:hAnsi="Times New Roman" w:cs="Times New Roman"/>
      <w:i w:val="0"/>
      <w:iCs w:val="0"/>
      <w:noProof/>
      <w:spacing w:val="0"/>
      <w:shd w:val="clear" w:color="auto" w:fill="FFFFFF"/>
      <w:lang w:bidi="ar-SA"/>
    </w:rPr>
  </w:style>
  <w:style w:type="character" w:customStyle="1" w:styleId="1497">
    <w:name w:val="Основной текст (14)97"/>
    <w:basedOn w:val="140"/>
    <w:rsid w:val="006A67AC"/>
    <w:rPr>
      <w:rFonts w:ascii="Times New Roman" w:hAnsi="Times New Roman" w:cs="Times New Roman"/>
      <w:i w:val="0"/>
      <w:iCs w:val="0"/>
      <w:noProof/>
      <w:spacing w:val="0"/>
      <w:shd w:val="clear" w:color="auto" w:fill="FFFFFF"/>
      <w:lang w:bidi="ar-SA"/>
    </w:rPr>
  </w:style>
  <w:style w:type="character" w:customStyle="1" w:styleId="1458">
    <w:name w:val="Основной текст (14)58"/>
    <w:basedOn w:val="140"/>
    <w:rsid w:val="006A67AC"/>
    <w:rPr>
      <w:rFonts w:ascii="Times New Roman" w:hAnsi="Times New Roman" w:cs="Times New Roman"/>
      <w:i w:val="0"/>
      <w:iCs w:val="0"/>
      <w:noProof/>
      <w:spacing w:val="0"/>
      <w:shd w:val="clear" w:color="auto" w:fill="FFFFFF"/>
      <w:lang w:bidi="ar-SA"/>
    </w:rPr>
  </w:style>
  <w:style w:type="character" w:customStyle="1" w:styleId="1456">
    <w:name w:val="Основной текст (14)56"/>
    <w:basedOn w:val="140"/>
    <w:rsid w:val="006A67AC"/>
    <w:rPr>
      <w:rFonts w:ascii="Times New Roman" w:hAnsi="Times New Roman" w:cs="Times New Roman"/>
      <w:i w:val="0"/>
      <w:iCs w:val="0"/>
      <w:noProof/>
      <w:spacing w:val="0"/>
      <w:shd w:val="clear" w:color="auto" w:fill="FFFFFF"/>
      <w:lang w:bidi="ar-SA"/>
    </w:rPr>
  </w:style>
  <w:style w:type="character" w:customStyle="1" w:styleId="1454">
    <w:name w:val="Основной текст (14)54"/>
    <w:basedOn w:val="140"/>
    <w:rsid w:val="006A67AC"/>
    <w:rPr>
      <w:rFonts w:ascii="Times New Roman" w:hAnsi="Times New Roman" w:cs="Times New Roman"/>
      <w:i w:val="0"/>
      <w:iCs w:val="0"/>
      <w:noProof/>
      <w:spacing w:val="0"/>
      <w:shd w:val="clear" w:color="auto" w:fill="FFFFFF"/>
      <w:lang w:bidi="ar-SA"/>
    </w:rPr>
  </w:style>
  <w:style w:type="character" w:customStyle="1" w:styleId="23">
    <w:name w:val="Заголовок №2"/>
    <w:basedOn w:val="a0"/>
    <w:rsid w:val="006A67AC"/>
    <w:rPr>
      <w:rFonts w:ascii="Times New Roman" w:hAnsi="Times New Roman" w:cs="Times New Roman"/>
      <w:b/>
      <w:bCs/>
      <w:noProof/>
      <w:spacing w:val="0"/>
      <w:sz w:val="22"/>
      <w:szCs w:val="22"/>
      <w:lang w:bidi="ar-SA"/>
    </w:rPr>
  </w:style>
  <w:style w:type="character" w:customStyle="1" w:styleId="1452">
    <w:name w:val="Основной текст (14)52"/>
    <w:basedOn w:val="140"/>
    <w:rsid w:val="006A67AC"/>
    <w:rPr>
      <w:rFonts w:ascii="Times New Roman" w:hAnsi="Times New Roman" w:cs="Times New Roman"/>
      <w:i w:val="0"/>
      <w:iCs w:val="0"/>
      <w:noProof/>
      <w:spacing w:val="0"/>
      <w:shd w:val="clear" w:color="auto" w:fill="FFFFFF"/>
      <w:lang w:bidi="ar-SA"/>
    </w:rPr>
  </w:style>
  <w:style w:type="character" w:customStyle="1" w:styleId="1450">
    <w:name w:val="Основной текст (14)50"/>
    <w:basedOn w:val="140"/>
    <w:rsid w:val="006A67AC"/>
    <w:rPr>
      <w:rFonts w:ascii="Times New Roman" w:hAnsi="Times New Roman" w:cs="Times New Roman"/>
      <w:i w:val="0"/>
      <w:iCs w:val="0"/>
      <w:noProof/>
      <w:spacing w:val="0"/>
      <w:shd w:val="clear" w:color="auto" w:fill="FFFFFF"/>
      <w:lang w:bidi="ar-SA"/>
    </w:rPr>
  </w:style>
  <w:style w:type="character" w:customStyle="1" w:styleId="1449">
    <w:name w:val="Основной текст (14)49"/>
    <w:basedOn w:val="140"/>
    <w:rsid w:val="006A67AC"/>
    <w:rPr>
      <w:rFonts w:ascii="Times New Roman" w:hAnsi="Times New Roman" w:cs="Times New Roman"/>
      <w:i w:val="0"/>
      <w:iCs w:val="0"/>
      <w:spacing w:val="0"/>
      <w:shd w:val="clear" w:color="auto" w:fill="FFFFFF"/>
      <w:lang w:bidi="ar-SA"/>
    </w:rPr>
  </w:style>
  <w:style w:type="character" w:customStyle="1" w:styleId="1447">
    <w:name w:val="Основной текст (14)47"/>
    <w:basedOn w:val="140"/>
    <w:rsid w:val="006A67AC"/>
    <w:rPr>
      <w:rFonts w:ascii="Times New Roman" w:hAnsi="Times New Roman" w:cs="Times New Roman"/>
      <w:i w:val="0"/>
      <w:iCs w:val="0"/>
      <w:noProof/>
      <w:spacing w:val="0"/>
      <w:shd w:val="clear" w:color="auto" w:fill="FFFFFF"/>
      <w:lang w:bidi="ar-SA"/>
    </w:rPr>
  </w:style>
  <w:style w:type="character" w:customStyle="1" w:styleId="3">
    <w:name w:val="Заголовок №3_"/>
    <w:basedOn w:val="a0"/>
    <w:link w:val="310"/>
    <w:rsid w:val="006A67AC"/>
    <w:rPr>
      <w:b/>
      <w:bCs/>
      <w:shd w:val="clear" w:color="auto" w:fill="FFFFFF"/>
    </w:rPr>
  </w:style>
  <w:style w:type="paragraph" w:customStyle="1" w:styleId="310">
    <w:name w:val="Заголовок №31"/>
    <w:basedOn w:val="a"/>
    <w:link w:val="3"/>
    <w:rsid w:val="006A67AC"/>
    <w:pPr>
      <w:shd w:val="clear" w:color="auto" w:fill="FFFFFF"/>
      <w:spacing w:after="0" w:line="211" w:lineRule="exact"/>
      <w:jc w:val="both"/>
      <w:outlineLvl w:val="2"/>
    </w:pPr>
    <w:rPr>
      <w:b/>
      <w:bCs/>
    </w:rPr>
  </w:style>
  <w:style w:type="character" w:customStyle="1" w:styleId="32">
    <w:name w:val="Заголовок №3 (2)_"/>
    <w:basedOn w:val="a0"/>
    <w:link w:val="321"/>
    <w:rsid w:val="006A67AC"/>
    <w:rPr>
      <w:b/>
      <w:bCs/>
      <w:i/>
      <w:iCs/>
      <w:shd w:val="clear" w:color="auto" w:fill="FFFFFF"/>
    </w:rPr>
  </w:style>
  <w:style w:type="paragraph" w:customStyle="1" w:styleId="321">
    <w:name w:val="Заголовок №3 (2)1"/>
    <w:basedOn w:val="a"/>
    <w:link w:val="32"/>
    <w:rsid w:val="006A67AC"/>
    <w:pPr>
      <w:shd w:val="clear" w:color="auto" w:fill="FFFFFF"/>
      <w:spacing w:after="0" w:line="211" w:lineRule="exact"/>
      <w:ind w:firstLine="400"/>
      <w:jc w:val="both"/>
      <w:outlineLvl w:val="2"/>
    </w:pPr>
    <w:rPr>
      <w:b/>
      <w:bCs/>
      <w:i/>
      <w:iCs/>
    </w:rPr>
  </w:style>
  <w:style w:type="character" w:customStyle="1" w:styleId="1424">
    <w:name w:val="Основной текст (14)24"/>
    <w:basedOn w:val="140"/>
    <w:rsid w:val="006A67AC"/>
    <w:rPr>
      <w:rFonts w:ascii="Times New Roman" w:hAnsi="Times New Roman" w:cs="Times New Roman"/>
      <w:i w:val="0"/>
      <w:iCs w:val="0"/>
      <w:spacing w:val="0"/>
      <w:shd w:val="clear" w:color="auto" w:fill="FFFFFF"/>
      <w:lang w:bidi="ar-SA"/>
    </w:rPr>
  </w:style>
  <w:style w:type="character" w:customStyle="1" w:styleId="34">
    <w:name w:val="Заголовок №34"/>
    <w:basedOn w:val="3"/>
    <w:rsid w:val="006A67AC"/>
    <w:rPr>
      <w:b/>
      <w:bCs/>
      <w:shd w:val="clear" w:color="auto" w:fill="FFFFFF"/>
    </w:rPr>
  </w:style>
  <w:style w:type="character" w:customStyle="1" w:styleId="326">
    <w:name w:val="Заголовок №3 (2)6"/>
    <w:basedOn w:val="32"/>
    <w:rsid w:val="006A67AC"/>
    <w:rPr>
      <w:rFonts w:ascii="Times New Roman" w:hAnsi="Times New Roman" w:cs="Times New Roman"/>
      <w:b w:val="0"/>
      <w:bCs w:val="0"/>
      <w:i w:val="0"/>
      <w:iCs w:val="0"/>
      <w:spacing w:val="0"/>
      <w:shd w:val="clear" w:color="auto" w:fill="FFFFFF"/>
    </w:rPr>
  </w:style>
  <w:style w:type="character" w:customStyle="1" w:styleId="325">
    <w:name w:val="Заголовок №3 (2)5"/>
    <w:basedOn w:val="32"/>
    <w:rsid w:val="006A67AC"/>
    <w:rPr>
      <w:rFonts w:ascii="Times New Roman" w:hAnsi="Times New Roman" w:cs="Times New Roman"/>
      <w:b w:val="0"/>
      <w:bCs w:val="0"/>
      <w:i w:val="0"/>
      <w:iCs w:val="0"/>
      <w:spacing w:val="0"/>
      <w:shd w:val="clear" w:color="auto" w:fill="FFFFFF"/>
    </w:rPr>
  </w:style>
  <w:style w:type="character" w:customStyle="1" w:styleId="324">
    <w:name w:val="Заголовок №3 (2)4"/>
    <w:basedOn w:val="32"/>
    <w:rsid w:val="006A67AC"/>
    <w:rPr>
      <w:rFonts w:ascii="Times New Roman" w:hAnsi="Times New Roman" w:cs="Times New Roman"/>
      <w:b w:val="0"/>
      <w:bCs w:val="0"/>
      <w:i w:val="0"/>
      <w:iCs w:val="0"/>
      <w:spacing w:val="0"/>
      <w:shd w:val="clear" w:color="auto" w:fill="FFFFFF"/>
    </w:rPr>
  </w:style>
  <w:style w:type="character" w:customStyle="1" w:styleId="323">
    <w:name w:val="Заголовок №3 (2)3"/>
    <w:basedOn w:val="32"/>
    <w:rsid w:val="006A67AC"/>
    <w:rPr>
      <w:rFonts w:ascii="Times New Roman" w:hAnsi="Times New Roman" w:cs="Times New Roman"/>
      <w:b w:val="0"/>
      <w:bCs w:val="0"/>
      <w:i w:val="0"/>
      <w:iCs w:val="0"/>
      <w:spacing w:val="0"/>
      <w:shd w:val="clear" w:color="auto" w:fill="FFFFFF"/>
    </w:rPr>
  </w:style>
  <w:style w:type="character" w:customStyle="1" w:styleId="322">
    <w:name w:val="Заголовок №3 (2)2"/>
    <w:basedOn w:val="32"/>
    <w:rsid w:val="006A67AC"/>
    <w:rPr>
      <w:rFonts w:ascii="Times New Roman" w:hAnsi="Times New Roman" w:cs="Times New Roman"/>
      <w:b w:val="0"/>
      <w:bCs w:val="0"/>
      <w:i w:val="0"/>
      <w:iCs w:val="0"/>
      <w:spacing w:val="0"/>
      <w:shd w:val="clear" w:color="auto" w:fill="FFFFFF"/>
    </w:rPr>
  </w:style>
  <w:style w:type="paragraph" w:styleId="af2">
    <w:name w:val="List Paragraph"/>
    <w:basedOn w:val="a"/>
    <w:qFormat/>
    <w:rsid w:val="006A67AC"/>
    <w:pPr>
      <w:ind w:left="720"/>
      <w:contextualSpacing/>
    </w:pPr>
    <w:rPr>
      <w:rFonts w:ascii="Calibri" w:eastAsia="Calibri" w:hAnsi="Calibri" w:cs="Times New Roman"/>
    </w:rPr>
  </w:style>
  <w:style w:type="paragraph" w:customStyle="1" w:styleId="af3">
    <w:name w:val="Содержимое таблицы"/>
    <w:basedOn w:val="a"/>
    <w:rsid w:val="006A67AC"/>
    <w:pPr>
      <w:widowControl w:val="0"/>
      <w:suppressLineNumbers/>
      <w:suppressAutoHyphens/>
      <w:spacing w:after="0" w:line="240" w:lineRule="auto"/>
    </w:pPr>
    <w:rPr>
      <w:rFonts w:ascii="Arial" w:eastAsia="SimSun" w:hAnsi="Arial" w:cs="Mangal"/>
      <w:kern w:val="1"/>
      <w:sz w:val="20"/>
      <w:szCs w:val="24"/>
      <w:lang w:eastAsia="hi-IN" w:bidi="hi-IN"/>
    </w:rPr>
  </w:style>
  <w:style w:type="paragraph" w:styleId="af4">
    <w:name w:val="footer"/>
    <w:basedOn w:val="a"/>
    <w:link w:val="af5"/>
    <w:uiPriority w:val="99"/>
    <w:rsid w:val="006A67AC"/>
    <w:pPr>
      <w:tabs>
        <w:tab w:val="center" w:pos="4677"/>
        <w:tab w:val="right" w:pos="9355"/>
      </w:tabs>
      <w:suppressAutoHyphens/>
      <w:overflowPunct w:val="0"/>
      <w:autoSpaceDE w:val="0"/>
      <w:spacing w:after="0" w:line="240" w:lineRule="exact"/>
      <w:ind w:firstLine="284"/>
      <w:jc w:val="both"/>
      <w:textAlignment w:val="baseline"/>
    </w:pPr>
    <w:rPr>
      <w:rFonts w:ascii="SchoolBookAC" w:eastAsia="Times New Roman" w:hAnsi="SchoolBookAC" w:cs="SchoolBookAC"/>
      <w:lang w:eastAsia="ar-SA"/>
    </w:rPr>
  </w:style>
  <w:style w:type="character" w:customStyle="1" w:styleId="af5">
    <w:name w:val="Нижний колонтитул Знак"/>
    <w:basedOn w:val="a0"/>
    <w:link w:val="af4"/>
    <w:uiPriority w:val="99"/>
    <w:rsid w:val="006A67AC"/>
    <w:rPr>
      <w:rFonts w:ascii="SchoolBookAC" w:eastAsia="Times New Roman" w:hAnsi="SchoolBookAC" w:cs="SchoolBookAC"/>
      <w:lang w:eastAsia="ar-SA"/>
    </w:rPr>
  </w:style>
  <w:style w:type="character" w:styleId="af6">
    <w:name w:val="page number"/>
    <w:basedOn w:val="a0"/>
    <w:rsid w:val="006A67AC"/>
  </w:style>
  <w:style w:type="character" w:customStyle="1" w:styleId="FontStyle31">
    <w:name w:val="Font Style31"/>
    <w:rsid w:val="006A67AC"/>
    <w:rPr>
      <w:rFonts w:ascii="Times New Roman" w:hAnsi="Times New Roman" w:cs="Times New Roman"/>
      <w:sz w:val="24"/>
      <w:szCs w:val="24"/>
    </w:rPr>
  </w:style>
  <w:style w:type="character" w:customStyle="1" w:styleId="FontStyle126">
    <w:name w:val="Font Style126"/>
    <w:rsid w:val="006A67AC"/>
    <w:rPr>
      <w:rFonts w:ascii="Times New Roman" w:hAnsi="Times New Roman" w:cs="Times New Roman"/>
      <w:b/>
      <w:bCs/>
      <w:sz w:val="18"/>
      <w:szCs w:val="18"/>
    </w:rPr>
  </w:style>
  <w:style w:type="character" w:customStyle="1" w:styleId="FontStyle131">
    <w:name w:val="Font Style131"/>
    <w:rsid w:val="006A67AC"/>
    <w:rPr>
      <w:rFonts w:ascii="Times New Roman" w:hAnsi="Times New Roman" w:cs="Times New Roman"/>
      <w:b/>
      <w:bCs/>
      <w:sz w:val="20"/>
      <w:szCs w:val="20"/>
    </w:rPr>
  </w:style>
  <w:style w:type="paragraph" w:styleId="af7">
    <w:name w:val="header"/>
    <w:basedOn w:val="a"/>
    <w:link w:val="af8"/>
    <w:uiPriority w:val="99"/>
    <w:unhideWhenUsed/>
    <w:rsid w:val="006A67AC"/>
    <w:pPr>
      <w:tabs>
        <w:tab w:val="center" w:pos="4677"/>
        <w:tab w:val="right" w:pos="9355"/>
      </w:tabs>
      <w:suppressAutoHyphens/>
      <w:overflowPunct w:val="0"/>
      <w:autoSpaceDE w:val="0"/>
      <w:spacing w:after="0" w:line="240" w:lineRule="exact"/>
      <w:ind w:firstLine="284"/>
      <w:jc w:val="both"/>
      <w:textAlignment w:val="baseline"/>
    </w:pPr>
    <w:rPr>
      <w:rFonts w:ascii="SchoolBookAC" w:eastAsia="Times New Roman" w:hAnsi="SchoolBookAC" w:cs="SchoolBookAC"/>
      <w:lang w:eastAsia="ar-SA"/>
    </w:rPr>
  </w:style>
  <w:style w:type="character" w:customStyle="1" w:styleId="af8">
    <w:name w:val="Верхний колонтитул Знак"/>
    <w:basedOn w:val="a0"/>
    <w:link w:val="af7"/>
    <w:uiPriority w:val="99"/>
    <w:rsid w:val="006A67AC"/>
    <w:rPr>
      <w:rFonts w:ascii="SchoolBookAC" w:eastAsia="Times New Roman" w:hAnsi="SchoolBookAC" w:cs="SchoolBookAC"/>
      <w:lang w:eastAsia="ar-SA"/>
    </w:rPr>
  </w:style>
  <w:style w:type="paragraph" w:styleId="af9">
    <w:name w:val="Balloon Text"/>
    <w:basedOn w:val="a"/>
    <w:link w:val="afa"/>
    <w:uiPriority w:val="99"/>
    <w:semiHidden/>
    <w:unhideWhenUsed/>
    <w:rsid w:val="006A67AC"/>
    <w:pPr>
      <w:suppressAutoHyphens/>
      <w:overflowPunct w:val="0"/>
      <w:autoSpaceDE w:val="0"/>
      <w:spacing w:after="0" w:line="240" w:lineRule="auto"/>
      <w:ind w:firstLine="284"/>
      <w:jc w:val="both"/>
      <w:textAlignment w:val="baseline"/>
    </w:pPr>
    <w:rPr>
      <w:rFonts w:ascii="Tahoma" w:eastAsia="Times New Roman" w:hAnsi="Tahoma" w:cs="Tahoma"/>
      <w:sz w:val="16"/>
      <w:szCs w:val="16"/>
      <w:lang w:eastAsia="ar-SA"/>
    </w:rPr>
  </w:style>
  <w:style w:type="character" w:customStyle="1" w:styleId="afa">
    <w:name w:val="Текст выноски Знак"/>
    <w:basedOn w:val="a0"/>
    <w:link w:val="af9"/>
    <w:uiPriority w:val="99"/>
    <w:semiHidden/>
    <w:rsid w:val="006A67AC"/>
    <w:rPr>
      <w:rFonts w:ascii="Tahoma" w:eastAsia="Times New Roman" w:hAnsi="Tahoma" w:cs="Tahoma"/>
      <w:sz w:val="16"/>
      <w:szCs w:val="16"/>
      <w:lang w:eastAsia="ar-SA"/>
    </w:rPr>
  </w:style>
  <w:style w:type="table" w:styleId="afb">
    <w:name w:val="Table Grid"/>
    <w:basedOn w:val="a1"/>
    <w:rsid w:val="00356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7C7356"/>
    <w:rPr>
      <w:rFonts w:asciiTheme="majorHAnsi" w:eastAsiaTheme="majorEastAsia" w:hAnsiTheme="majorHAnsi" w:cstheme="majorBidi"/>
      <w:color w:val="243F60" w:themeColor="accent1" w:themeShade="7F"/>
    </w:rPr>
  </w:style>
  <w:style w:type="paragraph" w:styleId="30">
    <w:name w:val="Body Text 3"/>
    <w:basedOn w:val="a"/>
    <w:link w:val="33"/>
    <w:uiPriority w:val="99"/>
    <w:semiHidden/>
    <w:unhideWhenUsed/>
    <w:rsid w:val="007C7356"/>
    <w:pPr>
      <w:spacing w:after="120"/>
    </w:pPr>
    <w:rPr>
      <w:sz w:val="16"/>
      <w:szCs w:val="16"/>
    </w:rPr>
  </w:style>
  <w:style w:type="character" w:customStyle="1" w:styleId="33">
    <w:name w:val="Основной текст 3 Знак"/>
    <w:basedOn w:val="a0"/>
    <w:link w:val="30"/>
    <w:uiPriority w:val="99"/>
    <w:semiHidden/>
    <w:rsid w:val="007C7356"/>
    <w:rPr>
      <w:sz w:val="16"/>
      <w:szCs w:val="16"/>
    </w:rPr>
  </w:style>
  <w:style w:type="numbering" w:customStyle="1" w:styleId="24">
    <w:name w:val="Нет списка2"/>
    <w:next w:val="a2"/>
    <w:uiPriority w:val="99"/>
    <w:semiHidden/>
    <w:unhideWhenUsed/>
    <w:rsid w:val="00FB5FC6"/>
  </w:style>
  <w:style w:type="paragraph" w:styleId="afc">
    <w:name w:val="Normal (Web)"/>
    <w:basedOn w:val="a"/>
    <w:unhideWhenUsed/>
    <w:rsid w:val="00FB5F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5">
    <w:name w:val="Body Text Indent 2"/>
    <w:basedOn w:val="a"/>
    <w:link w:val="26"/>
    <w:uiPriority w:val="99"/>
    <w:unhideWhenUsed/>
    <w:rsid w:val="00FB5FC6"/>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26">
    <w:name w:val="Основной текст с отступом 2 Знак"/>
    <w:basedOn w:val="a0"/>
    <w:link w:val="25"/>
    <w:uiPriority w:val="99"/>
    <w:rsid w:val="00FB5FC6"/>
    <w:rPr>
      <w:rFonts w:ascii="Times New Roman" w:eastAsia="Times New Roman" w:hAnsi="Times New Roman" w:cs="Times New Roman"/>
      <w:sz w:val="28"/>
      <w:szCs w:val="24"/>
      <w:lang w:eastAsia="ru-RU"/>
    </w:rPr>
  </w:style>
  <w:style w:type="character" w:customStyle="1" w:styleId="a4">
    <w:name w:val="Без интервала Знак"/>
    <w:link w:val="a3"/>
    <w:uiPriority w:val="1"/>
    <w:locked/>
    <w:rsid w:val="00FB5FC6"/>
  </w:style>
  <w:style w:type="paragraph" w:customStyle="1" w:styleId="27">
    <w:name w:val="стиль2"/>
    <w:basedOn w:val="a"/>
    <w:rsid w:val="00FB5FC6"/>
    <w:pPr>
      <w:spacing w:before="100" w:beforeAutospacing="1" w:after="100" w:afterAutospacing="1" w:line="240" w:lineRule="auto"/>
    </w:pPr>
    <w:rPr>
      <w:rFonts w:ascii="Tahoma" w:eastAsia="Calibri" w:hAnsi="Tahoma" w:cs="Tahoma"/>
      <w:sz w:val="20"/>
      <w:szCs w:val="20"/>
      <w:lang w:eastAsia="ru-RU"/>
    </w:rPr>
  </w:style>
  <w:style w:type="character" w:customStyle="1" w:styleId="afd">
    <w:name w:val="Основной текст_"/>
    <w:basedOn w:val="a0"/>
    <w:link w:val="18"/>
    <w:locked/>
    <w:rsid w:val="00FB5FC6"/>
    <w:rPr>
      <w:sz w:val="23"/>
      <w:szCs w:val="23"/>
      <w:shd w:val="clear" w:color="auto" w:fill="FFFFFF"/>
    </w:rPr>
  </w:style>
  <w:style w:type="paragraph" w:customStyle="1" w:styleId="18">
    <w:name w:val="Основной текст1"/>
    <w:basedOn w:val="a"/>
    <w:link w:val="afd"/>
    <w:rsid w:val="00FB5FC6"/>
    <w:pPr>
      <w:widowControl w:val="0"/>
      <w:shd w:val="clear" w:color="auto" w:fill="FFFFFF"/>
      <w:spacing w:before="420" w:after="0" w:line="259" w:lineRule="exact"/>
      <w:jc w:val="both"/>
    </w:pPr>
    <w:rPr>
      <w:sz w:val="23"/>
      <w:szCs w:val="23"/>
    </w:rPr>
  </w:style>
  <w:style w:type="paragraph" w:customStyle="1" w:styleId="28">
    <w:name w:val="Основной текст2"/>
    <w:basedOn w:val="a"/>
    <w:rsid w:val="00FB5FC6"/>
    <w:pPr>
      <w:widowControl w:val="0"/>
      <w:shd w:val="clear" w:color="auto" w:fill="FFFFFF"/>
      <w:spacing w:before="300" w:after="0" w:line="259" w:lineRule="exact"/>
      <w:jc w:val="both"/>
    </w:pPr>
    <w:rPr>
      <w:rFonts w:ascii="Times New Roman" w:eastAsia="Times New Roman" w:hAnsi="Times New Roman" w:cs="Times New Roman"/>
      <w:color w:val="000000"/>
      <w:lang w:eastAsia="ru-RU"/>
    </w:rPr>
  </w:style>
  <w:style w:type="character" w:customStyle="1" w:styleId="c3">
    <w:name w:val="c3"/>
    <w:basedOn w:val="a0"/>
    <w:rsid w:val="00FB5FC6"/>
  </w:style>
  <w:style w:type="character" w:styleId="afe">
    <w:name w:val="Strong"/>
    <w:basedOn w:val="a0"/>
    <w:uiPriority w:val="22"/>
    <w:qFormat/>
    <w:rsid w:val="00FB5FC6"/>
    <w:rPr>
      <w:b/>
      <w:bCs/>
    </w:rPr>
  </w:style>
  <w:style w:type="table" w:customStyle="1" w:styleId="19">
    <w:name w:val="Сетка таблицы1"/>
    <w:basedOn w:val="a1"/>
    <w:next w:val="afb"/>
    <w:rsid w:val="00FB5FC6"/>
    <w:pPr>
      <w:spacing w:after="0" w:line="240" w:lineRule="auto"/>
    </w:pPr>
    <w:rPr>
      <w:rFonts w:ascii="Calibri" w:eastAsia="Malgun Gothic"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1"/>
    <w:uiPriority w:val="99"/>
    <w:semiHidden/>
    <w:unhideWhenUsed/>
    <w:rsid w:val="00FB5FC6"/>
    <w:pPr>
      <w:spacing w:after="120" w:line="480" w:lineRule="auto"/>
    </w:pPr>
    <w:rPr>
      <w:rFonts w:ascii="Verdana" w:hAnsi="Verdana"/>
      <w:color w:val="000000"/>
      <w:sz w:val="24"/>
      <w:lang w:eastAsia="ar-SA"/>
    </w:rPr>
  </w:style>
  <w:style w:type="character" w:customStyle="1" w:styleId="211">
    <w:name w:val="Основной текст 2 Знак1"/>
    <w:basedOn w:val="a0"/>
    <w:uiPriority w:val="99"/>
    <w:semiHidden/>
    <w:rsid w:val="00FB5FC6"/>
  </w:style>
  <w:style w:type="table" w:customStyle="1" w:styleId="29">
    <w:name w:val="Сетка таблицы2"/>
    <w:basedOn w:val="a1"/>
    <w:next w:val="afb"/>
    <w:uiPriority w:val="59"/>
    <w:rsid w:val="00804F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E15"/>
  </w:style>
  <w:style w:type="paragraph" w:styleId="1">
    <w:name w:val="heading 1"/>
    <w:basedOn w:val="a"/>
    <w:next w:val="a"/>
    <w:link w:val="10"/>
    <w:uiPriority w:val="9"/>
    <w:qFormat/>
    <w:rsid w:val="006A67AC"/>
    <w:pPr>
      <w:keepNext/>
      <w:tabs>
        <w:tab w:val="num" w:pos="432"/>
      </w:tabs>
      <w:spacing w:before="240" w:after="60"/>
      <w:ind w:left="432" w:hanging="432"/>
      <w:outlineLvl w:val="0"/>
    </w:pPr>
    <w:rPr>
      <w:rFonts w:ascii="Arial" w:eastAsia="Times New Roman" w:hAnsi="Arial" w:cs="Arial"/>
      <w:b/>
      <w:bCs/>
      <w:kern w:val="2"/>
      <w:sz w:val="32"/>
      <w:szCs w:val="32"/>
      <w:lang w:eastAsia="ar-SA"/>
    </w:rPr>
  </w:style>
  <w:style w:type="paragraph" w:styleId="2">
    <w:name w:val="heading 2"/>
    <w:basedOn w:val="a"/>
    <w:next w:val="a"/>
    <w:link w:val="20"/>
    <w:qFormat/>
    <w:rsid w:val="006A67AC"/>
    <w:pPr>
      <w:keepNext/>
      <w:tabs>
        <w:tab w:val="num" w:pos="576"/>
      </w:tabs>
      <w:spacing w:before="240" w:after="60"/>
      <w:ind w:left="576" w:hanging="576"/>
      <w:outlineLvl w:val="1"/>
    </w:pPr>
    <w:rPr>
      <w:rFonts w:ascii="Arial" w:eastAsia="Times New Roman" w:hAnsi="Arial" w:cs="Arial"/>
      <w:b/>
      <w:bCs/>
      <w:i/>
      <w:iCs/>
      <w:sz w:val="28"/>
      <w:szCs w:val="28"/>
      <w:lang w:eastAsia="ar-SA"/>
    </w:rPr>
  </w:style>
  <w:style w:type="paragraph" w:styleId="5">
    <w:name w:val="heading 5"/>
    <w:basedOn w:val="a"/>
    <w:next w:val="a"/>
    <w:link w:val="50"/>
    <w:uiPriority w:val="9"/>
    <w:semiHidden/>
    <w:unhideWhenUsed/>
    <w:qFormat/>
    <w:rsid w:val="007C735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65E15"/>
    <w:pPr>
      <w:spacing w:after="0" w:line="240" w:lineRule="auto"/>
    </w:pPr>
  </w:style>
  <w:style w:type="paragraph" w:styleId="a5">
    <w:name w:val="footnote text"/>
    <w:basedOn w:val="a"/>
    <w:link w:val="a6"/>
    <w:unhideWhenUsed/>
    <w:rsid w:val="00A47602"/>
    <w:pPr>
      <w:spacing w:after="0" w:line="240" w:lineRule="auto"/>
    </w:pPr>
    <w:rPr>
      <w:sz w:val="20"/>
      <w:szCs w:val="20"/>
    </w:rPr>
  </w:style>
  <w:style w:type="character" w:customStyle="1" w:styleId="a6">
    <w:name w:val="Текст сноски Знак"/>
    <w:basedOn w:val="a0"/>
    <w:link w:val="a5"/>
    <w:rsid w:val="00A47602"/>
    <w:rPr>
      <w:sz w:val="20"/>
      <w:szCs w:val="20"/>
    </w:rPr>
  </w:style>
  <w:style w:type="character" w:customStyle="1" w:styleId="10">
    <w:name w:val="Заголовок 1 Знак"/>
    <w:basedOn w:val="a0"/>
    <w:link w:val="1"/>
    <w:uiPriority w:val="9"/>
    <w:rsid w:val="006A67AC"/>
    <w:rPr>
      <w:rFonts w:ascii="Arial" w:eastAsia="Times New Roman" w:hAnsi="Arial" w:cs="Arial"/>
      <w:b/>
      <w:bCs/>
      <w:kern w:val="2"/>
      <w:sz w:val="32"/>
      <w:szCs w:val="32"/>
      <w:lang w:eastAsia="ar-SA"/>
    </w:rPr>
  </w:style>
  <w:style w:type="character" w:customStyle="1" w:styleId="20">
    <w:name w:val="Заголовок 2 Знак"/>
    <w:basedOn w:val="a0"/>
    <w:link w:val="2"/>
    <w:rsid w:val="006A67AC"/>
    <w:rPr>
      <w:rFonts w:ascii="Arial" w:eastAsia="Times New Roman" w:hAnsi="Arial" w:cs="Arial"/>
      <w:b/>
      <w:bCs/>
      <w:i/>
      <w:iCs/>
      <w:sz w:val="28"/>
      <w:szCs w:val="28"/>
      <w:lang w:eastAsia="ar-SA"/>
    </w:rPr>
  </w:style>
  <w:style w:type="numbering" w:customStyle="1" w:styleId="11">
    <w:name w:val="Нет списка1"/>
    <w:next w:val="a2"/>
    <w:uiPriority w:val="99"/>
    <w:semiHidden/>
    <w:unhideWhenUsed/>
    <w:rsid w:val="006A67AC"/>
  </w:style>
  <w:style w:type="character" w:customStyle="1" w:styleId="WW8Num1z0">
    <w:name w:val="WW8Num1z0"/>
    <w:rsid w:val="006A67AC"/>
    <w:rPr>
      <w:rFonts w:ascii="Symbol" w:hAnsi="Symbol"/>
    </w:rPr>
  </w:style>
  <w:style w:type="character" w:customStyle="1" w:styleId="WW8Num2z0">
    <w:name w:val="WW8Num2z0"/>
    <w:rsid w:val="006A67AC"/>
    <w:rPr>
      <w:rFonts w:ascii="Symbol" w:hAnsi="Symbol"/>
    </w:rPr>
  </w:style>
  <w:style w:type="character" w:customStyle="1" w:styleId="WW8Num2z2">
    <w:name w:val="WW8Num2z2"/>
    <w:rsid w:val="006A67AC"/>
    <w:rPr>
      <w:rFonts w:ascii="Wingdings" w:hAnsi="Wingdings"/>
    </w:rPr>
  </w:style>
  <w:style w:type="character" w:customStyle="1" w:styleId="WW8Num2z4">
    <w:name w:val="WW8Num2z4"/>
    <w:rsid w:val="006A67AC"/>
    <w:rPr>
      <w:rFonts w:ascii="Courier New" w:hAnsi="Courier New"/>
    </w:rPr>
  </w:style>
  <w:style w:type="character" w:customStyle="1" w:styleId="WW8Num3z0">
    <w:name w:val="WW8Num3z0"/>
    <w:rsid w:val="006A67AC"/>
    <w:rPr>
      <w:rFonts w:ascii="Symbol" w:hAnsi="Symbol"/>
    </w:rPr>
  </w:style>
  <w:style w:type="character" w:customStyle="1" w:styleId="WW8Num4z0">
    <w:name w:val="WW8Num4z0"/>
    <w:rsid w:val="006A67AC"/>
    <w:rPr>
      <w:rFonts w:ascii="Symbol" w:hAnsi="Symbol"/>
    </w:rPr>
  </w:style>
  <w:style w:type="character" w:customStyle="1" w:styleId="WW8Num5z0">
    <w:name w:val="WW8Num5z0"/>
    <w:rsid w:val="006A67AC"/>
    <w:rPr>
      <w:rFonts w:ascii="Symbol" w:hAnsi="Symbol"/>
    </w:rPr>
  </w:style>
  <w:style w:type="character" w:customStyle="1" w:styleId="WW8Num6z0">
    <w:name w:val="WW8Num6z0"/>
    <w:rsid w:val="006A67AC"/>
    <w:rPr>
      <w:rFonts w:ascii="Symbol" w:hAnsi="Symbol"/>
      <w:b/>
    </w:rPr>
  </w:style>
  <w:style w:type="character" w:customStyle="1" w:styleId="WW8Num7z0">
    <w:name w:val="WW8Num7z0"/>
    <w:rsid w:val="006A67AC"/>
    <w:rPr>
      <w:rFonts w:ascii="Symbol" w:hAnsi="Symbol"/>
    </w:rPr>
  </w:style>
  <w:style w:type="character" w:customStyle="1" w:styleId="WW8Num8z0">
    <w:name w:val="WW8Num8z0"/>
    <w:rsid w:val="006A67AC"/>
    <w:rPr>
      <w:rFonts w:ascii="Symbol" w:hAnsi="Symbol"/>
    </w:rPr>
  </w:style>
  <w:style w:type="character" w:customStyle="1" w:styleId="WW8Num9z0">
    <w:name w:val="WW8Num9z0"/>
    <w:rsid w:val="006A67AC"/>
    <w:rPr>
      <w:rFonts w:ascii="Symbol" w:hAnsi="Symbol"/>
    </w:rPr>
  </w:style>
  <w:style w:type="character" w:customStyle="1" w:styleId="WW8Num10z0">
    <w:name w:val="WW8Num10z0"/>
    <w:rsid w:val="006A67AC"/>
    <w:rPr>
      <w:rFonts w:ascii="Symbol" w:hAnsi="Symbol"/>
    </w:rPr>
  </w:style>
  <w:style w:type="character" w:customStyle="1" w:styleId="WW8Num11z0">
    <w:name w:val="WW8Num11z0"/>
    <w:rsid w:val="006A67AC"/>
    <w:rPr>
      <w:rFonts w:ascii="Symbol" w:hAnsi="Symbol"/>
      <w:sz w:val="20"/>
    </w:rPr>
  </w:style>
  <w:style w:type="character" w:customStyle="1" w:styleId="WW8Num12z0">
    <w:name w:val="WW8Num12z0"/>
    <w:rsid w:val="006A67AC"/>
    <w:rPr>
      <w:rFonts w:ascii="Symbol" w:hAnsi="Symbol"/>
    </w:rPr>
  </w:style>
  <w:style w:type="character" w:customStyle="1" w:styleId="WW8Num13z0">
    <w:name w:val="WW8Num13z0"/>
    <w:rsid w:val="006A67AC"/>
    <w:rPr>
      <w:rFonts w:ascii="Symbol" w:hAnsi="Symbol"/>
    </w:rPr>
  </w:style>
  <w:style w:type="character" w:customStyle="1" w:styleId="WW8Num14z0">
    <w:name w:val="WW8Num14z0"/>
    <w:rsid w:val="006A67AC"/>
    <w:rPr>
      <w:rFonts w:ascii="Symbol" w:hAnsi="Symbol"/>
    </w:rPr>
  </w:style>
  <w:style w:type="character" w:customStyle="1" w:styleId="WW8Num15z0">
    <w:name w:val="WW8Num15z0"/>
    <w:rsid w:val="006A67AC"/>
    <w:rPr>
      <w:i w:val="0"/>
    </w:rPr>
  </w:style>
  <w:style w:type="character" w:customStyle="1" w:styleId="WW8Num16z0">
    <w:name w:val="WW8Num16z0"/>
    <w:rsid w:val="006A67AC"/>
    <w:rPr>
      <w:rFonts w:ascii="Symbol" w:hAnsi="Symbol"/>
    </w:rPr>
  </w:style>
  <w:style w:type="character" w:customStyle="1" w:styleId="WW8Num17z0">
    <w:name w:val="WW8Num17z0"/>
    <w:rsid w:val="006A67AC"/>
    <w:rPr>
      <w:rFonts w:ascii="Symbol" w:hAnsi="Symbol"/>
    </w:rPr>
  </w:style>
  <w:style w:type="character" w:customStyle="1" w:styleId="WW8Num18z0">
    <w:name w:val="WW8Num18z0"/>
    <w:rsid w:val="006A67AC"/>
    <w:rPr>
      <w:rFonts w:cs="Times New Roman"/>
    </w:rPr>
  </w:style>
  <w:style w:type="character" w:customStyle="1" w:styleId="WW8Num19z0">
    <w:name w:val="WW8Num19z0"/>
    <w:rsid w:val="006A67AC"/>
    <w:rPr>
      <w:rFonts w:ascii="Symbol" w:hAnsi="Symbol"/>
    </w:rPr>
  </w:style>
  <w:style w:type="character" w:customStyle="1" w:styleId="WW8Num20z0">
    <w:name w:val="WW8Num20z0"/>
    <w:rsid w:val="006A67AC"/>
    <w:rPr>
      <w:rFonts w:ascii="Symbol" w:hAnsi="Symbol"/>
    </w:rPr>
  </w:style>
  <w:style w:type="character" w:customStyle="1" w:styleId="WW8Num21z0">
    <w:name w:val="WW8Num21z0"/>
    <w:rsid w:val="006A67AC"/>
    <w:rPr>
      <w:rFonts w:ascii="Symbol" w:hAnsi="Symbol"/>
    </w:rPr>
  </w:style>
  <w:style w:type="character" w:customStyle="1" w:styleId="WW8Num22z0">
    <w:name w:val="WW8Num22z0"/>
    <w:rsid w:val="006A67AC"/>
    <w:rPr>
      <w:rFonts w:ascii="Symbol" w:hAnsi="Symbol"/>
    </w:rPr>
  </w:style>
  <w:style w:type="character" w:customStyle="1" w:styleId="WW8Num22z2">
    <w:name w:val="WW8Num22z2"/>
    <w:rsid w:val="006A67AC"/>
    <w:rPr>
      <w:rFonts w:ascii="Wingdings" w:hAnsi="Wingdings"/>
    </w:rPr>
  </w:style>
  <w:style w:type="character" w:customStyle="1" w:styleId="WW8Num22z4">
    <w:name w:val="WW8Num22z4"/>
    <w:rsid w:val="006A67AC"/>
    <w:rPr>
      <w:rFonts w:ascii="Courier New" w:hAnsi="Courier New"/>
    </w:rPr>
  </w:style>
  <w:style w:type="character" w:customStyle="1" w:styleId="WW8Num23z0">
    <w:name w:val="WW8Num23z0"/>
    <w:rsid w:val="006A67AC"/>
    <w:rPr>
      <w:rFonts w:ascii="Symbol" w:hAnsi="Symbol"/>
    </w:rPr>
  </w:style>
  <w:style w:type="character" w:customStyle="1" w:styleId="WW8Num24z0">
    <w:name w:val="WW8Num24z0"/>
    <w:rsid w:val="006A67AC"/>
    <w:rPr>
      <w:rFonts w:ascii="Symbol" w:hAnsi="Symbol"/>
    </w:rPr>
  </w:style>
  <w:style w:type="character" w:customStyle="1" w:styleId="WW8Num25z0">
    <w:name w:val="WW8Num25z0"/>
    <w:rsid w:val="006A67AC"/>
    <w:rPr>
      <w:rFonts w:ascii="Symbol" w:hAnsi="Symbol"/>
    </w:rPr>
  </w:style>
  <w:style w:type="character" w:customStyle="1" w:styleId="WW8Num26z0">
    <w:name w:val="WW8Num26z0"/>
    <w:rsid w:val="006A67AC"/>
    <w:rPr>
      <w:rFonts w:ascii="Symbol" w:hAnsi="Symbol"/>
    </w:rPr>
  </w:style>
  <w:style w:type="character" w:customStyle="1" w:styleId="WW8Num27z0">
    <w:name w:val="WW8Num27z0"/>
    <w:rsid w:val="006A67AC"/>
    <w:rPr>
      <w:rFonts w:ascii="Symbol" w:hAnsi="Symbol"/>
    </w:rPr>
  </w:style>
  <w:style w:type="character" w:customStyle="1" w:styleId="WW8Num28z0">
    <w:name w:val="WW8Num28z0"/>
    <w:rsid w:val="006A67AC"/>
    <w:rPr>
      <w:rFonts w:ascii="Symbol" w:hAnsi="Symbol"/>
    </w:rPr>
  </w:style>
  <w:style w:type="character" w:customStyle="1" w:styleId="WW8Num29z0">
    <w:name w:val="WW8Num29z0"/>
    <w:rsid w:val="006A67AC"/>
    <w:rPr>
      <w:rFonts w:ascii="Symbol" w:hAnsi="Symbol"/>
    </w:rPr>
  </w:style>
  <w:style w:type="character" w:customStyle="1" w:styleId="WW8Num30z0">
    <w:name w:val="WW8Num30z0"/>
    <w:rsid w:val="006A67AC"/>
    <w:rPr>
      <w:rFonts w:cs="Times New Roman"/>
      <w:b w:val="0"/>
      <w:i w:val="0"/>
    </w:rPr>
  </w:style>
  <w:style w:type="character" w:customStyle="1" w:styleId="WW8Num31z0">
    <w:name w:val="WW8Num31z0"/>
    <w:rsid w:val="006A67AC"/>
    <w:rPr>
      <w:rFonts w:ascii="Symbol" w:hAnsi="Symbol"/>
    </w:rPr>
  </w:style>
  <w:style w:type="character" w:customStyle="1" w:styleId="WW8Num32z0">
    <w:name w:val="WW8Num32z0"/>
    <w:rsid w:val="006A67AC"/>
    <w:rPr>
      <w:rFonts w:ascii="Symbol" w:hAnsi="Symbol"/>
      <w:sz w:val="22"/>
    </w:rPr>
  </w:style>
  <w:style w:type="character" w:customStyle="1" w:styleId="WW8Num33z0">
    <w:name w:val="WW8Num33z0"/>
    <w:rsid w:val="006A67AC"/>
    <w:rPr>
      <w:rFonts w:ascii="Symbol" w:hAnsi="Symbol"/>
    </w:rPr>
  </w:style>
  <w:style w:type="character" w:customStyle="1" w:styleId="WW8Num34z0">
    <w:name w:val="WW8Num34z0"/>
    <w:rsid w:val="006A67AC"/>
    <w:rPr>
      <w:rFonts w:ascii="Symbol" w:hAnsi="Symbol"/>
    </w:rPr>
  </w:style>
  <w:style w:type="character" w:customStyle="1" w:styleId="WW8Num35z0">
    <w:name w:val="WW8Num35z0"/>
    <w:rsid w:val="006A67AC"/>
    <w:rPr>
      <w:rFonts w:ascii="Symbol" w:hAnsi="Symbol"/>
    </w:rPr>
  </w:style>
  <w:style w:type="character" w:customStyle="1" w:styleId="WW8Num36z0">
    <w:name w:val="WW8Num36z0"/>
    <w:rsid w:val="006A67AC"/>
    <w:rPr>
      <w:rFonts w:ascii="Symbol" w:hAnsi="Symbol"/>
      <w:sz w:val="20"/>
    </w:rPr>
  </w:style>
  <w:style w:type="character" w:customStyle="1" w:styleId="WW8Num37z0">
    <w:name w:val="WW8Num37z0"/>
    <w:rsid w:val="006A67AC"/>
    <w:rPr>
      <w:rFonts w:ascii="Symbol" w:hAnsi="Symbol"/>
    </w:rPr>
  </w:style>
  <w:style w:type="character" w:customStyle="1" w:styleId="WW8Num38z0">
    <w:name w:val="WW8Num38z0"/>
    <w:rsid w:val="006A67AC"/>
    <w:rPr>
      <w:rFonts w:ascii="Symbol" w:hAnsi="Symbol"/>
    </w:rPr>
  </w:style>
  <w:style w:type="character" w:customStyle="1" w:styleId="WW8Num39z0">
    <w:name w:val="WW8Num39z0"/>
    <w:rsid w:val="006A67AC"/>
    <w:rPr>
      <w:rFonts w:ascii="Symbol" w:hAnsi="Symbol"/>
    </w:rPr>
  </w:style>
  <w:style w:type="character" w:customStyle="1" w:styleId="WW8Num40z0">
    <w:name w:val="WW8Num40z0"/>
    <w:rsid w:val="006A67AC"/>
    <w:rPr>
      <w:rFonts w:ascii="Symbol" w:hAnsi="Symbol"/>
    </w:rPr>
  </w:style>
  <w:style w:type="character" w:customStyle="1" w:styleId="WW8Num41z0">
    <w:name w:val="WW8Num41z0"/>
    <w:rsid w:val="006A67AC"/>
    <w:rPr>
      <w:rFonts w:ascii="Symbol" w:hAnsi="Symbol"/>
    </w:rPr>
  </w:style>
  <w:style w:type="character" w:customStyle="1" w:styleId="WW8Num42z0">
    <w:name w:val="WW8Num42z0"/>
    <w:rsid w:val="006A67AC"/>
    <w:rPr>
      <w:rFonts w:ascii="Symbol" w:hAnsi="Symbol"/>
    </w:rPr>
  </w:style>
  <w:style w:type="character" w:customStyle="1" w:styleId="WW8Num43z0">
    <w:name w:val="WW8Num43z0"/>
    <w:rsid w:val="006A67AC"/>
    <w:rPr>
      <w:rFonts w:ascii="Symbol" w:hAnsi="Symbol"/>
    </w:rPr>
  </w:style>
  <w:style w:type="character" w:customStyle="1" w:styleId="WW8Num44z0">
    <w:name w:val="WW8Num44z0"/>
    <w:rsid w:val="006A67AC"/>
    <w:rPr>
      <w:rFonts w:ascii="Symbol" w:hAnsi="Symbol"/>
    </w:rPr>
  </w:style>
  <w:style w:type="character" w:customStyle="1" w:styleId="WW8Num45z0">
    <w:name w:val="WW8Num45z0"/>
    <w:rsid w:val="006A67AC"/>
    <w:rPr>
      <w:rFonts w:ascii="Symbol" w:hAnsi="Symbol"/>
    </w:rPr>
  </w:style>
  <w:style w:type="character" w:customStyle="1" w:styleId="WW8Num46z0">
    <w:name w:val="WW8Num46z0"/>
    <w:rsid w:val="006A67AC"/>
    <w:rPr>
      <w:rFonts w:ascii="Symbol" w:hAnsi="Symbol"/>
    </w:rPr>
  </w:style>
  <w:style w:type="character" w:customStyle="1" w:styleId="WW8Num47z0">
    <w:name w:val="WW8Num47z0"/>
    <w:rsid w:val="006A67AC"/>
    <w:rPr>
      <w:rFonts w:ascii="Times New Roman" w:hAnsi="Times New Roman" w:cs="Times New Roman"/>
    </w:rPr>
  </w:style>
  <w:style w:type="character" w:customStyle="1" w:styleId="Absatz-Standardschriftart">
    <w:name w:val="Absatz-Standardschriftart"/>
    <w:rsid w:val="006A67AC"/>
  </w:style>
  <w:style w:type="character" w:customStyle="1" w:styleId="WW-Absatz-Standardschriftart">
    <w:name w:val="WW-Absatz-Standardschriftart"/>
    <w:rsid w:val="006A67AC"/>
  </w:style>
  <w:style w:type="character" w:customStyle="1" w:styleId="WW8Num3z1">
    <w:name w:val="WW8Num3z1"/>
    <w:rsid w:val="006A67AC"/>
    <w:rPr>
      <w:rFonts w:ascii="Courier New" w:hAnsi="Courier New" w:cs="Courier New"/>
    </w:rPr>
  </w:style>
  <w:style w:type="character" w:customStyle="1" w:styleId="WW8Num3z2">
    <w:name w:val="WW8Num3z2"/>
    <w:rsid w:val="006A67AC"/>
    <w:rPr>
      <w:rFonts w:ascii="Wingdings" w:hAnsi="Wingdings"/>
    </w:rPr>
  </w:style>
  <w:style w:type="character" w:customStyle="1" w:styleId="WW8Num4z2">
    <w:name w:val="WW8Num4z2"/>
    <w:rsid w:val="006A67AC"/>
    <w:rPr>
      <w:rFonts w:ascii="Wingdings" w:hAnsi="Wingdings"/>
    </w:rPr>
  </w:style>
  <w:style w:type="character" w:customStyle="1" w:styleId="WW8Num4z4">
    <w:name w:val="WW8Num4z4"/>
    <w:rsid w:val="006A67AC"/>
    <w:rPr>
      <w:rFonts w:ascii="Courier New" w:hAnsi="Courier New"/>
    </w:rPr>
  </w:style>
  <w:style w:type="character" w:customStyle="1" w:styleId="WW8Num5z1">
    <w:name w:val="WW8Num5z1"/>
    <w:rsid w:val="006A67AC"/>
    <w:rPr>
      <w:rFonts w:ascii="Courier New" w:hAnsi="Courier New" w:cs="Courier New"/>
    </w:rPr>
  </w:style>
  <w:style w:type="character" w:customStyle="1" w:styleId="WW8Num5z2">
    <w:name w:val="WW8Num5z2"/>
    <w:rsid w:val="006A67AC"/>
    <w:rPr>
      <w:rFonts w:ascii="Wingdings" w:hAnsi="Wingdings"/>
    </w:rPr>
  </w:style>
  <w:style w:type="character" w:customStyle="1" w:styleId="WW8Num6z1">
    <w:name w:val="WW8Num6z1"/>
    <w:rsid w:val="006A67AC"/>
    <w:rPr>
      <w:rFonts w:ascii="Courier New" w:hAnsi="Courier New"/>
    </w:rPr>
  </w:style>
  <w:style w:type="character" w:customStyle="1" w:styleId="WW8Num6z2">
    <w:name w:val="WW8Num6z2"/>
    <w:rsid w:val="006A67AC"/>
    <w:rPr>
      <w:rFonts w:ascii="Wingdings" w:hAnsi="Wingdings"/>
    </w:rPr>
  </w:style>
  <w:style w:type="character" w:customStyle="1" w:styleId="WW8Num6z3">
    <w:name w:val="WW8Num6z3"/>
    <w:rsid w:val="006A67AC"/>
    <w:rPr>
      <w:rFonts w:ascii="Symbol" w:hAnsi="Symbol"/>
    </w:rPr>
  </w:style>
  <w:style w:type="character" w:customStyle="1" w:styleId="WW8Num7z1">
    <w:name w:val="WW8Num7z1"/>
    <w:rsid w:val="006A67AC"/>
    <w:rPr>
      <w:rFonts w:ascii="Courier New" w:hAnsi="Courier New" w:cs="Courier New"/>
    </w:rPr>
  </w:style>
  <w:style w:type="character" w:customStyle="1" w:styleId="WW8Num7z2">
    <w:name w:val="WW8Num7z2"/>
    <w:rsid w:val="006A67AC"/>
    <w:rPr>
      <w:rFonts w:ascii="Wingdings" w:hAnsi="Wingdings"/>
    </w:rPr>
  </w:style>
  <w:style w:type="character" w:customStyle="1" w:styleId="WW8Num8z1">
    <w:name w:val="WW8Num8z1"/>
    <w:rsid w:val="006A67AC"/>
    <w:rPr>
      <w:rFonts w:ascii="Courier New" w:hAnsi="Courier New" w:cs="Courier New"/>
    </w:rPr>
  </w:style>
  <w:style w:type="character" w:customStyle="1" w:styleId="WW8Num8z2">
    <w:name w:val="WW8Num8z2"/>
    <w:rsid w:val="006A67AC"/>
    <w:rPr>
      <w:rFonts w:ascii="Wingdings" w:hAnsi="Wingdings"/>
    </w:rPr>
  </w:style>
  <w:style w:type="character" w:customStyle="1" w:styleId="WW8Num9z1">
    <w:name w:val="WW8Num9z1"/>
    <w:rsid w:val="006A67AC"/>
    <w:rPr>
      <w:rFonts w:ascii="Courier New" w:hAnsi="Courier New" w:cs="Courier New"/>
    </w:rPr>
  </w:style>
  <w:style w:type="character" w:customStyle="1" w:styleId="WW8Num9z2">
    <w:name w:val="WW8Num9z2"/>
    <w:rsid w:val="006A67AC"/>
    <w:rPr>
      <w:rFonts w:ascii="Wingdings" w:hAnsi="Wingdings"/>
    </w:rPr>
  </w:style>
  <w:style w:type="character" w:customStyle="1" w:styleId="WW8Num10z1">
    <w:name w:val="WW8Num10z1"/>
    <w:rsid w:val="006A67AC"/>
    <w:rPr>
      <w:rFonts w:ascii="Courier New" w:hAnsi="Courier New" w:cs="Courier New"/>
    </w:rPr>
  </w:style>
  <w:style w:type="character" w:customStyle="1" w:styleId="WW8Num10z2">
    <w:name w:val="WW8Num10z2"/>
    <w:rsid w:val="006A67AC"/>
    <w:rPr>
      <w:rFonts w:ascii="Wingdings" w:hAnsi="Wingdings"/>
    </w:rPr>
  </w:style>
  <w:style w:type="character" w:customStyle="1" w:styleId="WW8Num12z1">
    <w:name w:val="WW8Num12z1"/>
    <w:rsid w:val="006A67AC"/>
    <w:rPr>
      <w:rFonts w:ascii="Courier New" w:hAnsi="Courier New"/>
    </w:rPr>
  </w:style>
  <w:style w:type="character" w:customStyle="1" w:styleId="WW8Num12z2">
    <w:name w:val="WW8Num12z2"/>
    <w:rsid w:val="006A67AC"/>
    <w:rPr>
      <w:rFonts w:ascii="Wingdings" w:hAnsi="Wingdings"/>
    </w:rPr>
  </w:style>
  <w:style w:type="character" w:customStyle="1" w:styleId="WW8Num13z1">
    <w:name w:val="WW8Num13z1"/>
    <w:rsid w:val="006A67AC"/>
    <w:rPr>
      <w:rFonts w:ascii="Courier New" w:hAnsi="Courier New"/>
    </w:rPr>
  </w:style>
  <w:style w:type="character" w:customStyle="1" w:styleId="WW8Num13z2">
    <w:name w:val="WW8Num13z2"/>
    <w:rsid w:val="006A67AC"/>
    <w:rPr>
      <w:rFonts w:ascii="Wingdings" w:hAnsi="Wingdings"/>
    </w:rPr>
  </w:style>
  <w:style w:type="character" w:customStyle="1" w:styleId="WW8Num14z1">
    <w:name w:val="WW8Num14z1"/>
    <w:rsid w:val="006A67AC"/>
    <w:rPr>
      <w:rFonts w:ascii="Courier New" w:hAnsi="Courier New"/>
    </w:rPr>
  </w:style>
  <w:style w:type="character" w:customStyle="1" w:styleId="WW8Num14z2">
    <w:name w:val="WW8Num14z2"/>
    <w:rsid w:val="006A67AC"/>
    <w:rPr>
      <w:rFonts w:ascii="Wingdings" w:hAnsi="Wingdings"/>
    </w:rPr>
  </w:style>
  <w:style w:type="character" w:customStyle="1" w:styleId="WW8Num16z1">
    <w:name w:val="WW8Num16z1"/>
    <w:rsid w:val="006A67AC"/>
    <w:rPr>
      <w:rFonts w:ascii="Courier New" w:hAnsi="Courier New" w:cs="Courier New"/>
    </w:rPr>
  </w:style>
  <w:style w:type="character" w:customStyle="1" w:styleId="WW8Num16z2">
    <w:name w:val="WW8Num16z2"/>
    <w:rsid w:val="006A67AC"/>
    <w:rPr>
      <w:rFonts w:ascii="Wingdings" w:hAnsi="Wingdings"/>
    </w:rPr>
  </w:style>
  <w:style w:type="character" w:customStyle="1" w:styleId="WW8Num17z1">
    <w:name w:val="WW8Num17z1"/>
    <w:rsid w:val="006A67AC"/>
    <w:rPr>
      <w:rFonts w:ascii="Courier New" w:hAnsi="Courier New" w:cs="Courier New"/>
    </w:rPr>
  </w:style>
  <w:style w:type="character" w:customStyle="1" w:styleId="WW8Num17z2">
    <w:name w:val="WW8Num17z2"/>
    <w:rsid w:val="006A67AC"/>
    <w:rPr>
      <w:rFonts w:ascii="Wingdings" w:hAnsi="Wingdings"/>
    </w:rPr>
  </w:style>
  <w:style w:type="character" w:customStyle="1" w:styleId="WW8Num19z1">
    <w:name w:val="WW8Num19z1"/>
    <w:rsid w:val="006A67AC"/>
    <w:rPr>
      <w:rFonts w:ascii="Courier New" w:hAnsi="Courier New" w:cs="Courier New"/>
    </w:rPr>
  </w:style>
  <w:style w:type="character" w:customStyle="1" w:styleId="WW8Num19z2">
    <w:name w:val="WW8Num19z2"/>
    <w:rsid w:val="006A67AC"/>
    <w:rPr>
      <w:rFonts w:ascii="Wingdings" w:hAnsi="Wingdings"/>
    </w:rPr>
  </w:style>
  <w:style w:type="character" w:customStyle="1" w:styleId="WW8Num20z1">
    <w:name w:val="WW8Num20z1"/>
    <w:rsid w:val="006A67AC"/>
    <w:rPr>
      <w:rFonts w:ascii="Courier New" w:hAnsi="Courier New" w:cs="Courier New"/>
    </w:rPr>
  </w:style>
  <w:style w:type="character" w:customStyle="1" w:styleId="WW8Num20z2">
    <w:name w:val="WW8Num20z2"/>
    <w:rsid w:val="006A67AC"/>
    <w:rPr>
      <w:rFonts w:ascii="Wingdings" w:hAnsi="Wingdings"/>
    </w:rPr>
  </w:style>
  <w:style w:type="character" w:customStyle="1" w:styleId="WW8Num21z1">
    <w:name w:val="WW8Num21z1"/>
    <w:rsid w:val="006A67AC"/>
    <w:rPr>
      <w:rFonts w:ascii="Courier New" w:hAnsi="Courier New" w:cs="Courier New"/>
    </w:rPr>
  </w:style>
  <w:style w:type="character" w:customStyle="1" w:styleId="WW8Num21z2">
    <w:name w:val="WW8Num21z2"/>
    <w:rsid w:val="006A67AC"/>
    <w:rPr>
      <w:rFonts w:ascii="Wingdings" w:hAnsi="Wingdings"/>
    </w:rPr>
  </w:style>
  <w:style w:type="character" w:customStyle="1" w:styleId="WW8Num22z1">
    <w:name w:val="WW8Num22z1"/>
    <w:rsid w:val="006A67AC"/>
    <w:rPr>
      <w:rFonts w:ascii="Times New Roman" w:eastAsia="Times New Roman" w:hAnsi="Times New Roman"/>
      <w:b/>
    </w:rPr>
  </w:style>
  <w:style w:type="character" w:customStyle="1" w:styleId="WW8Num23z1">
    <w:name w:val="WW8Num23z1"/>
    <w:rsid w:val="006A67AC"/>
    <w:rPr>
      <w:rFonts w:ascii="Courier New" w:hAnsi="Courier New"/>
    </w:rPr>
  </w:style>
  <w:style w:type="character" w:customStyle="1" w:styleId="WW8Num23z2">
    <w:name w:val="WW8Num23z2"/>
    <w:rsid w:val="006A67AC"/>
    <w:rPr>
      <w:rFonts w:ascii="Wingdings" w:hAnsi="Wingdings"/>
    </w:rPr>
  </w:style>
  <w:style w:type="character" w:customStyle="1" w:styleId="WW8Num24z2">
    <w:name w:val="WW8Num24z2"/>
    <w:rsid w:val="006A67AC"/>
    <w:rPr>
      <w:rFonts w:ascii="Wingdings" w:hAnsi="Wingdings"/>
    </w:rPr>
  </w:style>
  <w:style w:type="character" w:customStyle="1" w:styleId="WW8Num24z4">
    <w:name w:val="WW8Num24z4"/>
    <w:rsid w:val="006A67AC"/>
    <w:rPr>
      <w:rFonts w:ascii="Courier New" w:hAnsi="Courier New"/>
    </w:rPr>
  </w:style>
  <w:style w:type="character" w:customStyle="1" w:styleId="WW8Num25z1">
    <w:name w:val="WW8Num25z1"/>
    <w:rsid w:val="006A67AC"/>
    <w:rPr>
      <w:rFonts w:ascii="Courier New" w:hAnsi="Courier New" w:cs="Courier New"/>
    </w:rPr>
  </w:style>
  <w:style w:type="character" w:customStyle="1" w:styleId="WW8Num25z2">
    <w:name w:val="WW8Num25z2"/>
    <w:rsid w:val="006A67AC"/>
    <w:rPr>
      <w:rFonts w:ascii="Wingdings" w:hAnsi="Wingdings"/>
    </w:rPr>
  </w:style>
  <w:style w:type="character" w:customStyle="1" w:styleId="WW8Num26z1">
    <w:name w:val="WW8Num26z1"/>
    <w:rsid w:val="006A67AC"/>
    <w:rPr>
      <w:rFonts w:ascii="Courier New" w:hAnsi="Courier New" w:cs="Courier New"/>
    </w:rPr>
  </w:style>
  <w:style w:type="character" w:customStyle="1" w:styleId="WW8Num26z2">
    <w:name w:val="WW8Num26z2"/>
    <w:rsid w:val="006A67AC"/>
    <w:rPr>
      <w:rFonts w:ascii="Wingdings" w:hAnsi="Wingdings"/>
    </w:rPr>
  </w:style>
  <w:style w:type="character" w:customStyle="1" w:styleId="WW8Num27z1">
    <w:name w:val="WW8Num27z1"/>
    <w:rsid w:val="006A67AC"/>
    <w:rPr>
      <w:rFonts w:ascii="Courier New" w:hAnsi="Courier New" w:cs="Courier New"/>
    </w:rPr>
  </w:style>
  <w:style w:type="character" w:customStyle="1" w:styleId="WW8Num27z2">
    <w:name w:val="WW8Num27z2"/>
    <w:rsid w:val="006A67AC"/>
    <w:rPr>
      <w:rFonts w:ascii="Wingdings" w:hAnsi="Wingdings"/>
    </w:rPr>
  </w:style>
  <w:style w:type="character" w:customStyle="1" w:styleId="WW8Num28z1">
    <w:name w:val="WW8Num28z1"/>
    <w:rsid w:val="006A67AC"/>
    <w:rPr>
      <w:rFonts w:ascii="Courier New" w:hAnsi="Courier New" w:cs="Courier New"/>
    </w:rPr>
  </w:style>
  <w:style w:type="character" w:customStyle="1" w:styleId="WW8Num28z2">
    <w:name w:val="WW8Num28z2"/>
    <w:rsid w:val="006A67AC"/>
    <w:rPr>
      <w:rFonts w:ascii="Wingdings" w:hAnsi="Wingdings"/>
    </w:rPr>
  </w:style>
  <w:style w:type="character" w:customStyle="1" w:styleId="WW8Num29z1">
    <w:name w:val="WW8Num29z1"/>
    <w:rsid w:val="006A67AC"/>
    <w:rPr>
      <w:rFonts w:ascii="Courier New" w:hAnsi="Courier New" w:cs="Courier New"/>
    </w:rPr>
  </w:style>
  <w:style w:type="character" w:customStyle="1" w:styleId="WW8Num29z2">
    <w:name w:val="WW8Num29z2"/>
    <w:rsid w:val="006A67AC"/>
    <w:rPr>
      <w:rFonts w:ascii="Wingdings" w:hAnsi="Wingdings"/>
    </w:rPr>
  </w:style>
  <w:style w:type="character" w:customStyle="1" w:styleId="WW8Num30z1">
    <w:name w:val="WW8Num30z1"/>
    <w:rsid w:val="006A67AC"/>
    <w:rPr>
      <w:rFonts w:cs="Times New Roman"/>
    </w:rPr>
  </w:style>
  <w:style w:type="character" w:customStyle="1" w:styleId="WW8Num31z1">
    <w:name w:val="WW8Num31z1"/>
    <w:rsid w:val="006A67AC"/>
    <w:rPr>
      <w:rFonts w:ascii="Courier New" w:hAnsi="Courier New" w:cs="Courier New"/>
    </w:rPr>
  </w:style>
  <w:style w:type="character" w:customStyle="1" w:styleId="WW8Num31z2">
    <w:name w:val="WW8Num31z2"/>
    <w:rsid w:val="006A67AC"/>
    <w:rPr>
      <w:rFonts w:ascii="Wingdings" w:hAnsi="Wingdings"/>
    </w:rPr>
  </w:style>
  <w:style w:type="character" w:customStyle="1" w:styleId="WW8Num33z1">
    <w:name w:val="WW8Num33z1"/>
    <w:rsid w:val="006A67AC"/>
    <w:rPr>
      <w:rFonts w:ascii="Courier New" w:hAnsi="Courier New"/>
    </w:rPr>
  </w:style>
  <w:style w:type="character" w:customStyle="1" w:styleId="WW8Num33z2">
    <w:name w:val="WW8Num33z2"/>
    <w:rsid w:val="006A67AC"/>
    <w:rPr>
      <w:rFonts w:ascii="Wingdings" w:hAnsi="Wingdings"/>
    </w:rPr>
  </w:style>
  <w:style w:type="character" w:customStyle="1" w:styleId="WW8Num34z1">
    <w:name w:val="WW8Num34z1"/>
    <w:rsid w:val="006A67AC"/>
    <w:rPr>
      <w:rFonts w:ascii="Courier New" w:hAnsi="Courier New"/>
    </w:rPr>
  </w:style>
  <w:style w:type="character" w:customStyle="1" w:styleId="WW8Num34z2">
    <w:name w:val="WW8Num34z2"/>
    <w:rsid w:val="006A67AC"/>
    <w:rPr>
      <w:rFonts w:ascii="Wingdings" w:hAnsi="Wingdings"/>
    </w:rPr>
  </w:style>
  <w:style w:type="character" w:customStyle="1" w:styleId="WW8Num35z1">
    <w:name w:val="WW8Num35z1"/>
    <w:rsid w:val="006A67AC"/>
    <w:rPr>
      <w:rFonts w:ascii="Courier New" w:hAnsi="Courier New"/>
    </w:rPr>
  </w:style>
  <w:style w:type="character" w:customStyle="1" w:styleId="WW8Num35z2">
    <w:name w:val="WW8Num35z2"/>
    <w:rsid w:val="006A67AC"/>
    <w:rPr>
      <w:rFonts w:ascii="Wingdings" w:hAnsi="Wingdings"/>
    </w:rPr>
  </w:style>
  <w:style w:type="character" w:customStyle="1" w:styleId="WW8Num37z1">
    <w:name w:val="WW8Num37z1"/>
    <w:rsid w:val="006A67AC"/>
    <w:rPr>
      <w:rFonts w:ascii="Courier New" w:hAnsi="Courier New"/>
    </w:rPr>
  </w:style>
  <w:style w:type="character" w:customStyle="1" w:styleId="WW8Num37z2">
    <w:name w:val="WW8Num37z2"/>
    <w:rsid w:val="006A67AC"/>
    <w:rPr>
      <w:rFonts w:ascii="Wingdings" w:hAnsi="Wingdings"/>
    </w:rPr>
  </w:style>
  <w:style w:type="character" w:customStyle="1" w:styleId="WW8Num38z1">
    <w:name w:val="WW8Num38z1"/>
    <w:rsid w:val="006A67AC"/>
    <w:rPr>
      <w:rFonts w:ascii="Courier New" w:hAnsi="Courier New" w:cs="Courier New"/>
    </w:rPr>
  </w:style>
  <w:style w:type="character" w:customStyle="1" w:styleId="WW8Num38z2">
    <w:name w:val="WW8Num38z2"/>
    <w:rsid w:val="006A67AC"/>
    <w:rPr>
      <w:rFonts w:ascii="Wingdings" w:hAnsi="Wingdings"/>
    </w:rPr>
  </w:style>
  <w:style w:type="character" w:customStyle="1" w:styleId="WW8Num39z1">
    <w:name w:val="WW8Num39z1"/>
    <w:rsid w:val="006A67AC"/>
    <w:rPr>
      <w:rFonts w:ascii="Courier New" w:hAnsi="Courier New" w:cs="Courier New"/>
    </w:rPr>
  </w:style>
  <w:style w:type="character" w:customStyle="1" w:styleId="WW8Num39z2">
    <w:name w:val="WW8Num39z2"/>
    <w:rsid w:val="006A67AC"/>
    <w:rPr>
      <w:rFonts w:ascii="Wingdings" w:hAnsi="Wingdings"/>
    </w:rPr>
  </w:style>
  <w:style w:type="character" w:customStyle="1" w:styleId="WW8Num40z1">
    <w:name w:val="WW8Num40z1"/>
    <w:rsid w:val="006A67AC"/>
    <w:rPr>
      <w:rFonts w:ascii="Courier New" w:hAnsi="Courier New"/>
    </w:rPr>
  </w:style>
  <w:style w:type="character" w:customStyle="1" w:styleId="WW8Num40z2">
    <w:name w:val="WW8Num40z2"/>
    <w:rsid w:val="006A67AC"/>
    <w:rPr>
      <w:rFonts w:ascii="Wingdings" w:hAnsi="Wingdings"/>
    </w:rPr>
  </w:style>
  <w:style w:type="character" w:customStyle="1" w:styleId="WW8Num41z1">
    <w:name w:val="WW8Num41z1"/>
    <w:rsid w:val="006A67AC"/>
    <w:rPr>
      <w:rFonts w:ascii="Courier New" w:hAnsi="Courier New"/>
    </w:rPr>
  </w:style>
  <w:style w:type="character" w:customStyle="1" w:styleId="WW8Num41z2">
    <w:name w:val="WW8Num41z2"/>
    <w:rsid w:val="006A67AC"/>
    <w:rPr>
      <w:rFonts w:ascii="Wingdings" w:hAnsi="Wingdings"/>
    </w:rPr>
  </w:style>
  <w:style w:type="character" w:customStyle="1" w:styleId="WW8Num42z1">
    <w:name w:val="WW8Num42z1"/>
    <w:rsid w:val="006A67AC"/>
    <w:rPr>
      <w:rFonts w:ascii="Courier New" w:hAnsi="Courier New" w:cs="Courier New"/>
    </w:rPr>
  </w:style>
  <w:style w:type="character" w:customStyle="1" w:styleId="WW8Num42z2">
    <w:name w:val="WW8Num42z2"/>
    <w:rsid w:val="006A67AC"/>
    <w:rPr>
      <w:rFonts w:ascii="Wingdings" w:hAnsi="Wingdings"/>
    </w:rPr>
  </w:style>
  <w:style w:type="character" w:customStyle="1" w:styleId="WW8Num43z1">
    <w:name w:val="WW8Num43z1"/>
    <w:rsid w:val="006A67AC"/>
    <w:rPr>
      <w:rFonts w:ascii="Courier New" w:hAnsi="Courier New" w:cs="Courier New"/>
    </w:rPr>
  </w:style>
  <w:style w:type="character" w:customStyle="1" w:styleId="WW8Num43z2">
    <w:name w:val="WW8Num43z2"/>
    <w:rsid w:val="006A67AC"/>
    <w:rPr>
      <w:rFonts w:ascii="Wingdings" w:hAnsi="Wingdings"/>
    </w:rPr>
  </w:style>
  <w:style w:type="character" w:customStyle="1" w:styleId="WW8Num44z1">
    <w:name w:val="WW8Num44z1"/>
    <w:rsid w:val="006A67AC"/>
    <w:rPr>
      <w:rFonts w:ascii="Courier New" w:hAnsi="Courier New" w:cs="Courier New"/>
    </w:rPr>
  </w:style>
  <w:style w:type="character" w:customStyle="1" w:styleId="WW8Num44z2">
    <w:name w:val="WW8Num44z2"/>
    <w:rsid w:val="006A67AC"/>
    <w:rPr>
      <w:rFonts w:ascii="Wingdings" w:hAnsi="Wingdings"/>
    </w:rPr>
  </w:style>
  <w:style w:type="character" w:customStyle="1" w:styleId="WW8Num45z1">
    <w:name w:val="WW8Num45z1"/>
    <w:rsid w:val="006A67AC"/>
    <w:rPr>
      <w:rFonts w:ascii="Courier New" w:hAnsi="Courier New"/>
    </w:rPr>
  </w:style>
  <w:style w:type="character" w:customStyle="1" w:styleId="WW8Num45z2">
    <w:name w:val="WW8Num45z2"/>
    <w:rsid w:val="006A67AC"/>
    <w:rPr>
      <w:rFonts w:ascii="Wingdings" w:hAnsi="Wingdings"/>
    </w:rPr>
  </w:style>
  <w:style w:type="character" w:customStyle="1" w:styleId="WW8Num46z1">
    <w:name w:val="WW8Num46z1"/>
    <w:rsid w:val="006A67AC"/>
    <w:rPr>
      <w:rFonts w:ascii="Courier New" w:hAnsi="Courier New"/>
    </w:rPr>
  </w:style>
  <w:style w:type="character" w:customStyle="1" w:styleId="WW8Num46z2">
    <w:name w:val="WW8Num46z2"/>
    <w:rsid w:val="006A67AC"/>
    <w:rPr>
      <w:rFonts w:ascii="Wingdings" w:hAnsi="Wingdings"/>
    </w:rPr>
  </w:style>
  <w:style w:type="character" w:customStyle="1" w:styleId="WW8NumSt46z0">
    <w:name w:val="WW8NumSt46z0"/>
    <w:rsid w:val="006A67AC"/>
    <w:rPr>
      <w:rFonts w:ascii="Times New Roman" w:hAnsi="Times New Roman" w:cs="Times New Roman"/>
    </w:rPr>
  </w:style>
  <w:style w:type="character" w:customStyle="1" w:styleId="WW8NumSt47z0">
    <w:name w:val="WW8NumSt47z0"/>
    <w:rsid w:val="006A67AC"/>
    <w:rPr>
      <w:rFonts w:ascii="Times New Roman" w:hAnsi="Times New Roman" w:cs="Times New Roman"/>
    </w:rPr>
  </w:style>
  <w:style w:type="character" w:customStyle="1" w:styleId="WW8NumSt48z0">
    <w:name w:val="WW8NumSt48z0"/>
    <w:rsid w:val="006A67AC"/>
    <w:rPr>
      <w:rFonts w:ascii="Times New Roman" w:hAnsi="Times New Roman" w:cs="Times New Roman"/>
    </w:rPr>
  </w:style>
  <w:style w:type="character" w:customStyle="1" w:styleId="12">
    <w:name w:val="Основной шрифт абзаца1"/>
    <w:rsid w:val="006A67AC"/>
  </w:style>
  <w:style w:type="character" w:customStyle="1" w:styleId="a7">
    <w:name w:val="Символ сноски"/>
    <w:basedOn w:val="12"/>
    <w:rsid w:val="006A67AC"/>
    <w:rPr>
      <w:vertAlign w:val="superscript"/>
    </w:rPr>
  </w:style>
  <w:style w:type="character" w:customStyle="1" w:styleId="Zag11">
    <w:name w:val="Zag_11"/>
    <w:rsid w:val="006A67AC"/>
  </w:style>
  <w:style w:type="character" w:customStyle="1" w:styleId="dash041e005f0431005f044b005f0447005f043d005f044b005f0439005f005fchar1char1">
    <w:name w:val="dash041e_005f0431_005f044b_005f0447_005f043d_005f044b_005f0439_005f_005fchar1__char1"/>
    <w:basedOn w:val="12"/>
    <w:rsid w:val="006A67AC"/>
    <w:rPr>
      <w:rFonts w:ascii="Times New Roman" w:hAnsi="Times New Roman" w:cs="Times New Roman"/>
      <w:strike w:val="0"/>
      <w:dstrike w:val="0"/>
      <w:sz w:val="24"/>
      <w:szCs w:val="24"/>
      <w:u w:val="none"/>
    </w:rPr>
  </w:style>
  <w:style w:type="character" w:customStyle="1" w:styleId="21">
    <w:name w:val="Основной текст 2 Знак"/>
    <w:basedOn w:val="12"/>
    <w:link w:val="22"/>
    <w:uiPriority w:val="99"/>
    <w:rsid w:val="006A67AC"/>
    <w:rPr>
      <w:rFonts w:ascii="Verdana" w:hAnsi="Verdana"/>
      <w:color w:val="000000"/>
      <w:sz w:val="24"/>
      <w:lang w:val="ru-RU" w:eastAsia="ar-SA" w:bidi="ar-SA"/>
    </w:rPr>
  </w:style>
  <w:style w:type="character" w:styleId="a8">
    <w:name w:val="Hyperlink"/>
    <w:basedOn w:val="12"/>
    <w:uiPriority w:val="99"/>
    <w:rsid w:val="006A67AC"/>
    <w:rPr>
      <w:color w:val="0000FF"/>
      <w:u w:val="single"/>
    </w:rPr>
  </w:style>
  <w:style w:type="character" w:styleId="a9">
    <w:name w:val="Emphasis"/>
    <w:basedOn w:val="12"/>
    <w:uiPriority w:val="20"/>
    <w:qFormat/>
    <w:rsid w:val="006A67AC"/>
    <w:rPr>
      <w:i/>
      <w:iCs/>
    </w:rPr>
  </w:style>
  <w:style w:type="character" w:customStyle="1" w:styleId="apple-converted-space">
    <w:name w:val="apple-converted-space"/>
    <w:basedOn w:val="12"/>
    <w:rsid w:val="006A67AC"/>
  </w:style>
  <w:style w:type="character" w:styleId="aa">
    <w:name w:val="footnote reference"/>
    <w:rsid w:val="006A67AC"/>
    <w:rPr>
      <w:vertAlign w:val="superscript"/>
    </w:rPr>
  </w:style>
  <w:style w:type="character" w:customStyle="1" w:styleId="ab">
    <w:name w:val="Символы концевой сноски"/>
    <w:rsid w:val="006A67AC"/>
    <w:rPr>
      <w:vertAlign w:val="superscript"/>
    </w:rPr>
  </w:style>
  <w:style w:type="character" w:customStyle="1" w:styleId="WW-">
    <w:name w:val="WW-Символы концевой сноски"/>
    <w:rsid w:val="006A67AC"/>
  </w:style>
  <w:style w:type="character" w:styleId="ac">
    <w:name w:val="endnote reference"/>
    <w:rsid w:val="006A67AC"/>
    <w:rPr>
      <w:vertAlign w:val="superscript"/>
    </w:rPr>
  </w:style>
  <w:style w:type="character" w:customStyle="1" w:styleId="ad">
    <w:name w:val="Маркеры списка"/>
    <w:rsid w:val="006A67AC"/>
    <w:rPr>
      <w:rFonts w:ascii="OpenSymbol" w:eastAsia="OpenSymbol" w:hAnsi="OpenSymbol" w:cs="OpenSymbol"/>
    </w:rPr>
  </w:style>
  <w:style w:type="paragraph" w:customStyle="1" w:styleId="ae">
    <w:name w:val="Заголовок"/>
    <w:basedOn w:val="a"/>
    <w:next w:val="af"/>
    <w:rsid w:val="006A67AC"/>
    <w:pPr>
      <w:keepNext/>
      <w:suppressAutoHyphens/>
      <w:overflowPunct w:val="0"/>
      <w:autoSpaceDE w:val="0"/>
      <w:spacing w:before="240" w:after="120" w:line="240" w:lineRule="exact"/>
      <w:ind w:firstLine="284"/>
      <w:jc w:val="both"/>
      <w:textAlignment w:val="baseline"/>
    </w:pPr>
    <w:rPr>
      <w:rFonts w:ascii="Arial" w:eastAsia="Microsoft YaHei" w:hAnsi="Arial" w:cs="Mangal"/>
      <w:sz w:val="28"/>
      <w:szCs w:val="28"/>
      <w:lang w:eastAsia="ar-SA"/>
    </w:rPr>
  </w:style>
  <w:style w:type="paragraph" w:styleId="af">
    <w:name w:val="Body Text"/>
    <w:basedOn w:val="a"/>
    <w:link w:val="af0"/>
    <w:rsid w:val="006A67AC"/>
    <w:pPr>
      <w:suppressAutoHyphens/>
      <w:overflowPunct w:val="0"/>
      <w:autoSpaceDE w:val="0"/>
      <w:spacing w:after="120" w:line="240" w:lineRule="exact"/>
      <w:ind w:firstLine="284"/>
      <w:jc w:val="both"/>
      <w:textAlignment w:val="baseline"/>
    </w:pPr>
    <w:rPr>
      <w:rFonts w:ascii="SchoolBookAC" w:eastAsia="Times New Roman" w:hAnsi="SchoolBookAC" w:cs="SchoolBookAC"/>
      <w:lang w:eastAsia="ar-SA"/>
    </w:rPr>
  </w:style>
  <w:style w:type="character" w:customStyle="1" w:styleId="af0">
    <w:name w:val="Основной текст Знак"/>
    <w:basedOn w:val="a0"/>
    <w:link w:val="af"/>
    <w:rsid w:val="006A67AC"/>
    <w:rPr>
      <w:rFonts w:ascii="SchoolBookAC" w:eastAsia="Times New Roman" w:hAnsi="SchoolBookAC" w:cs="SchoolBookAC"/>
      <w:lang w:eastAsia="ar-SA"/>
    </w:rPr>
  </w:style>
  <w:style w:type="paragraph" w:styleId="af1">
    <w:name w:val="List"/>
    <w:basedOn w:val="af"/>
    <w:rsid w:val="006A67AC"/>
    <w:rPr>
      <w:rFonts w:ascii="Arial" w:hAnsi="Arial" w:cs="Mangal"/>
    </w:rPr>
  </w:style>
  <w:style w:type="paragraph" w:customStyle="1" w:styleId="13">
    <w:name w:val="Название1"/>
    <w:basedOn w:val="a"/>
    <w:rsid w:val="006A67AC"/>
    <w:pPr>
      <w:suppressLineNumbers/>
      <w:suppressAutoHyphens/>
      <w:overflowPunct w:val="0"/>
      <w:autoSpaceDE w:val="0"/>
      <w:spacing w:before="120" w:after="120" w:line="240" w:lineRule="exact"/>
      <w:ind w:firstLine="284"/>
      <w:jc w:val="both"/>
      <w:textAlignment w:val="baseline"/>
    </w:pPr>
    <w:rPr>
      <w:rFonts w:ascii="Arial" w:eastAsia="Times New Roman" w:hAnsi="Arial" w:cs="Mangal"/>
      <w:i/>
      <w:iCs/>
      <w:sz w:val="20"/>
      <w:szCs w:val="24"/>
      <w:lang w:eastAsia="ar-SA"/>
    </w:rPr>
  </w:style>
  <w:style w:type="paragraph" w:customStyle="1" w:styleId="14">
    <w:name w:val="Указатель1"/>
    <w:basedOn w:val="a"/>
    <w:rsid w:val="006A67AC"/>
    <w:pPr>
      <w:suppressLineNumbers/>
      <w:suppressAutoHyphens/>
      <w:overflowPunct w:val="0"/>
      <w:autoSpaceDE w:val="0"/>
      <w:spacing w:after="0" w:line="240" w:lineRule="exact"/>
      <w:ind w:firstLine="284"/>
      <w:jc w:val="both"/>
      <w:textAlignment w:val="baseline"/>
    </w:pPr>
    <w:rPr>
      <w:rFonts w:ascii="Arial" w:eastAsia="Times New Roman" w:hAnsi="Arial" w:cs="Mangal"/>
      <w:lang w:eastAsia="ar-SA"/>
    </w:rPr>
  </w:style>
  <w:style w:type="paragraph" w:customStyle="1" w:styleId="Osnova">
    <w:name w:val="Osnova"/>
    <w:basedOn w:val="a"/>
    <w:rsid w:val="006A67AC"/>
    <w:pPr>
      <w:widowControl w:val="0"/>
      <w:suppressAutoHyphens/>
      <w:autoSpaceDE w:val="0"/>
      <w:spacing w:after="0" w:line="213" w:lineRule="exact"/>
      <w:ind w:firstLine="339"/>
      <w:jc w:val="both"/>
    </w:pPr>
    <w:rPr>
      <w:rFonts w:ascii="NewtonCSanPin" w:eastAsia="Calibri" w:hAnsi="NewtonCSanPin" w:cs="NewtonCSanPin"/>
      <w:color w:val="000000"/>
      <w:sz w:val="21"/>
      <w:szCs w:val="21"/>
      <w:lang w:val="en-US" w:eastAsia="ar-SA"/>
    </w:rPr>
  </w:style>
  <w:style w:type="paragraph" w:customStyle="1" w:styleId="NoSpacing1">
    <w:name w:val="No Spacing1"/>
    <w:rsid w:val="006A67AC"/>
    <w:pPr>
      <w:suppressAutoHyphens/>
      <w:spacing w:after="0" w:line="240" w:lineRule="auto"/>
    </w:pPr>
    <w:rPr>
      <w:rFonts w:ascii="Calibri" w:eastAsia="Arial" w:hAnsi="Calibri" w:cs="Times New Roman"/>
      <w:lang w:eastAsia="ar-SA"/>
    </w:rPr>
  </w:style>
  <w:style w:type="paragraph" w:customStyle="1" w:styleId="15">
    <w:name w:val="Абзац списка1"/>
    <w:basedOn w:val="a"/>
    <w:rsid w:val="006A67AC"/>
    <w:pPr>
      <w:suppressAutoHyphens/>
      <w:ind w:left="720"/>
    </w:pPr>
    <w:rPr>
      <w:rFonts w:ascii="Calibri" w:eastAsia="Times New Roman" w:hAnsi="Calibri" w:cs="Times New Roman"/>
      <w:lang w:eastAsia="ar-SA"/>
    </w:rPr>
  </w:style>
  <w:style w:type="paragraph" w:customStyle="1" w:styleId="16">
    <w:name w:val="Без интервала1"/>
    <w:rsid w:val="006A67AC"/>
    <w:pPr>
      <w:suppressAutoHyphens/>
      <w:spacing w:after="0" w:line="240" w:lineRule="auto"/>
    </w:pPr>
    <w:rPr>
      <w:rFonts w:ascii="Calibri" w:eastAsia="Arial" w:hAnsi="Calibri" w:cs="Times New Roman"/>
      <w:lang w:eastAsia="ar-SA"/>
    </w:rPr>
  </w:style>
  <w:style w:type="paragraph" w:customStyle="1" w:styleId="210">
    <w:name w:val="Основной текст 21"/>
    <w:basedOn w:val="a"/>
    <w:uiPriority w:val="99"/>
    <w:rsid w:val="006A67AC"/>
    <w:pPr>
      <w:shd w:val="clear" w:color="auto" w:fill="FFFFFF"/>
      <w:suppressAutoHyphens/>
      <w:spacing w:after="0" w:line="240" w:lineRule="auto"/>
      <w:jc w:val="both"/>
    </w:pPr>
    <w:rPr>
      <w:rFonts w:ascii="Verdana" w:eastAsia="Times New Roman" w:hAnsi="Verdana" w:cs="Times New Roman"/>
      <w:color w:val="000000"/>
      <w:sz w:val="24"/>
      <w:szCs w:val="20"/>
      <w:lang w:eastAsia="ar-SA"/>
    </w:rPr>
  </w:style>
  <w:style w:type="paragraph" w:customStyle="1" w:styleId="31">
    <w:name w:val="Основной текст с отступом 31"/>
    <w:basedOn w:val="a"/>
    <w:rsid w:val="006A67AC"/>
    <w:pPr>
      <w:suppressAutoHyphens/>
      <w:spacing w:after="120"/>
      <w:ind w:left="283"/>
    </w:pPr>
    <w:rPr>
      <w:rFonts w:ascii="Calibri" w:eastAsia="Times New Roman" w:hAnsi="Calibri" w:cs="Times New Roman"/>
      <w:sz w:val="16"/>
      <w:szCs w:val="16"/>
      <w:lang w:eastAsia="ar-SA"/>
    </w:rPr>
  </w:style>
  <w:style w:type="character" w:customStyle="1" w:styleId="140">
    <w:name w:val="Основной текст (14)_"/>
    <w:basedOn w:val="a0"/>
    <w:link w:val="141"/>
    <w:rsid w:val="006A67AC"/>
    <w:rPr>
      <w:i/>
      <w:iCs/>
      <w:shd w:val="clear" w:color="auto" w:fill="FFFFFF"/>
    </w:rPr>
  </w:style>
  <w:style w:type="paragraph" w:customStyle="1" w:styleId="141">
    <w:name w:val="Основной текст (14)1"/>
    <w:basedOn w:val="a"/>
    <w:link w:val="140"/>
    <w:rsid w:val="006A67AC"/>
    <w:pPr>
      <w:shd w:val="clear" w:color="auto" w:fill="FFFFFF"/>
      <w:spacing w:after="0" w:line="211" w:lineRule="exact"/>
      <w:ind w:firstLine="400"/>
      <w:jc w:val="both"/>
    </w:pPr>
    <w:rPr>
      <w:i/>
      <w:iCs/>
    </w:rPr>
  </w:style>
  <w:style w:type="character" w:customStyle="1" w:styleId="160">
    <w:name w:val="Основной текст + Полужирный16"/>
    <w:basedOn w:val="a0"/>
    <w:rsid w:val="006A67AC"/>
    <w:rPr>
      <w:rFonts w:ascii="Times New Roman" w:hAnsi="Times New Roman" w:cs="Times New Roman"/>
      <w:b/>
      <w:bCs/>
      <w:spacing w:val="0"/>
      <w:sz w:val="22"/>
      <w:szCs w:val="22"/>
      <w:lang w:bidi="ar-SA"/>
    </w:rPr>
  </w:style>
  <w:style w:type="character" w:customStyle="1" w:styleId="17">
    <w:name w:val="Основной текст (17)_"/>
    <w:basedOn w:val="a0"/>
    <w:link w:val="171"/>
    <w:rsid w:val="006A67AC"/>
    <w:rPr>
      <w:b/>
      <w:bCs/>
      <w:shd w:val="clear" w:color="auto" w:fill="FFFFFF"/>
    </w:rPr>
  </w:style>
  <w:style w:type="paragraph" w:customStyle="1" w:styleId="171">
    <w:name w:val="Основной текст (17)1"/>
    <w:basedOn w:val="a"/>
    <w:link w:val="17"/>
    <w:rsid w:val="006A67AC"/>
    <w:pPr>
      <w:shd w:val="clear" w:color="auto" w:fill="FFFFFF"/>
      <w:spacing w:after="60" w:line="211" w:lineRule="exact"/>
      <w:ind w:firstLine="400"/>
      <w:jc w:val="both"/>
    </w:pPr>
    <w:rPr>
      <w:b/>
      <w:bCs/>
    </w:rPr>
  </w:style>
  <w:style w:type="character" w:customStyle="1" w:styleId="170">
    <w:name w:val="Основной текст (17) + Не полужирный"/>
    <w:basedOn w:val="17"/>
    <w:rsid w:val="006A67AC"/>
    <w:rPr>
      <w:b/>
      <w:bCs/>
      <w:shd w:val="clear" w:color="auto" w:fill="FFFFFF"/>
    </w:rPr>
  </w:style>
  <w:style w:type="character" w:customStyle="1" w:styleId="172">
    <w:name w:val="Основной текст (17)"/>
    <w:basedOn w:val="17"/>
    <w:rsid w:val="006A67AC"/>
    <w:rPr>
      <w:b/>
      <w:bCs/>
      <w:noProof/>
      <w:shd w:val="clear" w:color="auto" w:fill="FFFFFF"/>
    </w:rPr>
  </w:style>
  <w:style w:type="character" w:customStyle="1" w:styleId="35">
    <w:name w:val="Заголовок №3 + Не полужирный5"/>
    <w:basedOn w:val="a0"/>
    <w:rsid w:val="006A67AC"/>
    <w:rPr>
      <w:rFonts w:ascii="Times New Roman" w:hAnsi="Times New Roman" w:cs="Times New Roman"/>
      <w:b/>
      <w:bCs/>
      <w:spacing w:val="0"/>
      <w:sz w:val="22"/>
      <w:szCs w:val="22"/>
      <w:lang w:bidi="ar-SA"/>
    </w:rPr>
  </w:style>
  <w:style w:type="character" w:customStyle="1" w:styleId="314">
    <w:name w:val="Заголовок №314"/>
    <w:basedOn w:val="a0"/>
    <w:rsid w:val="006A67AC"/>
    <w:rPr>
      <w:rFonts w:ascii="Times New Roman" w:hAnsi="Times New Roman" w:cs="Times New Roman"/>
      <w:b/>
      <w:bCs/>
      <w:noProof/>
      <w:spacing w:val="0"/>
      <w:sz w:val="22"/>
      <w:szCs w:val="22"/>
      <w:lang w:bidi="ar-SA"/>
    </w:rPr>
  </w:style>
  <w:style w:type="character" w:customStyle="1" w:styleId="14105">
    <w:name w:val="Основной текст (14)105"/>
    <w:basedOn w:val="140"/>
    <w:rsid w:val="006A67AC"/>
    <w:rPr>
      <w:rFonts w:ascii="Times New Roman" w:hAnsi="Times New Roman" w:cs="Times New Roman"/>
      <w:i w:val="0"/>
      <w:iCs w:val="0"/>
      <w:noProof/>
      <w:spacing w:val="0"/>
      <w:shd w:val="clear" w:color="auto" w:fill="FFFFFF"/>
    </w:rPr>
  </w:style>
  <w:style w:type="character" w:customStyle="1" w:styleId="14103">
    <w:name w:val="Основной текст (14)103"/>
    <w:basedOn w:val="140"/>
    <w:rsid w:val="006A67AC"/>
    <w:rPr>
      <w:rFonts w:ascii="Times New Roman" w:hAnsi="Times New Roman" w:cs="Times New Roman"/>
      <w:i w:val="0"/>
      <w:iCs w:val="0"/>
      <w:noProof/>
      <w:spacing w:val="0"/>
      <w:shd w:val="clear" w:color="auto" w:fill="FFFFFF"/>
    </w:rPr>
  </w:style>
  <w:style w:type="character" w:customStyle="1" w:styleId="14101">
    <w:name w:val="Основной текст (14)101"/>
    <w:basedOn w:val="140"/>
    <w:rsid w:val="006A67AC"/>
    <w:rPr>
      <w:rFonts w:ascii="Times New Roman" w:hAnsi="Times New Roman" w:cs="Times New Roman"/>
      <w:i w:val="0"/>
      <w:iCs w:val="0"/>
      <w:noProof/>
      <w:spacing w:val="0"/>
      <w:shd w:val="clear" w:color="auto" w:fill="FFFFFF"/>
      <w:lang w:bidi="ar-SA"/>
    </w:rPr>
  </w:style>
  <w:style w:type="character" w:customStyle="1" w:styleId="1499">
    <w:name w:val="Основной текст (14)99"/>
    <w:basedOn w:val="140"/>
    <w:rsid w:val="006A67AC"/>
    <w:rPr>
      <w:rFonts w:ascii="Times New Roman" w:hAnsi="Times New Roman" w:cs="Times New Roman"/>
      <w:i w:val="0"/>
      <w:iCs w:val="0"/>
      <w:noProof/>
      <w:spacing w:val="0"/>
      <w:shd w:val="clear" w:color="auto" w:fill="FFFFFF"/>
      <w:lang w:bidi="ar-SA"/>
    </w:rPr>
  </w:style>
  <w:style w:type="character" w:customStyle="1" w:styleId="1497">
    <w:name w:val="Основной текст (14)97"/>
    <w:basedOn w:val="140"/>
    <w:rsid w:val="006A67AC"/>
    <w:rPr>
      <w:rFonts w:ascii="Times New Roman" w:hAnsi="Times New Roman" w:cs="Times New Roman"/>
      <w:i w:val="0"/>
      <w:iCs w:val="0"/>
      <w:noProof/>
      <w:spacing w:val="0"/>
      <w:shd w:val="clear" w:color="auto" w:fill="FFFFFF"/>
      <w:lang w:bidi="ar-SA"/>
    </w:rPr>
  </w:style>
  <w:style w:type="character" w:customStyle="1" w:styleId="1458">
    <w:name w:val="Основной текст (14)58"/>
    <w:basedOn w:val="140"/>
    <w:rsid w:val="006A67AC"/>
    <w:rPr>
      <w:rFonts w:ascii="Times New Roman" w:hAnsi="Times New Roman" w:cs="Times New Roman"/>
      <w:i w:val="0"/>
      <w:iCs w:val="0"/>
      <w:noProof/>
      <w:spacing w:val="0"/>
      <w:shd w:val="clear" w:color="auto" w:fill="FFFFFF"/>
      <w:lang w:bidi="ar-SA"/>
    </w:rPr>
  </w:style>
  <w:style w:type="character" w:customStyle="1" w:styleId="1456">
    <w:name w:val="Основной текст (14)56"/>
    <w:basedOn w:val="140"/>
    <w:rsid w:val="006A67AC"/>
    <w:rPr>
      <w:rFonts w:ascii="Times New Roman" w:hAnsi="Times New Roman" w:cs="Times New Roman"/>
      <w:i w:val="0"/>
      <w:iCs w:val="0"/>
      <w:noProof/>
      <w:spacing w:val="0"/>
      <w:shd w:val="clear" w:color="auto" w:fill="FFFFFF"/>
      <w:lang w:bidi="ar-SA"/>
    </w:rPr>
  </w:style>
  <w:style w:type="character" w:customStyle="1" w:styleId="1454">
    <w:name w:val="Основной текст (14)54"/>
    <w:basedOn w:val="140"/>
    <w:rsid w:val="006A67AC"/>
    <w:rPr>
      <w:rFonts w:ascii="Times New Roman" w:hAnsi="Times New Roman" w:cs="Times New Roman"/>
      <w:i w:val="0"/>
      <w:iCs w:val="0"/>
      <w:noProof/>
      <w:spacing w:val="0"/>
      <w:shd w:val="clear" w:color="auto" w:fill="FFFFFF"/>
      <w:lang w:bidi="ar-SA"/>
    </w:rPr>
  </w:style>
  <w:style w:type="character" w:customStyle="1" w:styleId="23">
    <w:name w:val="Заголовок №2"/>
    <w:basedOn w:val="a0"/>
    <w:rsid w:val="006A67AC"/>
    <w:rPr>
      <w:rFonts w:ascii="Times New Roman" w:hAnsi="Times New Roman" w:cs="Times New Roman"/>
      <w:b/>
      <w:bCs/>
      <w:noProof/>
      <w:spacing w:val="0"/>
      <w:sz w:val="22"/>
      <w:szCs w:val="22"/>
      <w:lang w:bidi="ar-SA"/>
    </w:rPr>
  </w:style>
  <w:style w:type="character" w:customStyle="1" w:styleId="1452">
    <w:name w:val="Основной текст (14)52"/>
    <w:basedOn w:val="140"/>
    <w:rsid w:val="006A67AC"/>
    <w:rPr>
      <w:rFonts w:ascii="Times New Roman" w:hAnsi="Times New Roman" w:cs="Times New Roman"/>
      <w:i w:val="0"/>
      <w:iCs w:val="0"/>
      <w:noProof/>
      <w:spacing w:val="0"/>
      <w:shd w:val="clear" w:color="auto" w:fill="FFFFFF"/>
      <w:lang w:bidi="ar-SA"/>
    </w:rPr>
  </w:style>
  <w:style w:type="character" w:customStyle="1" w:styleId="1450">
    <w:name w:val="Основной текст (14)50"/>
    <w:basedOn w:val="140"/>
    <w:rsid w:val="006A67AC"/>
    <w:rPr>
      <w:rFonts w:ascii="Times New Roman" w:hAnsi="Times New Roman" w:cs="Times New Roman"/>
      <w:i w:val="0"/>
      <w:iCs w:val="0"/>
      <w:noProof/>
      <w:spacing w:val="0"/>
      <w:shd w:val="clear" w:color="auto" w:fill="FFFFFF"/>
      <w:lang w:bidi="ar-SA"/>
    </w:rPr>
  </w:style>
  <w:style w:type="character" w:customStyle="1" w:styleId="1449">
    <w:name w:val="Основной текст (14)49"/>
    <w:basedOn w:val="140"/>
    <w:rsid w:val="006A67AC"/>
    <w:rPr>
      <w:rFonts w:ascii="Times New Roman" w:hAnsi="Times New Roman" w:cs="Times New Roman"/>
      <w:i w:val="0"/>
      <w:iCs w:val="0"/>
      <w:spacing w:val="0"/>
      <w:shd w:val="clear" w:color="auto" w:fill="FFFFFF"/>
      <w:lang w:bidi="ar-SA"/>
    </w:rPr>
  </w:style>
  <w:style w:type="character" w:customStyle="1" w:styleId="1447">
    <w:name w:val="Основной текст (14)47"/>
    <w:basedOn w:val="140"/>
    <w:rsid w:val="006A67AC"/>
    <w:rPr>
      <w:rFonts w:ascii="Times New Roman" w:hAnsi="Times New Roman" w:cs="Times New Roman"/>
      <w:i w:val="0"/>
      <w:iCs w:val="0"/>
      <w:noProof/>
      <w:spacing w:val="0"/>
      <w:shd w:val="clear" w:color="auto" w:fill="FFFFFF"/>
      <w:lang w:bidi="ar-SA"/>
    </w:rPr>
  </w:style>
  <w:style w:type="character" w:customStyle="1" w:styleId="3">
    <w:name w:val="Заголовок №3_"/>
    <w:basedOn w:val="a0"/>
    <w:link w:val="310"/>
    <w:rsid w:val="006A67AC"/>
    <w:rPr>
      <w:b/>
      <w:bCs/>
      <w:shd w:val="clear" w:color="auto" w:fill="FFFFFF"/>
    </w:rPr>
  </w:style>
  <w:style w:type="paragraph" w:customStyle="1" w:styleId="310">
    <w:name w:val="Заголовок №31"/>
    <w:basedOn w:val="a"/>
    <w:link w:val="3"/>
    <w:rsid w:val="006A67AC"/>
    <w:pPr>
      <w:shd w:val="clear" w:color="auto" w:fill="FFFFFF"/>
      <w:spacing w:after="0" w:line="211" w:lineRule="exact"/>
      <w:jc w:val="both"/>
      <w:outlineLvl w:val="2"/>
    </w:pPr>
    <w:rPr>
      <w:b/>
      <w:bCs/>
    </w:rPr>
  </w:style>
  <w:style w:type="character" w:customStyle="1" w:styleId="32">
    <w:name w:val="Заголовок №3 (2)_"/>
    <w:basedOn w:val="a0"/>
    <w:link w:val="321"/>
    <w:rsid w:val="006A67AC"/>
    <w:rPr>
      <w:b/>
      <w:bCs/>
      <w:i/>
      <w:iCs/>
      <w:shd w:val="clear" w:color="auto" w:fill="FFFFFF"/>
    </w:rPr>
  </w:style>
  <w:style w:type="paragraph" w:customStyle="1" w:styleId="321">
    <w:name w:val="Заголовок №3 (2)1"/>
    <w:basedOn w:val="a"/>
    <w:link w:val="32"/>
    <w:rsid w:val="006A67AC"/>
    <w:pPr>
      <w:shd w:val="clear" w:color="auto" w:fill="FFFFFF"/>
      <w:spacing w:after="0" w:line="211" w:lineRule="exact"/>
      <w:ind w:firstLine="400"/>
      <w:jc w:val="both"/>
      <w:outlineLvl w:val="2"/>
    </w:pPr>
    <w:rPr>
      <w:b/>
      <w:bCs/>
      <w:i/>
      <w:iCs/>
    </w:rPr>
  </w:style>
  <w:style w:type="character" w:customStyle="1" w:styleId="1424">
    <w:name w:val="Основной текст (14)24"/>
    <w:basedOn w:val="140"/>
    <w:rsid w:val="006A67AC"/>
    <w:rPr>
      <w:rFonts w:ascii="Times New Roman" w:hAnsi="Times New Roman" w:cs="Times New Roman"/>
      <w:i w:val="0"/>
      <w:iCs w:val="0"/>
      <w:spacing w:val="0"/>
      <w:shd w:val="clear" w:color="auto" w:fill="FFFFFF"/>
      <w:lang w:bidi="ar-SA"/>
    </w:rPr>
  </w:style>
  <w:style w:type="character" w:customStyle="1" w:styleId="34">
    <w:name w:val="Заголовок №34"/>
    <w:basedOn w:val="3"/>
    <w:rsid w:val="006A67AC"/>
    <w:rPr>
      <w:b/>
      <w:bCs/>
      <w:shd w:val="clear" w:color="auto" w:fill="FFFFFF"/>
    </w:rPr>
  </w:style>
  <w:style w:type="character" w:customStyle="1" w:styleId="326">
    <w:name w:val="Заголовок №3 (2)6"/>
    <w:basedOn w:val="32"/>
    <w:rsid w:val="006A67AC"/>
    <w:rPr>
      <w:rFonts w:ascii="Times New Roman" w:hAnsi="Times New Roman" w:cs="Times New Roman"/>
      <w:b w:val="0"/>
      <w:bCs w:val="0"/>
      <w:i w:val="0"/>
      <w:iCs w:val="0"/>
      <w:spacing w:val="0"/>
      <w:shd w:val="clear" w:color="auto" w:fill="FFFFFF"/>
    </w:rPr>
  </w:style>
  <w:style w:type="character" w:customStyle="1" w:styleId="325">
    <w:name w:val="Заголовок №3 (2)5"/>
    <w:basedOn w:val="32"/>
    <w:rsid w:val="006A67AC"/>
    <w:rPr>
      <w:rFonts w:ascii="Times New Roman" w:hAnsi="Times New Roman" w:cs="Times New Roman"/>
      <w:b w:val="0"/>
      <w:bCs w:val="0"/>
      <w:i w:val="0"/>
      <w:iCs w:val="0"/>
      <w:spacing w:val="0"/>
      <w:shd w:val="clear" w:color="auto" w:fill="FFFFFF"/>
    </w:rPr>
  </w:style>
  <w:style w:type="character" w:customStyle="1" w:styleId="324">
    <w:name w:val="Заголовок №3 (2)4"/>
    <w:basedOn w:val="32"/>
    <w:rsid w:val="006A67AC"/>
    <w:rPr>
      <w:rFonts w:ascii="Times New Roman" w:hAnsi="Times New Roman" w:cs="Times New Roman"/>
      <w:b w:val="0"/>
      <w:bCs w:val="0"/>
      <w:i w:val="0"/>
      <w:iCs w:val="0"/>
      <w:spacing w:val="0"/>
      <w:shd w:val="clear" w:color="auto" w:fill="FFFFFF"/>
    </w:rPr>
  </w:style>
  <w:style w:type="character" w:customStyle="1" w:styleId="323">
    <w:name w:val="Заголовок №3 (2)3"/>
    <w:basedOn w:val="32"/>
    <w:rsid w:val="006A67AC"/>
    <w:rPr>
      <w:rFonts w:ascii="Times New Roman" w:hAnsi="Times New Roman" w:cs="Times New Roman"/>
      <w:b w:val="0"/>
      <w:bCs w:val="0"/>
      <w:i w:val="0"/>
      <w:iCs w:val="0"/>
      <w:spacing w:val="0"/>
      <w:shd w:val="clear" w:color="auto" w:fill="FFFFFF"/>
    </w:rPr>
  </w:style>
  <w:style w:type="character" w:customStyle="1" w:styleId="322">
    <w:name w:val="Заголовок №3 (2)2"/>
    <w:basedOn w:val="32"/>
    <w:rsid w:val="006A67AC"/>
    <w:rPr>
      <w:rFonts w:ascii="Times New Roman" w:hAnsi="Times New Roman" w:cs="Times New Roman"/>
      <w:b w:val="0"/>
      <w:bCs w:val="0"/>
      <w:i w:val="0"/>
      <w:iCs w:val="0"/>
      <w:spacing w:val="0"/>
      <w:shd w:val="clear" w:color="auto" w:fill="FFFFFF"/>
    </w:rPr>
  </w:style>
  <w:style w:type="paragraph" w:styleId="af2">
    <w:name w:val="List Paragraph"/>
    <w:basedOn w:val="a"/>
    <w:qFormat/>
    <w:rsid w:val="006A67AC"/>
    <w:pPr>
      <w:ind w:left="720"/>
      <w:contextualSpacing/>
    </w:pPr>
    <w:rPr>
      <w:rFonts w:ascii="Calibri" w:eastAsia="Calibri" w:hAnsi="Calibri" w:cs="Times New Roman"/>
    </w:rPr>
  </w:style>
  <w:style w:type="paragraph" w:customStyle="1" w:styleId="af3">
    <w:name w:val="Содержимое таблицы"/>
    <w:basedOn w:val="a"/>
    <w:rsid w:val="006A67AC"/>
    <w:pPr>
      <w:widowControl w:val="0"/>
      <w:suppressLineNumbers/>
      <w:suppressAutoHyphens/>
      <w:spacing w:after="0" w:line="240" w:lineRule="auto"/>
    </w:pPr>
    <w:rPr>
      <w:rFonts w:ascii="Arial" w:eastAsia="SimSun" w:hAnsi="Arial" w:cs="Mangal"/>
      <w:kern w:val="1"/>
      <w:sz w:val="20"/>
      <w:szCs w:val="24"/>
      <w:lang w:eastAsia="hi-IN" w:bidi="hi-IN"/>
    </w:rPr>
  </w:style>
  <w:style w:type="paragraph" w:styleId="af4">
    <w:name w:val="footer"/>
    <w:basedOn w:val="a"/>
    <w:link w:val="af5"/>
    <w:uiPriority w:val="99"/>
    <w:rsid w:val="006A67AC"/>
    <w:pPr>
      <w:tabs>
        <w:tab w:val="center" w:pos="4677"/>
        <w:tab w:val="right" w:pos="9355"/>
      </w:tabs>
      <w:suppressAutoHyphens/>
      <w:overflowPunct w:val="0"/>
      <w:autoSpaceDE w:val="0"/>
      <w:spacing w:after="0" w:line="240" w:lineRule="exact"/>
      <w:ind w:firstLine="284"/>
      <w:jc w:val="both"/>
      <w:textAlignment w:val="baseline"/>
    </w:pPr>
    <w:rPr>
      <w:rFonts w:ascii="SchoolBookAC" w:eastAsia="Times New Roman" w:hAnsi="SchoolBookAC" w:cs="SchoolBookAC"/>
      <w:lang w:eastAsia="ar-SA"/>
    </w:rPr>
  </w:style>
  <w:style w:type="character" w:customStyle="1" w:styleId="af5">
    <w:name w:val="Нижний колонтитул Знак"/>
    <w:basedOn w:val="a0"/>
    <w:link w:val="af4"/>
    <w:uiPriority w:val="99"/>
    <w:rsid w:val="006A67AC"/>
    <w:rPr>
      <w:rFonts w:ascii="SchoolBookAC" w:eastAsia="Times New Roman" w:hAnsi="SchoolBookAC" w:cs="SchoolBookAC"/>
      <w:lang w:eastAsia="ar-SA"/>
    </w:rPr>
  </w:style>
  <w:style w:type="character" w:styleId="af6">
    <w:name w:val="page number"/>
    <w:basedOn w:val="a0"/>
    <w:rsid w:val="006A67AC"/>
  </w:style>
  <w:style w:type="character" w:customStyle="1" w:styleId="FontStyle31">
    <w:name w:val="Font Style31"/>
    <w:rsid w:val="006A67AC"/>
    <w:rPr>
      <w:rFonts w:ascii="Times New Roman" w:hAnsi="Times New Roman" w:cs="Times New Roman"/>
      <w:sz w:val="24"/>
      <w:szCs w:val="24"/>
    </w:rPr>
  </w:style>
  <w:style w:type="character" w:customStyle="1" w:styleId="FontStyle126">
    <w:name w:val="Font Style126"/>
    <w:rsid w:val="006A67AC"/>
    <w:rPr>
      <w:rFonts w:ascii="Times New Roman" w:hAnsi="Times New Roman" w:cs="Times New Roman"/>
      <w:b/>
      <w:bCs/>
      <w:sz w:val="18"/>
      <w:szCs w:val="18"/>
    </w:rPr>
  </w:style>
  <w:style w:type="character" w:customStyle="1" w:styleId="FontStyle131">
    <w:name w:val="Font Style131"/>
    <w:rsid w:val="006A67AC"/>
    <w:rPr>
      <w:rFonts w:ascii="Times New Roman" w:hAnsi="Times New Roman" w:cs="Times New Roman"/>
      <w:b/>
      <w:bCs/>
      <w:sz w:val="20"/>
      <w:szCs w:val="20"/>
    </w:rPr>
  </w:style>
  <w:style w:type="paragraph" w:styleId="af7">
    <w:name w:val="header"/>
    <w:basedOn w:val="a"/>
    <w:link w:val="af8"/>
    <w:uiPriority w:val="99"/>
    <w:unhideWhenUsed/>
    <w:rsid w:val="006A67AC"/>
    <w:pPr>
      <w:tabs>
        <w:tab w:val="center" w:pos="4677"/>
        <w:tab w:val="right" w:pos="9355"/>
      </w:tabs>
      <w:suppressAutoHyphens/>
      <w:overflowPunct w:val="0"/>
      <w:autoSpaceDE w:val="0"/>
      <w:spacing w:after="0" w:line="240" w:lineRule="exact"/>
      <w:ind w:firstLine="284"/>
      <w:jc w:val="both"/>
      <w:textAlignment w:val="baseline"/>
    </w:pPr>
    <w:rPr>
      <w:rFonts w:ascii="SchoolBookAC" w:eastAsia="Times New Roman" w:hAnsi="SchoolBookAC" w:cs="SchoolBookAC"/>
      <w:lang w:eastAsia="ar-SA"/>
    </w:rPr>
  </w:style>
  <w:style w:type="character" w:customStyle="1" w:styleId="af8">
    <w:name w:val="Верхний колонтитул Знак"/>
    <w:basedOn w:val="a0"/>
    <w:link w:val="af7"/>
    <w:uiPriority w:val="99"/>
    <w:rsid w:val="006A67AC"/>
    <w:rPr>
      <w:rFonts w:ascii="SchoolBookAC" w:eastAsia="Times New Roman" w:hAnsi="SchoolBookAC" w:cs="SchoolBookAC"/>
      <w:lang w:eastAsia="ar-SA"/>
    </w:rPr>
  </w:style>
  <w:style w:type="paragraph" w:styleId="af9">
    <w:name w:val="Balloon Text"/>
    <w:basedOn w:val="a"/>
    <w:link w:val="afa"/>
    <w:uiPriority w:val="99"/>
    <w:semiHidden/>
    <w:unhideWhenUsed/>
    <w:rsid w:val="006A67AC"/>
    <w:pPr>
      <w:suppressAutoHyphens/>
      <w:overflowPunct w:val="0"/>
      <w:autoSpaceDE w:val="0"/>
      <w:spacing w:after="0" w:line="240" w:lineRule="auto"/>
      <w:ind w:firstLine="284"/>
      <w:jc w:val="both"/>
      <w:textAlignment w:val="baseline"/>
    </w:pPr>
    <w:rPr>
      <w:rFonts w:ascii="Tahoma" w:eastAsia="Times New Roman" w:hAnsi="Tahoma" w:cs="Tahoma"/>
      <w:sz w:val="16"/>
      <w:szCs w:val="16"/>
      <w:lang w:eastAsia="ar-SA"/>
    </w:rPr>
  </w:style>
  <w:style w:type="character" w:customStyle="1" w:styleId="afa">
    <w:name w:val="Текст выноски Знак"/>
    <w:basedOn w:val="a0"/>
    <w:link w:val="af9"/>
    <w:uiPriority w:val="99"/>
    <w:semiHidden/>
    <w:rsid w:val="006A67AC"/>
    <w:rPr>
      <w:rFonts w:ascii="Tahoma" w:eastAsia="Times New Roman" w:hAnsi="Tahoma" w:cs="Tahoma"/>
      <w:sz w:val="16"/>
      <w:szCs w:val="16"/>
      <w:lang w:eastAsia="ar-SA"/>
    </w:rPr>
  </w:style>
  <w:style w:type="table" w:styleId="afb">
    <w:name w:val="Table Grid"/>
    <w:basedOn w:val="a1"/>
    <w:rsid w:val="00356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7C7356"/>
    <w:rPr>
      <w:rFonts w:asciiTheme="majorHAnsi" w:eastAsiaTheme="majorEastAsia" w:hAnsiTheme="majorHAnsi" w:cstheme="majorBidi"/>
      <w:color w:val="243F60" w:themeColor="accent1" w:themeShade="7F"/>
    </w:rPr>
  </w:style>
  <w:style w:type="paragraph" w:styleId="30">
    <w:name w:val="Body Text 3"/>
    <w:basedOn w:val="a"/>
    <w:link w:val="33"/>
    <w:uiPriority w:val="99"/>
    <w:semiHidden/>
    <w:unhideWhenUsed/>
    <w:rsid w:val="007C7356"/>
    <w:pPr>
      <w:spacing w:after="120"/>
    </w:pPr>
    <w:rPr>
      <w:sz w:val="16"/>
      <w:szCs w:val="16"/>
    </w:rPr>
  </w:style>
  <w:style w:type="character" w:customStyle="1" w:styleId="33">
    <w:name w:val="Основной текст 3 Знак"/>
    <w:basedOn w:val="a0"/>
    <w:link w:val="30"/>
    <w:uiPriority w:val="99"/>
    <w:semiHidden/>
    <w:rsid w:val="007C7356"/>
    <w:rPr>
      <w:sz w:val="16"/>
      <w:szCs w:val="16"/>
    </w:rPr>
  </w:style>
  <w:style w:type="numbering" w:customStyle="1" w:styleId="24">
    <w:name w:val="Нет списка2"/>
    <w:next w:val="a2"/>
    <w:uiPriority w:val="99"/>
    <w:semiHidden/>
    <w:unhideWhenUsed/>
    <w:rsid w:val="00FB5FC6"/>
  </w:style>
  <w:style w:type="paragraph" w:styleId="afc">
    <w:name w:val="Normal (Web)"/>
    <w:basedOn w:val="a"/>
    <w:unhideWhenUsed/>
    <w:rsid w:val="00FB5F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5">
    <w:name w:val="Body Text Indent 2"/>
    <w:basedOn w:val="a"/>
    <w:link w:val="26"/>
    <w:uiPriority w:val="99"/>
    <w:unhideWhenUsed/>
    <w:rsid w:val="00FB5FC6"/>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26">
    <w:name w:val="Основной текст с отступом 2 Знак"/>
    <w:basedOn w:val="a0"/>
    <w:link w:val="25"/>
    <w:uiPriority w:val="99"/>
    <w:rsid w:val="00FB5FC6"/>
    <w:rPr>
      <w:rFonts w:ascii="Times New Roman" w:eastAsia="Times New Roman" w:hAnsi="Times New Roman" w:cs="Times New Roman"/>
      <w:sz w:val="28"/>
      <w:szCs w:val="24"/>
      <w:lang w:eastAsia="ru-RU"/>
    </w:rPr>
  </w:style>
  <w:style w:type="character" w:customStyle="1" w:styleId="a4">
    <w:name w:val="Без интервала Знак"/>
    <w:link w:val="a3"/>
    <w:uiPriority w:val="1"/>
    <w:locked/>
    <w:rsid w:val="00FB5FC6"/>
  </w:style>
  <w:style w:type="paragraph" w:customStyle="1" w:styleId="27">
    <w:name w:val="стиль2"/>
    <w:basedOn w:val="a"/>
    <w:rsid w:val="00FB5FC6"/>
    <w:pPr>
      <w:spacing w:before="100" w:beforeAutospacing="1" w:after="100" w:afterAutospacing="1" w:line="240" w:lineRule="auto"/>
    </w:pPr>
    <w:rPr>
      <w:rFonts w:ascii="Tahoma" w:eastAsia="Calibri" w:hAnsi="Tahoma" w:cs="Tahoma"/>
      <w:sz w:val="20"/>
      <w:szCs w:val="20"/>
      <w:lang w:eastAsia="ru-RU"/>
    </w:rPr>
  </w:style>
  <w:style w:type="character" w:customStyle="1" w:styleId="afd">
    <w:name w:val="Основной текст_"/>
    <w:basedOn w:val="a0"/>
    <w:link w:val="18"/>
    <w:locked/>
    <w:rsid w:val="00FB5FC6"/>
    <w:rPr>
      <w:sz w:val="23"/>
      <w:szCs w:val="23"/>
      <w:shd w:val="clear" w:color="auto" w:fill="FFFFFF"/>
    </w:rPr>
  </w:style>
  <w:style w:type="paragraph" w:customStyle="1" w:styleId="18">
    <w:name w:val="Основной текст1"/>
    <w:basedOn w:val="a"/>
    <w:link w:val="afd"/>
    <w:rsid w:val="00FB5FC6"/>
    <w:pPr>
      <w:widowControl w:val="0"/>
      <w:shd w:val="clear" w:color="auto" w:fill="FFFFFF"/>
      <w:spacing w:before="420" w:after="0" w:line="259" w:lineRule="exact"/>
      <w:jc w:val="both"/>
    </w:pPr>
    <w:rPr>
      <w:sz w:val="23"/>
      <w:szCs w:val="23"/>
    </w:rPr>
  </w:style>
  <w:style w:type="paragraph" w:customStyle="1" w:styleId="28">
    <w:name w:val="Основной текст2"/>
    <w:basedOn w:val="a"/>
    <w:rsid w:val="00FB5FC6"/>
    <w:pPr>
      <w:widowControl w:val="0"/>
      <w:shd w:val="clear" w:color="auto" w:fill="FFFFFF"/>
      <w:spacing w:before="300" w:after="0" w:line="259" w:lineRule="exact"/>
      <w:jc w:val="both"/>
    </w:pPr>
    <w:rPr>
      <w:rFonts w:ascii="Times New Roman" w:eastAsia="Times New Roman" w:hAnsi="Times New Roman" w:cs="Times New Roman"/>
      <w:color w:val="000000"/>
      <w:lang w:eastAsia="ru-RU"/>
    </w:rPr>
  </w:style>
  <w:style w:type="character" w:customStyle="1" w:styleId="c3">
    <w:name w:val="c3"/>
    <w:basedOn w:val="a0"/>
    <w:rsid w:val="00FB5FC6"/>
  </w:style>
  <w:style w:type="character" w:styleId="afe">
    <w:name w:val="Strong"/>
    <w:basedOn w:val="a0"/>
    <w:uiPriority w:val="22"/>
    <w:qFormat/>
    <w:rsid w:val="00FB5FC6"/>
    <w:rPr>
      <w:b/>
      <w:bCs/>
    </w:rPr>
  </w:style>
  <w:style w:type="table" w:customStyle="1" w:styleId="19">
    <w:name w:val="Сетка таблицы1"/>
    <w:basedOn w:val="a1"/>
    <w:next w:val="afb"/>
    <w:rsid w:val="00FB5FC6"/>
    <w:pPr>
      <w:spacing w:after="0" w:line="240" w:lineRule="auto"/>
    </w:pPr>
    <w:rPr>
      <w:rFonts w:ascii="Calibri" w:eastAsia="Malgun Gothic"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1"/>
    <w:uiPriority w:val="99"/>
    <w:semiHidden/>
    <w:unhideWhenUsed/>
    <w:rsid w:val="00FB5FC6"/>
    <w:pPr>
      <w:spacing w:after="120" w:line="480" w:lineRule="auto"/>
    </w:pPr>
    <w:rPr>
      <w:rFonts w:ascii="Verdana" w:hAnsi="Verdana"/>
      <w:color w:val="000000"/>
      <w:sz w:val="24"/>
      <w:lang w:eastAsia="ar-SA"/>
    </w:rPr>
  </w:style>
  <w:style w:type="character" w:customStyle="1" w:styleId="211">
    <w:name w:val="Основной текст 2 Знак1"/>
    <w:basedOn w:val="a0"/>
    <w:uiPriority w:val="99"/>
    <w:semiHidden/>
    <w:rsid w:val="00FB5FC6"/>
  </w:style>
  <w:style w:type="table" w:customStyle="1" w:styleId="29">
    <w:name w:val="Сетка таблицы2"/>
    <w:basedOn w:val="a1"/>
    <w:next w:val="afb"/>
    <w:uiPriority w:val="59"/>
    <w:rsid w:val="00804F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937801">
      <w:bodyDiv w:val="1"/>
      <w:marLeft w:val="0"/>
      <w:marRight w:val="0"/>
      <w:marTop w:val="0"/>
      <w:marBottom w:val="0"/>
      <w:divBdr>
        <w:top w:val="none" w:sz="0" w:space="0" w:color="auto"/>
        <w:left w:val="none" w:sz="0" w:space="0" w:color="auto"/>
        <w:bottom w:val="none" w:sz="0" w:space="0" w:color="auto"/>
        <w:right w:val="none" w:sz="0" w:space="0" w:color="auto"/>
      </w:divBdr>
    </w:div>
    <w:div w:id="541403089">
      <w:bodyDiv w:val="1"/>
      <w:marLeft w:val="0"/>
      <w:marRight w:val="0"/>
      <w:marTop w:val="0"/>
      <w:marBottom w:val="0"/>
      <w:divBdr>
        <w:top w:val="none" w:sz="0" w:space="0" w:color="auto"/>
        <w:left w:val="none" w:sz="0" w:space="0" w:color="auto"/>
        <w:bottom w:val="none" w:sz="0" w:space="0" w:color="auto"/>
        <w:right w:val="none" w:sz="0" w:space="0" w:color="auto"/>
      </w:divBdr>
    </w:div>
    <w:div w:id="1197349228">
      <w:bodyDiv w:val="1"/>
      <w:marLeft w:val="0"/>
      <w:marRight w:val="0"/>
      <w:marTop w:val="0"/>
      <w:marBottom w:val="0"/>
      <w:divBdr>
        <w:top w:val="none" w:sz="0" w:space="0" w:color="auto"/>
        <w:left w:val="none" w:sz="0" w:space="0" w:color="auto"/>
        <w:bottom w:val="none" w:sz="0" w:space="0" w:color="auto"/>
        <w:right w:val="none" w:sz="0" w:space="0" w:color="auto"/>
      </w:divBdr>
    </w:div>
    <w:div w:id="126727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tive-english.ru/exercises" TargetMode="External"/><Relationship Id="rId13" Type="http://schemas.openxmlformats.org/officeDocument/2006/relationships/hyperlink" Target="http://www.studyenglishtoday.net/Tests/Test1.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tudyenglishtoday.ne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earnenglish.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ritishcouncil.org/ru/russia-english-online.htm" TargetMode="External"/><Relationship Id="rId4" Type="http://schemas.openxmlformats.org/officeDocument/2006/relationships/settings" Target="settings.xml"/><Relationship Id="rId9" Type="http://schemas.openxmlformats.org/officeDocument/2006/relationships/hyperlink" Target="http://www.study.ru/online/tests/english.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1577</TotalTime>
  <Pages>1</Pages>
  <Words>28595</Words>
  <Characters>162992</Characters>
  <Application>Microsoft Office Word</Application>
  <DocSecurity>0</DocSecurity>
  <Lines>1358</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28</cp:revision>
  <cp:lastPrinted>2016-03-29T07:20:00Z</cp:lastPrinted>
  <dcterms:created xsi:type="dcterms:W3CDTF">2016-03-23T12:20:00Z</dcterms:created>
  <dcterms:modified xsi:type="dcterms:W3CDTF">2016-03-29T07:21:00Z</dcterms:modified>
</cp:coreProperties>
</file>